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59D9E" w14:textId="1110575E" w:rsidR="00A96701" w:rsidRDefault="00A96701" w:rsidP="00A96701">
      <w:pPr>
        <w:pStyle w:val="CRCoverPage"/>
        <w:tabs>
          <w:tab w:val="right" w:pos="9639"/>
        </w:tabs>
        <w:spacing w:after="0"/>
        <w:rPr>
          <w:b/>
          <w:i/>
          <w:noProof/>
          <w:sz w:val="28"/>
        </w:rPr>
      </w:pPr>
      <w:bookmarkStart w:id="0" w:name="page2"/>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w:t>
        </w:r>
        <w:r w:rsidR="00BF1929">
          <w:rPr>
            <w:b/>
            <w:i/>
            <w:noProof/>
            <w:sz w:val="28"/>
          </w:rPr>
          <w:t>4809</w:t>
        </w:r>
      </w:fldSimple>
    </w:p>
    <w:p w14:paraId="53FC8A8B" w14:textId="77777777" w:rsidR="00A96701" w:rsidRDefault="00A96701" w:rsidP="00A96701">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701" w14:paraId="4F3A6614" w14:textId="77777777" w:rsidTr="009F6083">
        <w:tc>
          <w:tcPr>
            <w:tcW w:w="9641" w:type="dxa"/>
            <w:gridSpan w:val="9"/>
            <w:tcBorders>
              <w:top w:val="single" w:sz="4" w:space="0" w:color="auto"/>
              <w:left w:val="single" w:sz="4" w:space="0" w:color="auto"/>
              <w:right w:val="single" w:sz="4" w:space="0" w:color="auto"/>
            </w:tcBorders>
          </w:tcPr>
          <w:p w14:paraId="1A5BCFAA" w14:textId="77777777" w:rsidR="00A96701" w:rsidRDefault="00A96701" w:rsidP="009F6083">
            <w:pPr>
              <w:pStyle w:val="CRCoverPage"/>
              <w:spacing w:after="0"/>
              <w:jc w:val="right"/>
              <w:rPr>
                <w:i/>
                <w:noProof/>
              </w:rPr>
            </w:pPr>
            <w:r>
              <w:rPr>
                <w:i/>
                <w:noProof/>
                <w:sz w:val="14"/>
              </w:rPr>
              <w:t>CR-Form-v12.2</w:t>
            </w:r>
          </w:p>
        </w:tc>
      </w:tr>
      <w:tr w:rsidR="00A96701" w14:paraId="35EEAB75" w14:textId="77777777" w:rsidTr="009F6083">
        <w:tc>
          <w:tcPr>
            <w:tcW w:w="9641" w:type="dxa"/>
            <w:gridSpan w:val="9"/>
            <w:tcBorders>
              <w:left w:val="single" w:sz="4" w:space="0" w:color="auto"/>
              <w:right w:val="single" w:sz="4" w:space="0" w:color="auto"/>
            </w:tcBorders>
          </w:tcPr>
          <w:p w14:paraId="0E6AE562" w14:textId="77777777" w:rsidR="00A96701" w:rsidRDefault="00A96701" w:rsidP="009F6083">
            <w:pPr>
              <w:pStyle w:val="CRCoverPage"/>
              <w:spacing w:after="0"/>
              <w:jc w:val="center"/>
              <w:rPr>
                <w:noProof/>
              </w:rPr>
            </w:pPr>
            <w:r>
              <w:rPr>
                <w:b/>
                <w:noProof/>
                <w:sz w:val="32"/>
              </w:rPr>
              <w:t>CHANGE REQUEST</w:t>
            </w:r>
          </w:p>
        </w:tc>
      </w:tr>
      <w:tr w:rsidR="00A96701" w14:paraId="1636A277" w14:textId="77777777" w:rsidTr="009F6083">
        <w:tc>
          <w:tcPr>
            <w:tcW w:w="9641" w:type="dxa"/>
            <w:gridSpan w:val="9"/>
            <w:tcBorders>
              <w:left w:val="single" w:sz="4" w:space="0" w:color="auto"/>
              <w:right w:val="single" w:sz="4" w:space="0" w:color="auto"/>
            </w:tcBorders>
          </w:tcPr>
          <w:p w14:paraId="20346C97" w14:textId="77777777" w:rsidR="00A96701" w:rsidRDefault="00A96701" w:rsidP="009F6083">
            <w:pPr>
              <w:pStyle w:val="CRCoverPage"/>
              <w:spacing w:after="0"/>
              <w:rPr>
                <w:noProof/>
                <w:sz w:val="8"/>
                <w:szCs w:val="8"/>
              </w:rPr>
            </w:pPr>
          </w:p>
        </w:tc>
      </w:tr>
      <w:tr w:rsidR="00A96701" w14:paraId="106D932C" w14:textId="77777777" w:rsidTr="009F6083">
        <w:tc>
          <w:tcPr>
            <w:tcW w:w="142" w:type="dxa"/>
            <w:tcBorders>
              <w:left w:val="single" w:sz="4" w:space="0" w:color="auto"/>
            </w:tcBorders>
          </w:tcPr>
          <w:p w14:paraId="49037F41" w14:textId="77777777" w:rsidR="00A96701" w:rsidRDefault="00A96701" w:rsidP="009F6083">
            <w:pPr>
              <w:pStyle w:val="CRCoverPage"/>
              <w:spacing w:after="0"/>
              <w:jc w:val="right"/>
              <w:rPr>
                <w:noProof/>
              </w:rPr>
            </w:pPr>
          </w:p>
        </w:tc>
        <w:tc>
          <w:tcPr>
            <w:tcW w:w="1559" w:type="dxa"/>
            <w:shd w:val="pct30" w:color="FFFF00" w:fill="auto"/>
          </w:tcPr>
          <w:p w14:paraId="2635BA28" w14:textId="77777777" w:rsidR="00A96701" w:rsidRPr="00410371" w:rsidRDefault="00A96701" w:rsidP="009F6083">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6334654" w14:textId="77777777" w:rsidR="00A96701" w:rsidRDefault="00A96701" w:rsidP="009F6083">
            <w:pPr>
              <w:pStyle w:val="CRCoverPage"/>
              <w:spacing w:after="0"/>
              <w:jc w:val="center"/>
              <w:rPr>
                <w:noProof/>
              </w:rPr>
            </w:pPr>
            <w:r>
              <w:rPr>
                <w:b/>
                <w:noProof/>
                <w:sz w:val="28"/>
              </w:rPr>
              <w:t>CR</w:t>
            </w:r>
          </w:p>
        </w:tc>
        <w:tc>
          <w:tcPr>
            <w:tcW w:w="1276" w:type="dxa"/>
            <w:shd w:val="pct30" w:color="FFFF00" w:fill="auto"/>
          </w:tcPr>
          <w:p w14:paraId="281DEE64" w14:textId="77777777" w:rsidR="00A96701" w:rsidRPr="00410371" w:rsidRDefault="00A96701" w:rsidP="009F6083">
            <w:pPr>
              <w:pStyle w:val="CRCoverPage"/>
              <w:spacing w:after="0"/>
              <w:rPr>
                <w:noProof/>
              </w:rPr>
            </w:pPr>
            <w:fldSimple w:instr=" DOCPROPERTY  Cr#  \* MERGEFORMAT ">
              <w:r w:rsidRPr="00410371">
                <w:rPr>
                  <w:b/>
                  <w:noProof/>
                  <w:sz w:val="28"/>
                </w:rPr>
                <w:t>0255</w:t>
              </w:r>
            </w:fldSimple>
          </w:p>
        </w:tc>
        <w:tc>
          <w:tcPr>
            <w:tcW w:w="709" w:type="dxa"/>
          </w:tcPr>
          <w:p w14:paraId="1F4F3F22" w14:textId="77777777" w:rsidR="00A96701" w:rsidRDefault="00A96701" w:rsidP="009F6083">
            <w:pPr>
              <w:pStyle w:val="CRCoverPage"/>
              <w:tabs>
                <w:tab w:val="right" w:pos="625"/>
              </w:tabs>
              <w:spacing w:after="0"/>
              <w:jc w:val="center"/>
              <w:rPr>
                <w:noProof/>
              </w:rPr>
            </w:pPr>
            <w:r>
              <w:rPr>
                <w:b/>
                <w:bCs/>
                <w:noProof/>
                <w:sz w:val="28"/>
              </w:rPr>
              <w:t>rev</w:t>
            </w:r>
          </w:p>
        </w:tc>
        <w:tc>
          <w:tcPr>
            <w:tcW w:w="992" w:type="dxa"/>
            <w:shd w:val="pct30" w:color="FFFF00" w:fill="auto"/>
          </w:tcPr>
          <w:p w14:paraId="3E35B5CC" w14:textId="39311D75" w:rsidR="00A96701" w:rsidRPr="00410371" w:rsidRDefault="00BF1929" w:rsidP="009F6083">
            <w:pPr>
              <w:pStyle w:val="CRCoverPage"/>
              <w:spacing w:after="0"/>
              <w:jc w:val="center"/>
              <w:rPr>
                <w:b/>
                <w:noProof/>
              </w:rPr>
            </w:pPr>
            <w:r>
              <w:rPr>
                <w:b/>
                <w:noProof/>
                <w:sz w:val="28"/>
              </w:rPr>
              <w:t>1</w:t>
            </w:r>
          </w:p>
        </w:tc>
        <w:tc>
          <w:tcPr>
            <w:tcW w:w="2410" w:type="dxa"/>
          </w:tcPr>
          <w:p w14:paraId="2D8C20A9" w14:textId="77777777" w:rsidR="00A96701" w:rsidRDefault="00A96701" w:rsidP="009F6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DCD28" w14:textId="77777777" w:rsidR="00A96701" w:rsidRPr="00410371" w:rsidRDefault="00A96701" w:rsidP="009F6083">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39446899" w14:textId="77777777" w:rsidR="00A96701" w:rsidRDefault="00A96701" w:rsidP="009F6083">
            <w:pPr>
              <w:pStyle w:val="CRCoverPage"/>
              <w:spacing w:after="0"/>
              <w:rPr>
                <w:noProof/>
              </w:rPr>
            </w:pPr>
          </w:p>
        </w:tc>
      </w:tr>
      <w:tr w:rsidR="00A96701" w14:paraId="46119334" w14:textId="77777777" w:rsidTr="009F6083">
        <w:tc>
          <w:tcPr>
            <w:tcW w:w="9641" w:type="dxa"/>
            <w:gridSpan w:val="9"/>
            <w:tcBorders>
              <w:left w:val="single" w:sz="4" w:space="0" w:color="auto"/>
              <w:right w:val="single" w:sz="4" w:space="0" w:color="auto"/>
            </w:tcBorders>
          </w:tcPr>
          <w:p w14:paraId="56B3AD70" w14:textId="77777777" w:rsidR="00A96701" w:rsidRDefault="00A96701" w:rsidP="009F6083">
            <w:pPr>
              <w:pStyle w:val="CRCoverPage"/>
              <w:spacing w:after="0"/>
              <w:rPr>
                <w:noProof/>
              </w:rPr>
            </w:pPr>
          </w:p>
        </w:tc>
      </w:tr>
      <w:tr w:rsidR="00A96701" w14:paraId="2D64EA52" w14:textId="77777777" w:rsidTr="009F6083">
        <w:tc>
          <w:tcPr>
            <w:tcW w:w="9641" w:type="dxa"/>
            <w:gridSpan w:val="9"/>
            <w:tcBorders>
              <w:top w:val="single" w:sz="4" w:space="0" w:color="auto"/>
            </w:tcBorders>
          </w:tcPr>
          <w:p w14:paraId="2B4912D9" w14:textId="77777777" w:rsidR="00A96701" w:rsidRPr="00F25D98" w:rsidRDefault="00A96701" w:rsidP="009F608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96701" w14:paraId="68375183" w14:textId="77777777" w:rsidTr="009F6083">
        <w:tc>
          <w:tcPr>
            <w:tcW w:w="9641" w:type="dxa"/>
            <w:gridSpan w:val="9"/>
          </w:tcPr>
          <w:p w14:paraId="137E1D50" w14:textId="77777777" w:rsidR="00A96701" w:rsidRDefault="00A96701" w:rsidP="009F6083">
            <w:pPr>
              <w:pStyle w:val="CRCoverPage"/>
              <w:spacing w:after="0"/>
              <w:rPr>
                <w:noProof/>
                <w:sz w:val="8"/>
                <w:szCs w:val="8"/>
              </w:rPr>
            </w:pPr>
          </w:p>
        </w:tc>
      </w:tr>
    </w:tbl>
    <w:p w14:paraId="2D3F0B6C" w14:textId="77777777" w:rsidR="00A96701" w:rsidRDefault="00A96701" w:rsidP="00A967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701" w14:paraId="480C67D2" w14:textId="77777777" w:rsidTr="009F6083">
        <w:tc>
          <w:tcPr>
            <w:tcW w:w="2835" w:type="dxa"/>
          </w:tcPr>
          <w:p w14:paraId="66A5F93C" w14:textId="77777777" w:rsidR="00A96701" w:rsidRDefault="00A96701" w:rsidP="009F6083">
            <w:pPr>
              <w:pStyle w:val="CRCoverPage"/>
              <w:tabs>
                <w:tab w:val="right" w:pos="2751"/>
              </w:tabs>
              <w:spacing w:after="0"/>
              <w:rPr>
                <w:b/>
                <w:i/>
                <w:noProof/>
              </w:rPr>
            </w:pPr>
            <w:r>
              <w:rPr>
                <w:b/>
                <w:i/>
                <w:noProof/>
              </w:rPr>
              <w:t>Proposed change affects:</w:t>
            </w:r>
          </w:p>
        </w:tc>
        <w:tc>
          <w:tcPr>
            <w:tcW w:w="1418" w:type="dxa"/>
          </w:tcPr>
          <w:p w14:paraId="08576C2F" w14:textId="77777777" w:rsidR="00A96701" w:rsidRDefault="00A96701" w:rsidP="009F6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E0471" w14:textId="77777777" w:rsidR="00A96701" w:rsidRDefault="00A96701" w:rsidP="009F6083">
            <w:pPr>
              <w:pStyle w:val="CRCoverPage"/>
              <w:spacing w:after="0"/>
              <w:jc w:val="center"/>
              <w:rPr>
                <w:b/>
                <w:caps/>
                <w:noProof/>
              </w:rPr>
            </w:pPr>
          </w:p>
        </w:tc>
        <w:tc>
          <w:tcPr>
            <w:tcW w:w="709" w:type="dxa"/>
            <w:tcBorders>
              <w:left w:val="single" w:sz="4" w:space="0" w:color="auto"/>
            </w:tcBorders>
          </w:tcPr>
          <w:p w14:paraId="0C5D33D4" w14:textId="77777777" w:rsidR="00A96701" w:rsidRDefault="00A96701" w:rsidP="009F6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9F825" w14:textId="77777777" w:rsidR="00A96701" w:rsidRDefault="00A96701" w:rsidP="009F6083">
            <w:pPr>
              <w:pStyle w:val="CRCoverPage"/>
              <w:spacing w:after="0"/>
              <w:jc w:val="center"/>
              <w:rPr>
                <w:b/>
                <w:caps/>
                <w:noProof/>
              </w:rPr>
            </w:pPr>
          </w:p>
        </w:tc>
        <w:tc>
          <w:tcPr>
            <w:tcW w:w="2126" w:type="dxa"/>
          </w:tcPr>
          <w:p w14:paraId="23D1A31F" w14:textId="77777777" w:rsidR="00A96701" w:rsidRDefault="00A96701" w:rsidP="009F6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BA385" w14:textId="57DAC07A" w:rsidR="00A96701" w:rsidRPr="00A96701" w:rsidRDefault="00A96701" w:rsidP="009F608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6CF532" w14:textId="77777777" w:rsidR="00A96701" w:rsidRDefault="00A96701" w:rsidP="009F6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72467" w14:textId="7E16F377" w:rsidR="00A96701" w:rsidRPr="00A96701" w:rsidRDefault="00A96701" w:rsidP="009F6083">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1EF7CC6A" w14:textId="77777777" w:rsidR="00A96701" w:rsidRDefault="00A96701" w:rsidP="00A967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701" w14:paraId="2DB4CA7B" w14:textId="77777777" w:rsidTr="009F6083">
        <w:tc>
          <w:tcPr>
            <w:tcW w:w="9640" w:type="dxa"/>
            <w:gridSpan w:val="11"/>
          </w:tcPr>
          <w:p w14:paraId="2369D248" w14:textId="77777777" w:rsidR="00A96701" w:rsidRDefault="00A96701" w:rsidP="009F6083">
            <w:pPr>
              <w:pStyle w:val="CRCoverPage"/>
              <w:spacing w:after="0"/>
              <w:rPr>
                <w:noProof/>
                <w:sz w:val="8"/>
                <w:szCs w:val="8"/>
              </w:rPr>
            </w:pPr>
          </w:p>
        </w:tc>
      </w:tr>
      <w:tr w:rsidR="00A96701" w14:paraId="16859979" w14:textId="77777777" w:rsidTr="009F6083">
        <w:tc>
          <w:tcPr>
            <w:tcW w:w="1843" w:type="dxa"/>
            <w:tcBorders>
              <w:top w:val="single" w:sz="4" w:space="0" w:color="auto"/>
              <w:left w:val="single" w:sz="4" w:space="0" w:color="auto"/>
            </w:tcBorders>
          </w:tcPr>
          <w:p w14:paraId="0BC89E9D" w14:textId="77777777" w:rsidR="00A96701" w:rsidRDefault="00A96701" w:rsidP="009F60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99CEA" w14:textId="1EEA47DE" w:rsidR="00A96701" w:rsidRDefault="00A96701" w:rsidP="009F6083">
            <w:pPr>
              <w:pStyle w:val="CRCoverPage"/>
              <w:spacing w:after="0"/>
              <w:ind w:left="100"/>
              <w:rPr>
                <w:noProof/>
              </w:rPr>
            </w:pPr>
            <w:fldSimple w:instr=" DOCPROPERTY  CrTitle  \* MERGEFORMAT ">
              <w:r>
                <w:t xml:space="preserve">TS28.532 Rel17 correction the Information Type for objectClass </w:t>
              </w:r>
              <w:r w:rsidR="00BF1929">
                <w:t xml:space="preserve">and </w:t>
              </w:r>
              <w:r>
                <w:t xml:space="preserve">objectInstance </w:t>
              </w:r>
            </w:fldSimple>
          </w:p>
        </w:tc>
      </w:tr>
      <w:tr w:rsidR="00A96701" w14:paraId="18ECACF0" w14:textId="77777777" w:rsidTr="009F6083">
        <w:tc>
          <w:tcPr>
            <w:tcW w:w="1843" w:type="dxa"/>
            <w:tcBorders>
              <w:left w:val="single" w:sz="4" w:space="0" w:color="auto"/>
            </w:tcBorders>
          </w:tcPr>
          <w:p w14:paraId="1E5D6FFB" w14:textId="77777777" w:rsidR="00A96701" w:rsidRDefault="00A96701" w:rsidP="009F6083">
            <w:pPr>
              <w:pStyle w:val="CRCoverPage"/>
              <w:spacing w:after="0"/>
              <w:rPr>
                <w:b/>
                <w:i/>
                <w:noProof/>
                <w:sz w:val="8"/>
                <w:szCs w:val="8"/>
              </w:rPr>
            </w:pPr>
          </w:p>
        </w:tc>
        <w:tc>
          <w:tcPr>
            <w:tcW w:w="7797" w:type="dxa"/>
            <w:gridSpan w:val="10"/>
            <w:tcBorders>
              <w:right w:val="single" w:sz="4" w:space="0" w:color="auto"/>
            </w:tcBorders>
          </w:tcPr>
          <w:p w14:paraId="019DAC6E" w14:textId="77777777" w:rsidR="00A96701" w:rsidRDefault="00A96701" w:rsidP="009F6083">
            <w:pPr>
              <w:pStyle w:val="CRCoverPage"/>
              <w:spacing w:after="0"/>
              <w:rPr>
                <w:noProof/>
                <w:sz w:val="8"/>
                <w:szCs w:val="8"/>
              </w:rPr>
            </w:pPr>
          </w:p>
        </w:tc>
      </w:tr>
      <w:tr w:rsidR="00A96701" w14:paraId="09BB9508" w14:textId="77777777" w:rsidTr="009F6083">
        <w:tc>
          <w:tcPr>
            <w:tcW w:w="1843" w:type="dxa"/>
            <w:tcBorders>
              <w:left w:val="single" w:sz="4" w:space="0" w:color="auto"/>
            </w:tcBorders>
          </w:tcPr>
          <w:p w14:paraId="4AB336C6" w14:textId="77777777" w:rsidR="00A96701" w:rsidRDefault="00A96701" w:rsidP="009F60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492920" w14:textId="77777777" w:rsidR="00A96701" w:rsidRDefault="00A96701" w:rsidP="009F6083">
            <w:pPr>
              <w:pStyle w:val="CRCoverPage"/>
              <w:spacing w:after="0"/>
              <w:ind w:left="100"/>
              <w:rPr>
                <w:noProof/>
              </w:rPr>
            </w:pPr>
            <w:fldSimple w:instr=" DOCPROPERTY  SourceIfWg  \* MERGEFORMAT ">
              <w:r>
                <w:rPr>
                  <w:noProof/>
                </w:rPr>
                <w:t>Nokia, Nokia Shanghai Bell</w:t>
              </w:r>
            </w:fldSimple>
          </w:p>
        </w:tc>
      </w:tr>
      <w:tr w:rsidR="00A96701" w14:paraId="102114AB" w14:textId="77777777" w:rsidTr="009F6083">
        <w:tc>
          <w:tcPr>
            <w:tcW w:w="1843" w:type="dxa"/>
            <w:tcBorders>
              <w:left w:val="single" w:sz="4" w:space="0" w:color="auto"/>
            </w:tcBorders>
          </w:tcPr>
          <w:p w14:paraId="7C5116AA" w14:textId="77777777" w:rsidR="00A96701" w:rsidRDefault="00A96701" w:rsidP="009F60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DF71E4" w14:textId="77777777" w:rsidR="00A96701" w:rsidRDefault="00A96701" w:rsidP="009F6083">
            <w:pPr>
              <w:pStyle w:val="CRCoverPage"/>
              <w:spacing w:after="0"/>
              <w:ind w:left="100"/>
              <w:rPr>
                <w:noProof/>
              </w:rPr>
            </w:pPr>
            <w:fldSimple w:instr=" DOCPROPERTY  SourceIfTsg  \* MERGEFORMAT "/>
          </w:p>
        </w:tc>
      </w:tr>
      <w:tr w:rsidR="00A96701" w14:paraId="147DB40E" w14:textId="77777777" w:rsidTr="009F6083">
        <w:tc>
          <w:tcPr>
            <w:tcW w:w="1843" w:type="dxa"/>
            <w:tcBorders>
              <w:left w:val="single" w:sz="4" w:space="0" w:color="auto"/>
            </w:tcBorders>
          </w:tcPr>
          <w:p w14:paraId="6022999E" w14:textId="77777777" w:rsidR="00A96701" w:rsidRDefault="00A96701" w:rsidP="009F6083">
            <w:pPr>
              <w:pStyle w:val="CRCoverPage"/>
              <w:spacing w:after="0"/>
              <w:rPr>
                <w:b/>
                <w:i/>
                <w:noProof/>
                <w:sz w:val="8"/>
                <w:szCs w:val="8"/>
              </w:rPr>
            </w:pPr>
          </w:p>
        </w:tc>
        <w:tc>
          <w:tcPr>
            <w:tcW w:w="7797" w:type="dxa"/>
            <w:gridSpan w:val="10"/>
            <w:tcBorders>
              <w:right w:val="single" w:sz="4" w:space="0" w:color="auto"/>
            </w:tcBorders>
          </w:tcPr>
          <w:p w14:paraId="2A6C36C4" w14:textId="77777777" w:rsidR="00A96701" w:rsidRDefault="00A96701" w:rsidP="009F6083">
            <w:pPr>
              <w:pStyle w:val="CRCoverPage"/>
              <w:spacing w:after="0"/>
              <w:rPr>
                <w:noProof/>
                <w:sz w:val="8"/>
                <w:szCs w:val="8"/>
              </w:rPr>
            </w:pPr>
          </w:p>
        </w:tc>
      </w:tr>
      <w:tr w:rsidR="00A96701" w14:paraId="60B27030" w14:textId="77777777" w:rsidTr="009F6083">
        <w:tc>
          <w:tcPr>
            <w:tcW w:w="1843" w:type="dxa"/>
            <w:tcBorders>
              <w:left w:val="single" w:sz="4" w:space="0" w:color="auto"/>
            </w:tcBorders>
          </w:tcPr>
          <w:p w14:paraId="35712F10" w14:textId="77777777" w:rsidR="00A96701" w:rsidRDefault="00A96701" w:rsidP="009F6083">
            <w:pPr>
              <w:pStyle w:val="CRCoverPage"/>
              <w:tabs>
                <w:tab w:val="right" w:pos="1759"/>
              </w:tabs>
              <w:spacing w:after="0"/>
              <w:rPr>
                <w:b/>
                <w:i/>
                <w:noProof/>
              </w:rPr>
            </w:pPr>
            <w:r>
              <w:rPr>
                <w:b/>
                <w:i/>
                <w:noProof/>
              </w:rPr>
              <w:t>Work item code:</w:t>
            </w:r>
          </w:p>
        </w:tc>
        <w:tc>
          <w:tcPr>
            <w:tcW w:w="3686" w:type="dxa"/>
            <w:gridSpan w:val="5"/>
            <w:shd w:val="pct30" w:color="FFFF00" w:fill="auto"/>
          </w:tcPr>
          <w:p w14:paraId="52275892" w14:textId="77777777" w:rsidR="00A96701" w:rsidRDefault="00A96701" w:rsidP="009F6083">
            <w:pPr>
              <w:pStyle w:val="CRCoverPage"/>
              <w:spacing w:after="0"/>
              <w:ind w:left="100"/>
              <w:rPr>
                <w:noProof/>
              </w:rPr>
            </w:pPr>
            <w:fldSimple w:instr=" DOCPROPERTY  RelatedWis  \* MERGEFORMAT ">
              <w:r>
                <w:rPr>
                  <w:noProof/>
                </w:rPr>
                <w:t>TEI16, REST_SS</w:t>
              </w:r>
            </w:fldSimple>
          </w:p>
        </w:tc>
        <w:tc>
          <w:tcPr>
            <w:tcW w:w="567" w:type="dxa"/>
            <w:tcBorders>
              <w:left w:val="nil"/>
            </w:tcBorders>
          </w:tcPr>
          <w:p w14:paraId="4A7DB81F" w14:textId="77777777" w:rsidR="00A96701" w:rsidRDefault="00A96701" w:rsidP="009F6083">
            <w:pPr>
              <w:pStyle w:val="CRCoverPage"/>
              <w:spacing w:after="0"/>
              <w:ind w:right="100"/>
              <w:rPr>
                <w:noProof/>
              </w:rPr>
            </w:pPr>
          </w:p>
        </w:tc>
        <w:tc>
          <w:tcPr>
            <w:tcW w:w="1417" w:type="dxa"/>
            <w:gridSpan w:val="3"/>
            <w:tcBorders>
              <w:left w:val="nil"/>
            </w:tcBorders>
          </w:tcPr>
          <w:p w14:paraId="540D6A5B" w14:textId="77777777" w:rsidR="00A96701" w:rsidRDefault="00A96701" w:rsidP="009F60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610E2" w14:textId="77777777" w:rsidR="00A96701" w:rsidRDefault="00A96701" w:rsidP="009F6083">
            <w:pPr>
              <w:pStyle w:val="CRCoverPage"/>
              <w:spacing w:after="0"/>
              <w:ind w:left="100"/>
              <w:rPr>
                <w:noProof/>
              </w:rPr>
            </w:pPr>
            <w:fldSimple w:instr=" DOCPROPERTY  ResDate  \* MERGEFORMAT ">
              <w:r>
                <w:rPr>
                  <w:noProof/>
                </w:rPr>
                <w:t>2023-05-11</w:t>
              </w:r>
            </w:fldSimple>
          </w:p>
        </w:tc>
      </w:tr>
      <w:tr w:rsidR="00A96701" w14:paraId="6F3EED8E" w14:textId="77777777" w:rsidTr="009F6083">
        <w:tc>
          <w:tcPr>
            <w:tcW w:w="1843" w:type="dxa"/>
            <w:tcBorders>
              <w:left w:val="single" w:sz="4" w:space="0" w:color="auto"/>
            </w:tcBorders>
          </w:tcPr>
          <w:p w14:paraId="3886C338" w14:textId="77777777" w:rsidR="00A96701" w:rsidRDefault="00A96701" w:rsidP="009F6083">
            <w:pPr>
              <w:pStyle w:val="CRCoverPage"/>
              <w:spacing w:after="0"/>
              <w:rPr>
                <w:b/>
                <w:i/>
                <w:noProof/>
                <w:sz w:val="8"/>
                <w:szCs w:val="8"/>
              </w:rPr>
            </w:pPr>
          </w:p>
        </w:tc>
        <w:tc>
          <w:tcPr>
            <w:tcW w:w="1986" w:type="dxa"/>
            <w:gridSpan w:val="4"/>
          </w:tcPr>
          <w:p w14:paraId="24FC16C2" w14:textId="77777777" w:rsidR="00A96701" w:rsidRDefault="00A96701" w:rsidP="009F6083">
            <w:pPr>
              <w:pStyle w:val="CRCoverPage"/>
              <w:spacing w:after="0"/>
              <w:rPr>
                <w:noProof/>
                <w:sz w:val="8"/>
                <w:szCs w:val="8"/>
              </w:rPr>
            </w:pPr>
          </w:p>
        </w:tc>
        <w:tc>
          <w:tcPr>
            <w:tcW w:w="2267" w:type="dxa"/>
            <w:gridSpan w:val="2"/>
          </w:tcPr>
          <w:p w14:paraId="7601DB07" w14:textId="77777777" w:rsidR="00A96701" w:rsidRDefault="00A96701" w:rsidP="009F6083">
            <w:pPr>
              <w:pStyle w:val="CRCoverPage"/>
              <w:spacing w:after="0"/>
              <w:rPr>
                <w:noProof/>
                <w:sz w:val="8"/>
                <w:szCs w:val="8"/>
              </w:rPr>
            </w:pPr>
          </w:p>
        </w:tc>
        <w:tc>
          <w:tcPr>
            <w:tcW w:w="1417" w:type="dxa"/>
            <w:gridSpan w:val="3"/>
          </w:tcPr>
          <w:p w14:paraId="403C917B" w14:textId="77777777" w:rsidR="00A96701" w:rsidRDefault="00A96701" w:rsidP="009F6083">
            <w:pPr>
              <w:pStyle w:val="CRCoverPage"/>
              <w:spacing w:after="0"/>
              <w:rPr>
                <w:noProof/>
                <w:sz w:val="8"/>
                <w:szCs w:val="8"/>
              </w:rPr>
            </w:pPr>
          </w:p>
        </w:tc>
        <w:tc>
          <w:tcPr>
            <w:tcW w:w="2127" w:type="dxa"/>
            <w:tcBorders>
              <w:right w:val="single" w:sz="4" w:space="0" w:color="auto"/>
            </w:tcBorders>
          </w:tcPr>
          <w:p w14:paraId="6EA5F1EC" w14:textId="77777777" w:rsidR="00A96701" w:rsidRDefault="00A96701" w:rsidP="009F6083">
            <w:pPr>
              <w:pStyle w:val="CRCoverPage"/>
              <w:spacing w:after="0"/>
              <w:rPr>
                <w:noProof/>
                <w:sz w:val="8"/>
                <w:szCs w:val="8"/>
              </w:rPr>
            </w:pPr>
          </w:p>
        </w:tc>
      </w:tr>
      <w:tr w:rsidR="00A96701" w14:paraId="61CE9C45" w14:textId="77777777" w:rsidTr="009F6083">
        <w:trPr>
          <w:cantSplit/>
        </w:trPr>
        <w:tc>
          <w:tcPr>
            <w:tcW w:w="1843" w:type="dxa"/>
            <w:tcBorders>
              <w:left w:val="single" w:sz="4" w:space="0" w:color="auto"/>
            </w:tcBorders>
          </w:tcPr>
          <w:p w14:paraId="5C2C667B" w14:textId="77777777" w:rsidR="00A96701" w:rsidRDefault="00A96701" w:rsidP="009F6083">
            <w:pPr>
              <w:pStyle w:val="CRCoverPage"/>
              <w:tabs>
                <w:tab w:val="right" w:pos="1759"/>
              </w:tabs>
              <w:spacing w:after="0"/>
              <w:rPr>
                <w:b/>
                <w:i/>
                <w:noProof/>
              </w:rPr>
            </w:pPr>
            <w:r>
              <w:rPr>
                <w:b/>
                <w:i/>
                <w:noProof/>
              </w:rPr>
              <w:t>Category:</w:t>
            </w:r>
          </w:p>
        </w:tc>
        <w:tc>
          <w:tcPr>
            <w:tcW w:w="851" w:type="dxa"/>
            <w:shd w:val="pct30" w:color="FFFF00" w:fill="auto"/>
          </w:tcPr>
          <w:p w14:paraId="2E646D4D" w14:textId="77777777" w:rsidR="00A96701" w:rsidRDefault="00A96701" w:rsidP="009F6083">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DC1FD09" w14:textId="77777777" w:rsidR="00A96701" w:rsidRDefault="00A96701" w:rsidP="009F6083">
            <w:pPr>
              <w:pStyle w:val="CRCoverPage"/>
              <w:spacing w:after="0"/>
              <w:rPr>
                <w:noProof/>
              </w:rPr>
            </w:pPr>
          </w:p>
        </w:tc>
        <w:tc>
          <w:tcPr>
            <w:tcW w:w="1417" w:type="dxa"/>
            <w:gridSpan w:val="3"/>
            <w:tcBorders>
              <w:left w:val="nil"/>
            </w:tcBorders>
          </w:tcPr>
          <w:p w14:paraId="761528D8" w14:textId="77777777" w:rsidR="00A96701" w:rsidRDefault="00A96701" w:rsidP="009F60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CD9DC" w14:textId="77777777" w:rsidR="00A96701" w:rsidRDefault="00A96701" w:rsidP="009F6083">
            <w:pPr>
              <w:pStyle w:val="CRCoverPage"/>
              <w:spacing w:after="0"/>
              <w:ind w:left="100"/>
              <w:rPr>
                <w:noProof/>
              </w:rPr>
            </w:pPr>
            <w:fldSimple w:instr=" DOCPROPERTY  Release  \* MERGEFORMAT ">
              <w:r>
                <w:rPr>
                  <w:noProof/>
                </w:rPr>
                <w:t>Rel-17</w:t>
              </w:r>
            </w:fldSimple>
          </w:p>
        </w:tc>
      </w:tr>
      <w:tr w:rsidR="00A96701" w14:paraId="6FC0F4B4" w14:textId="77777777" w:rsidTr="009F6083">
        <w:tc>
          <w:tcPr>
            <w:tcW w:w="1843" w:type="dxa"/>
            <w:tcBorders>
              <w:left w:val="single" w:sz="4" w:space="0" w:color="auto"/>
              <w:bottom w:val="single" w:sz="4" w:space="0" w:color="auto"/>
            </w:tcBorders>
          </w:tcPr>
          <w:p w14:paraId="4E4DEA9E" w14:textId="77777777" w:rsidR="00A96701" w:rsidRDefault="00A96701" w:rsidP="009F6083">
            <w:pPr>
              <w:pStyle w:val="CRCoverPage"/>
              <w:spacing w:after="0"/>
              <w:rPr>
                <w:b/>
                <w:i/>
                <w:noProof/>
              </w:rPr>
            </w:pPr>
          </w:p>
        </w:tc>
        <w:tc>
          <w:tcPr>
            <w:tcW w:w="4677" w:type="dxa"/>
            <w:gridSpan w:val="8"/>
            <w:tcBorders>
              <w:bottom w:val="single" w:sz="4" w:space="0" w:color="auto"/>
            </w:tcBorders>
          </w:tcPr>
          <w:p w14:paraId="1E2E8A4A" w14:textId="77777777" w:rsidR="00A96701" w:rsidRDefault="00A96701" w:rsidP="009F6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BF905" w14:textId="77777777" w:rsidR="00A96701" w:rsidRDefault="00A96701" w:rsidP="009F608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D213E" w14:textId="77777777" w:rsidR="00A96701" w:rsidRPr="007C2097" w:rsidRDefault="00A96701" w:rsidP="009F6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6701" w14:paraId="16BA7DA8" w14:textId="77777777" w:rsidTr="009F6083">
        <w:tc>
          <w:tcPr>
            <w:tcW w:w="1843" w:type="dxa"/>
          </w:tcPr>
          <w:p w14:paraId="58788B89" w14:textId="77777777" w:rsidR="00A96701" w:rsidRDefault="00A96701" w:rsidP="009F6083">
            <w:pPr>
              <w:pStyle w:val="CRCoverPage"/>
              <w:spacing w:after="0"/>
              <w:rPr>
                <w:b/>
                <w:i/>
                <w:noProof/>
                <w:sz w:val="8"/>
                <w:szCs w:val="8"/>
              </w:rPr>
            </w:pPr>
          </w:p>
        </w:tc>
        <w:tc>
          <w:tcPr>
            <w:tcW w:w="7797" w:type="dxa"/>
            <w:gridSpan w:val="10"/>
          </w:tcPr>
          <w:p w14:paraId="238DEC99" w14:textId="77777777" w:rsidR="00A96701" w:rsidRDefault="00A96701" w:rsidP="009F6083">
            <w:pPr>
              <w:pStyle w:val="CRCoverPage"/>
              <w:spacing w:after="0"/>
              <w:rPr>
                <w:noProof/>
                <w:sz w:val="8"/>
                <w:szCs w:val="8"/>
              </w:rPr>
            </w:pPr>
          </w:p>
        </w:tc>
      </w:tr>
      <w:tr w:rsidR="00A96701" w14:paraId="628E0D18" w14:textId="77777777" w:rsidTr="009F6083">
        <w:tc>
          <w:tcPr>
            <w:tcW w:w="2694" w:type="dxa"/>
            <w:gridSpan w:val="2"/>
            <w:tcBorders>
              <w:top w:val="single" w:sz="4" w:space="0" w:color="auto"/>
              <w:left w:val="single" w:sz="4" w:space="0" w:color="auto"/>
            </w:tcBorders>
          </w:tcPr>
          <w:p w14:paraId="0B7341DE" w14:textId="77777777" w:rsidR="00A96701" w:rsidRDefault="00A96701" w:rsidP="00A967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5E39A" w14:textId="1BD5B5E5" w:rsidR="00A96701" w:rsidRDefault="00A96701" w:rsidP="00A96701">
            <w:pPr>
              <w:pStyle w:val="CRCoverPage"/>
              <w:spacing w:after="0"/>
              <w:ind w:left="100"/>
            </w:pPr>
            <w:r>
              <w:rPr>
                <w:noProof/>
              </w:rPr>
              <w:t xml:space="preserve">The </w:t>
            </w:r>
            <w:r w:rsidRPr="00294B93">
              <w:t>Information Type for objectClass</w:t>
            </w:r>
            <w:r>
              <w:t>,</w:t>
            </w:r>
            <w:r w:rsidRPr="00294B93">
              <w:t xml:space="preserve"> objectInstance </w:t>
            </w:r>
            <w:r>
              <w:t>are not correct.</w:t>
            </w:r>
          </w:p>
          <w:p w14:paraId="5FB29F17" w14:textId="32296A7B" w:rsidR="00A96701" w:rsidRDefault="00A96701" w:rsidP="00A96701">
            <w:pPr>
              <w:pStyle w:val="CRCoverPage"/>
              <w:spacing w:after="0"/>
              <w:ind w:left="100"/>
              <w:rPr>
                <w:noProof/>
              </w:rPr>
            </w:pPr>
            <w:r>
              <w:rPr>
                <w:rFonts w:eastAsiaTheme="minorEastAsia" w:hint="eastAsia"/>
                <w:lang w:eastAsia="zh-CN"/>
              </w:rPr>
              <w:t>T</w:t>
            </w:r>
            <w:r>
              <w:rPr>
                <w:rFonts w:eastAsiaTheme="minorEastAsia"/>
                <w:lang w:eastAsia="zh-CN"/>
              </w:rPr>
              <w:t>hey are either not defined by using “--”</w:t>
            </w:r>
            <w:r>
              <w:rPr>
                <w:rFonts w:eastAsiaTheme="minorEastAsia" w:hint="eastAsia"/>
                <w:lang w:eastAsia="zh-CN"/>
              </w:rPr>
              <w:t>,</w:t>
            </w:r>
            <w:r>
              <w:rPr>
                <w:rFonts w:eastAsiaTheme="minorEastAsia"/>
                <w:lang w:eastAsia="zh-CN"/>
              </w:rPr>
              <w:t xml:space="preserve"> or not use exact information type.</w:t>
            </w:r>
          </w:p>
        </w:tc>
      </w:tr>
      <w:tr w:rsidR="00A96701" w14:paraId="40AFD1F9" w14:textId="77777777" w:rsidTr="009F6083">
        <w:tc>
          <w:tcPr>
            <w:tcW w:w="2694" w:type="dxa"/>
            <w:gridSpan w:val="2"/>
            <w:tcBorders>
              <w:left w:val="single" w:sz="4" w:space="0" w:color="auto"/>
            </w:tcBorders>
          </w:tcPr>
          <w:p w14:paraId="7E994674" w14:textId="77777777" w:rsidR="00A96701" w:rsidRDefault="00A96701" w:rsidP="00A96701">
            <w:pPr>
              <w:pStyle w:val="CRCoverPage"/>
              <w:spacing w:after="0"/>
              <w:rPr>
                <w:b/>
                <w:i/>
                <w:noProof/>
                <w:sz w:val="8"/>
                <w:szCs w:val="8"/>
              </w:rPr>
            </w:pPr>
          </w:p>
        </w:tc>
        <w:tc>
          <w:tcPr>
            <w:tcW w:w="6946" w:type="dxa"/>
            <w:gridSpan w:val="9"/>
            <w:tcBorders>
              <w:right w:val="single" w:sz="4" w:space="0" w:color="auto"/>
            </w:tcBorders>
          </w:tcPr>
          <w:p w14:paraId="5930D031" w14:textId="77777777" w:rsidR="00A96701" w:rsidRDefault="00A96701" w:rsidP="00A96701">
            <w:pPr>
              <w:pStyle w:val="CRCoverPage"/>
              <w:spacing w:after="0"/>
              <w:rPr>
                <w:noProof/>
                <w:sz w:val="8"/>
                <w:szCs w:val="8"/>
              </w:rPr>
            </w:pPr>
          </w:p>
        </w:tc>
      </w:tr>
      <w:tr w:rsidR="00A96701" w14:paraId="020C7003" w14:textId="77777777" w:rsidTr="009F6083">
        <w:tc>
          <w:tcPr>
            <w:tcW w:w="2694" w:type="dxa"/>
            <w:gridSpan w:val="2"/>
            <w:tcBorders>
              <w:left w:val="single" w:sz="4" w:space="0" w:color="auto"/>
            </w:tcBorders>
          </w:tcPr>
          <w:p w14:paraId="3417260F" w14:textId="77777777" w:rsidR="00A96701" w:rsidRDefault="00A96701" w:rsidP="00A967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BD6CD" w14:textId="5DBBDA2E" w:rsidR="00A96701" w:rsidRDefault="00A96701" w:rsidP="00A96701">
            <w:pPr>
              <w:pStyle w:val="CRCoverPage"/>
              <w:spacing w:after="0"/>
              <w:ind w:left="100"/>
              <w:rPr>
                <w:noProof/>
              </w:rPr>
            </w:pPr>
            <w:r>
              <w:rPr>
                <w:noProof/>
              </w:rPr>
              <w:t xml:space="preserve">Correct the </w:t>
            </w:r>
            <w:r w:rsidRPr="00294B93">
              <w:t>Information Type</w:t>
            </w:r>
            <w:r>
              <w:t xml:space="preserve"> for </w:t>
            </w:r>
            <w:r w:rsidRPr="00294B93">
              <w:t>objectClass</w:t>
            </w:r>
            <w:r>
              <w:t>,</w:t>
            </w:r>
            <w:r w:rsidRPr="00294B93">
              <w:t xml:space="preserve"> objectInstance</w:t>
            </w:r>
            <w:r>
              <w:rPr>
                <w:noProof/>
              </w:rPr>
              <w:t>.</w:t>
            </w:r>
          </w:p>
        </w:tc>
      </w:tr>
      <w:tr w:rsidR="00A96701" w14:paraId="40BEBDB8" w14:textId="77777777" w:rsidTr="009F6083">
        <w:tc>
          <w:tcPr>
            <w:tcW w:w="2694" w:type="dxa"/>
            <w:gridSpan w:val="2"/>
            <w:tcBorders>
              <w:left w:val="single" w:sz="4" w:space="0" w:color="auto"/>
            </w:tcBorders>
          </w:tcPr>
          <w:p w14:paraId="3231C82E" w14:textId="77777777" w:rsidR="00A96701" w:rsidRDefault="00A96701" w:rsidP="00A96701">
            <w:pPr>
              <w:pStyle w:val="CRCoverPage"/>
              <w:spacing w:after="0"/>
              <w:rPr>
                <w:b/>
                <w:i/>
                <w:noProof/>
                <w:sz w:val="8"/>
                <w:szCs w:val="8"/>
              </w:rPr>
            </w:pPr>
          </w:p>
        </w:tc>
        <w:tc>
          <w:tcPr>
            <w:tcW w:w="6946" w:type="dxa"/>
            <w:gridSpan w:val="9"/>
            <w:tcBorders>
              <w:right w:val="single" w:sz="4" w:space="0" w:color="auto"/>
            </w:tcBorders>
          </w:tcPr>
          <w:p w14:paraId="3AD9632E" w14:textId="77777777" w:rsidR="00A96701" w:rsidRDefault="00A96701" w:rsidP="00A96701">
            <w:pPr>
              <w:pStyle w:val="CRCoverPage"/>
              <w:spacing w:after="0"/>
              <w:rPr>
                <w:noProof/>
                <w:sz w:val="8"/>
                <w:szCs w:val="8"/>
              </w:rPr>
            </w:pPr>
          </w:p>
        </w:tc>
      </w:tr>
      <w:tr w:rsidR="00A96701" w14:paraId="3E72159B" w14:textId="77777777" w:rsidTr="009F6083">
        <w:tc>
          <w:tcPr>
            <w:tcW w:w="2694" w:type="dxa"/>
            <w:gridSpan w:val="2"/>
            <w:tcBorders>
              <w:left w:val="single" w:sz="4" w:space="0" w:color="auto"/>
              <w:bottom w:val="single" w:sz="4" w:space="0" w:color="auto"/>
            </w:tcBorders>
          </w:tcPr>
          <w:p w14:paraId="708105CC" w14:textId="77777777" w:rsidR="00A96701" w:rsidRDefault="00A96701" w:rsidP="00A967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C847AA" w14:textId="239B8362" w:rsidR="00A96701" w:rsidRDefault="00A96701" w:rsidP="00A96701">
            <w:pPr>
              <w:pStyle w:val="CRCoverPage"/>
              <w:spacing w:after="0"/>
              <w:ind w:left="100"/>
              <w:rPr>
                <w:noProof/>
              </w:rPr>
            </w:pPr>
            <w:r>
              <w:rPr>
                <w:noProof/>
              </w:rPr>
              <w:t>Unclear specification leads to incorrect implementation.</w:t>
            </w:r>
          </w:p>
        </w:tc>
      </w:tr>
      <w:tr w:rsidR="00A96701" w14:paraId="0EA4C443" w14:textId="77777777" w:rsidTr="009F6083">
        <w:tc>
          <w:tcPr>
            <w:tcW w:w="2694" w:type="dxa"/>
            <w:gridSpan w:val="2"/>
          </w:tcPr>
          <w:p w14:paraId="39B3B4C6" w14:textId="77777777" w:rsidR="00A96701" w:rsidRDefault="00A96701" w:rsidP="00A96701">
            <w:pPr>
              <w:pStyle w:val="CRCoverPage"/>
              <w:spacing w:after="0"/>
              <w:rPr>
                <w:b/>
                <w:i/>
                <w:noProof/>
                <w:sz w:val="8"/>
                <w:szCs w:val="8"/>
              </w:rPr>
            </w:pPr>
          </w:p>
        </w:tc>
        <w:tc>
          <w:tcPr>
            <w:tcW w:w="6946" w:type="dxa"/>
            <w:gridSpan w:val="9"/>
          </w:tcPr>
          <w:p w14:paraId="3E2AE520" w14:textId="77777777" w:rsidR="00A96701" w:rsidRDefault="00A96701" w:rsidP="00A96701">
            <w:pPr>
              <w:pStyle w:val="CRCoverPage"/>
              <w:spacing w:after="0"/>
              <w:rPr>
                <w:noProof/>
                <w:sz w:val="8"/>
                <w:szCs w:val="8"/>
              </w:rPr>
            </w:pPr>
          </w:p>
        </w:tc>
      </w:tr>
      <w:tr w:rsidR="00A96701" w14:paraId="1D9742A8" w14:textId="77777777" w:rsidTr="009F6083">
        <w:tc>
          <w:tcPr>
            <w:tcW w:w="2694" w:type="dxa"/>
            <w:gridSpan w:val="2"/>
            <w:tcBorders>
              <w:top w:val="single" w:sz="4" w:space="0" w:color="auto"/>
              <w:left w:val="single" w:sz="4" w:space="0" w:color="auto"/>
            </w:tcBorders>
          </w:tcPr>
          <w:p w14:paraId="6209E454" w14:textId="77777777" w:rsidR="00A96701" w:rsidRDefault="00A96701" w:rsidP="00A967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8947E1" w14:textId="60054590" w:rsidR="00A96701" w:rsidRPr="00A96701" w:rsidRDefault="00A96701" w:rsidP="00A96701">
            <w:pPr>
              <w:pStyle w:val="CRCoverPage"/>
              <w:spacing w:after="0"/>
              <w:ind w:left="100"/>
              <w:rPr>
                <w:rFonts w:eastAsiaTheme="minorEastAsia"/>
                <w:noProof/>
                <w:lang w:eastAsia="zh-CN"/>
              </w:rPr>
            </w:pPr>
            <w:r>
              <w:rPr>
                <w:rFonts w:eastAsiaTheme="minorEastAsia" w:hint="eastAsia"/>
                <w:noProof/>
                <w:lang w:eastAsia="zh-CN"/>
              </w:rPr>
              <w:t>1</w:t>
            </w:r>
            <w:r>
              <w:rPr>
                <w:rFonts w:eastAsiaTheme="minorEastAsia"/>
                <w:noProof/>
                <w:lang w:eastAsia="zh-CN"/>
              </w:rPr>
              <w:t>1</w:t>
            </w:r>
          </w:p>
        </w:tc>
      </w:tr>
      <w:tr w:rsidR="00A96701" w14:paraId="734D4455" w14:textId="77777777" w:rsidTr="009F6083">
        <w:tc>
          <w:tcPr>
            <w:tcW w:w="2694" w:type="dxa"/>
            <w:gridSpan w:val="2"/>
            <w:tcBorders>
              <w:left w:val="single" w:sz="4" w:space="0" w:color="auto"/>
            </w:tcBorders>
          </w:tcPr>
          <w:p w14:paraId="4EE4D82F" w14:textId="77777777" w:rsidR="00A96701" w:rsidRDefault="00A96701" w:rsidP="00A96701">
            <w:pPr>
              <w:pStyle w:val="CRCoverPage"/>
              <w:spacing w:after="0"/>
              <w:rPr>
                <w:b/>
                <w:i/>
                <w:noProof/>
                <w:sz w:val="8"/>
                <w:szCs w:val="8"/>
              </w:rPr>
            </w:pPr>
          </w:p>
        </w:tc>
        <w:tc>
          <w:tcPr>
            <w:tcW w:w="6946" w:type="dxa"/>
            <w:gridSpan w:val="9"/>
            <w:tcBorders>
              <w:right w:val="single" w:sz="4" w:space="0" w:color="auto"/>
            </w:tcBorders>
          </w:tcPr>
          <w:p w14:paraId="3C4662E8" w14:textId="77777777" w:rsidR="00A96701" w:rsidRDefault="00A96701" w:rsidP="00A96701">
            <w:pPr>
              <w:pStyle w:val="CRCoverPage"/>
              <w:spacing w:after="0"/>
              <w:rPr>
                <w:noProof/>
                <w:sz w:val="8"/>
                <w:szCs w:val="8"/>
              </w:rPr>
            </w:pPr>
          </w:p>
        </w:tc>
      </w:tr>
      <w:tr w:rsidR="00A96701" w14:paraId="70353418" w14:textId="77777777" w:rsidTr="009F6083">
        <w:tc>
          <w:tcPr>
            <w:tcW w:w="2694" w:type="dxa"/>
            <w:gridSpan w:val="2"/>
            <w:tcBorders>
              <w:left w:val="single" w:sz="4" w:space="0" w:color="auto"/>
            </w:tcBorders>
          </w:tcPr>
          <w:p w14:paraId="764359DA" w14:textId="77777777" w:rsidR="00A96701" w:rsidRDefault="00A96701" w:rsidP="00A967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DAEC78" w14:textId="77777777" w:rsidR="00A96701" w:rsidRDefault="00A96701" w:rsidP="00A96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E7D34" w14:textId="77777777" w:rsidR="00A96701" w:rsidRDefault="00A96701" w:rsidP="00A96701">
            <w:pPr>
              <w:pStyle w:val="CRCoverPage"/>
              <w:spacing w:after="0"/>
              <w:jc w:val="center"/>
              <w:rPr>
                <w:b/>
                <w:caps/>
                <w:noProof/>
              </w:rPr>
            </w:pPr>
            <w:r>
              <w:rPr>
                <w:b/>
                <w:caps/>
                <w:noProof/>
              </w:rPr>
              <w:t>N</w:t>
            </w:r>
          </w:p>
        </w:tc>
        <w:tc>
          <w:tcPr>
            <w:tcW w:w="2977" w:type="dxa"/>
            <w:gridSpan w:val="4"/>
          </w:tcPr>
          <w:p w14:paraId="760603E9" w14:textId="77777777" w:rsidR="00A96701" w:rsidRDefault="00A96701" w:rsidP="00A967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1018C" w14:textId="77777777" w:rsidR="00A96701" w:rsidRDefault="00A96701" w:rsidP="00A96701">
            <w:pPr>
              <w:pStyle w:val="CRCoverPage"/>
              <w:spacing w:after="0"/>
              <w:ind w:left="99"/>
              <w:rPr>
                <w:noProof/>
              </w:rPr>
            </w:pPr>
          </w:p>
        </w:tc>
      </w:tr>
      <w:tr w:rsidR="00A96701" w14:paraId="3F3F0668" w14:textId="77777777" w:rsidTr="009F6083">
        <w:tc>
          <w:tcPr>
            <w:tcW w:w="2694" w:type="dxa"/>
            <w:gridSpan w:val="2"/>
            <w:tcBorders>
              <w:left w:val="single" w:sz="4" w:space="0" w:color="auto"/>
            </w:tcBorders>
          </w:tcPr>
          <w:p w14:paraId="441C6D90" w14:textId="77777777" w:rsidR="00A96701" w:rsidRDefault="00A96701" w:rsidP="00A967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A3F612" w14:textId="77777777" w:rsidR="00A96701" w:rsidRDefault="00A96701" w:rsidP="00A96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D253" w14:textId="6551343D" w:rsidR="00A96701" w:rsidRPr="00A96701" w:rsidRDefault="00A96701" w:rsidP="00A96701">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B48A66D" w14:textId="77777777" w:rsidR="00A96701" w:rsidRDefault="00A96701" w:rsidP="00A967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56922" w14:textId="77777777" w:rsidR="00A96701" w:rsidRDefault="00A96701" w:rsidP="00A96701">
            <w:pPr>
              <w:pStyle w:val="CRCoverPage"/>
              <w:spacing w:after="0"/>
              <w:ind w:left="99"/>
              <w:rPr>
                <w:noProof/>
              </w:rPr>
            </w:pPr>
            <w:r>
              <w:rPr>
                <w:noProof/>
              </w:rPr>
              <w:t xml:space="preserve">TS/TR ... CR ... </w:t>
            </w:r>
          </w:p>
        </w:tc>
      </w:tr>
      <w:tr w:rsidR="00A96701" w14:paraId="056D49B7" w14:textId="77777777" w:rsidTr="009F6083">
        <w:tc>
          <w:tcPr>
            <w:tcW w:w="2694" w:type="dxa"/>
            <w:gridSpan w:val="2"/>
            <w:tcBorders>
              <w:left w:val="single" w:sz="4" w:space="0" w:color="auto"/>
            </w:tcBorders>
          </w:tcPr>
          <w:p w14:paraId="6FE5A170" w14:textId="77777777" w:rsidR="00A96701" w:rsidRDefault="00A96701" w:rsidP="00A967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F47D6" w14:textId="77777777" w:rsidR="00A96701" w:rsidRDefault="00A96701" w:rsidP="00A96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3CA36" w14:textId="774DFF98" w:rsidR="00A96701" w:rsidRPr="00A96701" w:rsidRDefault="00A96701" w:rsidP="00A96701">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F1161EA" w14:textId="77777777" w:rsidR="00A96701" w:rsidRDefault="00A96701" w:rsidP="00A967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64838" w14:textId="77777777" w:rsidR="00A96701" w:rsidRDefault="00A96701" w:rsidP="00A96701">
            <w:pPr>
              <w:pStyle w:val="CRCoverPage"/>
              <w:spacing w:after="0"/>
              <w:ind w:left="99"/>
              <w:rPr>
                <w:noProof/>
              </w:rPr>
            </w:pPr>
            <w:r>
              <w:rPr>
                <w:noProof/>
              </w:rPr>
              <w:t xml:space="preserve">TS/TR ... CR ... </w:t>
            </w:r>
          </w:p>
        </w:tc>
      </w:tr>
      <w:tr w:rsidR="00A96701" w14:paraId="6E28D803" w14:textId="77777777" w:rsidTr="009F6083">
        <w:tc>
          <w:tcPr>
            <w:tcW w:w="2694" w:type="dxa"/>
            <w:gridSpan w:val="2"/>
            <w:tcBorders>
              <w:left w:val="single" w:sz="4" w:space="0" w:color="auto"/>
            </w:tcBorders>
          </w:tcPr>
          <w:p w14:paraId="4CB19BE4" w14:textId="77777777" w:rsidR="00A96701" w:rsidRDefault="00A96701" w:rsidP="00A967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B64C53" w14:textId="77777777" w:rsidR="00A96701" w:rsidRDefault="00A96701" w:rsidP="00A96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E577" w14:textId="06535898" w:rsidR="00A96701" w:rsidRPr="00A96701" w:rsidRDefault="00A96701" w:rsidP="00A96701">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161F3DB" w14:textId="77777777" w:rsidR="00A96701" w:rsidRDefault="00A96701" w:rsidP="00A967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4C225" w14:textId="77777777" w:rsidR="00A96701" w:rsidRDefault="00A96701" w:rsidP="00A96701">
            <w:pPr>
              <w:pStyle w:val="CRCoverPage"/>
              <w:spacing w:after="0"/>
              <w:ind w:left="99"/>
              <w:rPr>
                <w:noProof/>
              </w:rPr>
            </w:pPr>
            <w:r>
              <w:rPr>
                <w:noProof/>
              </w:rPr>
              <w:t xml:space="preserve">TS/TR ... CR ... </w:t>
            </w:r>
          </w:p>
        </w:tc>
      </w:tr>
      <w:tr w:rsidR="00A96701" w14:paraId="3314425D" w14:textId="77777777" w:rsidTr="009F6083">
        <w:tc>
          <w:tcPr>
            <w:tcW w:w="2694" w:type="dxa"/>
            <w:gridSpan w:val="2"/>
            <w:tcBorders>
              <w:left w:val="single" w:sz="4" w:space="0" w:color="auto"/>
            </w:tcBorders>
          </w:tcPr>
          <w:p w14:paraId="2FF3D6E0" w14:textId="77777777" w:rsidR="00A96701" w:rsidRDefault="00A96701" w:rsidP="00A96701">
            <w:pPr>
              <w:pStyle w:val="CRCoverPage"/>
              <w:spacing w:after="0"/>
              <w:rPr>
                <w:b/>
                <w:i/>
                <w:noProof/>
              </w:rPr>
            </w:pPr>
          </w:p>
        </w:tc>
        <w:tc>
          <w:tcPr>
            <w:tcW w:w="6946" w:type="dxa"/>
            <w:gridSpan w:val="9"/>
            <w:tcBorders>
              <w:right w:val="single" w:sz="4" w:space="0" w:color="auto"/>
            </w:tcBorders>
          </w:tcPr>
          <w:p w14:paraId="38872146" w14:textId="77777777" w:rsidR="00A96701" w:rsidRDefault="00A96701" w:rsidP="00A96701">
            <w:pPr>
              <w:pStyle w:val="CRCoverPage"/>
              <w:spacing w:after="0"/>
              <w:rPr>
                <w:noProof/>
              </w:rPr>
            </w:pPr>
          </w:p>
        </w:tc>
      </w:tr>
      <w:tr w:rsidR="00A96701" w14:paraId="5408E87C" w14:textId="77777777" w:rsidTr="009F6083">
        <w:tc>
          <w:tcPr>
            <w:tcW w:w="2694" w:type="dxa"/>
            <w:gridSpan w:val="2"/>
            <w:tcBorders>
              <w:left w:val="single" w:sz="4" w:space="0" w:color="auto"/>
              <w:bottom w:val="single" w:sz="4" w:space="0" w:color="auto"/>
            </w:tcBorders>
          </w:tcPr>
          <w:p w14:paraId="2B42ABA6" w14:textId="77777777" w:rsidR="00A96701" w:rsidRDefault="00A96701" w:rsidP="00A967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FCC2F" w14:textId="77777777" w:rsidR="00A96701" w:rsidRDefault="00A96701" w:rsidP="00A96701">
            <w:pPr>
              <w:pStyle w:val="CRCoverPage"/>
              <w:spacing w:after="0"/>
              <w:ind w:left="100"/>
              <w:rPr>
                <w:noProof/>
              </w:rPr>
            </w:pPr>
          </w:p>
        </w:tc>
      </w:tr>
      <w:tr w:rsidR="00A96701" w:rsidRPr="008863B9" w14:paraId="08C0EE26" w14:textId="77777777" w:rsidTr="009F6083">
        <w:tc>
          <w:tcPr>
            <w:tcW w:w="2694" w:type="dxa"/>
            <w:gridSpan w:val="2"/>
            <w:tcBorders>
              <w:top w:val="single" w:sz="4" w:space="0" w:color="auto"/>
              <w:bottom w:val="single" w:sz="4" w:space="0" w:color="auto"/>
            </w:tcBorders>
          </w:tcPr>
          <w:p w14:paraId="74CBCCD6" w14:textId="77777777" w:rsidR="00A96701" w:rsidRPr="008863B9" w:rsidRDefault="00A96701" w:rsidP="00A967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E2E3E" w14:textId="77777777" w:rsidR="00A96701" w:rsidRPr="008863B9" w:rsidRDefault="00A96701" w:rsidP="00A96701">
            <w:pPr>
              <w:pStyle w:val="CRCoverPage"/>
              <w:spacing w:after="0"/>
              <w:ind w:left="100"/>
              <w:rPr>
                <w:noProof/>
                <w:sz w:val="8"/>
                <w:szCs w:val="8"/>
              </w:rPr>
            </w:pPr>
          </w:p>
        </w:tc>
      </w:tr>
      <w:tr w:rsidR="00A96701" w14:paraId="69E3DD05" w14:textId="77777777" w:rsidTr="009F6083">
        <w:tc>
          <w:tcPr>
            <w:tcW w:w="2694" w:type="dxa"/>
            <w:gridSpan w:val="2"/>
            <w:tcBorders>
              <w:top w:val="single" w:sz="4" w:space="0" w:color="auto"/>
              <w:left w:val="single" w:sz="4" w:space="0" w:color="auto"/>
              <w:bottom w:val="single" w:sz="4" w:space="0" w:color="auto"/>
            </w:tcBorders>
          </w:tcPr>
          <w:p w14:paraId="6C7CD150" w14:textId="77777777" w:rsidR="00A96701" w:rsidRDefault="00A96701" w:rsidP="00A967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6DC08" w14:textId="305A8037" w:rsidR="00A96701" w:rsidRDefault="00FB6195" w:rsidP="00A96701">
            <w:pPr>
              <w:pStyle w:val="CRCoverPage"/>
              <w:spacing w:after="0"/>
              <w:ind w:left="100"/>
              <w:rPr>
                <w:noProof/>
              </w:rPr>
            </w:pPr>
            <w:r w:rsidRPr="00FB6195">
              <w:rPr>
                <w:noProof/>
              </w:rPr>
              <w:t>S5-234809 is revision of S5-233984</w:t>
            </w:r>
          </w:p>
        </w:tc>
      </w:tr>
    </w:tbl>
    <w:p w14:paraId="65A2F8E8" w14:textId="77777777" w:rsidR="00A96701" w:rsidRDefault="00A96701" w:rsidP="00A96701">
      <w:pPr>
        <w:pStyle w:val="CRCoverPage"/>
        <w:spacing w:after="0"/>
        <w:rPr>
          <w:noProof/>
          <w:sz w:val="8"/>
          <w:szCs w:val="8"/>
        </w:rPr>
      </w:pPr>
    </w:p>
    <w:p w14:paraId="3833D24B" w14:textId="77777777" w:rsidR="00A96701" w:rsidRDefault="00A96701" w:rsidP="00A96701">
      <w:pPr>
        <w:rPr>
          <w:noProof/>
        </w:rPr>
        <w:sectPr w:rsidR="00A96701">
          <w:headerReference w:type="even" r:id="rId10"/>
          <w:footnotePr>
            <w:numRestart w:val="eachSect"/>
          </w:footnotePr>
          <w:pgSz w:w="11907" w:h="16840" w:code="9"/>
          <w:pgMar w:top="1418" w:right="1134" w:bottom="1134" w:left="1134" w:header="680" w:footer="567" w:gutter="0"/>
          <w:cols w:space="720"/>
        </w:sectPr>
      </w:pPr>
    </w:p>
    <w:p w14:paraId="13A49B26" w14:textId="2C24B94B" w:rsidR="00A96701" w:rsidRDefault="00A96701" w:rsidP="00A773ED">
      <w:pPr>
        <w:pStyle w:val="CRCoverPage"/>
        <w:tabs>
          <w:tab w:val="right" w:pos="9639"/>
        </w:tabs>
        <w:spacing w:after="0"/>
        <w:rPr>
          <w:b/>
          <w:noProof/>
          <w:sz w:val="24"/>
        </w:rPr>
      </w:pPr>
    </w:p>
    <w:p w14:paraId="7C9E0FB4" w14:textId="77777777" w:rsidR="0020697E" w:rsidRDefault="0020697E" w:rsidP="0020697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0697E" w14:paraId="1FE32AF4"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6CD5FDB" w14:textId="15F85C5A" w:rsidR="0020697E" w:rsidRDefault="0020697E" w:rsidP="00FC58A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0B5118F1" w14:textId="77777777" w:rsidR="00D120B9" w:rsidRPr="00215D3C" w:rsidRDefault="00D120B9"/>
    <w:p w14:paraId="5EE86CBE" w14:textId="77777777" w:rsidR="006A5594" w:rsidRDefault="006A5594" w:rsidP="006A5594">
      <w:pPr>
        <w:pStyle w:val="Heading1"/>
        <w:rPr>
          <w:lang w:eastAsia="zh-CN"/>
        </w:rPr>
      </w:pPr>
      <w:bookmarkStart w:id="1" w:name="_Toc20494348"/>
      <w:bookmarkStart w:id="2" w:name="_Toc26975368"/>
      <w:bookmarkStart w:id="3" w:name="_Toc35856241"/>
      <w:bookmarkStart w:id="4" w:name="_Toc44001099"/>
      <w:bookmarkStart w:id="5" w:name="_Toc51580698"/>
      <w:bookmarkStart w:id="6" w:name="_Toc52355961"/>
      <w:bookmarkStart w:id="7" w:name="_Toc55227531"/>
      <w:bookmarkStart w:id="8" w:name="_Toc130218832"/>
      <w:bookmarkEnd w:id="0"/>
      <w:r>
        <w:rPr>
          <w:lang w:eastAsia="zh-CN"/>
        </w:rPr>
        <w:t>11</w:t>
      </w:r>
      <w:r w:rsidRPr="00215D3C">
        <w:tab/>
      </w:r>
      <w:r>
        <w:rPr>
          <w:lang w:eastAsia="zh-CN"/>
        </w:rPr>
        <w:t>Management services – Stage 2</w:t>
      </w:r>
      <w:bookmarkEnd w:id="1"/>
      <w:bookmarkEnd w:id="2"/>
      <w:bookmarkEnd w:id="3"/>
      <w:bookmarkEnd w:id="4"/>
      <w:bookmarkEnd w:id="5"/>
      <w:bookmarkEnd w:id="6"/>
      <w:bookmarkEnd w:id="7"/>
      <w:bookmarkEnd w:id="8"/>
    </w:p>
    <w:p w14:paraId="15A0A5DE" w14:textId="798FE306" w:rsidR="006A5594" w:rsidRDefault="006A5594" w:rsidP="006A5594">
      <w:pPr>
        <w:pStyle w:val="Heading2"/>
        <w:tabs>
          <w:tab w:val="left" w:pos="1140"/>
        </w:tabs>
        <w:rPr>
          <w:lang w:eastAsia="zh-CN"/>
        </w:rPr>
      </w:pPr>
      <w:bookmarkStart w:id="9" w:name="_Toc20494349"/>
      <w:bookmarkStart w:id="10" w:name="_Toc26975369"/>
      <w:bookmarkStart w:id="11" w:name="_Toc35856242"/>
      <w:bookmarkStart w:id="12" w:name="_Toc44001100"/>
      <w:bookmarkStart w:id="13" w:name="_Toc51580699"/>
      <w:bookmarkStart w:id="14" w:name="_Toc52355962"/>
      <w:bookmarkStart w:id="15" w:name="_Toc55227532"/>
      <w:bookmarkStart w:id="16" w:name="_Toc130218833"/>
      <w:r>
        <w:rPr>
          <w:lang w:eastAsia="zh-CN"/>
        </w:rPr>
        <w:t>11.</w:t>
      </w:r>
      <w:r w:rsidRPr="00215D3C">
        <w:rPr>
          <w:lang w:eastAsia="zh-CN"/>
        </w:rPr>
        <w:t>1</w:t>
      </w:r>
      <w:r w:rsidRPr="00215D3C">
        <w:rPr>
          <w:lang w:eastAsia="zh-CN"/>
        </w:rPr>
        <w:tab/>
      </w:r>
      <w:r>
        <w:rPr>
          <w:lang w:eastAsia="zh-CN"/>
        </w:rPr>
        <w:t>Generic provisioning management service</w:t>
      </w:r>
      <w:bookmarkEnd w:id="9"/>
      <w:bookmarkEnd w:id="10"/>
      <w:bookmarkEnd w:id="11"/>
      <w:bookmarkEnd w:id="12"/>
      <w:bookmarkEnd w:id="13"/>
      <w:bookmarkEnd w:id="14"/>
      <w:bookmarkEnd w:id="15"/>
      <w:bookmarkEnd w:id="16"/>
    </w:p>
    <w:p w14:paraId="2A5F7D40" w14:textId="77777777" w:rsidR="005F6243" w:rsidRDefault="005F6243" w:rsidP="006F6E30">
      <w:pPr>
        <w:pStyle w:val="Heading3"/>
        <w:rPr>
          <w:lang w:eastAsia="zh-CN"/>
        </w:rPr>
      </w:pPr>
      <w:bookmarkStart w:id="17" w:name="_Toc130218834"/>
      <w:r>
        <w:rPr>
          <w:lang w:eastAsia="zh-CN"/>
        </w:rPr>
        <w:t>11.1.0</w:t>
      </w:r>
      <w:r>
        <w:rPr>
          <w:lang w:eastAsia="zh-CN"/>
        </w:rPr>
        <w:tab/>
        <w:t>Introduction</w:t>
      </w:r>
      <w:bookmarkEnd w:id="17"/>
    </w:p>
    <w:p w14:paraId="2C54D6DE" w14:textId="77777777" w:rsidR="005F6243" w:rsidRDefault="005F6243" w:rsidP="005F6243">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p>
    <w:p w14:paraId="20055ECF" w14:textId="4DC3DB96" w:rsidR="005F6243" w:rsidRPr="005F6243" w:rsidRDefault="005F6243" w:rsidP="005F6243">
      <w:pPr>
        <w:rPr>
          <w:lang w:eastAsia="zh-CN"/>
        </w:rPr>
      </w:pPr>
      <w:r>
        <w:rPr>
          <w:lang w:eastAsia="zh-CN"/>
        </w:rPr>
        <w:t>In addition, notifications to report changes related to managed objects and their attributes are specified.</w:t>
      </w:r>
    </w:p>
    <w:p w14:paraId="4F07FE41" w14:textId="77777777" w:rsidR="006A5594" w:rsidRPr="00215D3C" w:rsidRDefault="006A5594" w:rsidP="006A5594">
      <w:pPr>
        <w:pStyle w:val="Heading3"/>
        <w:rPr>
          <w:lang w:eastAsia="zh-CN"/>
        </w:rPr>
      </w:pPr>
      <w:bookmarkStart w:id="18" w:name="_Toc20494350"/>
      <w:bookmarkStart w:id="19" w:name="_Toc26975370"/>
      <w:bookmarkStart w:id="20" w:name="_Toc35856243"/>
      <w:bookmarkStart w:id="21" w:name="_Toc44001101"/>
      <w:bookmarkStart w:id="22" w:name="_Toc51580700"/>
      <w:bookmarkStart w:id="23" w:name="_Toc52355963"/>
      <w:bookmarkStart w:id="24" w:name="_Toc55227533"/>
      <w:bookmarkStart w:id="25" w:name="_Toc130218835"/>
      <w:r>
        <w:rPr>
          <w:lang w:eastAsia="zh-CN"/>
        </w:rPr>
        <w:t>11.1</w:t>
      </w:r>
      <w:r w:rsidRPr="00215D3C">
        <w:rPr>
          <w:lang w:eastAsia="zh-CN"/>
        </w:rPr>
        <w:t>.1</w:t>
      </w:r>
      <w:r w:rsidRPr="00215D3C">
        <w:rPr>
          <w:lang w:eastAsia="zh-CN"/>
        </w:rPr>
        <w:tab/>
        <w:t>Operations and notifications</w:t>
      </w:r>
      <w:bookmarkEnd w:id="18"/>
      <w:bookmarkEnd w:id="19"/>
      <w:bookmarkEnd w:id="20"/>
      <w:bookmarkEnd w:id="21"/>
      <w:bookmarkEnd w:id="22"/>
      <w:bookmarkEnd w:id="23"/>
      <w:bookmarkEnd w:id="24"/>
      <w:bookmarkEnd w:id="25"/>
    </w:p>
    <w:p w14:paraId="00B1DDD5" w14:textId="77777777" w:rsidR="006A5594" w:rsidRPr="00215D3C" w:rsidRDefault="006A5594" w:rsidP="006A5594">
      <w:pPr>
        <w:pStyle w:val="Heading4"/>
      </w:pPr>
      <w:bookmarkStart w:id="26" w:name="_Toc20494351"/>
      <w:bookmarkStart w:id="27" w:name="_Toc26975371"/>
      <w:bookmarkStart w:id="28" w:name="_Toc35856244"/>
      <w:bookmarkStart w:id="29" w:name="_Toc44001102"/>
      <w:bookmarkStart w:id="30" w:name="_Toc51580701"/>
      <w:bookmarkStart w:id="31" w:name="_Toc52355964"/>
      <w:bookmarkStart w:id="32" w:name="_Toc55227534"/>
      <w:bookmarkStart w:id="33" w:name="_Toc130218836"/>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26"/>
      <w:bookmarkEnd w:id="27"/>
      <w:bookmarkEnd w:id="28"/>
      <w:bookmarkEnd w:id="29"/>
      <w:bookmarkEnd w:id="30"/>
      <w:bookmarkEnd w:id="31"/>
      <w:bookmarkEnd w:id="32"/>
      <w:bookmarkEnd w:id="33"/>
    </w:p>
    <w:p w14:paraId="4297DC2A" w14:textId="77777777" w:rsidR="006A5594" w:rsidRPr="00215D3C" w:rsidRDefault="006A5594" w:rsidP="006A5594">
      <w:pPr>
        <w:pStyle w:val="Heading5"/>
      </w:pPr>
      <w:bookmarkStart w:id="34" w:name="_Toc20494352"/>
      <w:bookmarkStart w:id="35" w:name="_Toc26975372"/>
      <w:bookmarkStart w:id="36" w:name="_Toc35856245"/>
      <w:bookmarkStart w:id="37" w:name="_Toc44001103"/>
      <w:bookmarkStart w:id="38" w:name="_Toc51580702"/>
      <w:bookmarkStart w:id="39" w:name="_Toc52355965"/>
      <w:bookmarkStart w:id="40" w:name="_Toc55227535"/>
      <w:bookmarkStart w:id="41" w:name="_Toc130218837"/>
      <w:r>
        <w:t>11.1</w:t>
      </w:r>
      <w:r w:rsidRPr="00215D3C">
        <w:t>.</w:t>
      </w:r>
      <w:r w:rsidRPr="00215D3C">
        <w:rPr>
          <w:rFonts w:hint="eastAsia"/>
        </w:rPr>
        <w:t>1</w:t>
      </w:r>
      <w:r w:rsidRPr="00215D3C">
        <w:t>.1.1</w:t>
      </w:r>
      <w:r w:rsidRPr="00215D3C">
        <w:tab/>
        <w:t>Description</w:t>
      </w:r>
      <w:bookmarkEnd w:id="34"/>
      <w:bookmarkEnd w:id="35"/>
      <w:bookmarkEnd w:id="36"/>
      <w:bookmarkEnd w:id="37"/>
      <w:bookmarkEnd w:id="38"/>
      <w:bookmarkEnd w:id="39"/>
      <w:bookmarkEnd w:id="40"/>
      <w:bookmarkEnd w:id="41"/>
    </w:p>
    <w:p w14:paraId="56E62268" w14:textId="3A87261F" w:rsidR="006A5594" w:rsidRPr="00215D3C" w:rsidRDefault="006A5594" w:rsidP="006A5594">
      <w:r w:rsidRPr="00215D3C">
        <w:t xml:space="preserve">This operation is invoked by </w:t>
      </w:r>
      <w:r w:rsidR="00007AAF" w:rsidRPr="003D0270">
        <w:t>MnS</w:t>
      </w:r>
      <w:r w:rsidRPr="00215D3C">
        <w:t xml:space="preserve"> consumer to request the </w:t>
      </w:r>
      <w:r w:rsidR="00007AAF" w:rsidRPr="003D0270">
        <w:t>MnS producer</w:t>
      </w:r>
      <w:r w:rsidRPr="00215D3C">
        <w:t xml:space="preserve"> to create a Managed Object instance in the MIB maintained by </w:t>
      </w:r>
      <w:r w:rsidR="00007AAF">
        <w:t>MnS producer</w:t>
      </w:r>
      <w:r w:rsidRPr="00215D3C">
        <w:t>. This operation will create only one Managed Object instance.</w:t>
      </w:r>
    </w:p>
    <w:p w14:paraId="55C2CB58" w14:textId="1DE99633" w:rsidR="006A5594" w:rsidRPr="00215D3C" w:rsidRDefault="006A5594" w:rsidP="006A5594">
      <w:r w:rsidRPr="00215D3C">
        <w:t xml:space="preserve">The </w:t>
      </w:r>
      <w:r w:rsidR="00007AAF" w:rsidRPr="003D0270">
        <w:t>MnS</w:t>
      </w:r>
      <w:r w:rsidRPr="00215D3C">
        <w:t xml:space="preserve"> consumer supplies the values of all attributes that are supported, </w:t>
      </w:r>
      <w:proofErr w:type="gramStart"/>
      <w:r w:rsidRPr="00215D3C">
        <w:t>i.e.</w:t>
      </w:r>
      <w:proofErr w:type="gramEnd"/>
      <w:r w:rsidRPr="00215D3C">
        <w:t xml:space="preserv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2CFFC776" w14:textId="50DF3373" w:rsidR="006A5594" w:rsidRPr="00215D3C" w:rsidRDefault="006A5594" w:rsidP="006A5594">
      <w:pPr>
        <w:pStyle w:val="B10"/>
      </w:pPr>
      <w:r w:rsidRPr="00215D3C">
        <w:t>1)</w:t>
      </w:r>
      <w:r w:rsidRPr="00215D3C">
        <w:tab/>
        <w:t xml:space="preserve">If the attribute has a default value specified. In such case, if the </w:t>
      </w:r>
      <w:r w:rsidR="00007AAF" w:rsidRPr="003D0270">
        <w:t>MnS</w:t>
      </w:r>
      <w:r w:rsidRPr="00215D3C">
        <w:t xml:space="preserve"> consumer supplies a value, the supplied value is used; otherwise, the default value is used</w:t>
      </w:r>
      <w:r w:rsidRPr="00215D3C">
        <w:rPr>
          <w:rFonts w:hint="eastAsia"/>
          <w:lang w:eastAsia="zh-CN"/>
        </w:rPr>
        <w:t>.</w:t>
      </w:r>
    </w:p>
    <w:p w14:paraId="6B93C132" w14:textId="77777777" w:rsidR="006A5594" w:rsidRPr="00215D3C" w:rsidRDefault="006A5594" w:rsidP="006A5594">
      <w:pPr>
        <w:pStyle w:val="B10"/>
      </w:pPr>
      <w:r w:rsidRPr="00215D3C">
        <w:t>2)</w:t>
      </w:r>
      <w:r w:rsidRPr="00215D3C">
        <w:tab/>
        <w:t xml:space="preserve">If the attribute is specified as capable of carrying a null value or carrying no information. In such case, if the </w:t>
      </w:r>
      <w:r w:rsidR="00007AAF">
        <w:t>Generic Provisioning</w:t>
      </w:r>
      <w:r w:rsidR="00007AAF" w:rsidRPr="003D0270">
        <w:t xml:space="preserve"> MnS</w:t>
      </w:r>
      <w:r w:rsidRPr="00215D3C">
        <w:t xml:space="preserve"> consumer supplies a (non-null) value, the supplied value is used; otherwise, the null value is used</w:t>
      </w:r>
      <w:r w:rsidRPr="00215D3C">
        <w:rPr>
          <w:rFonts w:hint="eastAsia"/>
          <w:lang w:eastAsia="zh-CN"/>
        </w:rPr>
        <w:t>.</w:t>
      </w:r>
    </w:p>
    <w:p w14:paraId="1E67985F" w14:textId="402A75AD" w:rsidR="006A5594" w:rsidRPr="00215D3C" w:rsidRDefault="006A5594" w:rsidP="006A5594">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r w:rsidR="00007AAF" w:rsidRPr="003D0270">
        <w:t>MnS</w:t>
      </w:r>
      <w:r w:rsidRPr="00215D3C">
        <w:t xml:space="preserve"> pr</w:t>
      </w:r>
      <w:r w:rsidR="00007AAF">
        <w:t>oducer</w:t>
      </w:r>
      <w:r w:rsidRPr="00215D3C">
        <w:t xml:space="preserve"> defined default value, then that value will be used.</w:t>
      </w:r>
    </w:p>
    <w:p w14:paraId="074D3C12" w14:textId="653192B0" w:rsidR="006A5594" w:rsidRPr="00215D3C" w:rsidRDefault="006A5594" w:rsidP="006A5594">
      <w:pPr>
        <w:pStyle w:val="Heading5"/>
      </w:pPr>
      <w:bookmarkStart w:id="42" w:name="_Toc20494353"/>
      <w:bookmarkStart w:id="43" w:name="_Toc26975373"/>
      <w:bookmarkStart w:id="44" w:name="_Toc35856246"/>
      <w:bookmarkStart w:id="45" w:name="_Toc44001104"/>
      <w:bookmarkStart w:id="46" w:name="_Toc51580703"/>
      <w:bookmarkStart w:id="47" w:name="_Toc52355966"/>
      <w:bookmarkStart w:id="48" w:name="_Toc55227536"/>
      <w:bookmarkStart w:id="49" w:name="_Toc130218838"/>
      <w:r>
        <w:lastRenderedPageBreak/>
        <w:t>11.1</w:t>
      </w:r>
      <w:r w:rsidRPr="00215D3C">
        <w:t>.</w:t>
      </w:r>
      <w:r w:rsidRPr="00215D3C">
        <w:rPr>
          <w:rFonts w:hint="eastAsia"/>
        </w:rPr>
        <w:t>1</w:t>
      </w:r>
      <w:r w:rsidRPr="00215D3C">
        <w:t>.1.2</w:t>
      </w:r>
      <w:r w:rsidRPr="00215D3C">
        <w:tab/>
        <w:t>Input parameters</w:t>
      </w:r>
      <w:bookmarkEnd w:id="42"/>
      <w:bookmarkEnd w:id="43"/>
      <w:bookmarkEnd w:id="44"/>
      <w:bookmarkEnd w:id="45"/>
      <w:bookmarkEnd w:id="46"/>
      <w:bookmarkEnd w:id="47"/>
      <w:bookmarkEnd w:id="48"/>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6A5594" w:rsidRPr="00215D3C" w14:paraId="7F2BD126" w14:textId="77777777" w:rsidTr="00311DB3">
        <w:trPr>
          <w:jc w:val="center"/>
        </w:trPr>
        <w:tc>
          <w:tcPr>
            <w:tcW w:w="2723" w:type="dxa"/>
            <w:shd w:val="clear" w:color="auto" w:fill="BFBFBF"/>
          </w:tcPr>
          <w:p w14:paraId="390643EC" w14:textId="77777777" w:rsidR="006A5594" w:rsidRPr="004544E4" w:rsidRDefault="006A5594" w:rsidP="000516BC">
            <w:pPr>
              <w:pStyle w:val="TAH"/>
              <w:rPr>
                <w:rFonts w:cs="Arial"/>
              </w:rPr>
            </w:pPr>
            <w:r w:rsidRPr="004544E4">
              <w:rPr>
                <w:rFonts w:cs="Arial"/>
              </w:rPr>
              <w:t>Parameter Name</w:t>
            </w:r>
          </w:p>
        </w:tc>
        <w:tc>
          <w:tcPr>
            <w:tcW w:w="415" w:type="dxa"/>
            <w:shd w:val="clear" w:color="auto" w:fill="BFBFBF"/>
          </w:tcPr>
          <w:p w14:paraId="40689637" w14:textId="7ED87337" w:rsidR="006A5594" w:rsidRPr="00215D3C" w:rsidRDefault="006A5594" w:rsidP="000516BC">
            <w:pPr>
              <w:pStyle w:val="TAH"/>
            </w:pPr>
            <w:r w:rsidRPr="00215D3C">
              <w:t>S</w:t>
            </w:r>
          </w:p>
        </w:tc>
        <w:tc>
          <w:tcPr>
            <w:tcW w:w="1611" w:type="dxa"/>
            <w:shd w:val="clear" w:color="auto" w:fill="BFBFBF"/>
          </w:tcPr>
          <w:p w14:paraId="0757A1E3" w14:textId="77777777" w:rsidR="006A5594" w:rsidRPr="00215D3C" w:rsidRDefault="006A5594" w:rsidP="000516BC">
            <w:pPr>
              <w:pStyle w:val="TAH"/>
            </w:pPr>
            <w:r w:rsidRPr="00215D3C">
              <w:t>Information Type / Legal Values</w:t>
            </w:r>
          </w:p>
        </w:tc>
        <w:tc>
          <w:tcPr>
            <w:tcW w:w="4946" w:type="dxa"/>
            <w:shd w:val="clear" w:color="auto" w:fill="BFBFBF"/>
          </w:tcPr>
          <w:p w14:paraId="47EA3624" w14:textId="77777777" w:rsidR="006A5594" w:rsidRPr="00215D3C" w:rsidRDefault="006A5594" w:rsidP="000516BC">
            <w:pPr>
              <w:pStyle w:val="TAH"/>
            </w:pPr>
            <w:r w:rsidRPr="00215D3C">
              <w:t>Comment</w:t>
            </w:r>
          </w:p>
        </w:tc>
      </w:tr>
      <w:tr w:rsidR="006A5594" w:rsidRPr="00215D3C" w14:paraId="3E835675" w14:textId="77777777" w:rsidTr="00311DB3">
        <w:trPr>
          <w:jc w:val="center"/>
        </w:trPr>
        <w:tc>
          <w:tcPr>
            <w:tcW w:w="2723" w:type="dxa"/>
          </w:tcPr>
          <w:p w14:paraId="4F03A959" w14:textId="77777777" w:rsidR="006A5594" w:rsidRPr="001D11CC" w:rsidRDefault="006A5594" w:rsidP="000516BC">
            <w:pPr>
              <w:pStyle w:val="TAL"/>
              <w:rPr>
                <w:rFonts w:cs="Arial"/>
              </w:rPr>
            </w:pPr>
            <w:proofErr w:type="spellStart"/>
            <w:r w:rsidRPr="001D11CC">
              <w:rPr>
                <w:rFonts w:cs="Arial"/>
              </w:rPr>
              <w:t>managedObjectClass</w:t>
            </w:r>
            <w:proofErr w:type="spellEnd"/>
          </w:p>
        </w:tc>
        <w:tc>
          <w:tcPr>
            <w:tcW w:w="415" w:type="dxa"/>
          </w:tcPr>
          <w:p w14:paraId="5A848FA0" w14:textId="77777777" w:rsidR="006A5594" w:rsidRPr="00215D3C" w:rsidRDefault="006A5594" w:rsidP="007056CE">
            <w:pPr>
              <w:pStyle w:val="TAL"/>
              <w:jc w:val="center"/>
            </w:pPr>
            <w:r w:rsidRPr="00215D3C">
              <w:t>M</w:t>
            </w:r>
          </w:p>
        </w:tc>
        <w:tc>
          <w:tcPr>
            <w:tcW w:w="1611" w:type="dxa"/>
          </w:tcPr>
          <w:p w14:paraId="2A86D43A" w14:textId="77777777" w:rsidR="006A5594" w:rsidRPr="00215D3C" w:rsidRDefault="006A5594" w:rsidP="000516BC">
            <w:pPr>
              <w:pStyle w:val="TAL"/>
            </w:pPr>
            <w:r w:rsidRPr="00215D3C">
              <w:t>class</w:t>
            </w:r>
          </w:p>
        </w:tc>
        <w:tc>
          <w:tcPr>
            <w:tcW w:w="4946" w:type="dxa"/>
          </w:tcPr>
          <w:p w14:paraId="11888C84" w14:textId="77777777" w:rsidR="006A5594" w:rsidRPr="00215D3C" w:rsidRDefault="006A5594" w:rsidP="000516BC">
            <w:pPr>
              <w:pStyle w:val="TAL"/>
            </w:pPr>
            <w:r w:rsidRPr="00215D3C">
              <w:t xml:space="preserve">This parameter specifies the class of the new managed object instance. </w:t>
            </w:r>
          </w:p>
        </w:tc>
      </w:tr>
      <w:tr w:rsidR="006A5594" w:rsidRPr="00215D3C" w14:paraId="5EBB480E" w14:textId="77777777" w:rsidTr="00311DB3">
        <w:trPr>
          <w:jc w:val="center"/>
        </w:trPr>
        <w:tc>
          <w:tcPr>
            <w:tcW w:w="2723" w:type="dxa"/>
          </w:tcPr>
          <w:p w14:paraId="4F988A50" w14:textId="77777777" w:rsidR="006A5594" w:rsidRPr="001D11CC" w:rsidRDefault="006A5594" w:rsidP="000516BC">
            <w:pPr>
              <w:pStyle w:val="TAL"/>
              <w:rPr>
                <w:rFonts w:cs="Arial"/>
              </w:rPr>
            </w:pPr>
            <w:proofErr w:type="spellStart"/>
            <w:r w:rsidRPr="001D11CC">
              <w:rPr>
                <w:rFonts w:cs="Arial"/>
              </w:rPr>
              <w:t>managedObjectInstance</w:t>
            </w:r>
            <w:proofErr w:type="spellEnd"/>
          </w:p>
        </w:tc>
        <w:tc>
          <w:tcPr>
            <w:tcW w:w="415" w:type="dxa"/>
          </w:tcPr>
          <w:p w14:paraId="29FF07AA" w14:textId="77777777" w:rsidR="006A5594" w:rsidRPr="00215D3C" w:rsidRDefault="006A5594" w:rsidP="007056CE">
            <w:pPr>
              <w:pStyle w:val="TAL"/>
              <w:jc w:val="center"/>
              <w:rPr>
                <w:lang w:eastAsia="zh-CN"/>
              </w:rPr>
            </w:pPr>
            <w:r w:rsidRPr="00215D3C">
              <w:rPr>
                <w:lang w:eastAsia="zh-CN"/>
              </w:rPr>
              <w:t>M</w:t>
            </w:r>
          </w:p>
        </w:tc>
        <w:tc>
          <w:tcPr>
            <w:tcW w:w="1611" w:type="dxa"/>
          </w:tcPr>
          <w:p w14:paraId="37D5CE1D" w14:textId="77777777" w:rsidR="006A5594" w:rsidRPr="00215D3C" w:rsidRDefault="006A5594" w:rsidP="000516BC">
            <w:pPr>
              <w:pStyle w:val="TAL"/>
            </w:pPr>
            <w:r w:rsidRPr="00215D3C">
              <w:t>DN</w:t>
            </w:r>
          </w:p>
        </w:tc>
        <w:tc>
          <w:tcPr>
            <w:tcW w:w="4946" w:type="dxa"/>
          </w:tcPr>
          <w:p w14:paraId="205101B5" w14:textId="77777777" w:rsidR="006A5594" w:rsidRPr="00215D3C" w:rsidRDefault="006A5594" w:rsidP="000516BC">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6A5594" w:rsidRPr="00215D3C" w14:paraId="3A340BE0" w14:textId="77777777" w:rsidTr="00311DB3">
        <w:trPr>
          <w:jc w:val="center"/>
        </w:trPr>
        <w:tc>
          <w:tcPr>
            <w:tcW w:w="2723" w:type="dxa"/>
          </w:tcPr>
          <w:p w14:paraId="51C82FFB" w14:textId="77777777" w:rsidR="006A5594" w:rsidRPr="001D11CC" w:rsidRDefault="006A5594" w:rsidP="000516BC">
            <w:pPr>
              <w:pStyle w:val="TAL"/>
              <w:rPr>
                <w:rFonts w:cs="Arial"/>
              </w:rPr>
            </w:pPr>
            <w:proofErr w:type="spellStart"/>
            <w:r w:rsidRPr="001D11CC">
              <w:rPr>
                <w:rFonts w:cs="Arial"/>
              </w:rPr>
              <w:t>attributeListIn</w:t>
            </w:r>
            <w:proofErr w:type="spellEnd"/>
          </w:p>
        </w:tc>
        <w:tc>
          <w:tcPr>
            <w:tcW w:w="415" w:type="dxa"/>
          </w:tcPr>
          <w:p w14:paraId="07E5836F" w14:textId="77777777" w:rsidR="006A5594" w:rsidRPr="00215D3C" w:rsidRDefault="006A5594" w:rsidP="007056CE">
            <w:pPr>
              <w:pStyle w:val="TAL"/>
              <w:jc w:val="center"/>
            </w:pPr>
            <w:r w:rsidRPr="00215D3C">
              <w:t>M</w:t>
            </w:r>
          </w:p>
        </w:tc>
        <w:tc>
          <w:tcPr>
            <w:tcW w:w="1611" w:type="dxa"/>
          </w:tcPr>
          <w:p w14:paraId="0AEFE53C" w14:textId="77777777" w:rsidR="006A5594" w:rsidRPr="00215D3C" w:rsidRDefault="006A5594" w:rsidP="000516BC">
            <w:pPr>
              <w:pStyle w:val="TAL"/>
            </w:pPr>
            <w:r w:rsidRPr="00215D3C">
              <w:t>LIST OF SEQUENCE&lt; attribute name, attribute value&gt;</w:t>
            </w:r>
          </w:p>
        </w:tc>
        <w:tc>
          <w:tcPr>
            <w:tcW w:w="4946" w:type="dxa"/>
          </w:tcPr>
          <w:p w14:paraId="3039F335" w14:textId="77777777" w:rsidR="006A5594" w:rsidRPr="00215D3C" w:rsidRDefault="006A5594" w:rsidP="000516BC">
            <w:pPr>
              <w:pStyle w:val="TAL"/>
              <w:rPr>
                <w:lang w:eastAsia="de-DE"/>
              </w:rPr>
            </w:pPr>
            <w:r w:rsidRPr="00215D3C">
              <w: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t>
            </w:r>
            <w:r>
              <w:t>'</w:t>
            </w:r>
            <w:r w:rsidRPr="00215D3C">
              <w:t xml:space="preserve">s class.  </w:t>
            </w:r>
          </w:p>
        </w:tc>
      </w:tr>
    </w:tbl>
    <w:p w14:paraId="79B85F1F" w14:textId="77777777" w:rsidR="006A5594" w:rsidRPr="00215D3C" w:rsidRDefault="006A5594" w:rsidP="006A5594"/>
    <w:p w14:paraId="312624CB" w14:textId="77777777" w:rsidR="006A5594" w:rsidRPr="00215D3C" w:rsidRDefault="006A5594" w:rsidP="006A5594">
      <w:pPr>
        <w:pStyle w:val="Heading5"/>
      </w:pPr>
      <w:bookmarkStart w:id="50" w:name="_Toc20494354"/>
      <w:bookmarkStart w:id="51" w:name="_Toc26975374"/>
      <w:bookmarkStart w:id="52" w:name="_Toc35856247"/>
      <w:bookmarkStart w:id="53" w:name="_Toc44001105"/>
      <w:bookmarkStart w:id="54" w:name="_Toc51580704"/>
      <w:bookmarkStart w:id="55" w:name="_Toc52355967"/>
      <w:bookmarkStart w:id="56" w:name="_Toc55227537"/>
      <w:bookmarkStart w:id="57" w:name="_Toc130218839"/>
      <w:r>
        <w:t>11.1</w:t>
      </w:r>
      <w:r w:rsidRPr="00215D3C">
        <w:t>.</w:t>
      </w:r>
      <w:r w:rsidRPr="00215D3C">
        <w:rPr>
          <w:rFonts w:hint="eastAsia"/>
          <w:lang w:eastAsia="zh-CN"/>
        </w:rPr>
        <w:t>1</w:t>
      </w:r>
      <w:r w:rsidRPr="00215D3C">
        <w:t>.1.3</w:t>
      </w:r>
      <w:r w:rsidRPr="00215D3C">
        <w:tab/>
        <w:t>Output parameters</w:t>
      </w:r>
      <w:bookmarkEnd w:id="50"/>
      <w:bookmarkEnd w:id="51"/>
      <w:bookmarkEnd w:id="52"/>
      <w:bookmarkEnd w:id="53"/>
      <w:bookmarkEnd w:id="54"/>
      <w:bookmarkEnd w:id="55"/>
      <w:bookmarkEnd w:id="56"/>
      <w:bookmarkEnd w:id="57"/>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6A5594" w:rsidRPr="00215D3C" w14:paraId="4CF7BAF5" w14:textId="77777777" w:rsidTr="00311DB3">
        <w:trPr>
          <w:jc w:val="center"/>
        </w:trPr>
        <w:tc>
          <w:tcPr>
            <w:tcW w:w="1786" w:type="dxa"/>
            <w:shd w:val="clear" w:color="auto" w:fill="BFBFBF"/>
          </w:tcPr>
          <w:p w14:paraId="1F5E5564" w14:textId="77777777" w:rsidR="006A5594" w:rsidRPr="004544E4" w:rsidRDefault="006A5594" w:rsidP="000516BC">
            <w:pPr>
              <w:pStyle w:val="TAH"/>
              <w:rPr>
                <w:rFonts w:cs="Arial"/>
              </w:rPr>
            </w:pPr>
            <w:r w:rsidRPr="004544E4">
              <w:rPr>
                <w:rFonts w:cs="Arial"/>
              </w:rPr>
              <w:t>Parameter name</w:t>
            </w:r>
          </w:p>
        </w:tc>
        <w:tc>
          <w:tcPr>
            <w:tcW w:w="397" w:type="dxa"/>
            <w:shd w:val="clear" w:color="auto" w:fill="BFBFBF"/>
          </w:tcPr>
          <w:p w14:paraId="00FEA869" w14:textId="50C8EF3A" w:rsidR="006A5594" w:rsidRPr="00215D3C" w:rsidRDefault="006A5594" w:rsidP="000516BC">
            <w:pPr>
              <w:pStyle w:val="TAH"/>
            </w:pPr>
            <w:r w:rsidRPr="00215D3C">
              <w:t>S</w:t>
            </w:r>
          </w:p>
        </w:tc>
        <w:tc>
          <w:tcPr>
            <w:tcW w:w="2796" w:type="dxa"/>
            <w:shd w:val="clear" w:color="auto" w:fill="BFBFBF"/>
          </w:tcPr>
          <w:p w14:paraId="448F77C5" w14:textId="77777777" w:rsidR="006A5594" w:rsidRPr="00215D3C" w:rsidRDefault="006A5594" w:rsidP="000516BC">
            <w:pPr>
              <w:pStyle w:val="TAH"/>
            </w:pPr>
            <w:r w:rsidRPr="00215D3C">
              <w:t>Matching Information / Legal Values</w:t>
            </w:r>
          </w:p>
        </w:tc>
        <w:tc>
          <w:tcPr>
            <w:tcW w:w="4056" w:type="dxa"/>
            <w:shd w:val="clear" w:color="auto" w:fill="BFBFBF"/>
          </w:tcPr>
          <w:p w14:paraId="4EF2A02D" w14:textId="77777777" w:rsidR="006A5594" w:rsidRPr="00215D3C" w:rsidRDefault="006A5594" w:rsidP="000516BC">
            <w:pPr>
              <w:pStyle w:val="TAH"/>
            </w:pPr>
            <w:r w:rsidRPr="00215D3C">
              <w:t>Comment</w:t>
            </w:r>
          </w:p>
        </w:tc>
      </w:tr>
      <w:tr w:rsidR="006A5594" w:rsidRPr="00215D3C" w14:paraId="615F44D9" w14:textId="77777777" w:rsidTr="00311DB3">
        <w:trPr>
          <w:jc w:val="center"/>
        </w:trPr>
        <w:tc>
          <w:tcPr>
            <w:tcW w:w="1786" w:type="dxa"/>
          </w:tcPr>
          <w:p w14:paraId="56CC3653" w14:textId="77777777" w:rsidR="006A5594" w:rsidRPr="001D11CC" w:rsidRDefault="006A5594" w:rsidP="000516BC">
            <w:pPr>
              <w:pStyle w:val="TAL"/>
              <w:rPr>
                <w:rFonts w:cs="Arial"/>
              </w:rPr>
            </w:pPr>
            <w:proofErr w:type="spellStart"/>
            <w:r w:rsidRPr="001D11CC">
              <w:rPr>
                <w:rFonts w:cs="Arial"/>
              </w:rPr>
              <w:t>attributeListOut</w:t>
            </w:r>
            <w:proofErr w:type="spellEnd"/>
          </w:p>
        </w:tc>
        <w:tc>
          <w:tcPr>
            <w:tcW w:w="397" w:type="dxa"/>
          </w:tcPr>
          <w:p w14:paraId="734CE883" w14:textId="77777777" w:rsidR="006A5594" w:rsidRPr="00215D3C" w:rsidRDefault="006A5594" w:rsidP="007056CE">
            <w:pPr>
              <w:pStyle w:val="TAL"/>
              <w:jc w:val="center"/>
            </w:pPr>
            <w:r w:rsidRPr="00215D3C">
              <w:t>M</w:t>
            </w:r>
          </w:p>
        </w:tc>
        <w:tc>
          <w:tcPr>
            <w:tcW w:w="2796" w:type="dxa"/>
          </w:tcPr>
          <w:p w14:paraId="6880EC0A" w14:textId="77777777" w:rsidR="006A5594" w:rsidRPr="00215D3C" w:rsidRDefault="006A5594" w:rsidP="000516BC">
            <w:pPr>
              <w:pStyle w:val="TAL"/>
            </w:pPr>
            <w:r w:rsidRPr="00215D3C">
              <w:t>LIST OF SEQUENCE&lt; attribute name, attribute value&gt;</w:t>
            </w:r>
          </w:p>
        </w:tc>
        <w:tc>
          <w:tcPr>
            <w:tcW w:w="4056" w:type="dxa"/>
          </w:tcPr>
          <w:p w14:paraId="34EC1E9D" w14:textId="77777777" w:rsidR="006A5594" w:rsidRPr="00215D3C" w:rsidRDefault="006A5594" w:rsidP="000516BC">
            <w:pPr>
              <w:pStyle w:val="TAL"/>
            </w:pPr>
            <w:r w:rsidRPr="00215D3C">
              <w:t xml:space="preserve">This list of name/value pairs contains the attributes of the new managed object and the actual value assigned to each. </w:t>
            </w:r>
          </w:p>
        </w:tc>
      </w:tr>
      <w:tr w:rsidR="006A5594" w:rsidRPr="00215D3C" w14:paraId="641403E7" w14:textId="77777777" w:rsidTr="00311DB3">
        <w:trPr>
          <w:trHeight w:val="54"/>
          <w:jc w:val="center"/>
        </w:trPr>
        <w:tc>
          <w:tcPr>
            <w:tcW w:w="1786" w:type="dxa"/>
          </w:tcPr>
          <w:p w14:paraId="1EE1348A" w14:textId="77777777" w:rsidR="006A5594" w:rsidRPr="001D11CC" w:rsidRDefault="006A5594" w:rsidP="000516BC">
            <w:pPr>
              <w:pStyle w:val="TAL"/>
              <w:rPr>
                <w:rFonts w:cs="Arial"/>
              </w:rPr>
            </w:pPr>
            <w:r w:rsidRPr="001D11CC">
              <w:rPr>
                <w:rFonts w:cs="Arial"/>
              </w:rPr>
              <w:t>status</w:t>
            </w:r>
          </w:p>
        </w:tc>
        <w:tc>
          <w:tcPr>
            <w:tcW w:w="397" w:type="dxa"/>
          </w:tcPr>
          <w:p w14:paraId="40A967B4" w14:textId="77777777" w:rsidR="006A5594" w:rsidRPr="00215D3C" w:rsidRDefault="006A5594" w:rsidP="007056CE">
            <w:pPr>
              <w:pStyle w:val="TAL"/>
              <w:jc w:val="center"/>
            </w:pPr>
            <w:r w:rsidRPr="00215D3C">
              <w:t>M</w:t>
            </w:r>
          </w:p>
        </w:tc>
        <w:tc>
          <w:tcPr>
            <w:tcW w:w="2796" w:type="dxa"/>
          </w:tcPr>
          <w:p w14:paraId="3DFC2880" w14:textId="77777777" w:rsidR="006A5594" w:rsidRPr="00215D3C" w:rsidRDefault="006A5594" w:rsidP="000516BC">
            <w:pPr>
              <w:pStyle w:val="TAL"/>
            </w:pPr>
            <w:r w:rsidRPr="00215D3C">
              <w:t xml:space="preserve">ENUM (OperationSucceeded, </w:t>
            </w:r>
            <w:proofErr w:type="spellStart"/>
            <w:r w:rsidRPr="00215D3C">
              <w:t>OperationFailed</w:t>
            </w:r>
            <w:proofErr w:type="spellEnd"/>
            <w:r w:rsidRPr="00215D3C">
              <w:t>)</w:t>
            </w:r>
          </w:p>
        </w:tc>
        <w:tc>
          <w:tcPr>
            <w:tcW w:w="4056" w:type="dxa"/>
          </w:tcPr>
          <w:p w14:paraId="0DAA949D" w14:textId="77777777" w:rsidR="006A5594" w:rsidRPr="00215D3C" w:rsidRDefault="006A5594" w:rsidP="000516BC">
            <w:pPr>
              <w:pStyle w:val="TAL"/>
            </w:pPr>
          </w:p>
        </w:tc>
      </w:tr>
    </w:tbl>
    <w:p w14:paraId="6EE6AFF3" w14:textId="77777777" w:rsidR="006A5594" w:rsidRPr="00215D3C" w:rsidRDefault="006A5594" w:rsidP="006A5594"/>
    <w:p w14:paraId="22F8E0DC" w14:textId="77777777" w:rsidR="006A5594" w:rsidRPr="00215D3C" w:rsidRDefault="006A5594" w:rsidP="006A5594">
      <w:pPr>
        <w:pStyle w:val="Heading5"/>
      </w:pPr>
      <w:bookmarkStart w:id="58" w:name="_Toc20494355"/>
      <w:bookmarkStart w:id="59" w:name="_Toc26975375"/>
      <w:bookmarkStart w:id="60" w:name="_Toc35856248"/>
      <w:bookmarkStart w:id="61" w:name="_Toc44001106"/>
      <w:bookmarkStart w:id="62" w:name="_Toc51580705"/>
      <w:bookmarkStart w:id="63" w:name="_Toc52355968"/>
      <w:bookmarkStart w:id="64" w:name="_Toc55227538"/>
      <w:bookmarkStart w:id="65" w:name="_Toc130218840"/>
      <w:r>
        <w:t>11.1</w:t>
      </w:r>
      <w:r w:rsidRPr="00215D3C">
        <w:t>.</w:t>
      </w:r>
      <w:r w:rsidRPr="00215D3C">
        <w:rPr>
          <w:rFonts w:hint="eastAsia"/>
          <w:lang w:eastAsia="zh-CN"/>
        </w:rPr>
        <w:t>1</w:t>
      </w:r>
      <w:r w:rsidRPr="00215D3C">
        <w:t>.1.4</w:t>
      </w:r>
      <w:r w:rsidRPr="00215D3C">
        <w:tab/>
        <w:t>Results</w:t>
      </w:r>
      <w:bookmarkEnd w:id="58"/>
      <w:bookmarkEnd w:id="59"/>
      <w:bookmarkEnd w:id="60"/>
      <w:bookmarkEnd w:id="61"/>
      <w:bookmarkEnd w:id="62"/>
      <w:bookmarkEnd w:id="63"/>
      <w:bookmarkEnd w:id="64"/>
      <w:bookmarkEnd w:id="65"/>
    </w:p>
    <w:p w14:paraId="40D71AD5" w14:textId="77777777" w:rsidR="006A5594" w:rsidRPr="00215D3C" w:rsidRDefault="006A5594" w:rsidP="006A5594">
      <w:pPr>
        <w:rPr>
          <w:lang w:eastAsia="zh-CN"/>
        </w:rPr>
      </w:pPr>
      <w:r w:rsidRPr="00215D3C">
        <w:rPr>
          <w:rFonts w:hint="eastAsia"/>
          <w:lang w:eastAsia="zh-CN"/>
        </w:rPr>
        <w:t>I</w:t>
      </w:r>
      <w:r w:rsidRPr="00215D3C">
        <w:rPr>
          <w:lang w:eastAsia="zh-CN"/>
        </w:rPr>
        <w:t xml:space="preserve">n case of success, the </w:t>
      </w:r>
      <w:proofErr w:type="spellStart"/>
      <w:r w:rsidRPr="00215D3C">
        <w:rPr>
          <w:rFonts w:ascii="Courier New" w:hAnsi="Courier New" w:cs="Courier New"/>
          <w:lang w:eastAsia="zh-CN"/>
        </w:rPr>
        <w:t>ManagedEntity</w:t>
      </w:r>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172D3F17" w14:textId="77777777" w:rsidR="006A5594" w:rsidRPr="00215D3C" w:rsidRDefault="006A5594" w:rsidP="006A5594">
      <w:pPr>
        <w:pStyle w:val="Heading4"/>
      </w:pPr>
      <w:bookmarkStart w:id="66" w:name="_Toc20494356"/>
      <w:bookmarkStart w:id="67" w:name="_Toc26975376"/>
      <w:bookmarkStart w:id="68" w:name="_Toc35856249"/>
      <w:bookmarkStart w:id="69" w:name="_Toc44001107"/>
      <w:bookmarkStart w:id="70" w:name="_Toc51580706"/>
      <w:bookmarkStart w:id="71" w:name="_Toc52355969"/>
      <w:bookmarkStart w:id="72" w:name="_Toc55227539"/>
      <w:bookmarkStart w:id="73" w:name="_Toc130218841"/>
      <w:r>
        <w:lastRenderedPageBreak/>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66"/>
      <w:bookmarkEnd w:id="67"/>
      <w:bookmarkEnd w:id="68"/>
      <w:bookmarkEnd w:id="69"/>
      <w:bookmarkEnd w:id="70"/>
      <w:bookmarkEnd w:id="71"/>
      <w:bookmarkEnd w:id="72"/>
      <w:bookmarkEnd w:id="73"/>
    </w:p>
    <w:p w14:paraId="3DDA0370" w14:textId="77777777" w:rsidR="006A5594" w:rsidRPr="00215D3C" w:rsidRDefault="006A5594" w:rsidP="006A5594">
      <w:pPr>
        <w:pStyle w:val="Heading5"/>
      </w:pPr>
      <w:bookmarkStart w:id="74" w:name="_Toc20494357"/>
      <w:bookmarkStart w:id="75" w:name="_Toc26975377"/>
      <w:bookmarkStart w:id="76" w:name="_Toc35856250"/>
      <w:bookmarkStart w:id="77" w:name="_Toc44001108"/>
      <w:bookmarkStart w:id="78" w:name="_Toc51580707"/>
      <w:bookmarkStart w:id="79" w:name="_Toc52355970"/>
      <w:bookmarkStart w:id="80" w:name="_Toc55227540"/>
      <w:bookmarkStart w:id="81" w:name="_Toc130218842"/>
      <w:r>
        <w:t>11.1</w:t>
      </w:r>
      <w:r w:rsidRPr="00215D3C">
        <w:t>.</w:t>
      </w:r>
      <w:r w:rsidRPr="00215D3C">
        <w:rPr>
          <w:rFonts w:hint="eastAsia"/>
          <w:lang w:eastAsia="zh-CN"/>
        </w:rPr>
        <w:t>1</w:t>
      </w:r>
      <w:r w:rsidRPr="00215D3C">
        <w:t>.2.1</w:t>
      </w:r>
      <w:r w:rsidRPr="00215D3C">
        <w:tab/>
        <w:t>Definition</w:t>
      </w:r>
      <w:bookmarkEnd w:id="74"/>
      <w:bookmarkEnd w:id="75"/>
      <w:bookmarkEnd w:id="76"/>
      <w:bookmarkEnd w:id="77"/>
      <w:bookmarkEnd w:id="78"/>
      <w:bookmarkEnd w:id="79"/>
      <w:bookmarkEnd w:id="80"/>
      <w:bookmarkEnd w:id="81"/>
    </w:p>
    <w:p w14:paraId="6FC2AE5C" w14:textId="6CF48CF3" w:rsidR="006A5594" w:rsidRPr="00215D3C" w:rsidRDefault="006A5594" w:rsidP="006A5594">
      <w:pPr>
        <w:keepNext/>
      </w:pPr>
      <w:r w:rsidRPr="00215D3C">
        <w:t xml:space="preserve">This operation is invoked by </w:t>
      </w:r>
      <w:r w:rsidR="00007AAF" w:rsidRPr="003D0270">
        <w:t>MnS</w:t>
      </w:r>
      <w:r w:rsidRPr="00215D3C">
        <w:t xml:space="preserve"> consumer to request the retrieval of management information (Managed Object attribute names and values) from the MIB maintained by </w:t>
      </w:r>
      <w:r w:rsidR="00007AAF" w:rsidRPr="003D0270">
        <w:t>MnS</w:t>
      </w:r>
      <w:r w:rsidRPr="00215D3C">
        <w:t xml:space="preserve"> pro</w:t>
      </w:r>
      <w:r w:rsidR="00007AAF">
        <w:t>ducer</w:t>
      </w:r>
      <w:r w:rsidRPr="00215D3C">
        <w:t>. One or several Managed Objects may be retrieved - based on the containment hierarchy.</w:t>
      </w:r>
    </w:p>
    <w:p w14:paraId="1AA7F4FD" w14:textId="77777777" w:rsidR="006A5594" w:rsidRPr="00215D3C" w:rsidRDefault="006A5594" w:rsidP="006A5594">
      <w:pPr>
        <w:keepNext/>
      </w:pPr>
      <w:r w:rsidRPr="00215D3C">
        <w:t>A SS may choose to split this operation in several operations (</w:t>
      </w:r>
      <w:proofErr w:type="gramStart"/>
      <w:r w:rsidRPr="00215D3C">
        <w:t>e.g.</w:t>
      </w:r>
      <w:proofErr w:type="gramEnd"/>
      <w:r w:rsidRPr="00215D3C">
        <w:t xml:space="preserve">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386E413D" w14:textId="77777777" w:rsidR="006A5594" w:rsidRPr="00215D3C" w:rsidRDefault="006A5594" w:rsidP="006A5594">
      <w:pPr>
        <w:pStyle w:val="Heading5"/>
      </w:pPr>
      <w:bookmarkStart w:id="82" w:name="_Toc20494358"/>
      <w:bookmarkStart w:id="83" w:name="_Toc26975378"/>
      <w:bookmarkStart w:id="84" w:name="_Toc35856251"/>
      <w:bookmarkStart w:id="85" w:name="_Toc44001109"/>
      <w:bookmarkStart w:id="86" w:name="_Toc51580708"/>
      <w:bookmarkStart w:id="87" w:name="_Toc52355971"/>
      <w:bookmarkStart w:id="88" w:name="_Toc55227541"/>
      <w:bookmarkStart w:id="89" w:name="_Toc130218843"/>
      <w:r>
        <w:t>11.1</w:t>
      </w:r>
      <w:r w:rsidRPr="00215D3C">
        <w:t>.</w:t>
      </w:r>
      <w:r w:rsidRPr="00215D3C">
        <w:rPr>
          <w:rFonts w:hint="eastAsia"/>
          <w:lang w:eastAsia="zh-CN"/>
        </w:rPr>
        <w:t>1</w:t>
      </w:r>
      <w:r w:rsidRPr="00215D3C">
        <w:t>.2.2</w:t>
      </w:r>
      <w:r w:rsidRPr="00215D3C">
        <w:tab/>
        <w:t>Input Parameters</w:t>
      </w:r>
      <w:bookmarkEnd w:id="82"/>
      <w:bookmarkEnd w:id="83"/>
      <w:bookmarkEnd w:id="84"/>
      <w:bookmarkEnd w:id="85"/>
      <w:bookmarkEnd w:id="86"/>
      <w:bookmarkEnd w:id="87"/>
      <w:bookmarkEnd w:id="88"/>
      <w:bookmarkEnd w:id="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0"/>
        <w:gridCol w:w="411"/>
        <w:gridCol w:w="2071"/>
        <w:gridCol w:w="5077"/>
      </w:tblGrid>
      <w:tr w:rsidR="006A5594" w:rsidRPr="00215D3C" w14:paraId="053715BD" w14:textId="77777777" w:rsidTr="00311DB3">
        <w:trPr>
          <w:jc w:val="center"/>
        </w:trPr>
        <w:tc>
          <w:tcPr>
            <w:tcW w:w="2001" w:type="dxa"/>
            <w:shd w:val="clear" w:color="auto" w:fill="BFBFBF"/>
          </w:tcPr>
          <w:p w14:paraId="78C984E4" w14:textId="77777777" w:rsidR="006A5594" w:rsidRPr="004544E4" w:rsidRDefault="006A5594" w:rsidP="000516BC">
            <w:pPr>
              <w:pStyle w:val="TAH"/>
              <w:rPr>
                <w:rFonts w:cs="Arial"/>
              </w:rPr>
            </w:pPr>
            <w:r w:rsidRPr="004544E4">
              <w:rPr>
                <w:rFonts w:cs="Arial"/>
              </w:rPr>
              <w:lastRenderedPageBreak/>
              <w:t>Name</w:t>
            </w:r>
          </w:p>
        </w:tc>
        <w:tc>
          <w:tcPr>
            <w:tcW w:w="397" w:type="dxa"/>
            <w:shd w:val="clear" w:color="auto" w:fill="BFBFBF"/>
          </w:tcPr>
          <w:p w14:paraId="65FC26D2" w14:textId="478E73CA" w:rsidR="006A5594" w:rsidRPr="00215D3C" w:rsidRDefault="0028530E" w:rsidP="000516BC">
            <w:pPr>
              <w:pStyle w:val="TAH"/>
            </w:pPr>
            <w:r w:rsidRPr="0028530E">
              <w:t>S</w:t>
            </w:r>
          </w:p>
        </w:tc>
        <w:tc>
          <w:tcPr>
            <w:tcW w:w="2001" w:type="dxa"/>
            <w:shd w:val="clear" w:color="auto" w:fill="BFBFBF"/>
          </w:tcPr>
          <w:p w14:paraId="156A3A35" w14:textId="77777777" w:rsidR="006A5594" w:rsidRPr="00215D3C" w:rsidRDefault="006A5594" w:rsidP="000516BC">
            <w:pPr>
              <w:pStyle w:val="TAH"/>
            </w:pPr>
            <w:r w:rsidRPr="00215D3C">
              <w:t>Information Type</w:t>
            </w:r>
          </w:p>
        </w:tc>
        <w:tc>
          <w:tcPr>
            <w:tcW w:w="4906" w:type="dxa"/>
            <w:shd w:val="clear" w:color="auto" w:fill="BFBFBF"/>
          </w:tcPr>
          <w:p w14:paraId="2747B6A8" w14:textId="77777777" w:rsidR="006A5594" w:rsidRPr="00215D3C" w:rsidRDefault="006A5594" w:rsidP="000516BC">
            <w:pPr>
              <w:pStyle w:val="TAH"/>
            </w:pPr>
            <w:r w:rsidRPr="00215D3C">
              <w:t>Comment</w:t>
            </w:r>
          </w:p>
        </w:tc>
      </w:tr>
      <w:tr w:rsidR="007D77B2" w:rsidRPr="009B1F2D" w14:paraId="3E9132A3" w14:textId="77777777" w:rsidTr="00311DB3">
        <w:trPr>
          <w:jc w:val="center"/>
        </w:trPr>
        <w:tc>
          <w:tcPr>
            <w:tcW w:w="2001" w:type="dxa"/>
          </w:tcPr>
          <w:p w14:paraId="2D49AACF" w14:textId="77777777" w:rsidR="007D77B2" w:rsidRPr="001D11CC" w:rsidRDefault="007D77B2" w:rsidP="007D77B2">
            <w:pPr>
              <w:pStyle w:val="TAL"/>
              <w:rPr>
                <w:rFonts w:cs="Arial"/>
                <w:szCs w:val="18"/>
              </w:rPr>
            </w:pPr>
            <w:proofErr w:type="spellStart"/>
            <w:r w:rsidRPr="001D11CC">
              <w:rPr>
                <w:rFonts w:cs="Arial"/>
                <w:szCs w:val="18"/>
              </w:rPr>
              <w:t>baseObjectInstance</w:t>
            </w:r>
            <w:proofErr w:type="spellEnd"/>
          </w:p>
        </w:tc>
        <w:tc>
          <w:tcPr>
            <w:tcW w:w="397" w:type="dxa"/>
          </w:tcPr>
          <w:p w14:paraId="7E2A950C" w14:textId="6BEE0337" w:rsidR="007D77B2" w:rsidRPr="00846C5C" w:rsidRDefault="007D77B2" w:rsidP="007D77B2">
            <w:pPr>
              <w:pStyle w:val="TAL"/>
              <w:jc w:val="center"/>
              <w:rPr>
                <w:szCs w:val="18"/>
              </w:rPr>
            </w:pPr>
            <w:r w:rsidRPr="009B1F2D">
              <w:rPr>
                <w:szCs w:val="18"/>
              </w:rPr>
              <w:t>M</w:t>
            </w:r>
          </w:p>
        </w:tc>
        <w:tc>
          <w:tcPr>
            <w:tcW w:w="2001" w:type="dxa"/>
          </w:tcPr>
          <w:p w14:paraId="42A4E2FF" w14:textId="77777777" w:rsidR="007D77B2" w:rsidRPr="00A32054" w:rsidRDefault="007D77B2" w:rsidP="007D77B2">
            <w:pPr>
              <w:pStyle w:val="TAL"/>
              <w:rPr>
                <w:szCs w:val="18"/>
              </w:rPr>
            </w:pPr>
            <w:r w:rsidRPr="00BB224E">
              <w:rPr>
                <w:szCs w:val="18"/>
              </w:rPr>
              <w:t>DN</w:t>
            </w:r>
          </w:p>
        </w:tc>
        <w:tc>
          <w:tcPr>
            <w:tcW w:w="4906" w:type="dxa"/>
          </w:tcPr>
          <w:p w14:paraId="4AA5315E" w14:textId="77777777" w:rsidR="007D77B2" w:rsidRPr="004544E4" w:rsidRDefault="007D77B2" w:rsidP="007D77B2">
            <w:pPr>
              <w:pStyle w:val="TAL"/>
              <w:rPr>
                <w:szCs w:val="18"/>
              </w:rPr>
            </w:pPr>
            <w:r w:rsidRPr="004544E4">
              <w:rPr>
                <w:szCs w:val="18"/>
              </w:rPr>
              <w:t>This parameter specifies the base object instance.</w:t>
            </w:r>
          </w:p>
          <w:p w14:paraId="3E63D018" w14:textId="77777777" w:rsidR="007D77B2" w:rsidRPr="002B66C8" w:rsidRDefault="007D77B2" w:rsidP="007D77B2">
            <w:pPr>
              <w:pStyle w:val="TAL"/>
              <w:rPr>
                <w:szCs w:val="18"/>
              </w:rPr>
            </w:pPr>
          </w:p>
          <w:p w14:paraId="1633069B" w14:textId="77777777" w:rsidR="007D77B2" w:rsidRPr="00AC292E" w:rsidRDefault="007D77B2" w:rsidP="007D77B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7D77B2" w:rsidRPr="009B1F2D" w14:paraId="078E008E" w14:textId="77777777" w:rsidTr="00311DB3">
        <w:trPr>
          <w:jc w:val="center"/>
        </w:trPr>
        <w:tc>
          <w:tcPr>
            <w:tcW w:w="2001" w:type="dxa"/>
          </w:tcPr>
          <w:p w14:paraId="6350783F" w14:textId="77777777" w:rsidR="007D77B2" w:rsidRPr="001D11CC" w:rsidRDefault="007D77B2" w:rsidP="007D77B2">
            <w:pPr>
              <w:pStyle w:val="TAL"/>
              <w:rPr>
                <w:rFonts w:cs="Arial"/>
                <w:szCs w:val="18"/>
              </w:rPr>
            </w:pPr>
            <w:r w:rsidRPr="001D11CC">
              <w:rPr>
                <w:rFonts w:cs="Arial"/>
                <w:szCs w:val="18"/>
              </w:rPr>
              <w:t>scope</w:t>
            </w:r>
          </w:p>
        </w:tc>
        <w:tc>
          <w:tcPr>
            <w:tcW w:w="397" w:type="dxa"/>
          </w:tcPr>
          <w:p w14:paraId="2121EB58" w14:textId="77777777" w:rsidR="007D77B2" w:rsidRPr="00846C5C" w:rsidRDefault="007D77B2" w:rsidP="007D77B2">
            <w:pPr>
              <w:pStyle w:val="TAL"/>
              <w:jc w:val="center"/>
              <w:rPr>
                <w:szCs w:val="18"/>
              </w:rPr>
            </w:pPr>
            <w:r w:rsidRPr="009B1F2D">
              <w:rPr>
                <w:szCs w:val="18"/>
              </w:rPr>
              <w:t>M</w:t>
            </w:r>
          </w:p>
        </w:tc>
        <w:tc>
          <w:tcPr>
            <w:tcW w:w="2001" w:type="dxa"/>
          </w:tcPr>
          <w:p w14:paraId="2D4E5C5F" w14:textId="77777777" w:rsidR="007D77B2" w:rsidRPr="00A32054" w:rsidRDefault="007D77B2" w:rsidP="007D77B2">
            <w:pPr>
              <w:pStyle w:val="TAL"/>
              <w:rPr>
                <w:szCs w:val="18"/>
              </w:rPr>
            </w:pPr>
            <w:r w:rsidRPr="00BB224E">
              <w:rPr>
                <w:szCs w:val="18"/>
              </w:rPr>
              <w:t>n/a</w:t>
            </w:r>
          </w:p>
        </w:tc>
        <w:tc>
          <w:tcPr>
            <w:tcW w:w="4906" w:type="dxa"/>
          </w:tcPr>
          <w:p w14:paraId="323A7457" w14:textId="77777777" w:rsidR="007D77B2" w:rsidRPr="009C1028" w:rsidRDefault="007D77B2" w:rsidP="007D77B2">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7D77B2" w:rsidRPr="009B1F2D" w14:paraId="7B866A4F" w14:textId="77777777" w:rsidTr="00311DB3">
        <w:trPr>
          <w:jc w:val="center"/>
        </w:trPr>
        <w:tc>
          <w:tcPr>
            <w:tcW w:w="2001" w:type="dxa"/>
          </w:tcPr>
          <w:p w14:paraId="6DB7FDFB" w14:textId="77777777" w:rsidR="007D77B2" w:rsidRPr="001D11CC" w:rsidRDefault="007D77B2" w:rsidP="007D77B2">
            <w:pPr>
              <w:pStyle w:val="TAL"/>
              <w:rPr>
                <w:rFonts w:cs="Arial"/>
                <w:szCs w:val="18"/>
              </w:rPr>
            </w:pPr>
            <w:r w:rsidRPr="001D11CC">
              <w:rPr>
                <w:rFonts w:cs="Arial"/>
                <w:szCs w:val="18"/>
              </w:rPr>
              <w:t xml:space="preserve">&gt; </w:t>
            </w:r>
            <w:proofErr w:type="spellStart"/>
            <w:r w:rsidRPr="001D11CC">
              <w:rPr>
                <w:rFonts w:cs="Arial"/>
                <w:szCs w:val="18"/>
              </w:rPr>
              <w:t>scopeType</w:t>
            </w:r>
            <w:proofErr w:type="spellEnd"/>
          </w:p>
        </w:tc>
        <w:tc>
          <w:tcPr>
            <w:tcW w:w="397" w:type="dxa"/>
          </w:tcPr>
          <w:p w14:paraId="46978171" w14:textId="77777777" w:rsidR="007D77B2" w:rsidRPr="00846C5C" w:rsidRDefault="007D77B2" w:rsidP="007D77B2">
            <w:pPr>
              <w:pStyle w:val="TAL"/>
              <w:jc w:val="center"/>
              <w:rPr>
                <w:szCs w:val="18"/>
              </w:rPr>
            </w:pPr>
            <w:r w:rsidRPr="009B1F2D">
              <w:rPr>
                <w:szCs w:val="18"/>
              </w:rPr>
              <w:t>M</w:t>
            </w:r>
          </w:p>
        </w:tc>
        <w:tc>
          <w:tcPr>
            <w:tcW w:w="2001" w:type="dxa"/>
          </w:tcPr>
          <w:p w14:paraId="3D4D9E3F" w14:textId="77777777" w:rsidR="007D77B2" w:rsidRPr="00A32054" w:rsidRDefault="007D77B2" w:rsidP="007D77B2">
            <w:pPr>
              <w:pStyle w:val="TAL"/>
              <w:rPr>
                <w:szCs w:val="18"/>
              </w:rPr>
            </w:pPr>
            <w:r w:rsidRPr="00BB224E">
              <w:rPr>
                <w:szCs w:val="18"/>
              </w:rPr>
              <w:t>ENUM {</w:t>
            </w:r>
          </w:p>
          <w:p w14:paraId="65BCBAB0" w14:textId="77777777" w:rsidR="007D77B2" w:rsidRPr="004544E4" w:rsidRDefault="007D77B2" w:rsidP="007D77B2">
            <w:pPr>
              <w:pStyle w:val="TAL"/>
              <w:ind w:left="284"/>
              <w:rPr>
                <w:szCs w:val="18"/>
                <w:lang w:eastAsia="zh-CN"/>
              </w:rPr>
            </w:pPr>
            <w:r w:rsidRPr="004544E4">
              <w:rPr>
                <w:szCs w:val="18"/>
              </w:rPr>
              <w:t xml:space="preserve">BASE_ONLY, </w:t>
            </w:r>
          </w:p>
          <w:p w14:paraId="1452F00B" w14:textId="77777777" w:rsidR="007D77B2" w:rsidRPr="007E2C0D" w:rsidRDefault="007D77B2" w:rsidP="007D77B2">
            <w:pPr>
              <w:pStyle w:val="TAL"/>
              <w:ind w:left="284"/>
              <w:rPr>
                <w:szCs w:val="18"/>
              </w:rPr>
            </w:pPr>
            <w:r w:rsidRPr="002B66C8">
              <w:rPr>
                <w:szCs w:val="18"/>
              </w:rPr>
              <w:t>BASE_ALL</w:t>
            </w:r>
          </w:p>
          <w:p w14:paraId="4CCFA45F" w14:textId="77777777" w:rsidR="007D77B2" w:rsidRPr="001E0433" w:rsidRDefault="007D77B2" w:rsidP="007D77B2">
            <w:pPr>
              <w:pStyle w:val="TAL"/>
              <w:rPr>
                <w:szCs w:val="18"/>
              </w:rPr>
            </w:pPr>
            <w:r w:rsidRPr="001E0433">
              <w:rPr>
                <w:szCs w:val="18"/>
              </w:rPr>
              <w:t>}</w:t>
            </w:r>
          </w:p>
        </w:tc>
        <w:tc>
          <w:tcPr>
            <w:tcW w:w="4906" w:type="dxa"/>
          </w:tcPr>
          <w:p w14:paraId="54E1AA33" w14:textId="77777777" w:rsidR="007D77B2" w:rsidRPr="006623B1" w:rsidRDefault="007D77B2" w:rsidP="007D77B2">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704B50A0" w14:textId="77777777" w:rsidR="007D77B2" w:rsidRPr="00D12BCB" w:rsidRDefault="007D77B2" w:rsidP="007D77B2">
            <w:pPr>
              <w:pStyle w:val="TAL"/>
              <w:rPr>
                <w:szCs w:val="18"/>
              </w:rPr>
            </w:pPr>
          </w:p>
          <w:p w14:paraId="1460EBC2" w14:textId="77777777" w:rsidR="007D77B2" w:rsidRPr="00230F73" w:rsidRDefault="007D77B2" w:rsidP="007D77B2">
            <w:pPr>
              <w:pStyle w:val="TAL"/>
              <w:rPr>
                <w:szCs w:val="18"/>
              </w:rPr>
            </w:pPr>
            <w:r w:rsidRPr="001B33DA">
              <w:rPr>
                <w:szCs w:val="18"/>
              </w:rPr>
              <w:t xml:space="preserve">The value "BASE_ONLY" </w:t>
            </w:r>
            <w:r w:rsidRPr="00E965D7">
              <w:rPr>
                <w:szCs w:val="18"/>
              </w:rPr>
              <w:t>indicates only the base object is selected.</w:t>
            </w:r>
          </w:p>
          <w:p w14:paraId="65413F07" w14:textId="77777777" w:rsidR="007D77B2" w:rsidRPr="009030C2" w:rsidRDefault="007D77B2" w:rsidP="007D77B2">
            <w:pPr>
              <w:pStyle w:val="TAL"/>
              <w:rPr>
                <w:szCs w:val="18"/>
              </w:rPr>
            </w:pPr>
          </w:p>
          <w:p w14:paraId="131BC94F" w14:textId="77777777" w:rsidR="007D77B2" w:rsidRPr="001D11CC" w:rsidRDefault="007D77B2" w:rsidP="007D77B2">
            <w:pPr>
              <w:pStyle w:val="TAL"/>
              <w:rPr>
                <w:szCs w:val="18"/>
              </w:rPr>
            </w:pPr>
            <w:r w:rsidRPr="00F4769C">
              <w:rPr>
                <w:szCs w:val="18"/>
              </w:rPr>
              <w:t>The value "BASE_ALL" indicates</w:t>
            </w:r>
            <w:r w:rsidRPr="005E657D">
              <w:rPr>
                <w:szCs w:val="18"/>
              </w:rPr>
              <w:t xml:space="preserve"> the base object and </w:t>
            </w:r>
            <w:proofErr w:type="gramStart"/>
            <w:r w:rsidRPr="005E657D">
              <w:rPr>
                <w:szCs w:val="18"/>
              </w:rPr>
              <w:t>all of</w:t>
            </w:r>
            <w:proofErr w:type="gramEnd"/>
            <w:r w:rsidRPr="005E657D">
              <w:rPr>
                <w:szCs w:val="18"/>
              </w:rPr>
              <w:t xml:space="preserve"> its subordinate objects (incl. the leaf objects) are selected.</w:t>
            </w:r>
          </w:p>
          <w:p w14:paraId="2C06A667" w14:textId="77777777" w:rsidR="007D77B2" w:rsidRPr="001D11CC" w:rsidRDefault="007D77B2" w:rsidP="007D77B2">
            <w:pPr>
              <w:pStyle w:val="TAL"/>
              <w:rPr>
                <w:szCs w:val="18"/>
              </w:rPr>
            </w:pPr>
          </w:p>
          <w:p w14:paraId="162A9AEE" w14:textId="77777777" w:rsidR="007D77B2" w:rsidRPr="001D11CC" w:rsidRDefault="007D77B2" w:rsidP="007D77B2">
            <w:pPr>
              <w:pStyle w:val="TAC"/>
              <w:rPr>
                <w:szCs w:val="18"/>
              </w:rPr>
            </w:pPr>
            <w:r w:rsidRPr="001D11CC" w:rsidDel="002B6FBD">
              <w:rPr>
                <w:szCs w:val="18"/>
              </w:rPr>
              <w:t>This parameter is redundant and can be omitted when confirming only the protocol specific default behaviour.</w:t>
            </w:r>
          </w:p>
        </w:tc>
      </w:tr>
      <w:tr w:rsidR="007D77B2" w:rsidRPr="009B1F2D" w14:paraId="2F5D3CC0" w14:textId="77777777" w:rsidTr="00311DB3">
        <w:trPr>
          <w:jc w:val="center"/>
        </w:trPr>
        <w:tc>
          <w:tcPr>
            <w:tcW w:w="2001" w:type="dxa"/>
          </w:tcPr>
          <w:p w14:paraId="6EA94E56" w14:textId="77777777" w:rsidR="007D77B2" w:rsidRPr="001D11CC" w:rsidRDefault="007D77B2" w:rsidP="007D77B2">
            <w:pPr>
              <w:pStyle w:val="TAL"/>
              <w:rPr>
                <w:rFonts w:cs="Arial"/>
                <w:szCs w:val="18"/>
              </w:rPr>
            </w:pPr>
          </w:p>
        </w:tc>
        <w:tc>
          <w:tcPr>
            <w:tcW w:w="397" w:type="dxa"/>
          </w:tcPr>
          <w:p w14:paraId="702F19F9" w14:textId="77777777" w:rsidR="007D77B2" w:rsidRPr="009B1F2D" w:rsidRDefault="007D77B2" w:rsidP="007D77B2">
            <w:pPr>
              <w:pStyle w:val="TAL"/>
              <w:jc w:val="center"/>
              <w:rPr>
                <w:szCs w:val="18"/>
              </w:rPr>
            </w:pPr>
          </w:p>
        </w:tc>
        <w:tc>
          <w:tcPr>
            <w:tcW w:w="2001" w:type="dxa"/>
          </w:tcPr>
          <w:p w14:paraId="5A04527A" w14:textId="77777777" w:rsidR="007D77B2" w:rsidRPr="00BB224E" w:rsidRDefault="007D77B2" w:rsidP="007D77B2">
            <w:pPr>
              <w:pStyle w:val="TAL"/>
              <w:rPr>
                <w:szCs w:val="18"/>
              </w:rPr>
            </w:pPr>
            <w:r w:rsidRPr="00846C5C">
              <w:rPr>
                <w:szCs w:val="18"/>
              </w:rPr>
              <w:t>ENUM {</w:t>
            </w:r>
          </w:p>
          <w:p w14:paraId="72DCF73F" w14:textId="77777777" w:rsidR="007D77B2" w:rsidRPr="004544E4" w:rsidRDefault="007D77B2" w:rsidP="007D77B2">
            <w:pPr>
              <w:pStyle w:val="TAL"/>
              <w:ind w:left="284"/>
              <w:rPr>
                <w:szCs w:val="18"/>
                <w:lang w:eastAsia="zh-CN"/>
              </w:rPr>
            </w:pPr>
            <w:r w:rsidRPr="00A32054">
              <w:rPr>
                <w:szCs w:val="18"/>
              </w:rPr>
              <w:t>BASE_NTH_LEVE</w:t>
            </w:r>
            <w:r w:rsidRPr="004544E4">
              <w:rPr>
                <w:szCs w:val="18"/>
              </w:rPr>
              <w:t>L,</w:t>
            </w:r>
          </w:p>
          <w:p w14:paraId="22061F6E" w14:textId="77777777" w:rsidR="007D77B2" w:rsidRPr="007E2C0D" w:rsidRDefault="007D77B2" w:rsidP="007D77B2">
            <w:pPr>
              <w:pStyle w:val="TAL"/>
              <w:ind w:left="284"/>
              <w:rPr>
                <w:szCs w:val="18"/>
                <w:lang w:eastAsia="zh-CN"/>
              </w:rPr>
            </w:pPr>
            <w:r w:rsidRPr="002B66C8">
              <w:rPr>
                <w:rFonts w:cs="Courier New"/>
                <w:szCs w:val="18"/>
              </w:rPr>
              <w:t>BASE_SUBTREE</w:t>
            </w:r>
          </w:p>
          <w:p w14:paraId="5FF07608" w14:textId="77777777" w:rsidR="007D77B2" w:rsidRPr="001E0433" w:rsidRDefault="007D77B2" w:rsidP="007D77B2">
            <w:pPr>
              <w:pStyle w:val="TAC"/>
              <w:rPr>
                <w:szCs w:val="18"/>
              </w:rPr>
            </w:pPr>
            <w:r w:rsidRPr="001E0433">
              <w:rPr>
                <w:szCs w:val="18"/>
              </w:rPr>
              <w:t>}</w:t>
            </w:r>
          </w:p>
        </w:tc>
        <w:tc>
          <w:tcPr>
            <w:tcW w:w="4906" w:type="dxa"/>
          </w:tcPr>
          <w:p w14:paraId="26ECFE27" w14:textId="77777777" w:rsidR="007D77B2" w:rsidRPr="00D12BCB" w:rsidRDefault="007D77B2" w:rsidP="007D77B2">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6CDEF190" w14:textId="77777777" w:rsidR="007D77B2" w:rsidRPr="001B33DA" w:rsidRDefault="007D77B2" w:rsidP="007D77B2">
            <w:pPr>
              <w:pStyle w:val="TAL"/>
              <w:rPr>
                <w:szCs w:val="18"/>
              </w:rPr>
            </w:pPr>
          </w:p>
          <w:p w14:paraId="3FE60185" w14:textId="77777777" w:rsidR="007D77B2" w:rsidRPr="001D11CC" w:rsidRDefault="007D77B2" w:rsidP="007D77B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75D52DD8" w14:textId="77777777" w:rsidR="007D77B2" w:rsidRPr="001D11CC" w:rsidRDefault="007D77B2" w:rsidP="007D77B2">
            <w:pPr>
              <w:pStyle w:val="TAL"/>
              <w:rPr>
                <w:szCs w:val="18"/>
              </w:rPr>
            </w:pPr>
          </w:p>
          <w:p w14:paraId="0E4CB234" w14:textId="77777777" w:rsidR="007D77B2" w:rsidRPr="001D11CC" w:rsidRDefault="007D77B2" w:rsidP="007D77B2">
            <w:pPr>
              <w:pStyle w:val="TAC"/>
              <w:rPr>
                <w:szCs w:val="18"/>
              </w:rPr>
            </w:pPr>
            <w:r w:rsidRPr="001D11CC">
              <w:rPr>
                <w:szCs w:val="18"/>
              </w:rPr>
              <w:t>The value "</w:t>
            </w:r>
            <w:r w:rsidRPr="001D11CC">
              <w:rPr>
                <w:rFonts w:cs="Courier New"/>
                <w:szCs w:val="18"/>
              </w:rPr>
              <w:t>BASE_SUBTREE</w:t>
            </w:r>
            <w:r w:rsidRPr="001D11CC">
              <w:rPr>
                <w:szCs w:val="18"/>
              </w:rPr>
              <w:t xml:space="preserve">" indicates the base object and </w:t>
            </w:r>
            <w:proofErr w:type="gramStart"/>
            <w:r w:rsidRPr="001D11CC">
              <w:rPr>
                <w:szCs w:val="18"/>
              </w:rPr>
              <w:t>all of</w:t>
            </w:r>
            <w:proofErr w:type="gramEnd"/>
            <w:r w:rsidRPr="001D11CC">
              <w:rPr>
                <w:szCs w:val="18"/>
              </w:rPr>
              <w:t xml:space="preserve">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7D77B2" w:rsidRPr="009B1F2D" w14:paraId="5ACA7294" w14:textId="77777777" w:rsidTr="00311DB3">
        <w:trPr>
          <w:jc w:val="center"/>
        </w:trPr>
        <w:tc>
          <w:tcPr>
            <w:tcW w:w="2001" w:type="dxa"/>
          </w:tcPr>
          <w:p w14:paraId="26F04CA5" w14:textId="77777777" w:rsidR="007D77B2" w:rsidRPr="001D11CC" w:rsidRDefault="007D77B2" w:rsidP="007D77B2">
            <w:pPr>
              <w:pStyle w:val="TAL"/>
              <w:rPr>
                <w:rFonts w:cs="Arial"/>
                <w:szCs w:val="18"/>
              </w:rPr>
            </w:pPr>
            <w:r w:rsidRPr="001D11CC">
              <w:rPr>
                <w:rFonts w:cs="Arial"/>
                <w:szCs w:val="18"/>
              </w:rPr>
              <w:t xml:space="preserve">&gt; </w:t>
            </w:r>
            <w:proofErr w:type="spellStart"/>
            <w:r w:rsidRPr="001D11CC">
              <w:rPr>
                <w:rFonts w:cs="Arial"/>
                <w:szCs w:val="18"/>
              </w:rPr>
              <w:t>scopeLevel</w:t>
            </w:r>
            <w:proofErr w:type="spellEnd"/>
          </w:p>
        </w:tc>
        <w:tc>
          <w:tcPr>
            <w:tcW w:w="397" w:type="dxa"/>
          </w:tcPr>
          <w:p w14:paraId="6BB926F0" w14:textId="77777777" w:rsidR="007D77B2" w:rsidRPr="00BB224E" w:rsidRDefault="007D77B2" w:rsidP="007D77B2">
            <w:pPr>
              <w:pStyle w:val="TAL"/>
              <w:jc w:val="center"/>
              <w:rPr>
                <w:szCs w:val="18"/>
              </w:rPr>
            </w:pPr>
            <w:r w:rsidRPr="00846C5C">
              <w:rPr>
                <w:szCs w:val="18"/>
              </w:rPr>
              <w:t>O</w:t>
            </w:r>
          </w:p>
        </w:tc>
        <w:tc>
          <w:tcPr>
            <w:tcW w:w="2001" w:type="dxa"/>
          </w:tcPr>
          <w:p w14:paraId="3917AC97" w14:textId="77777777" w:rsidR="007D77B2" w:rsidRPr="004544E4" w:rsidRDefault="007D77B2" w:rsidP="007D77B2">
            <w:pPr>
              <w:pStyle w:val="TAC"/>
              <w:rPr>
                <w:szCs w:val="18"/>
              </w:rPr>
            </w:pPr>
            <w:r w:rsidRPr="00A32054">
              <w:rPr>
                <w:szCs w:val="18"/>
              </w:rPr>
              <w:t>Intege</w:t>
            </w:r>
            <w:r w:rsidRPr="004544E4">
              <w:rPr>
                <w:szCs w:val="18"/>
              </w:rPr>
              <w:t>r</w:t>
            </w:r>
          </w:p>
        </w:tc>
        <w:tc>
          <w:tcPr>
            <w:tcW w:w="4906" w:type="dxa"/>
          </w:tcPr>
          <w:p w14:paraId="5C44E9CE" w14:textId="77777777" w:rsidR="007D77B2" w:rsidRPr="007E2C0D" w:rsidRDefault="007D77B2" w:rsidP="007D77B2">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7D77B2" w:rsidRPr="009B1F2D" w14:paraId="54ADE5B2" w14:textId="77777777" w:rsidTr="00311DB3">
        <w:trPr>
          <w:jc w:val="center"/>
        </w:trPr>
        <w:tc>
          <w:tcPr>
            <w:tcW w:w="2001" w:type="dxa"/>
          </w:tcPr>
          <w:p w14:paraId="239A8371" w14:textId="77777777" w:rsidR="007D77B2" w:rsidRPr="001D11CC" w:rsidRDefault="007D77B2" w:rsidP="007D77B2">
            <w:pPr>
              <w:pStyle w:val="TAL"/>
              <w:rPr>
                <w:rFonts w:cs="Arial"/>
                <w:szCs w:val="18"/>
              </w:rPr>
            </w:pPr>
            <w:r w:rsidRPr="001D11CC">
              <w:rPr>
                <w:rFonts w:cs="Arial"/>
                <w:szCs w:val="18"/>
              </w:rPr>
              <w:t>filter</w:t>
            </w:r>
          </w:p>
        </w:tc>
        <w:tc>
          <w:tcPr>
            <w:tcW w:w="397" w:type="dxa"/>
          </w:tcPr>
          <w:p w14:paraId="79B13A33" w14:textId="77777777" w:rsidR="007D77B2" w:rsidRPr="00846C5C" w:rsidRDefault="007D77B2" w:rsidP="007D77B2">
            <w:pPr>
              <w:pStyle w:val="TAL"/>
              <w:jc w:val="center"/>
              <w:rPr>
                <w:szCs w:val="18"/>
              </w:rPr>
            </w:pPr>
            <w:r w:rsidRPr="009B1F2D">
              <w:rPr>
                <w:szCs w:val="18"/>
              </w:rPr>
              <w:t>O</w:t>
            </w:r>
          </w:p>
        </w:tc>
        <w:tc>
          <w:tcPr>
            <w:tcW w:w="2001" w:type="dxa"/>
          </w:tcPr>
          <w:p w14:paraId="1F12A08E" w14:textId="77777777" w:rsidR="007D77B2" w:rsidRPr="00A32054" w:rsidRDefault="007D77B2" w:rsidP="007D77B2">
            <w:pPr>
              <w:pStyle w:val="TAC"/>
              <w:rPr>
                <w:szCs w:val="18"/>
              </w:rPr>
            </w:pPr>
            <w:r w:rsidRPr="00BB224E">
              <w:rPr>
                <w:szCs w:val="18"/>
              </w:rPr>
              <w:t>See Comment.</w:t>
            </w:r>
          </w:p>
        </w:tc>
        <w:tc>
          <w:tcPr>
            <w:tcW w:w="4906" w:type="dxa"/>
          </w:tcPr>
          <w:p w14:paraId="28A61BF6" w14:textId="77777777" w:rsidR="007D77B2" w:rsidRPr="007E2C0D" w:rsidRDefault="007D77B2" w:rsidP="007D77B2">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078B84F0" w14:textId="77777777" w:rsidR="007D77B2" w:rsidRPr="001E0433" w:rsidRDefault="007D77B2" w:rsidP="007D77B2">
            <w:pPr>
              <w:pStyle w:val="TAL"/>
              <w:rPr>
                <w:szCs w:val="18"/>
              </w:rPr>
            </w:pPr>
          </w:p>
          <w:p w14:paraId="0E779321" w14:textId="77777777" w:rsidR="007D77B2" w:rsidRPr="001B33DA" w:rsidRDefault="007D77B2" w:rsidP="007D77B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1C540559" w14:textId="77777777" w:rsidR="007D77B2" w:rsidRPr="00230F73" w:rsidRDefault="007D77B2" w:rsidP="007D77B2">
            <w:pPr>
              <w:pStyle w:val="TAL"/>
              <w:rPr>
                <w:szCs w:val="18"/>
              </w:rPr>
            </w:pPr>
          </w:p>
          <w:p w14:paraId="5E5DEF30" w14:textId="77777777" w:rsidR="007D77B2" w:rsidRPr="001D11CC" w:rsidRDefault="007D77B2" w:rsidP="007D77B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7D77B2" w:rsidRPr="009B1F2D" w14:paraId="0C5CC07A" w14:textId="77777777" w:rsidTr="00311DB3">
        <w:trPr>
          <w:jc w:val="center"/>
        </w:trPr>
        <w:tc>
          <w:tcPr>
            <w:tcW w:w="2001" w:type="dxa"/>
          </w:tcPr>
          <w:p w14:paraId="2E51AEAA" w14:textId="77777777" w:rsidR="007D77B2" w:rsidRPr="001D11CC" w:rsidRDefault="007D77B2" w:rsidP="007D77B2">
            <w:pPr>
              <w:pStyle w:val="TAL"/>
              <w:rPr>
                <w:rFonts w:cs="Arial"/>
                <w:szCs w:val="18"/>
              </w:rPr>
            </w:pPr>
            <w:proofErr w:type="spellStart"/>
            <w:r w:rsidRPr="001D11CC">
              <w:rPr>
                <w:rFonts w:cs="Arial"/>
                <w:szCs w:val="18"/>
              </w:rPr>
              <w:t>attributeListIn</w:t>
            </w:r>
            <w:proofErr w:type="spellEnd"/>
          </w:p>
        </w:tc>
        <w:tc>
          <w:tcPr>
            <w:tcW w:w="397" w:type="dxa"/>
          </w:tcPr>
          <w:p w14:paraId="0EA670CD" w14:textId="77777777" w:rsidR="007D77B2" w:rsidRPr="00846C5C" w:rsidRDefault="007D77B2" w:rsidP="007D77B2">
            <w:pPr>
              <w:pStyle w:val="TAL"/>
              <w:jc w:val="center"/>
              <w:rPr>
                <w:szCs w:val="18"/>
              </w:rPr>
            </w:pPr>
            <w:r w:rsidRPr="009B1F2D">
              <w:rPr>
                <w:szCs w:val="18"/>
              </w:rPr>
              <w:t>O</w:t>
            </w:r>
          </w:p>
        </w:tc>
        <w:tc>
          <w:tcPr>
            <w:tcW w:w="2001" w:type="dxa"/>
          </w:tcPr>
          <w:p w14:paraId="22420F10" w14:textId="77777777" w:rsidR="007D77B2" w:rsidRPr="00A32054" w:rsidRDefault="007D77B2" w:rsidP="007D77B2">
            <w:pPr>
              <w:pStyle w:val="TAC"/>
              <w:rPr>
                <w:szCs w:val="18"/>
              </w:rPr>
            </w:pPr>
            <w:r w:rsidRPr="00BB224E">
              <w:rPr>
                <w:szCs w:val="18"/>
              </w:rPr>
              <w:t>LIST OF attribute name.</w:t>
            </w:r>
          </w:p>
        </w:tc>
        <w:tc>
          <w:tcPr>
            <w:tcW w:w="4906" w:type="dxa"/>
          </w:tcPr>
          <w:p w14:paraId="5B48A131" w14:textId="77777777" w:rsidR="007D77B2" w:rsidRPr="007E2C0D" w:rsidRDefault="007D77B2" w:rsidP="007D77B2">
            <w:pPr>
              <w:pStyle w:val="TAC"/>
              <w:rPr>
                <w:szCs w:val="18"/>
              </w:rPr>
            </w:pPr>
            <w:r w:rsidRPr="004544E4">
              <w:rPr>
                <w:szCs w:val="18"/>
              </w:rPr>
              <w:t xml:space="preserve">This parameter identifies the attributes to be returned by this operation. </w:t>
            </w:r>
            <w:r w:rsidRPr="002B66C8">
              <w:rPr>
                <w:szCs w:val="18"/>
              </w:rPr>
              <w:t xml:space="preserve">If the </w:t>
            </w:r>
            <w:proofErr w:type="spellStart"/>
            <w:r w:rsidRPr="002B66C8">
              <w:rPr>
                <w:szCs w:val="18"/>
              </w:rPr>
              <w:t>parmeter</w:t>
            </w:r>
            <w:proofErr w:type="spellEnd"/>
            <w:r w:rsidRPr="002B66C8">
              <w:rPr>
                <w:szCs w:val="18"/>
              </w:rPr>
              <w:t xml:space="preserve"> is absent or </w:t>
            </w:r>
            <w:proofErr w:type="gramStart"/>
            <w:r w:rsidRPr="002B66C8">
              <w:rPr>
                <w:szCs w:val="18"/>
              </w:rPr>
              <w:t>empty</w:t>
            </w:r>
            <w:proofErr w:type="gramEnd"/>
            <w:r w:rsidRPr="002B66C8">
              <w:rPr>
                <w:szCs w:val="18"/>
              </w:rPr>
              <w:t xml:space="preserve"> all attributes shall be returned.</w:t>
            </w:r>
          </w:p>
        </w:tc>
      </w:tr>
    </w:tbl>
    <w:p w14:paraId="5D50BC78" w14:textId="77777777" w:rsidR="006A5594" w:rsidRPr="00215D3C" w:rsidRDefault="006A5594" w:rsidP="006A5594"/>
    <w:p w14:paraId="7D5B319D" w14:textId="77777777" w:rsidR="006A5594" w:rsidRPr="00215D3C" w:rsidRDefault="006A5594" w:rsidP="006A5594">
      <w:pPr>
        <w:pStyle w:val="Heading5"/>
      </w:pPr>
      <w:bookmarkStart w:id="90" w:name="_Toc20494359"/>
      <w:bookmarkStart w:id="91" w:name="_Toc26975379"/>
      <w:bookmarkStart w:id="92" w:name="_Toc35856252"/>
      <w:bookmarkStart w:id="93" w:name="_Toc44001110"/>
      <w:bookmarkStart w:id="94" w:name="_Toc51580709"/>
      <w:bookmarkStart w:id="95" w:name="_Toc52355972"/>
      <w:bookmarkStart w:id="96" w:name="_Toc55227542"/>
      <w:bookmarkStart w:id="97" w:name="_Toc130218844"/>
      <w:r>
        <w:lastRenderedPageBreak/>
        <w:t>11.1</w:t>
      </w:r>
      <w:r w:rsidRPr="00215D3C">
        <w:t>.</w:t>
      </w:r>
      <w:r w:rsidRPr="00215D3C">
        <w:rPr>
          <w:rFonts w:hint="eastAsia"/>
          <w:lang w:eastAsia="zh-CN"/>
        </w:rPr>
        <w:t>1</w:t>
      </w:r>
      <w:r w:rsidRPr="00215D3C">
        <w:t>.2.3</w:t>
      </w:r>
      <w:r w:rsidRPr="00215D3C">
        <w:tab/>
        <w:t>Output Parameters</w:t>
      </w:r>
      <w:bookmarkEnd w:id="90"/>
      <w:bookmarkEnd w:id="91"/>
      <w:bookmarkEnd w:id="92"/>
      <w:bookmarkEnd w:id="93"/>
      <w:bookmarkEnd w:id="94"/>
      <w:bookmarkEnd w:id="95"/>
      <w:bookmarkEnd w:id="96"/>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6A5594" w:rsidRPr="009B1F2D" w14:paraId="5C9A80F6" w14:textId="77777777" w:rsidTr="00311DB3">
        <w:trPr>
          <w:cantSplit/>
        </w:trPr>
        <w:tc>
          <w:tcPr>
            <w:tcW w:w="2325" w:type="dxa"/>
            <w:shd w:val="clear" w:color="auto" w:fill="BFBFBF"/>
          </w:tcPr>
          <w:p w14:paraId="2E8B5510" w14:textId="77777777" w:rsidR="006A5594" w:rsidRPr="004544E4" w:rsidRDefault="006A5594" w:rsidP="000516BC">
            <w:pPr>
              <w:pStyle w:val="TAH"/>
              <w:rPr>
                <w:rFonts w:cs="Arial"/>
                <w:szCs w:val="18"/>
              </w:rPr>
            </w:pPr>
            <w:r w:rsidRPr="004544E4">
              <w:rPr>
                <w:rFonts w:cs="Arial"/>
                <w:szCs w:val="18"/>
              </w:rPr>
              <w:t>Name</w:t>
            </w:r>
          </w:p>
        </w:tc>
        <w:tc>
          <w:tcPr>
            <w:tcW w:w="397" w:type="dxa"/>
            <w:shd w:val="clear" w:color="auto" w:fill="BFBFBF"/>
          </w:tcPr>
          <w:p w14:paraId="324B188F" w14:textId="3EFCDF8E" w:rsidR="006A5594" w:rsidRPr="00846C5C" w:rsidRDefault="0028530E" w:rsidP="000516BC">
            <w:pPr>
              <w:pStyle w:val="TAH"/>
              <w:rPr>
                <w:szCs w:val="18"/>
              </w:rPr>
            </w:pPr>
            <w:r w:rsidRPr="0028530E">
              <w:rPr>
                <w:szCs w:val="18"/>
              </w:rPr>
              <w:t>S</w:t>
            </w:r>
          </w:p>
        </w:tc>
        <w:tc>
          <w:tcPr>
            <w:tcW w:w="2984" w:type="dxa"/>
            <w:shd w:val="clear" w:color="auto" w:fill="BFBFBF"/>
          </w:tcPr>
          <w:p w14:paraId="05FA0650" w14:textId="77777777" w:rsidR="006A5594" w:rsidRPr="00A32054" w:rsidRDefault="006A5594" w:rsidP="000516BC">
            <w:pPr>
              <w:pStyle w:val="TAH"/>
              <w:rPr>
                <w:szCs w:val="18"/>
              </w:rPr>
            </w:pPr>
            <w:r w:rsidRPr="00BB224E">
              <w:rPr>
                <w:szCs w:val="18"/>
              </w:rPr>
              <w:t>Matching Information</w:t>
            </w:r>
          </w:p>
        </w:tc>
        <w:tc>
          <w:tcPr>
            <w:tcW w:w="3599" w:type="dxa"/>
            <w:shd w:val="clear" w:color="auto" w:fill="BFBFBF"/>
          </w:tcPr>
          <w:p w14:paraId="63D0CECD" w14:textId="77777777" w:rsidR="006A5594" w:rsidRPr="004544E4" w:rsidRDefault="006A5594" w:rsidP="000516BC">
            <w:pPr>
              <w:pStyle w:val="TAH"/>
              <w:rPr>
                <w:szCs w:val="18"/>
              </w:rPr>
            </w:pPr>
            <w:r w:rsidRPr="004544E4">
              <w:rPr>
                <w:szCs w:val="18"/>
              </w:rPr>
              <w:t>Comment</w:t>
            </w:r>
          </w:p>
        </w:tc>
      </w:tr>
      <w:tr w:rsidR="006A5594" w:rsidRPr="009B1F2D" w14:paraId="3EB54349" w14:textId="77777777" w:rsidTr="00311DB3">
        <w:trPr>
          <w:cantSplit/>
        </w:trPr>
        <w:tc>
          <w:tcPr>
            <w:tcW w:w="2325" w:type="dxa"/>
          </w:tcPr>
          <w:p w14:paraId="2E524C30" w14:textId="77777777" w:rsidR="006A5594" w:rsidRPr="001D11CC" w:rsidRDefault="006A5594" w:rsidP="000516BC">
            <w:pPr>
              <w:pStyle w:val="TAL"/>
              <w:rPr>
                <w:rFonts w:cs="Arial"/>
                <w:szCs w:val="18"/>
              </w:rPr>
            </w:pPr>
            <w:proofErr w:type="spellStart"/>
            <w:r w:rsidRPr="001D11CC">
              <w:rPr>
                <w:rFonts w:cs="Arial"/>
                <w:szCs w:val="18"/>
              </w:rPr>
              <w:t>managedObjectClass</w:t>
            </w:r>
            <w:proofErr w:type="spellEnd"/>
          </w:p>
        </w:tc>
        <w:tc>
          <w:tcPr>
            <w:tcW w:w="397" w:type="dxa"/>
          </w:tcPr>
          <w:p w14:paraId="264199B7" w14:textId="77777777" w:rsidR="006A5594" w:rsidRPr="00846C5C" w:rsidRDefault="006A5594" w:rsidP="007056CE">
            <w:pPr>
              <w:pStyle w:val="TAL"/>
              <w:jc w:val="center"/>
              <w:rPr>
                <w:szCs w:val="18"/>
              </w:rPr>
            </w:pPr>
            <w:r w:rsidRPr="009B1F2D">
              <w:rPr>
                <w:szCs w:val="18"/>
              </w:rPr>
              <w:t>M</w:t>
            </w:r>
          </w:p>
        </w:tc>
        <w:tc>
          <w:tcPr>
            <w:tcW w:w="2984" w:type="dxa"/>
          </w:tcPr>
          <w:p w14:paraId="3DB2D7E0" w14:textId="77777777" w:rsidR="006A5594" w:rsidRPr="004544E4" w:rsidRDefault="006A5594" w:rsidP="000516BC">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1110706A" w14:textId="77777777" w:rsidR="006A5594" w:rsidRPr="007E2C0D" w:rsidRDefault="006A5594" w:rsidP="000516BC">
            <w:pPr>
              <w:pStyle w:val="TAL"/>
              <w:rPr>
                <w:szCs w:val="18"/>
                <w:lang w:eastAsia="de-DE"/>
              </w:rPr>
            </w:pPr>
            <w:r w:rsidRPr="002B66C8">
              <w:rPr>
                <w:szCs w:val="18"/>
                <w:lang w:eastAsia="de-DE"/>
              </w:rPr>
              <w:t>For each returned MO: The class of the MO.</w:t>
            </w:r>
          </w:p>
        </w:tc>
      </w:tr>
      <w:tr w:rsidR="006A5594" w:rsidRPr="009B1F2D" w14:paraId="697966AB" w14:textId="77777777" w:rsidTr="00311DB3">
        <w:trPr>
          <w:cantSplit/>
        </w:trPr>
        <w:tc>
          <w:tcPr>
            <w:tcW w:w="2325" w:type="dxa"/>
          </w:tcPr>
          <w:p w14:paraId="4AE32AE0" w14:textId="77777777" w:rsidR="006A5594" w:rsidRPr="001D11CC" w:rsidRDefault="006A5594" w:rsidP="000516BC">
            <w:pPr>
              <w:pStyle w:val="TAL"/>
              <w:rPr>
                <w:rFonts w:cs="Arial"/>
                <w:szCs w:val="18"/>
              </w:rPr>
            </w:pPr>
            <w:proofErr w:type="spellStart"/>
            <w:r w:rsidRPr="001D11CC">
              <w:rPr>
                <w:rFonts w:cs="Arial"/>
                <w:szCs w:val="18"/>
              </w:rPr>
              <w:t>managedObjectInstance</w:t>
            </w:r>
            <w:proofErr w:type="spellEnd"/>
          </w:p>
        </w:tc>
        <w:tc>
          <w:tcPr>
            <w:tcW w:w="397" w:type="dxa"/>
          </w:tcPr>
          <w:p w14:paraId="07F0A7AC" w14:textId="77777777" w:rsidR="006A5594" w:rsidRPr="00846C5C" w:rsidRDefault="006A5594" w:rsidP="007056CE">
            <w:pPr>
              <w:pStyle w:val="TAL"/>
              <w:jc w:val="center"/>
              <w:rPr>
                <w:szCs w:val="18"/>
              </w:rPr>
            </w:pPr>
            <w:r w:rsidRPr="009B1F2D">
              <w:rPr>
                <w:szCs w:val="18"/>
              </w:rPr>
              <w:t>M</w:t>
            </w:r>
          </w:p>
        </w:tc>
        <w:tc>
          <w:tcPr>
            <w:tcW w:w="2984" w:type="dxa"/>
          </w:tcPr>
          <w:p w14:paraId="365D3239" w14:textId="77777777" w:rsidR="006A5594" w:rsidRPr="004544E4" w:rsidRDefault="006A5594" w:rsidP="000516BC">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305C8C26" w14:textId="77777777" w:rsidR="006A5594" w:rsidRPr="001E0433" w:rsidRDefault="006A5594" w:rsidP="000516BC">
            <w:pPr>
              <w:pStyle w:val="TAL"/>
              <w:rPr>
                <w:szCs w:val="18"/>
              </w:rPr>
            </w:pPr>
            <w:r w:rsidRPr="002B66C8">
              <w:rPr>
                <w:szCs w:val="18"/>
              </w:rPr>
              <w:t>For each returned MO: The name of the MO. This is a full DN according to 3GP</w:t>
            </w:r>
            <w:r w:rsidRPr="007E2C0D">
              <w:rPr>
                <w:szCs w:val="18"/>
              </w:rPr>
              <w:t xml:space="preserve">P TS 32.300 </w:t>
            </w:r>
            <w:r w:rsidRPr="001E0433">
              <w:rPr>
                <w:snapToGrid w:val="0"/>
                <w:szCs w:val="18"/>
              </w:rPr>
              <w:t>[5]</w:t>
            </w:r>
            <w:r w:rsidRPr="001E0433">
              <w:rPr>
                <w:szCs w:val="18"/>
              </w:rPr>
              <w:t>.</w:t>
            </w:r>
          </w:p>
        </w:tc>
      </w:tr>
      <w:tr w:rsidR="006A5594" w:rsidRPr="009B1F2D" w14:paraId="54D2AEF9" w14:textId="77777777" w:rsidTr="00311DB3">
        <w:trPr>
          <w:cantSplit/>
        </w:trPr>
        <w:tc>
          <w:tcPr>
            <w:tcW w:w="2325" w:type="dxa"/>
          </w:tcPr>
          <w:p w14:paraId="7164984B" w14:textId="77777777" w:rsidR="006A5594" w:rsidRPr="001D11CC" w:rsidRDefault="006A5594" w:rsidP="000516BC">
            <w:pPr>
              <w:pStyle w:val="TAL"/>
              <w:rPr>
                <w:rFonts w:cs="Arial"/>
                <w:szCs w:val="18"/>
              </w:rPr>
            </w:pPr>
            <w:proofErr w:type="spellStart"/>
            <w:r w:rsidRPr="001D11CC">
              <w:rPr>
                <w:rFonts w:cs="Arial"/>
                <w:szCs w:val="18"/>
              </w:rPr>
              <w:t>attributeListOut</w:t>
            </w:r>
            <w:proofErr w:type="spellEnd"/>
          </w:p>
        </w:tc>
        <w:tc>
          <w:tcPr>
            <w:tcW w:w="397" w:type="dxa"/>
          </w:tcPr>
          <w:p w14:paraId="3B335DD9" w14:textId="77777777" w:rsidR="006A5594" w:rsidRPr="00846C5C" w:rsidRDefault="006A5594" w:rsidP="007056CE">
            <w:pPr>
              <w:pStyle w:val="TAL"/>
              <w:jc w:val="center"/>
              <w:rPr>
                <w:szCs w:val="18"/>
              </w:rPr>
            </w:pPr>
            <w:r w:rsidRPr="009B1F2D">
              <w:rPr>
                <w:szCs w:val="18"/>
              </w:rPr>
              <w:t>M</w:t>
            </w:r>
          </w:p>
        </w:tc>
        <w:tc>
          <w:tcPr>
            <w:tcW w:w="2984" w:type="dxa"/>
          </w:tcPr>
          <w:p w14:paraId="3CA41730" w14:textId="77777777" w:rsidR="006A5594" w:rsidRPr="00A32054" w:rsidRDefault="006A5594" w:rsidP="000516BC">
            <w:pPr>
              <w:pStyle w:val="TAL"/>
              <w:rPr>
                <w:szCs w:val="18"/>
              </w:rPr>
            </w:pPr>
            <w:r w:rsidRPr="00BB224E">
              <w:rPr>
                <w:szCs w:val="18"/>
              </w:rPr>
              <w:t>LIST OF SEQUENCE&lt; attribute name, attribute value &gt;</w:t>
            </w:r>
          </w:p>
        </w:tc>
        <w:tc>
          <w:tcPr>
            <w:tcW w:w="3599" w:type="dxa"/>
          </w:tcPr>
          <w:p w14:paraId="7E1A5F9B" w14:textId="77777777" w:rsidR="006A5594" w:rsidRPr="002B66C8" w:rsidRDefault="006A5594" w:rsidP="000516BC">
            <w:pPr>
              <w:pStyle w:val="TAL"/>
              <w:rPr>
                <w:szCs w:val="18"/>
              </w:rPr>
            </w:pPr>
            <w:r w:rsidRPr="004544E4">
              <w:rPr>
                <w:szCs w:val="18"/>
              </w:rPr>
              <w:t>For each returned MO: A list of name/value pairs for MO.</w:t>
            </w:r>
          </w:p>
        </w:tc>
      </w:tr>
      <w:tr w:rsidR="006A5594" w:rsidRPr="009B1F2D" w14:paraId="62CDBECD" w14:textId="77777777" w:rsidTr="00311DB3">
        <w:trPr>
          <w:cantSplit/>
        </w:trPr>
        <w:tc>
          <w:tcPr>
            <w:tcW w:w="2325" w:type="dxa"/>
          </w:tcPr>
          <w:p w14:paraId="318F756D"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6798B0CF" w14:textId="77777777" w:rsidR="006A5594" w:rsidRPr="00846C5C" w:rsidRDefault="006A5594" w:rsidP="007056CE">
            <w:pPr>
              <w:pStyle w:val="TAL"/>
              <w:jc w:val="center"/>
              <w:rPr>
                <w:szCs w:val="18"/>
              </w:rPr>
            </w:pPr>
            <w:r w:rsidRPr="009B1F2D">
              <w:rPr>
                <w:szCs w:val="18"/>
              </w:rPr>
              <w:t>M</w:t>
            </w:r>
          </w:p>
        </w:tc>
        <w:tc>
          <w:tcPr>
            <w:tcW w:w="2984" w:type="dxa"/>
          </w:tcPr>
          <w:p w14:paraId="67C3E9B6" w14:textId="77777777" w:rsidR="006A5594" w:rsidRPr="004544E4" w:rsidRDefault="006A5594" w:rsidP="000516BC">
            <w:pPr>
              <w:pStyle w:val="TAL"/>
              <w:rPr>
                <w:szCs w:val="18"/>
              </w:rPr>
            </w:pPr>
            <w:r w:rsidRPr="00BB224E">
              <w:rPr>
                <w:szCs w:val="18"/>
              </w:rPr>
              <w:t>ENUM (OperationSucceeded</w:t>
            </w:r>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61E9D643" w14:textId="77777777" w:rsidR="006A5594" w:rsidRPr="001E0433" w:rsidRDefault="006A5594" w:rsidP="000516BC">
            <w:pPr>
              <w:pStyle w:val="TAL"/>
              <w:rPr>
                <w:szCs w:val="18"/>
              </w:rPr>
            </w:pPr>
            <w:r w:rsidRPr="002B66C8">
              <w:rPr>
                <w:szCs w:val="18"/>
              </w:rPr>
              <w:t>An operation may fail because of a specified or unspecifi</w:t>
            </w:r>
            <w:r w:rsidRPr="007E2C0D">
              <w:rPr>
                <w:szCs w:val="18"/>
              </w:rPr>
              <w:t>ed reason.</w:t>
            </w:r>
          </w:p>
        </w:tc>
      </w:tr>
    </w:tbl>
    <w:p w14:paraId="0A1D9EFC" w14:textId="77777777" w:rsidR="006A5594" w:rsidRPr="00215D3C" w:rsidRDefault="006A5594" w:rsidP="006A5594"/>
    <w:p w14:paraId="2D68DB3A" w14:textId="77777777" w:rsidR="006A5594" w:rsidRPr="00215D3C" w:rsidRDefault="006A5594" w:rsidP="006A5594">
      <w:pPr>
        <w:pStyle w:val="Heading5"/>
      </w:pPr>
      <w:bookmarkStart w:id="98" w:name="_Toc20494360"/>
      <w:bookmarkStart w:id="99" w:name="_Toc26975380"/>
      <w:bookmarkStart w:id="100" w:name="_Toc35856253"/>
      <w:bookmarkStart w:id="101" w:name="_Toc44001111"/>
      <w:bookmarkStart w:id="102" w:name="_Toc51580710"/>
      <w:bookmarkStart w:id="103" w:name="_Toc52355973"/>
      <w:bookmarkStart w:id="104" w:name="_Toc55227543"/>
      <w:bookmarkStart w:id="105" w:name="_Toc130218845"/>
      <w:r>
        <w:t>11.1</w:t>
      </w:r>
      <w:r w:rsidRPr="00215D3C">
        <w:t>.</w:t>
      </w:r>
      <w:r w:rsidRPr="00215D3C">
        <w:rPr>
          <w:rFonts w:hint="eastAsia"/>
          <w:lang w:eastAsia="zh-CN"/>
        </w:rPr>
        <w:t>1</w:t>
      </w:r>
      <w:r w:rsidRPr="00215D3C">
        <w:t>.2.4</w:t>
      </w:r>
      <w:r w:rsidRPr="00215D3C">
        <w:tab/>
        <w:t>Results</w:t>
      </w:r>
      <w:bookmarkEnd w:id="98"/>
      <w:bookmarkEnd w:id="99"/>
      <w:bookmarkEnd w:id="100"/>
      <w:bookmarkEnd w:id="101"/>
      <w:bookmarkEnd w:id="102"/>
      <w:bookmarkEnd w:id="103"/>
      <w:bookmarkEnd w:id="104"/>
      <w:bookmarkEnd w:id="105"/>
    </w:p>
    <w:p w14:paraId="2AAF03F5" w14:textId="77777777" w:rsidR="006A5594" w:rsidRPr="00215D3C" w:rsidRDefault="006A5594" w:rsidP="006A5594">
      <w:pPr>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17379736" w14:textId="77777777" w:rsidR="006A5594" w:rsidRPr="00215D3C" w:rsidRDefault="006A5594" w:rsidP="006A5594">
      <w:pPr>
        <w:pStyle w:val="Heading4"/>
      </w:pPr>
      <w:bookmarkStart w:id="106" w:name="_Toc20494361"/>
      <w:bookmarkStart w:id="107" w:name="_Toc26975381"/>
      <w:bookmarkStart w:id="108" w:name="_Toc35856254"/>
      <w:bookmarkStart w:id="109" w:name="_Toc44001112"/>
      <w:bookmarkStart w:id="110" w:name="_Toc51580711"/>
      <w:bookmarkStart w:id="111" w:name="_Toc52355974"/>
      <w:bookmarkStart w:id="112" w:name="_Toc55227544"/>
      <w:bookmarkStart w:id="113" w:name="_Toc130218846"/>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106"/>
      <w:bookmarkEnd w:id="107"/>
      <w:bookmarkEnd w:id="108"/>
      <w:bookmarkEnd w:id="109"/>
      <w:bookmarkEnd w:id="110"/>
      <w:bookmarkEnd w:id="111"/>
      <w:bookmarkEnd w:id="112"/>
      <w:bookmarkEnd w:id="113"/>
    </w:p>
    <w:p w14:paraId="4AB0B7DA" w14:textId="77777777" w:rsidR="006A5594" w:rsidRPr="00215D3C" w:rsidRDefault="006A5594" w:rsidP="006A5594">
      <w:pPr>
        <w:pStyle w:val="Heading5"/>
      </w:pPr>
      <w:bookmarkStart w:id="114" w:name="_Toc20494362"/>
      <w:bookmarkStart w:id="115" w:name="_Toc26975382"/>
      <w:bookmarkStart w:id="116" w:name="_Toc35856255"/>
      <w:bookmarkStart w:id="117" w:name="_Toc44001113"/>
      <w:bookmarkStart w:id="118" w:name="_Toc51580712"/>
      <w:bookmarkStart w:id="119" w:name="_Toc52355975"/>
      <w:bookmarkStart w:id="120" w:name="_Toc55227545"/>
      <w:bookmarkStart w:id="121" w:name="_Toc130218847"/>
      <w:r>
        <w:t>11.1</w:t>
      </w:r>
      <w:r w:rsidRPr="00215D3C">
        <w:t>.</w:t>
      </w:r>
      <w:r w:rsidRPr="00215D3C">
        <w:rPr>
          <w:rFonts w:hint="eastAsia"/>
          <w:lang w:eastAsia="zh-CN"/>
        </w:rPr>
        <w:t>1</w:t>
      </w:r>
      <w:r w:rsidRPr="00215D3C">
        <w:t>.3.1</w:t>
      </w:r>
      <w:r w:rsidRPr="00215D3C">
        <w:tab/>
        <w:t>Description</w:t>
      </w:r>
      <w:bookmarkEnd w:id="114"/>
      <w:bookmarkEnd w:id="115"/>
      <w:bookmarkEnd w:id="116"/>
      <w:bookmarkEnd w:id="117"/>
      <w:bookmarkEnd w:id="118"/>
      <w:bookmarkEnd w:id="119"/>
      <w:bookmarkEnd w:id="120"/>
      <w:bookmarkEnd w:id="121"/>
    </w:p>
    <w:p w14:paraId="7889F9BD" w14:textId="42B0EBBE" w:rsidR="006A5594" w:rsidRPr="00215D3C" w:rsidRDefault="006A5594" w:rsidP="007056CE">
      <w:pPr>
        <w:rPr>
          <w:lang w:eastAsia="zh-CN"/>
        </w:rPr>
      </w:pPr>
      <w:r w:rsidRPr="00215D3C">
        <w:t xml:space="preserve">This operation is invoked by </w:t>
      </w:r>
      <w:r w:rsidR="00007AAF" w:rsidRPr="003D0270">
        <w:t>MnS</w:t>
      </w:r>
      <w:r w:rsidRPr="00215D3C">
        <w:t xml:space="preserve"> consumer to request the modification of one or more Managed Object instances from </w:t>
      </w:r>
      <w:r w:rsidR="00007AAF" w:rsidRPr="003D0270">
        <w:t>MnS</w:t>
      </w:r>
      <w:r w:rsidRPr="00215D3C">
        <w:t xml:space="preserve"> producer. Attributes of one or several Managed Objects may be modified.</w:t>
      </w:r>
    </w:p>
    <w:p w14:paraId="603EB5CE" w14:textId="386BCEAB" w:rsidR="006A5594" w:rsidRPr="00215D3C" w:rsidRDefault="006A5594" w:rsidP="006A5594">
      <w:pPr>
        <w:pStyle w:val="Heading5"/>
      </w:pPr>
      <w:bookmarkStart w:id="122" w:name="_Toc20494363"/>
      <w:bookmarkStart w:id="123" w:name="_Toc26975383"/>
      <w:bookmarkStart w:id="124" w:name="_Toc35856256"/>
      <w:bookmarkStart w:id="125" w:name="_Toc44001114"/>
      <w:bookmarkStart w:id="126" w:name="_Toc51580713"/>
      <w:bookmarkStart w:id="127" w:name="_Toc52355976"/>
      <w:bookmarkStart w:id="128" w:name="_Toc55227546"/>
      <w:bookmarkStart w:id="129" w:name="_Toc130218848"/>
      <w:r>
        <w:lastRenderedPageBreak/>
        <w:t>11.1</w:t>
      </w:r>
      <w:r w:rsidRPr="00215D3C">
        <w:t>.</w:t>
      </w:r>
      <w:r w:rsidRPr="00215D3C">
        <w:rPr>
          <w:rFonts w:hint="eastAsia"/>
          <w:lang w:eastAsia="zh-CN"/>
        </w:rPr>
        <w:t>1</w:t>
      </w:r>
      <w:r w:rsidRPr="00215D3C">
        <w:t>.3.2</w:t>
      </w:r>
      <w:r w:rsidRPr="00215D3C">
        <w:tab/>
        <w:t>Input parameters</w:t>
      </w:r>
      <w:bookmarkEnd w:id="122"/>
      <w:bookmarkEnd w:id="123"/>
      <w:bookmarkEnd w:id="124"/>
      <w:bookmarkEnd w:id="125"/>
      <w:bookmarkEnd w:id="126"/>
      <w:bookmarkEnd w:id="127"/>
      <w:bookmarkEnd w:id="128"/>
      <w:bookmarkEnd w:id="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6A5594" w:rsidRPr="009B1F2D" w14:paraId="6C73FAE3" w14:textId="77777777" w:rsidTr="00311DB3">
        <w:trPr>
          <w:jc w:val="center"/>
        </w:trPr>
        <w:tc>
          <w:tcPr>
            <w:tcW w:w="2001" w:type="dxa"/>
            <w:shd w:val="clear" w:color="auto" w:fill="BFBFBF"/>
          </w:tcPr>
          <w:p w14:paraId="60D17A46" w14:textId="77777777" w:rsidR="006A5594" w:rsidRPr="004544E4" w:rsidRDefault="006A5594" w:rsidP="000516BC">
            <w:pPr>
              <w:pStyle w:val="TAH"/>
              <w:rPr>
                <w:rFonts w:cs="Arial"/>
                <w:szCs w:val="18"/>
              </w:rPr>
            </w:pPr>
            <w:r w:rsidRPr="004544E4">
              <w:rPr>
                <w:rFonts w:cs="Arial"/>
                <w:szCs w:val="18"/>
              </w:rPr>
              <w:lastRenderedPageBreak/>
              <w:t>Parameter Name</w:t>
            </w:r>
          </w:p>
        </w:tc>
        <w:tc>
          <w:tcPr>
            <w:tcW w:w="397" w:type="dxa"/>
            <w:shd w:val="clear" w:color="auto" w:fill="BFBFBF"/>
          </w:tcPr>
          <w:p w14:paraId="5F4CB27C" w14:textId="061915E5" w:rsidR="006A5594" w:rsidRPr="009B1F2D" w:rsidRDefault="006A5594" w:rsidP="000516BC">
            <w:pPr>
              <w:pStyle w:val="TAH"/>
              <w:rPr>
                <w:szCs w:val="18"/>
              </w:rPr>
            </w:pPr>
            <w:r w:rsidRPr="005563DD">
              <w:rPr>
                <w:szCs w:val="18"/>
              </w:rPr>
              <w:t>S</w:t>
            </w:r>
          </w:p>
        </w:tc>
        <w:tc>
          <w:tcPr>
            <w:tcW w:w="2492" w:type="dxa"/>
            <w:shd w:val="clear" w:color="auto" w:fill="BFBFBF"/>
          </w:tcPr>
          <w:p w14:paraId="1C681DD5" w14:textId="77777777" w:rsidR="006A5594" w:rsidRPr="00A32054" w:rsidRDefault="006A5594" w:rsidP="000516BC">
            <w:pPr>
              <w:pStyle w:val="TAH"/>
              <w:rPr>
                <w:szCs w:val="18"/>
              </w:rPr>
            </w:pPr>
            <w:r w:rsidRPr="00846C5C">
              <w:rPr>
                <w:szCs w:val="18"/>
              </w:rPr>
              <w:t>Information Ty</w:t>
            </w:r>
            <w:r w:rsidRPr="00BB224E">
              <w:rPr>
                <w:szCs w:val="18"/>
              </w:rPr>
              <w:t>pe / Legal Values</w:t>
            </w:r>
          </w:p>
        </w:tc>
        <w:tc>
          <w:tcPr>
            <w:tcW w:w="4353" w:type="dxa"/>
            <w:shd w:val="clear" w:color="auto" w:fill="BFBFBF"/>
          </w:tcPr>
          <w:p w14:paraId="614D4599" w14:textId="77777777" w:rsidR="006A5594" w:rsidRPr="004544E4" w:rsidRDefault="006A5594" w:rsidP="000516BC">
            <w:pPr>
              <w:pStyle w:val="TAH"/>
              <w:rPr>
                <w:szCs w:val="18"/>
              </w:rPr>
            </w:pPr>
            <w:r w:rsidRPr="004544E4">
              <w:rPr>
                <w:szCs w:val="18"/>
              </w:rPr>
              <w:t>Comment</w:t>
            </w:r>
          </w:p>
        </w:tc>
      </w:tr>
      <w:tr w:rsidR="006A5594" w:rsidRPr="009B1F2D" w14:paraId="7B4B7A5B" w14:textId="77777777" w:rsidTr="00311DB3">
        <w:trPr>
          <w:jc w:val="center"/>
        </w:trPr>
        <w:tc>
          <w:tcPr>
            <w:tcW w:w="2001" w:type="dxa"/>
          </w:tcPr>
          <w:p w14:paraId="386CBD6B" w14:textId="77777777" w:rsidR="006A5594" w:rsidRPr="001D11CC" w:rsidRDefault="006A5594" w:rsidP="000516BC">
            <w:pPr>
              <w:pStyle w:val="TAL"/>
              <w:rPr>
                <w:rFonts w:cs="Arial"/>
                <w:szCs w:val="18"/>
              </w:rPr>
            </w:pPr>
            <w:proofErr w:type="spellStart"/>
            <w:r w:rsidRPr="001D11CC">
              <w:rPr>
                <w:rFonts w:cs="Arial"/>
                <w:szCs w:val="18"/>
              </w:rPr>
              <w:t>baseObjectInstance</w:t>
            </w:r>
            <w:proofErr w:type="spellEnd"/>
          </w:p>
        </w:tc>
        <w:tc>
          <w:tcPr>
            <w:tcW w:w="397" w:type="dxa"/>
          </w:tcPr>
          <w:p w14:paraId="3EAB7B87" w14:textId="77777777" w:rsidR="006A5594" w:rsidRPr="005563DD" w:rsidRDefault="006A5594" w:rsidP="007056CE">
            <w:pPr>
              <w:pStyle w:val="TAL"/>
              <w:jc w:val="center"/>
              <w:rPr>
                <w:szCs w:val="18"/>
              </w:rPr>
            </w:pPr>
            <w:r w:rsidRPr="005563DD">
              <w:rPr>
                <w:szCs w:val="18"/>
              </w:rPr>
              <w:t>M</w:t>
            </w:r>
          </w:p>
        </w:tc>
        <w:tc>
          <w:tcPr>
            <w:tcW w:w="2492" w:type="dxa"/>
          </w:tcPr>
          <w:p w14:paraId="53AEB2B9" w14:textId="77777777" w:rsidR="006A5594" w:rsidRPr="00846C5C" w:rsidRDefault="006A5594" w:rsidP="000516BC">
            <w:pPr>
              <w:pStyle w:val="TAL"/>
              <w:rPr>
                <w:szCs w:val="18"/>
              </w:rPr>
            </w:pPr>
            <w:r w:rsidRPr="009B1F2D">
              <w:rPr>
                <w:szCs w:val="18"/>
              </w:rPr>
              <w:t>DN</w:t>
            </w:r>
          </w:p>
        </w:tc>
        <w:tc>
          <w:tcPr>
            <w:tcW w:w="4353" w:type="dxa"/>
          </w:tcPr>
          <w:p w14:paraId="700B4463" w14:textId="77777777" w:rsidR="006A5594" w:rsidRPr="001E0433" w:rsidRDefault="006A5594" w:rsidP="000516BC">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3GPP TS 32.300 </w:t>
            </w:r>
            <w:r w:rsidRPr="002B66C8">
              <w:rPr>
                <w:snapToGrid w:val="0"/>
                <w:szCs w:val="18"/>
              </w:rPr>
              <w:t>[5]</w:t>
            </w:r>
            <w:r w:rsidRPr="007E2C0D">
              <w:rPr>
                <w:szCs w:val="18"/>
              </w:rPr>
              <w:t>.</w:t>
            </w:r>
          </w:p>
        </w:tc>
      </w:tr>
      <w:tr w:rsidR="006A5594" w:rsidRPr="009B1F2D" w14:paraId="27055D93" w14:textId="77777777" w:rsidTr="00311DB3">
        <w:trPr>
          <w:jc w:val="center"/>
        </w:trPr>
        <w:tc>
          <w:tcPr>
            <w:tcW w:w="2001" w:type="dxa"/>
          </w:tcPr>
          <w:p w14:paraId="19A1E095" w14:textId="77777777" w:rsidR="006A5594" w:rsidRPr="001D11CC" w:rsidRDefault="006A5594" w:rsidP="000516BC">
            <w:pPr>
              <w:pStyle w:val="TAL"/>
              <w:rPr>
                <w:rFonts w:cs="Arial"/>
                <w:szCs w:val="18"/>
              </w:rPr>
            </w:pPr>
            <w:proofErr w:type="spellStart"/>
            <w:r w:rsidRPr="001D11CC">
              <w:rPr>
                <w:rFonts w:cs="Arial"/>
                <w:szCs w:val="18"/>
              </w:rPr>
              <w:t>scope</w:t>
            </w:r>
            <w:r w:rsidR="007E0524" w:rsidRPr="001D11CC">
              <w:rPr>
                <w:rFonts w:cs="Arial"/>
                <w:szCs w:val="18"/>
              </w:rPr>
              <w:t>Type</w:t>
            </w:r>
            <w:proofErr w:type="spellEnd"/>
          </w:p>
        </w:tc>
        <w:tc>
          <w:tcPr>
            <w:tcW w:w="397" w:type="dxa"/>
          </w:tcPr>
          <w:p w14:paraId="723180C7" w14:textId="77777777" w:rsidR="006A5594" w:rsidRPr="00846C5C" w:rsidRDefault="006A5594" w:rsidP="007056CE">
            <w:pPr>
              <w:pStyle w:val="TAL"/>
              <w:jc w:val="center"/>
              <w:rPr>
                <w:szCs w:val="18"/>
              </w:rPr>
            </w:pPr>
            <w:r w:rsidRPr="009B1F2D">
              <w:rPr>
                <w:szCs w:val="18"/>
              </w:rPr>
              <w:t>M</w:t>
            </w:r>
          </w:p>
        </w:tc>
        <w:tc>
          <w:tcPr>
            <w:tcW w:w="2492" w:type="dxa"/>
          </w:tcPr>
          <w:p w14:paraId="70264B86" w14:textId="77777777" w:rsidR="006A5594" w:rsidRPr="004544E4" w:rsidRDefault="006A5594" w:rsidP="000516BC">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53" w:type="dxa"/>
          </w:tcPr>
          <w:p w14:paraId="082C4FFD" w14:textId="77777777" w:rsidR="006A5594" w:rsidRPr="001E0433" w:rsidRDefault="006A5594" w:rsidP="000516BC">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70E81430" w14:textId="77777777" w:rsidTr="00311DB3">
        <w:trPr>
          <w:jc w:val="center"/>
        </w:trPr>
        <w:tc>
          <w:tcPr>
            <w:tcW w:w="2001" w:type="dxa"/>
          </w:tcPr>
          <w:p w14:paraId="13E3A0E1" w14:textId="77777777" w:rsidR="007E0524" w:rsidRPr="001D11CC" w:rsidRDefault="007E0524" w:rsidP="007E0524">
            <w:pPr>
              <w:pStyle w:val="TAL"/>
              <w:rPr>
                <w:rFonts w:cs="Arial"/>
                <w:szCs w:val="18"/>
              </w:rPr>
            </w:pPr>
            <w:proofErr w:type="spellStart"/>
            <w:r w:rsidRPr="001D11CC">
              <w:rPr>
                <w:rFonts w:cs="Arial"/>
                <w:szCs w:val="18"/>
              </w:rPr>
              <w:t>scopeLevel</w:t>
            </w:r>
            <w:proofErr w:type="spellEnd"/>
          </w:p>
        </w:tc>
        <w:tc>
          <w:tcPr>
            <w:tcW w:w="397" w:type="dxa"/>
          </w:tcPr>
          <w:p w14:paraId="1E9F8E5D" w14:textId="77777777" w:rsidR="007E0524" w:rsidRPr="005563DD" w:rsidRDefault="007E0524" w:rsidP="007E0524">
            <w:pPr>
              <w:pStyle w:val="TAL"/>
              <w:jc w:val="center"/>
              <w:rPr>
                <w:szCs w:val="18"/>
              </w:rPr>
            </w:pPr>
            <w:r w:rsidRPr="005563DD">
              <w:rPr>
                <w:szCs w:val="18"/>
              </w:rPr>
              <w:t>O</w:t>
            </w:r>
          </w:p>
        </w:tc>
        <w:tc>
          <w:tcPr>
            <w:tcW w:w="2492" w:type="dxa"/>
          </w:tcPr>
          <w:p w14:paraId="6A254938" w14:textId="77777777" w:rsidR="007E0524" w:rsidRPr="00A32054" w:rsidRDefault="007E0524" w:rsidP="007E0524">
            <w:pPr>
              <w:pStyle w:val="TAL"/>
              <w:rPr>
                <w:szCs w:val="18"/>
              </w:rPr>
            </w:pPr>
            <w:r w:rsidRPr="009B1F2D">
              <w:rPr>
                <w:szCs w:val="18"/>
              </w:rPr>
              <w:t xml:space="preserve">See corresponding parameter in </w:t>
            </w:r>
            <w:r w:rsidRPr="00846C5C">
              <w:rPr>
                <w:rFonts w:ascii="Courier New" w:hAnsi="Courier New"/>
                <w:szCs w:val="18"/>
              </w:rPr>
              <w:t>getMOIAttributes</w:t>
            </w:r>
            <w:r w:rsidRPr="00BB224E">
              <w:rPr>
                <w:szCs w:val="18"/>
              </w:rPr>
              <w:t>.</w:t>
            </w:r>
          </w:p>
        </w:tc>
        <w:tc>
          <w:tcPr>
            <w:tcW w:w="4353" w:type="dxa"/>
          </w:tcPr>
          <w:p w14:paraId="3376D577" w14:textId="77777777" w:rsidR="007E0524" w:rsidRPr="001E0433" w:rsidRDefault="007E0524" w:rsidP="007E0524">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r w:rsidR="007E0524" w:rsidRPr="009B1F2D" w14:paraId="5F80BDB9" w14:textId="77777777" w:rsidTr="00311DB3">
        <w:trPr>
          <w:jc w:val="center"/>
        </w:trPr>
        <w:tc>
          <w:tcPr>
            <w:tcW w:w="2001" w:type="dxa"/>
          </w:tcPr>
          <w:p w14:paraId="125B6D1A" w14:textId="77777777" w:rsidR="007E0524" w:rsidRPr="001D11CC" w:rsidRDefault="007E0524" w:rsidP="007E0524">
            <w:pPr>
              <w:pStyle w:val="TAL"/>
              <w:rPr>
                <w:rFonts w:cs="Arial"/>
                <w:szCs w:val="18"/>
              </w:rPr>
            </w:pPr>
            <w:r w:rsidRPr="001D11CC">
              <w:rPr>
                <w:rFonts w:cs="Arial"/>
                <w:szCs w:val="18"/>
              </w:rPr>
              <w:t>filter</w:t>
            </w:r>
          </w:p>
        </w:tc>
        <w:tc>
          <w:tcPr>
            <w:tcW w:w="397" w:type="dxa"/>
          </w:tcPr>
          <w:p w14:paraId="58753511" w14:textId="77777777" w:rsidR="007E0524" w:rsidRPr="005563DD" w:rsidRDefault="007E0524" w:rsidP="007E0524">
            <w:pPr>
              <w:pStyle w:val="TAL"/>
              <w:jc w:val="center"/>
              <w:rPr>
                <w:szCs w:val="18"/>
              </w:rPr>
            </w:pPr>
            <w:r w:rsidRPr="005563DD">
              <w:rPr>
                <w:szCs w:val="18"/>
              </w:rPr>
              <w:t>O</w:t>
            </w:r>
          </w:p>
        </w:tc>
        <w:tc>
          <w:tcPr>
            <w:tcW w:w="2492" w:type="dxa"/>
          </w:tcPr>
          <w:p w14:paraId="2381B6FA" w14:textId="77777777" w:rsidR="007E0524" w:rsidRPr="00846C5C" w:rsidRDefault="007E0524" w:rsidP="007E0524">
            <w:pPr>
              <w:pStyle w:val="TAL"/>
              <w:rPr>
                <w:szCs w:val="18"/>
              </w:rPr>
            </w:pPr>
            <w:r w:rsidRPr="009B1F2D">
              <w:rPr>
                <w:szCs w:val="18"/>
              </w:rPr>
              <w:t>See comment.</w:t>
            </w:r>
          </w:p>
        </w:tc>
        <w:tc>
          <w:tcPr>
            <w:tcW w:w="4353" w:type="dxa"/>
          </w:tcPr>
          <w:p w14:paraId="42555A94" w14:textId="77777777" w:rsidR="007E0524" w:rsidRPr="004544E4" w:rsidRDefault="007E0524" w:rsidP="007E0524">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r>
      <w:tr w:rsidR="007E0524" w:rsidRPr="009B1F2D" w14:paraId="67EA27DA" w14:textId="77777777" w:rsidTr="00311DB3">
        <w:trPr>
          <w:jc w:val="center"/>
        </w:trPr>
        <w:tc>
          <w:tcPr>
            <w:tcW w:w="2001" w:type="dxa"/>
          </w:tcPr>
          <w:p w14:paraId="68FB59DE" w14:textId="77777777" w:rsidR="007E0524" w:rsidRPr="001D11CC" w:rsidRDefault="007E0524" w:rsidP="007E0524">
            <w:pPr>
              <w:pStyle w:val="TAL"/>
              <w:rPr>
                <w:rFonts w:cs="Arial"/>
                <w:szCs w:val="18"/>
                <w:lang w:eastAsia="zh-CN"/>
              </w:rPr>
            </w:pPr>
            <w:proofErr w:type="spellStart"/>
            <w:r w:rsidRPr="001D11CC">
              <w:rPr>
                <w:rFonts w:cs="Arial"/>
                <w:szCs w:val="18"/>
                <w:lang w:eastAsia="zh-CN"/>
              </w:rPr>
              <w:t>modificationList</w:t>
            </w:r>
            <w:proofErr w:type="spellEnd"/>
          </w:p>
        </w:tc>
        <w:tc>
          <w:tcPr>
            <w:tcW w:w="397" w:type="dxa"/>
          </w:tcPr>
          <w:p w14:paraId="0DB37690" w14:textId="77777777" w:rsidR="007E0524" w:rsidRPr="005563DD" w:rsidRDefault="007E0524" w:rsidP="007E0524">
            <w:pPr>
              <w:pStyle w:val="TAL"/>
              <w:jc w:val="center"/>
              <w:rPr>
                <w:szCs w:val="18"/>
                <w:lang w:eastAsia="zh-CN"/>
              </w:rPr>
            </w:pPr>
            <w:r w:rsidRPr="005563DD">
              <w:rPr>
                <w:rFonts w:hint="eastAsia"/>
                <w:szCs w:val="18"/>
                <w:lang w:eastAsia="zh-CN"/>
              </w:rPr>
              <w:t>M</w:t>
            </w:r>
          </w:p>
        </w:tc>
        <w:tc>
          <w:tcPr>
            <w:tcW w:w="2492" w:type="dxa"/>
          </w:tcPr>
          <w:p w14:paraId="38D82EC8" w14:textId="77777777" w:rsidR="007E0524" w:rsidRPr="004544E4" w:rsidRDefault="007E0524" w:rsidP="007E0524">
            <w:pPr>
              <w:pStyle w:val="TAL"/>
              <w:rPr>
                <w:szCs w:val="18"/>
              </w:rPr>
            </w:pPr>
            <w:r w:rsidRPr="009B1F2D">
              <w:rPr>
                <w:szCs w:val="18"/>
              </w:rPr>
              <w:t>LIST OF SEQUENCE</w:t>
            </w:r>
            <w:r w:rsidRPr="00846C5C">
              <w:rPr>
                <w:szCs w:val="18"/>
              </w:rPr>
              <w:t xml:space="preserve"> </w:t>
            </w:r>
            <w:r w:rsidRPr="00BB224E">
              <w:rPr>
                <w:szCs w:val="18"/>
              </w:rPr>
              <w:t xml:space="preserve">&lt;attribute identifier, [attribute values], </w:t>
            </w:r>
            <w:proofErr w:type="gramStart"/>
            <w:r w:rsidRPr="00BB224E">
              <w:rPr>
                <w:szCs w:val="18"/>
              </w:rPr>
              <w:t>ENUM( replace</w:t>
            </w:r>
            <w:proofErr w:type="gramEnd"/>
            <w:r w:rsidRPr="00BB224E">
              <w:rPr>
                <w:szCs w:val="18"/>
              </w:rPr>
              <w:t>, add values, remove values, set to default</w:t>
            </w:r>
            <w:r w:rsidRPr="00A32054">
              <w:rPr>
                <w:szCs w:val="18"/>
              </w:rPr>
              <w:t>)&gt;</w:t>
            </w:r>
          </w:p>
          <w:p w14:paraId="58877889" w14:textId="77777777" w:rsidR="007E0524" w:rsidRPr="002B66C8" w:rsidRDefault="007E0524" w:rsidP="007E0524">
            <w:pPr>
              <w:pStyle w:val="TAL"/>
              <w:rPr>
                <w:szCs w:val="18"/>
              </w:rPr>
            </w:pPr>
          </w:p>
          <w:p w14:paraId="6027FD5A" w14:textId="77777777" w:rsidR="007E0524" w:rsidRPr="001E0433" w:rsidRDefault="007E0524" w:rsidP="007E0524">
            <w:pPr>
              <w:pStyle w:val="TAL"/>
              <w:rPr>
                <w:szCs w:val="18"/>
                <w:lang w:eastAsia="zh-CN"/>
              </w:rPr>
            </w:pPr>
            <w:r w:rsidRPr="007E2C0D">
              <w:rPr>
                <w:szCs w:val="18"/>
              </w:rPr>
              <w:t xml:space="preserve">See Comment for when attribute values are </w:t>
            </w:r>
            <w:proofErr w:type="gramStart"/>
            <w:r w:rsidRPr="007E2C0D">
              <w:rPr>
                <w:szCs w:val="18"/>
              </w:rPr>
              <w:t>require</w:t>
            </w:r>
            <w:proofErr w:type="gramEnd"/>
            <w:r w:rsidRPr="007E2C0D">
              <w:rPr>
                <w:szCs w:val="18"/>
              </w:rPr>
              <w:t xml:space="preserve"> and when they </w:t>
            </w:r>
            <w:r w:rsidRPr="001E0433">
              <w:rPr>
                <w:szCs w:val="18"/>
              </w:rPr>
              <w:t>are optional.</w:t>
            </w:r>
          </w:p>
        </w:tc>
        <w:tc>
          <w:tcPr>
            <w:tcW w:w="4353" w:type="dxa"/>
          </w:tcPr>
          <w:p w14:paraId="792F60E0" w14:textId="77777777" w:rsidR="007E0524" w:rsidRPr="00AC292E" w:rsidRDefault="007E0524" w:rsidP="007E0524">
            <w:pPr>
              <w:pStyle w:val="TAL"/>
              <w:rPr>
                <w:szCs w:val="18"/>
              </w:rPr>
            </w:pPr>
            <w:r w:rsidRPr="009C1028">
              <w:rPr>
                <w:szCs w:val="18"/>
              </w:rPr>
              <w:t>This parameter contains a set of attribute modification specifications, each of which contains:</w:t>
            </w:r>
          </w:p>
          <w:p w14:paraId="29A462E5" w14:textId="77777777" w:rsidR="007E0524" w:rsidRPr="006623B1" w:rsidRDefault="007E0524" w:rsidP="007E0524">
            <w:pPr>
              <w:pStyle w:val="TAL"/>
              <w:rPr>
                <w:szCs w:val="18"/>
              </w:rPr>
            </w:pPr>
          </w:p>
          <w:p w14:paraId="2272A5DD" w14:textId="77777777" w:rsidR="007E0524" w:rsidRPr="00E965D7" w:rsidRDefault="007E0524" w:rsidP="007E0524">
            <w:pPr>
              <w:pStyle w:val="TAL"/>
              <w:rPr>
                <w:szCs w:val="18"/>
              </w:rPr>
            </w:pPr>
            <w:r w:rsidRPr="00D12BCB">
              <w:rPr>
                <w:szCs w:val="18"/>
              </w:rPr>
              <w:t>1). attribute identifier: the identifier of the attribute whose value(s) is (</w:t>
            </w:r>
            <w:r w:rsidRPr="001B33DA">
              <w:rPr>
                <w:szCs w:val="18"/>
              </w:rPr>
              <w:t>are) to be modified.</w:t>
            </w:r>
          </w:p>
          <w:p w14:paraId="2351CB61" w14:textId="77777777" w:rsidR="007E0524" w:rsidRPr="00230F73" w:rsidRDefault="007E0524" w:rsidP="007E0524">
            <w:pPr>
              <w:pStyle w:val="TAL"/>
              <w:rPr>
                <w:szCs w:val="18"/>
              </w:rPr>
            </w:pPr>
          </w:p>
          <w:p w14:paraId="13F415A4" w14:textId="77777777" w:rsidR="007E0524" w:rsidRPr="001D11CC" w:rsidRDefault="007E0524" w:rsidP="007E0524">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15EF0069" w14:textId="77777777" w:rsidR="007E0524" w:rsidRPr="001D11CC" w:rsidRDefault="007E0524" w:rsidP="007E0524">
            <w:pPr>
              <w:pStyle w:val="TAL"/>
              <w:rPr>
                <w:szCs w:val="18"/>
              </w:rPr>
            </w:pPr>
          </w:p>
          <w:p w14:paraId="0CEF68BB" w14:textId="77777777" w:rsidR="007E0524" w:rsidRPr="001D11CC" w:rsidRDefault="007E0524" w:rsidP="007E0524">
            <w:pPr>
              <w:pStyle w:val="TAL"/>
              <w:rPr>
                <w:szCs w:val="18"/>
              </w:rPr>
            </w:pPr>
            <w:r w:rsidRPr="001D11CC">
              <w:rPr>
                <w:szCs w:val="18"/>
              </w:rPr>
              <w:t xml:space="preserve">3). modify operator: the way in which the attribute values(s) (if supplied) </w:t>
            </w:r>
            <w:proofErr w:type="gramStart"/>
            <w:r w:rsidRPr="001D11CC">
              <w:rPr>
                <w:szCs w:val="18"/>
              </w:rPr>
              <w:t>is</w:t>
            </w:r>
            <w:proofErr w:type="gramEnd"/>
            <w:r w:rsidRPr="001D11CC">
              <w:rPr>
                <w:szCs w:val="18"/>
              </w:rPr>
              <w:t>(are) to be applied to the attribute. The possible operators are:</w:t>
            </w:r>
          </w:p>
          <w:p w14:paraId="57918455" w14:textId="77777777" w:rsidR="007E0524" w:rsidRPr="001D11CC" w:rsidRDefault="007E0524" w:rsidP="007E0524">
            <w:pPr>
              <w:pStyle w:val="TAL"/>
              <w:rPr>
                <w:szCs w:val="18"/>
              </w:rPr>
            </w:pPr>
          </w:p>
          <w:p w14:paraId="048E85C7" w14:textId="77777777" w:rsidR="007E0524" w:rsidRPr="001D11CC" w:rsidRDefault="007E0524" w:rsidP="007E0524">
            <w:pPr>
              <w:pStyle w:val="TAL"/>
              <w:rPr>
                <w:szCs w:val="18"/>
              </w:rPr>
            </w:pPr>
            <w:r w:rsidRPr="001D11CC">
              <w:rPr>
                <w:szCs w:val="18"/>
              </w:rPr>
              <w:t xml:space="preserve">a) replace: the attribute value(s) specified shall be used to replace the current values(s) of the </w:t>
            </w:r>
            <w:proofErr w:type="gramStart"/>
            <w:r w:rsidRPr="001D11CC">
              <w:rPr>
                <w:szCs w:val="18"/>
              </w:rPr>
              <w:t>attribute;</w:t>
            </w:r>
            <w:proofErr w:type="gramEnd"/>
          </w:p>
          <w:p w14:paraId="6AAECF0C" w14:textId="77777777" w:rsidR="007E0524" w:rsidRPr="001D11CC" w:rsidRDefault="007E0524" w:rsidP="007E0524">
            <w:pPr>
              <w:pStyle w:val="TAL"/>
              <w:rPr>
                <w:szCs w:val="18"/>
              </w:rPr>
            </w:pPr>
          </w:p>
          <w:p w14:paraId="4F4A028F" w14:textId="77777777" w:rsidR="007E0524" w:rsidRPr="001D11CC" w:rsidRDefault="007E0524" w:rsidP="007E0524">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655103CF" w14:textId="77777777" w:rsidR="007E0524" w:rsidRPr="001D11CC" w:rsidRDefault="007E0524" w:rsidP="007E0524">
            <w:pPr>
              <w:pStyle w:val="TAL"/>
              <w:rPr>
                <w:szCs w:val="18"/>
              </w:rPr>
            </w:pPr>
          </w:p>
          <w:p w14:paraId="700C108F" w14:textId="77777777" w:rsidR="007E0524" w:rsidRPr="001D11CC" w:rsidRDefault="007E0524" w:rsidP="007E0524">
            <w:pPr>
              <w:pStyle w:val="TAL"/>
              <w:rPr>
                <w:szCs w:val="18"/>
              </w:rPr>
            </w:pPr>
            <w:r w:rsidRPr="001D11CC">
              <w:rPr>
                <w:szCs w:val="18"/>
              </w:rPr>
              <w:t xml:space="preserve">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w:t>
            </w:r>
            <w:proofErr w:type="gramStart"/>
            <w:r w:rsidRPr="001D11CC">
              <w:rPr>
                <w:szCs w:val="18"/>
              </w:rPr>
              <w:t>returned;</w:t>
            </w:r>
            <w:proofErr w:type="gramEnd"/>
          </w:p>
          <w:p w14:paraId="19E44187" w14:textId="77777777" w:rsidR="007E0524" w:rsidRPr="001D11CC" w:rsidRDefault="007E0524" w:rsidP="007E0524">
            <w:pPr>
              <w:pStyle w:val="TAL"/>
              <w:rPr>
                <w:szCs w:val="18"/>
              </w:rPr>
            </w:pPr>
            <w:r w:rsidRPr="001D11CC">
              <w:rPr>
                <w:szCs w:val="18"/>
              </w:rPr>
              <w:t xml:space="preserve"> </w:t>
            </w:r>
          </w:p>
          <w:p w14:paraId="64B28A05" w14:textId="77777777" w:rsidR="007E0524" w:rsidRPr="001D11CC" w:rsidRDefault="007E0524" w:rsidP="007E0524">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3065C193" w14:textId="77777777" w:rsidR="007E0524" w:rsidRPr="001D11CC" w:rsidRDefault="007E0524" w:rsidP="007E0524">
            <w:pPr>
              <w:pStyle w:val="TAL"/>
              <w:rPr>
                <w:szCs w:val="18"/>
              </w:rPr>
            </w:pPr>
          </w:p>
          <w:p w14:paraId="4AC0037C" w14:textId="77777777" w:rsidR="007E0524" w:rsidRPr="001D11CC" w:rsidRDefault="007E0524" w:rsidP="007E0524">
            <w:pPr>
              <w:pStyle w:val="TAL"/>
              <w:rPr>
                <w:szCs w:val="18"/>
              </w:rPr>
            </w:pPr>
            <w:r w:rsidRPr="001D11CC">
              <w:rPr>
                <w:szCs w:val="18"/>
              </w:rPr>
              <w:t>Note: Set is used here in the mathematical sense so that a set-valued attribute is an unordered set of unique values.</w:t>
            </w:r>
          </w:p>
          <w:p w14:paraId="43529925" w14:textId="77777777" w:rsidR="007E0524" w:rsidRPr="001D11CC" w:rsidRDefault="007E0524" w:rsidP="007E0524">
            <w:pPr>
              <w:pStyle w:val="TAL"/>
              <w:rPr>
                <w:szCs w:val="18"/>
              </w:rPr>
            </w:pPr>
          </w:p>
          <w:p w14:paraId="52C9E5E6" w14:textId="77777777" w:rsidR="007E0524" w:rsidRPr="001D11CC" w:rsidRDefault="007E0524" w:rsidP="007E0524">
            <w:pPr>
              <w:pStyle w:val="TAL"/>
              <w:rPr>
                <w:szCs w:val="18"/>
              </w:rPr>
            </w:pPr>
            <w:r w:rsidRPr="001D11CC">
              <w:rPr>
                <w:szCs w:val="18"/>
              </w:rPr>
              <w:t>The modify operator is optional, and if it is not specified, the replace operator shall be assumed.</w:t>
            </w:r>
          </w:p>
          <w:p w14:paraId="26859102" w14:textId="77777777" w:rsidR="007E0524" w:rsidRPr="001D11CC" w:rsidRDefault="007E0524" w:rsidP="007E0524">
            <w:pPr>
              <w:pStyle w:val="TAL"/>
              <w:rPr>
                <w:szCs w:val="18"/>
              </w:rPr>
            </w:pPr>
          </w:p>
          <w:p w14:paraId="6D18B524" w14:textId="77777777" w:rsidR="007E0524" w:rsidRPr="001D11CC" w:rsidRDefault="007E0524" w:rsidP="007E0524">
            <w:pPr>
              <w:pStyle w:val="TAL"/>
              <w:rPr>
                <w:szCs w:val="18"/>
              </w:rPr>
            </w:pPr>
            <w:r w:rsidRPr="001D11CC">
              <w:rPr>
                <w:szCs w:val="18"/>
              </w:rPr>
              <w:t xml:space="preserve">The </w:t>
            </w:r>
            <w:proofErr w:type="spellStart"/>
            <w:r w:rsidRPr="001D11CC">
              <w:rPr>
                <w:szCs w:val="18"/>
              </w:rPr>
              <w:t>modificationList</w:t>
            </w:r>
            <w:proofErr w:type="spellEnd"/>
            <w:r w:rsidRPr="001D11CC">
              <w:rPr>
                <w:szCs w:val="18"/>
              </w:rPr>
              <w:t xml:space="preserve"> parameter contains a single set of attribute modification specifications and this same set is applied to each MO instance to be modified.</w:t>
            </w:r>
          </w:p>
        </w:tc>
      </w:tr>
    </w:tbl>
    <w:p w14:paraId="1D07C71D" w14:textId="77777777" w:rsidR="006A5594" w:rsidRPr="00215D3C" w:rsidRDefault="006A5594" w:rsidP="006A5594"/>
    <w:p w14:paraId="4E6E731C" w14:textId="1AE440E7" w:rsidR="006A5594" w:rsidRPr="00215D3C" w:rsidRDefault="006A5594" w:rsidP="006A5594">
      <w:pPr>
        <w:pStyle w:val="Heading5"/>
      </w:pPr>
      <w:bookmarkStart w:id="130" w:name="_Toc20494364"/>
      <w:bookmarkStart w:id="131" w:name="_Toc26975384"/>
      <w:bookmarkStart w:id="132" w:name="_Toc35856257"/>
      <w:bookmarkStart w:id="133" w:name="_Toc44001115"/>
      <w:bookmarkStart w:id="134" w:name="_Toc51580714"/>
      <w:bookmarkStart w:id="135" w:name="_Toc52355977"/>
      <w:bookmarkStart w:id="136" w:name="_Toc55227547"/>
      <w:bookmarkStart w:id="137" w:name="_Toc130218849"/>
      <w:r>
        <w:t>11.1</w:t>
      </w:r>
      <w:r w:rsidRPr="00215D3C">
        <w:t>.</w:t>
      </w:r>
      <w:r w:rsidRPr="00215D3C">
        <w:rPr>
          <w:rFonts w:hint="eastAsia"/>
          <w:lang w:eastAsia="zh-CN"/>
        </w:rPr>
        <w:t>1</w:t>
      </w:r>
      <w:r w:rsidRPr="00215D3C">
        <w:t>.3.3</w:t>
      </w:r>
      <w:r w:rsidRPr="00215D3C">
        <w:tab/>
        <w:t>Output parameters</w:t>
      </w:r>
      <w:bookmarkEnd w:id="130"/>
      <w:bookmarkEnd w:id="131"/>
      <w:bookmarkEnd w:id="132"/>
      <w:bookmarkEnd w:id="133"/>
      <w:bookmarkEnd w:id="134"/>
      <w:bookmarkEnd w:id="135"/>
      <w:bookmarkEnd w:id="136"/>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3"/>
        <w:gridCol w:w="3084"/>
        <w:gridCol w:w="3938"/>
      </w:tblGrid>
      <w:tr w:rsidR="006A5594" w:rsidRPr="009B1F2D" w14:paraId="763EB8B2" w14:textId="77777777" w:rsidTr="00311DB3">
        <w:trPr>
          <w:jc w:val="center"/>
        </w:trPr>
        <w:tc>
          <w:tcPr>
            <w:tcW w:w="2109" w:type="dxa"/>
            <w:shd w:val="clear" w:color="auto" w:fill="BFBFBF"/>
          </w:tcPr>
          <w:p w14:paraId="7E42CF43"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6416323A" w14:textId="0B69945D" w:rsidR="006A5594" w:rsidRPr="00846C5C" w:rsidRDefault="006A5594" w:rsidP="000516BC">
            <w:pPr>
              <w:pStyle w:val="TAH"/>
              <w:rPr>
                <w:szCs w:val="18"/>
              </w:rPr>
            </w:pPr>
            <w:r w:rsidRPr="009B1F2D">
              <w:rPr>
                <w:szCs w:val="18"/>
              </w:rPr>
              <w:t>S</w:t>
            </w:r>
          </w:p>
        </w:tc>
        <w:tc>
          <w:tcPr>
            <w:tcW w:w="2965" w:type="dxa"/>
            <w:shd w:val="clear" w:color="auto" w:fill="BFBFBF"/>
          </w:tcPr>
          <w:p w14:paraId="4291C2B2" w14:textId="77777777" w:rsidR="006A5594" w:rsidRPr="004544E4" w:rsidRDefault="006A5594" w:rsidP="000516BC">
            <w:pPr>
              <w:pStyle w:val="TAH"/>
              <w:rPr>
                <w:szCs w:val="18"/>
              </w:rPr>
            </w:pPr>
            <w:r w:rsidRPr="00BB224E">
              <w:rPr>
                <w:szCs w:val="18"/>
              </w:rPr>
              <w:t xml:space="preserve">Matching Information / </w:t>
            </w:r>
            <w:r w:rsidRPr="00A32054">
              <w:rPr>
                <w:szCs w:val="18"/>
              </w:rPr>
              <w:t>Legal Values</w:t>
            </w:r>
          </w:p>
        </w:tc>
        <w:tc>
          <w:tcPr>
            <w:tcW w:w="3785" w:type="dxa"/>
            <w:shd w:val="clear" w:color="auto" w:fill="BFBFBF"/>
          </w:tcPr>
          <w:p w14:paraId="6CE70885" w14:textId="77777777" w:rsidR="006A5594" w:rsidRPr="007E2C0D" w:rsidRDefault="006A5594" w:rsidP="000516BC">
            <w:pPr>
              <w:pStyle w:val="TAH"/>
              <w:rPr>
                <w:szCs w:val="18"/>
              </w:rPr>
            </w:pPr>
            <w:r w:rsidRPr="002B66C8">
              <w:rPr>
                <w:szCs w:val="18"/>
              </w:rPr>
              <w:t>Comment</w:t>
            </w:r>
          </w:p>
        </w:tc>
      </w:tr>
      <w:tr w:rsidR="006A5594" w:rsidRPr="009B1F2D" w14:paraId="2A1F6809" w14:textId="77777777" w:rsidTr="00311DB3">
        <w:trPr>
          <w:jc w:val="center"/>
        </w:trPr>
        <w:tc>
          <w:tcPr>
            <w:tcW w:w="2109" w:type="dxa"/>
          </w:tcPr>
          <w:p w14:paraId="5F407189" w14:textId="77777777" w:rsidR="006A5594" w:rsidRPr="001D11CC" w:rsidRDefault="006A5594" w:rsidP="000516BC">
            <w:pPr>
              <w:pStyle w:val="TAL"/>
              <w:rPr>
                <w:rFonts w:cs="Arial"/>
                <w:szCs w:val="18"/>
              </w:rPr>
            </w:pPr>
            <w:proofErr w:type="spellStart"/>
            <w:r w:rsidRPr="001D11CC">
              <w:rPr>
                <w:rFonts w:cs="Arial"/>
                <w:szCs w:val="18"/>
              </w:rPr>
              <w:t>modificationListOut</w:t>
            </w:r>
            <w:proofErr w:type="spellEnd"/>
          </w:p>
        </w:tc>
        <w:tc>
          <w:tcPr>
            <w:tcW w:w="397" w:type="dxa"/>
          </w:tcPr>
          <w:p w14:paraId="46506BC3" w14:textId="77777777" w:rsidR="006A5594" w:rsidRPr="00846C5C" w:rsidRDefault="006A5594" w:rsidP="007056CE">
            <w:pPr>
              <w:pStyle w:val="TAL"/>
              <w:jc w:val="center"/>
              <w:rPr>
                <w:szCs w:val="18"/>
              </w:rPr>
            </w:pPr>
            <w:r w:rsidRPr="009B1F2D">
              <w:rPr>
                <w:szCs w:val="18"/>
              </w:rPr>
              <w:t>M</w:t>
            </w:r>
          </w:p>
        </w:tc>
        <w:tc>
          <w:tcPr>
            <w:tcW w:w="2965" w:type="dxa"/>
          </w:tcPr>
          <w:p w14:paraId="1642ED43" w14:textId="77777777" w:rsidR="006A5594" w:rsidRPr="001E0433" w:rsidRDefault="006A5594" w:rsidP="000516BC">
            <w:pPr>
              <w:pStyle w:val="TAL"/>
              <w:rPr>
                <w:rFonts w:cs="Arial"/>
                <w:szCs w:val="18"/>
              </w:rPr>
            </w:pPr>
            <w:r w:rsidRPr="00BB224E">
              <w:rPr>
                <w:rFonts w:cs="Arial"/>
                <w:szCs w:val="18"/>
              </w:rPr>
              <w:t xml:space="preserve">LIST OF SEQUENCE&lt; </w:t>
            </w:r>
            <w:proofErr w:type="spellStart"/>
            <w:r w:rsidRPr="00A32054">
              <w:rPr>
                <w:rFonts w:ascii="Courier New" w:hAnsi="Courier New" w:cs="Arial"/>
                <w:szCs w:val="18"/>
              </w:rPr>
              <w:t>ManagedEntity</w:t>
            </w:r>
            <w:proofErr w:type="spellEnd"/>
            <w:r w:rsidRPr="004544E4">
              <w:rPr>
                <w:rFonts w:cs="Arial"/>
                <w:szCs w:val="18"/>
              </w:rPr>
              <w:t xml:space="preserve"> DN, </w:t>
            </w:r>
            <w:proofErr w:type="spellStart"/>
            <w:r w:rsidRPr="002B66C8">
              <w:rPr>
                <w:rFonts w:ascii="Courier New" w:hAnsi="Courier New" w:cs="Arial"/>
                <w:szCs w:val="18"/>
              </w:rPr>
              <w:t>ManagedEntity</w:t>
            </w:r>
            <w:proofErr w:type="spellEnd"/>
            <w:r w:rsidRPr="002B66C8">
              <w:rPr>
                <w:rFonts w:ascii="Courier New" w:hAnsi="Courier New" w:cs="Arial"/>
                <w:szCs w:val="18"/>
              </w:rPr>
              <w:t xml:space="preserve"> </w:t>
            </w:r>
            <w:r w:rsidRPr="007E2C0D">
              <w:rPr>
                <w:rFonts w:cs="Arial"/>
                <w:szCs w:val="18"/>
              </w:rPr>
              <w:t>class, LIST OF SEQUENCE&lt; attribute name, attribute value &gt;&gt;</w:t>
            </w:r>
          </w:p>
          <w:p w14:paraId="2094D984" w14:textId="77777777" w:rsidR="006A5594" w:rsidRPr="009C1028" w:rsidRDefault="006A5594" w:rsidP="000516BC">
            <w:pPr>
              <w:pStyle w:val="TAL"/>
              <w:rPr>
                <w:szCs w:val="18"/>
              </w:rPr>
            </w:pPr>
          </w:p>
        </w:tc>
        <w:tc>
          <w:tcPr>
            <w:tcW w:w="3785" w:type="dxa"/>
          </w:tcPr>
          <w:p w14:paraId="09695CF2" w14:textId="77777777" w:rsidR="006A5594" w:rsidRPr="009030C2" w:rsidRDefault="006A5594" w:rsidP="000516BC">
            <w:pPr>
              <w:pStyle w:val="TAL"/>
              <w:rPr>
                <w:rFonts w:cs="Arial"/>
                <w:szCs w:val="18"/>
                <w:lang w:eastAsia="de-DE"/>
              </w:rPr>
            </w:pPr>
            <w:r w:rsidRPr="00AC292E">
              <w:rPr>
                <w:rFonts w:cs="Arial"/>
                <w:szCs w:val="18"/>
              </w:rPr>
              <w:t>This parameter will provide for each managed object in</w:t>
            </w:r>
            <w:r w:rsidRPr="006623B1">
              <w:rPr>
                <w:rFonts w:cs="Arial"/>
                <w:szCs w:val="18"/>
              </w:rPr>
              <w:t>stance the full DN of the managed object instan</w:t>
            </w:r>
            <w:r w:rsidRPr="00D12BCB">
              <w:rPr>
                <w:rFonts w:cs="Arial"/>
                <w:szCs w:val="18"/>
              </w:rPr>
              <w:t xml:space="preserve">ce, the </w:t>
            </w:r>
            <w:proofErr w:type="spellStart"/>
            <w:r w:rsidRPr="00D12BCB">
              <w:rPr>
                <w:rFonts w:ascii="Courier New" w:hAnsi="Courier New" w:cs="Arial"/>
                <w:szCs w:val="18"/>
              </w:rPr>
              <w:t>managedObjectClass</w:t>
            </w:r>
            <w:proofErr w:type="spellEnd"/>
            <w:r w:rsidRPr="00D12BCB">
              <w:rPr>
                <w:rFonts w:cs="Arial"/>
                <w:szCs w:val="18"/>
              </w:rPr>
              <w:t>, and a list of name/value pairs with the values of all the attributes of the modified managed object instance after modification. The form of this information is SS dependant and may</w:t>
            </w:r>
            <w:r w:rsidRPr="001B33DA">
              <w:rPr>
                <w:rFonts w:cs="Arial"/>
                <w:szCs w:val="18"/>
              </w:rPr>
              <w:t xml:space="preserve"> be provided in one</w:t>
            </w:r>
            <w:r w:rsidRPr="00230F73">
              <w:rPr>
                <w:rFonts w:cs="Arial"/>
                <w:szCs w:val="18"/>
                <w:lang w:eastAsia="de-DE"/>
              </w:rPr>
              <w:t xml:space="preserve"> or many data structures. </w:t>
            </w:r>
          </w:p>
        </w:tc>
      </w:tr>
      <w:tr w:rsidR="006A5594" w:rsidRPr="009B1F2D" w14:paraId="64249CC8" w14:textId="77777777" w:rsidTr="00311DB3">
        <w:trPr>
          <w:trHeight w:val="54"/>
          <w:jc w:val="center"/>
        </w:trPr>
        <w:tc>
          <w:tcPr>
            <w:tcW w:w="2109" w:type="dxa"/>
          </w:tcPr>
          <w:p w14:paraId="11E6FCFC"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65840F9C" w14:textId="77777777" w:rsidR="006A5594" w:rsidRPr="00846C5C" w:rsidRDefault="006A5594" w:rsidP="007056CE">
            <w:pPr>
              <w:pStyle w:val="TAL"/>
              <w:jc w:val="center"/>
              <w:rPr>
                <w:szCs w:val="18"/>
              </w:rPr>
            </w:pPr>
            <w:r w:rsidRPr="009B1F2D">
              <w:rPr>
                <w:szCs w:val="18"/>
              </w:rPr>
              <w:t>M</w:t>
            </w:r>
          </w:p>
        </w:tc>
        <w:tc>
          <w:tcPr>
            <w:tcW w:w="2965" w:type="dxa"/>
          </w:tcPr>
          <w:p w14:paraId="1657B921" w14:textId="77777777" w:rsidR="006A5594" w:rsidRPr="00A32054" w:rsidRDefault="006A5594" w:rsidP="000516BC">
            <w:pPr>
              <w:pStyle w:val="TAL"/>
              <w:rPr>
                <w:szCs w:val="18"/>
              </w:rPr>
            </w:pPr>
            <w:r w:rsidRPr="00BB224E">
              <w:rPr>
                <w:szCs w:val="18"/>
              </w:rPr>
              <w:t xml:space="preserve">ENUM (OperationSucceeded, </w:t>
            </w:r>
            <w:proofErr w:type="spellStart"/>
            <w:r w:rsidRPr="00BB224E">
              <w:rPr>
                <w:szCs w:val="18"/>
              </w:rPr>
              <w:t>OperationFailed</w:t>
            </w:r>
            <w:proofErr w:type="spellEnd"/>
            <w:r w:rsidRPr="00BB224E">
              <w:rPr>
                <w:szCs w:val="18"/>
              </w:rPr>
              <w:t xml:space="preserve">, </w:t>
            </w:r>
            <w:proofErr w:type="spellStart"/>
            <w:r w:rsidRPr="00BB224E">
              <w:rPr>
                <w:szCs w:val="18"/>
              </w:rPr>
              <w:t>OperationPartiallySucceeded</w:t>
            </w:r>
            <w:proofErr w:type="spellEnd"/>
            <w:r w:rsidRPr="00BB224E">
              <w:rPr>
                <w:szCs w:val="18"/>
              </w:rPr>
              <w:t>)</w:t>
            </w:r>
          </w:p>
        </w:tc>
        <w:tc>
          <w:tcPr>
            <w:tcW w:w="3785" w:type="dxa"/>
          </w:tcPr>
          <w:p w14:paraId="3E65D837" w14:textId="77777777" w:rsidR="006A5594" w:rsidRPr="00AC292E" w:rsidRDefault="006A5594" w:rsidP="000516BC">
            <w:pPr>
              <w:pStyle w:val="TAL"/>
              <w:rPr>
                <w:szCs w:val="18"/>
              </w:rPr>
            </w:pPr>
            <w:r w:rsidRPr="004544E4">
              <w:rPr>
                <w:szCs w:val="18"/>
              </w:rPr>
              <w:t>An operation may fail because of a specified or unspecified reason and no attributes have been updated. The operation is only su</w:t>
            </w:r>
            <w:r w:rsidRPr="002B66C8">
              <w:rPr>
                <w:szCs w:val="18"/>
              </w:rPr>
              <w:t xml:space="preserve">ccessful if all </w:t>
            </w:r>
            <w:r w:rsidRPr="007E2C0D">
              <w:rPr>
                <w:szCs w:val="18"/>
              </w:rPr>
              <w:t xml:space="preserve">specified attributes of all selected objects are </w:t>
            </w:r>
            <w:proofErr w:type="gramStart"/>
            <w:r w:rsidRPr="007E2C0D">
              <w:rPr>
                <w:szCs w:val="18"/>
              </w:rPr>
              <w:t>actually modified</w:t>
            </w:r>
            <w:proofErr w:type="gramEnd"/>
            <w:r w:rsidRPr="007E2C0D">
              <w:rPr>
                <w:szCs w:val="18"/>
              </w:rPr>
              <w:t>.</w:t>
            </w:r>
            <w:r w:rsidRPr="001E0433">
              <w:rPr>
                <w:szCs w:val="18"/>
              </w:rPr>
              <w:t xml:space="preserve"> </w:t>
            </w:r>
            <w:r w:rsidRPr="009C1028">
              <w:rPr>
                <w:szCs w:val="18"/>
              </w:rPr>
              <w:t>Otherwise, the operation is partially successful.</w:t>
            </w:r>
          </w:p>
        </w:tc>
      </w:tr>
    </w:tbl>
    <w:p w14:paraId="6B9F8696" w14:textId="77777777" w:rsidR="006A5594" w:rsidRPr="00215D3C" w:rsidRDefault="006A5594" w:rsidP="006A5594"/>
    <w:p w14:paraId="61FB11D7" w14:textId="77777777" w:rsidR="006A5594" w:rsidRPr="00215D3C" w:rsidRDefault="006A5594" w:rsidP="006A5594">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77E84DED" w14:textId="77777777" w:rsidR="006A5594" w:rsidRPr="00215D3C" w:rsidRDefault="006A5594" w:rsidP="006A5594">
      <w:pPr>
        <w:pStyle w:val="Heading5"/>
      </w:pPr>
      <w:bookmarkStart w:id="138" w:name="_Toc20494365"/>
      <w:bookmarkStart w:id="139" w:name="_Toc26975385"/>
      <w:bookmarkStart w:id="140" w:name="_Toc35856258"/>
      <w:bookmarkStart w:id="141" w:name="_Toc44001116"/>
      <w:bookmarkStart w:id="142" w:name="_Toc51580715"/>
      <w:bookmarkStart w:id="143" w:name="_Toc52355978"/>
      <w:bookmarkStart w:id="144" w:name="_Toc55227548"/>
      <w:bookmarkStart w:id="145" w:name="_Toc130218850"/>
      <w:r>
        <w:t>11.1</w:t>
      </w:r>
      <w:r w:rsidRPr="00215D3C">
        <w:t>.</w:t>
      </w:r>
      <w:r w:rsidRPr="00215D3C">
        <w:rPr>
          <w:rFonts w:hint="eastAsia"/>
          <w:lang w:eastAsia="zh-CN"/>
        </w:rPr>
        <w:t>1</w:t>
      </w:r>
      <w:r w:rsidRPr="00215D3C">
        <w:t>.3.4</w:t>
      </w:r>
      <w:r w:rsidRPr="00215D3C">
        <w:tab/>
        <w:t>Results</w:t>
      </w:r>
      <w:bookmarkEnd w:id="138"/>
      <w:bookmarkEnd w:id="139"/>
      <w:bookmarkEnd w:id="140"/>
      <w:bookmarkEnd w:id="141"/>
      <w:bookmarkEnd w:id="142"/>
      <w:bookmarkEnd w:id="143"/>
      <w:bookmarkEnd w:id="144"/>
      <w:bookmarkEnd w:id="145"/>
    </w:p>
    <w:p w14:paraId="260281B9" w14:textId="77777777" w:rsidR="006A5594" w:rsidRPr="00215D3C" w:rsidRDefault="006A5594" w:rsidP="006A5594">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49375D2A" w14:textId="77777777" w:rsidR="006A5594" w:rsidRPr="00215D3C" w:rsidRDefault="006A5594" w:rsidP="006A5594">
      <w:pPr>
        <w:pStyle w:val="Heading4"/>
      </w:pPr>
      <w:bookmarkStart w:id="146" w:name="_Toc20494366"/>
      <w:bookmarkStart w:id="147" w:name="_Toc26975386"/>
      <w:bookmarkStart w:id="148" w:name="_Toc35856259"/>
      <w:bookmarkStart w:id="149" w:name="_Toc44001117"/>
      <w:bookmarkStart w:id="150" w:name="_Toc51580716"/>
      <w:bookmarkStart w:id="151" w:name="_Toc52355979"/>
      <w:bookmarkStart w:id="152" w:name="_Toc55227549"/>
      <w:bookmarkStart w:id="153" w:name="_Toc130218851"/>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146"/>
      <w:bookmarkEnd w:id="147"/>
      <w:bookmarkEnd w:id="148"/>
      <w:bookmarkEnd w:id="149"/>
      <w:bookmarkEnd w:id="150"/>
      <w:bookmarkEnd w:id="151"/>
      <w:bookmarkEnd w:id="152"/>
      <w:bookmarkEnd w:id="153"/>
    </w:p>
    <w:p w14:paraId="6BFDEE9E" w14:textId="77777777" w:rsidR="006A5594" w:rsidRPr="00215D3C" w:rsidRDefault="006A5594" w:rsidP="006A5594">
      <w:pPr>
        <w:pStyle w:val="Heading5"/>
      </w:pPr>
      <w:bookmarkStart w:id="154" w:name="_Toc20494367"/>
      <w:bookmarkStart w:id="155" w:name="_Toc26975387"/>
      <w:bookmarkStart w:id="156" w:name="_Toc35856260"/>
      <w:bookmarkStart w:id="157" w:name="_Toc44001118"/>
      <w:bookmarkStart w:id="158" w:name="_Toc51580717"/>
      <w:bookmarkStart w:id="159" w:name="_Toc52355980"/>
      <w:bookmarkStart w:id="160" w:name="_Toc55227550"/>
      <w:bookmarkStart w:id="161" w:name="_Toc130218852"/>
      <w:r>
        <w:t>11.1</w:t>
      </w:r>
      <w:r w:rsidRPr="00215D3C">
        <w:t>.</w:t>
      </w:r>
      <w:r w:rsidRPr="00215D3C">
        <w:rPr>
          <w:rFonts w:hint="eastAsia"/>
          <w:lang w:eastAsia="zh-CN"/>
        </w:rPr>
        <w:t>1</w:t>
      </w:r>
      <w:r w:rsidRPr="00215D3C">
        <w:t>.4.1</w:t>
      </w:r>
      <w:r w:rsidRPr="00215D3C">
        <w:tab/>
        <w:t>Description</w:t>
      </w:r>
      <w:bookmarkEnd w:id="154"/>
      <w:bookmarkEnd w:id="155"/>
      <w:bookmarkEnd w:id="156"/>
      <w:bookmarkEnd w:id="157"/>
      <w:bookmarkEnd w:id="158"/>
      <w:bookmarkEnd w:id="159"/>
      <w:bookmarkEnd w:id="160"/>
      <w:bookmarkEnd w:id="161"/>
    </w:p>
    <w:p w14:paraId="07B825DA" w14:textId="72FC7FD9" w:rsidR="006A5594" w:rsidRPr="00215D3C" w:rsidRDefault="006A5594" w:rsidP="006A5594">
      <w:r w:rsidRPr="00215D3C">
        <w:t xml:space="preserve">This operation is invoked by </w:t>
      </w:r>
      <w:r w:rsidR="00007AAF" w:rsidRPr="003D0270">
        <w:t>MnS</w:t>
      </w:r>
      <w:r w:rsidRPr="00215D3C">
        <w:t xml:space="preserve"> consumer to request the deletion of one or more Managed Object instances in the MIB maintained by the </w:t>
      </w:r>
      <w:r w:rsidR="00007AAF" w:rsidRPr="003D0270">
        <w:t>MnS</w:t>
      </w:r>
      <w:r w:rsidRPr="00215D3C">
        <w:t xml:space="preserve"> pro</w:t>
      </w:r>
      <w:r w:rsidR="00007AAF">
        <w:t>ducer</w:t>
      </w:r>
      <w:r w:rsidRPr="00215D3C">
        <w:t xml:space="preserve">. </w:t>
      </w:r>
    </w:p>
    <w:p w14:paraId="3E90D8D0" w14:textId="3C99D839" w:rsidR="006A5594" w:rsidRPr="00215D3C" w:rsidRDefault="006A5594" w:rsidP="006A5594">
      <w:pPr>
        <w:pStyle w:val="Heading5"/>
      </w:pPr>
      <w:bookmarkStart w:id="162" w:name="_Toc20494368"/>
      <w:bookmarkStart w:id="163" w:name="_Toc26975388"/>
      <w:bookmarkStart w:id="164" w:name="_Toc35856261"/>
      <w:bookmarkStart w:id="165" w:name="_Toc44001119"/>
      <w:bookmarkStart w:id="166" w:name="_Toc51580718"/>
      <w:bookmarkStart w:id="167" w:name="_Toc52355981"/>
      <w:bookmarkStart w:id="168" w:name="_Toc55227551"/>
      <w:bookmarkStart w:id="169" w:name="_Toc130218853"/>
      <w:r>
        <w:t>11.1</w:t>
      </w:r>
      <w:r w:rsidRPr="00215D3C">
        <w:t>.</w:t>
      </w:r>
      <w:r w:rsidRPr="00215D3C">
        <w:rPr>
          <w:rFonts w:hint="eastAsia"/>
          <w:lang w:eastAsia="zh-CN"/>
        </w:rPr>
        <w:t>1</w:t>
      </w:r>
      <w:r w:rsidRPr="00215D3C">
        <w:t>.4.2</w:t>
      </w:r>
      <w:r w:rsidRPr="00215D3C">
        <w:tab/>
        <w:t>Input parameters</w:t>
      </w:r>
      <w:bookmarkEnd w:id="162"/>
      <w:bookmarkEnd w:id="163"/>
      <w:bookmarkEnd w:id="164"/>
      <w:bookmarkEnd w:id="165"/>
      <w:bookmarkEnd w:id="166"/>
      <w:bookmarkEnd w:id="167"/>
      <w:bookmarkEnd w:id="168"/>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6A5594" w:rsidRPr="009B1F2D" w14:paraId="759269E6" w14:textId="77777777" w:rsidTr="00311DB3">
        <w:trPr>
          <w:jc w:val="center"/>
        </w:trPr>
        <w:tc>
          <w:tcPr>
            <w:tcW w:w="2001" w:type="dxa"/>
            <w:shd w:val="clear" w:color="auto" w:fill="BFBFBF"/>
          </w:tcPr>
          <w:p w14:paraId="55DA7B61"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39BC0D95" w14:textId="6C6D60AA" w:rsidR="006A5594" w:rsidRPr="00846C5C" w:rsidRDefault="006A5594" w:rsidP="000516BC">
            <w:pPr>
              <w:pStyle w:val="TAH"/>
              <w:rPr>
                <w:szCs w:val="18"/>
              </w:rPr>
            </w:pPr>
            <w:r w:rsidRPr="009B1F2D">
              <w:rPr>
                <w:szCs w:val="18"/>
              </w:rPr>
              <w:t>S</w:t>
            </w:r>
          </w:p>
        </w:tc>
        <w:tc>
          <w:tcPr>
            <w:tcW w:w="2373" w:type="dxa"/>
            <w:shd w:val="clear" w:color="auto" w:fill="BFBFBF"/>
          </w:tcPr>
          <w:p w14:paraId="7E61E2B2" w14:textId="77777777" w:rsidR="006A5594" w:rsidRPr="00A32054" w:rsidRDefault="006A5594" w:rsidP="000516BC">
            <w:pPr>
              <w:pStyle w:val="TAH"/>
              <w:rPr>
                <w:szCs w:val="18"/>
              </w:rPr>
            </w:pPr>
            <w:r w:rsidRPr="00BB224E">
              <w:rPr>
                <w:szCs w:val="18"/>
              </w:rPr>
              <w:t>Information Type / Legal Values</w:t>
            </w:r>
          </w:p>
        </w:tc>
        <w:tc>
          <w:tcPr>
            <w:tcW w:w="4398" w:type="dxa"/>
            <w:shd w:val="clear" w:color="auto" w:fill="BFBFBF"/>
          </w:tcPr>
          <w:p w14:paraId="0C42B124" w14:textId="77777777" w:rsidR="006A5594" w:rsidRPr="004544E4" w:rsidRDefault="006A5594" w:rsidP="000516BC">
            <w:pPr>
              <w:pStyle w:val="TAH"/>
              <w:rPr>
                <w:szCs w:val="18"/>
              </w:rPr>
            </w:pPr>
            <w:r w:rsidRPr="004544E4">
              <w:rPr>
                <w:szCs w:val="18"/>
              </w:rPr>
              <w:t>Comment</w:t>
            </w:r>
          </w:p>
        </w:tc>
      </w:tr>
      <w:tr w:rsidR="006A5594" w:rsidRPr="009B1F2D" w14:paraId="34276A0A" w14:textId="77777777" w:rsidTr="00311DB3">
        <w:trPr>
          <w:jc w:val="center"/>
        </w:trPr>
        <w:tc>
          <w:tcPr>
            <w:tcW w:w="2001" w:type="dxa"/>
          </w:tcPr>
          <w:p w14:paraId="0CF582C3" w14:textId="77777777" w:rsidR="006A5594" w:rsidRPr="001D11CC" w:rsidRDefault="006A5594" w:rsidP="000516BC">
            <w:pPr>
              <w:pStyle w:val="TAL"/>
              <w:rPr>
                <w:rFonts w:cs="Arial"/>
                <w:szCs w:val="18"/>
              </w:rPr>
            </w:pPr>
            <w:proofErr w:type="spellStart"/>
            <w:r w:rsidRPr="001D11CC">
              <w:rPr>
                <w:rFonts w:cs="Arial"/>
                <w:szCs w:val="18"/>
              </w:rPr>
              <w:t>baseObjectInstance</w:t>
            </w:r>
            <w:proofErr w:type="spellEnd"/>
          </w:p>
        </w:tc>
        <w:tc>
          <w:tcPr>
            <w:tcW w:w="397" w:type="dxa"/>
          </w:tcPr>
          <w:p w14:paraId="41A61D06" w14:textId="77777777" w:rsidR="006A5594" w:rsidRPr="00846C5C" w:rsidRDefault="006A5594" w:rsidP="007056CE">
            <w:pPr>
              <w:pStyle w:val="TAL"/>
              <w:jc w:val="center"/>
              <w:rPr>
                <w:szCs w:val="18"/>
              </w:rPr>
            </w:pPr>
            <w:r w:rsidRPr="009B1F2D">
              <w:rPr>
                <w:szCs w:val="18"/>
              </w:rPr>
              <w:t>M</w:t>
            </w:r>
          </w:p>
        </w:tc>
        <w:tc>
          <w:tcPr>
            <w:tcW w:w="2373" w:type="dxa"/>
          </w:tcPr>
          <w:p w14:paraId="1CB45323" w14:textId="77777777" w:rsidR="006A5594" w:rsidRPr="00A32054" w:rsidRDefault="006A5594" w:rsidP="000516BC">
            <w:pPr>
              <w:pStyle w:val="TAL"/>
              <w:rPr>
                <w:szCs w:val="18"/>
              </w:rPr>
            </w:pPr>
            <w:r w:rsidRPr="00BB224E">
              <w:rPr>
                <w:szCs w:val="18"/>
              </w:rPr>
              <w:t>DN</w:t>
            </w:r>
          </w:p>
        </w:tc>
        <w:tc>
          <w:tcPr>
            <w:tcW w:w="4398" w:type="dxa"/>
          </w:tcPr>
          <w:p w14:paraId="4CE62507" w14:textId="77777777" w:rsidR="006A5594" w:rsidRPr="006623B1" w:rsidRDefault="006A5594" w:rsidP="000516BC">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3GPP TS 32.300 </w:t>
            </w:r>
            <w:r w:rsidRPr="009C1028">
              <w:rPr>
                <w:snapToGrid w:val="0"/>
                <w:szCs w:val="18"/>
              </w:rPr>
              <w:t>[5]</w:t>
            </w:r>
            <w:r w:rsidRPr="00AC292E">
              <w:rPr>
                <w:szCs w:val="18"/>
              </w:rPr>
              <w:t>.</w:t>
            </w:r>
          </w:p>
        </w:tc>
      </w:tr>
      <w:tr w:rsidR="006A5594" w:rsidRPr="009B1F2D" w14:paraId="3C06E66F" w14:textId="77777777" w:rsidTr="00311DB3">
        <w:trPr>
          <w:jc w:val="center"/>
        </w:trPr>
        <w:tc>
          <w:tcPr>
            <w:tcW w:w="2001" w:type="dxa"/>
          </w:tcPr>
          <w:p w14:paraId="671BDC12" w14:textId="77777777" w:rsidR="006A5594" w:rsidRPr="001D11CC" w:rsidRDefault="006A5594" w:rsidP="000516BC">
            <w:pPr>
              <w:pStyle w:val="TAL"/>
              <w:rPr>
                <w:rFonts w:cs="Arial"/>
                <w:szCs w:val="18"/>
              </w:rPr>
            </w:pPr>
            <w:proofErr w:type="spellStart"/>
            <w:r w:rsidRPr="001D11CC">
              <w:rPr>
                <w:rFonts w:cs="Arial"/>
                <w:szCs w:val="18"/>
              </w:rPr>
              <w:t>scope</w:t>
            </w:r>
            <w:r w:rsidR="007E0524" w:rsidRPr="001D11CC">
              <w:rPr>
                <w:rFonts w:cs="Arial"/>
                <w:szCs w:val="18"/>
              </w:rPr>
              <w:t>Type</w:t>
            </w:r>
            <w:proofErr w:type="spellEnd"/>
          </w:p>
        </w:tc>
        <w:tc>
          <w:tcPr>
            <w:tcW w:w="397" w:type="dxa"/>
          </w:tcPr>
          <w:p w14:paraId="32D68198" w14:textId="77777777" w:rsidR="006A5594" w:rsidRPr="00846C5C" w:rsidRDefault="007E0524" w:rsidP="007056CE">
            <w:pPr>
              <w:pStyle w:val="TAL"/>
              <w:jc w:val="center"/>
              <w:rPr>
                <w:szCs w:val="18"/>
              </w:rPr>
            </w:pPr>
            <w:r w:rsidRPr="009B1F2D">
              <w:rPr>
                <w:szCs w:val="18"/>
              </w:rPr>
              <w:t>O</w:t>
            </w:r>
          </w:p>
        </w:tc>
        <w:tc>
          <w:tcPr>
            <w:tcW w:w="2373" w:type="dxa"/>
          </w:tcPr>
          <w:p w14:paraId="6A368300" w14:textId="77777777" w:rsidR="006A5594" w:rsidRPr="004544E4" w:rsidRDefault="006A5594" w:rsidP="000516BC">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484C8E96" w14:textId="77777777" w:rsidR="006A5594" w:rsidRPr="001E0433" w:rsidRDefault="006A5594" w:rsidP="000516BC">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18202474" w14:textId="77777777" w:rsidTr="00311DB3">
        <w:trPr>
          <w:jc w:val="center"/>
        </w:trPr>
        <w:tc>
          <w:tcPr>
            <w:tcW w:w="2001" w:type="dxa"/>
          </w:tcPr>
          <w:p w14:paraId="6FC31746" w14:textId="77777777" w:rsidR="007E0524" w:rsidRPr="001D11CC" w:rsidRDefault="007E0524" w:rsidP="007E0524">
            <w:pPr>
              <w:pStyle w:val="TAL"/>
              <w:rPr>
                <w:rFonts w:cs="Arial"/>
                <w:szCs w:val="18"/>
              </w:rPr>
            </w:pPr>
            <w:proofErr w:type="spellStart"/>
            <w:r w:rsidRPr="001D11CC">
              <w:rPr>
                <w:rFonts w:cs="Arial"/>
                <w:szCs w:val="18"/>
              </w:rPr>
              <w:t>scopeLevel</w:t>
            </w:r>
            <w:proofErr w:type="spellEnd"/>
          </w:p>
        </w:tc>
        <w:tc>
          <w:tcPr>
            <w:tcW w:w="397" w:type="dxa"/>
          </w:tcPr>
          <w:p w14:paraId="2A60C84D" w14:textId="77777777" w:rsidR="007E0524" w:rsidRPr="00846C5C" w:rsidRDefault="007E0524" w:rsidP="007E0524">
            <w:pPr>
              <w:pStyle w:val="TAL"/>
              <w:jc w:val="center"/>
              <w:rPr>
                <w:szCs w:val="18"/>
              </w:rPr>
            </w:pPr>
            <w:r w:rsidRPr="009B1F2D">
              <w:rPr>
                <w:szCs w:val="18"/>
              </w:rPr>
              <w:t>O</w:t>
            </w:r>
          </w:p>
        </w:tc>
        <w:tc>
          <w:tcPr>
            <w:tcW w:w="2373" w:type="dxa"/>
          </w:tcPr>
          <w:p w14:paraId="5DF0ECCA" w14:textId="77777777" w:rsidR="007E0524" w:rsidRPr="004544E4" w:rsidRDefault="007E0524" w:rsidP="007E0524">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7EB8F1C6" w14:textId="77777777" w:rsidR="007E0524" w:rsidRPr="001E0433" w:rsidRDefault="007E0524" w:rsidP="007E0524">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4CA5668B" w14:textId="77777777" w:rsidTr="00311DB3">
        <w:trPr>
          <w:jc w:val="center"/>
        </w:trPr>
        <w:tc>
          <w:tcPr>
            <w:tcW w:w="2001" w:type="dxa"/>
          </w:tcPr>
          <w:p w14:paraId="242342CB" w14:textId="77777777" w:rsidR="007E0524" w:rsidRPr="001D11CC" w:rsidRDefault="007E0524" w:rsidP="007E0524">
            <w:pPr>
              <w:pStyle w:val="TAL"/>
              <w:rPr>
                <w:rFonts w:cs="Arial"/>
                <w:szCs w:val="18"/>
              </w:rPr>
            </w:pPr>
            <w:r w:rsidRPr="001D11CC">
              <w:rPr>
                <w:rFonts w:cs="Arial"/>
                <w:szCs w:val="18"/>
              </w:rPr>
              <w:t>filter</w:t>
            </w:r>
          </w:p>
        </w:tc>
        <w:tc>
          <w:tcPr>
            <w:tcW w:w="397" w:type="dxa"/>
          </w:tcPr>
          <w:p w14:paraId="77C6389D" w14:textId="77777777" w:rsidR="007E0524" w:rsidRPr="00846C5C" w:rsidRDefault="00B411F6" w:rsidP="007E0524">
            <w:pPr>
              <w:pStyle w:val="TAL"/>
              <w:jc w:val="center"/>
              <w:rPr>
                <w:szCs w:val="18"/>
              </w:rPr>
            </w:pPr>
            <w:r w:rsidRPr="009B1F2D">
              <w:rPr>
                <w:szCs w:val="18"/>
              </w:rPr>
              <w:t>O</w:t>
            </w:r>
          </w:p>
        </w:tc>
        <w:tc>
          <w:tcPr>
            <w:tcW w:w="2373" w:type="dxa"/>
          </w:tcPr>
          <w:p w14:paraId="0A76DB32" w14:textId="77777777" w:rsidR="007E0524" w:rsidRPr="00A32054" w:rsidRDefault="007E0524" w:rsidP="007E0524">
            <w:pPr>
              <w:pStyle w:val="TAL"/>
              <w:rPr>
                <w:szCs w:val="18"/>
              </w:rPr>
            </w:pPr>
            <w:r w:rsidRPr="00BB224E">
              <w:rPr>
                <w:szCs w:val="18"/>
              </w:rPr>
              <w:t>See comment.</w:t>
            </w:r>
          </w:p>
        </w:tc>
        <w:tc>
          <w:tcPr>
            <w:tcW w:w="4398" w:type="dxa"/>
          </w:tcPr>
          <w:p w14:paraId="0CC3BFE5" w14:textId="77777777" w:rsidR="007E0524" w:rsidRPr="001E0433" w:rsidRDefault="007E0524" w:rsidP="007E0524">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005BBEBD" w14:textId="77777777" w:rsidR="006A5594" w:rsidRPr="00215D3C" w:rsidRDefault="006A5594" w:rsidP="006A5594"/>
    <w:p w14:paraId="5AB0FCC6" w14:textId="7508E10A" w:rsidR="006A5594" w:rsidRPr="00215D3C" w:rsidRDefault="006A5594" w:rsidP="006A5594">
      <w:pPr>
        <w:pStyle w:val="Heading5"/>
      </w:pPr>
      <w:bookmarkStart w:id="170" w:name="_Toc20494369"/>
      <w:bookmarkStart w:id="171" w:name="_Toc26975389"/>
      <w:bookmarkStart w:id="172" w:name="_Toc35856262"/>
      <w:bookmarkStart w:id="173" w:name="_Toc44001120"/>
      <w:bookmarkStart w:id="174" w:name="_Toc51580719"/>
      <w:bookmarkStart w:id="175" w:name="_Toc52355982"/>
      <w:bookmarkStart w:id="176" w:name="_Toc55227552"/>
      <w:bookmarkStart w:id="177" w:name="_Toc130218854"/>
      <w:r>
        <w:lastRenderedPageBreak/>
        <w:t>11.1</w:t>
      </w:r>
      <w:r w:rsidRPr="00215D3C">
        <w:t>.</w:t>
      </w:r>
      <w:r w:rsidRPr="00215D3C">
        <w:rPr>
          <w:rFonts w:hint="eastAsia"/>
          <w:lang w:eastAsia="zh-CN"/>
        </w:rPr>
        <w:t>1</w:t>
      </w:r>
      <w:r w:rsidRPr="00215D3C">
        <w:t>.4.3</w:t>
      </w:r>
      <w:r w:rsidRPr="00215D3C">
        <w:tab/>
        <w:t>Output parameters</w:t>
      </w:r>
      <w:bookmarkEnd w:id="170"/>
      <w:bookmarkEnd w:id="171"/>
      <w:bookmarkEnd w:id="172"/>
      <w:bookmarkEnd w:id="173"/>
      <w:bookmarkEnd w:id="174"/>
      <w:bookmarkEnd w:id="175"/>
      <w:bookmarkEnd w:id="176"/>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6A5594" w:rsidRPr="009B1F2D" w14:paraId="7A5078AA" w14:textId="77777777" w:rsidTr="00311DB3">
        <w:trPr>
          <w:jc w:val="center"/>
        </w:trPr>
        <w:tc>
          <w:tcPr>
            <w:tcW w:w="1358" w:type="dxa"/>
            <w:shd w:val="clear" w:color="auto" w:fill="BFBFBF"/>
          </w:tcPr>
          <w:p w14:paraId="52DE26E6" w14:textId="77777777" w:rsidR="006A5594" w:rsidRPr="002B66C8" w:rsidRDefault="006A5594" w:rsidP="000516BC">
            <w:pPr>
              <w:pStyle w:val="TAH"/>
              <w:rPr>
                <w:rFonts w:cs="Arial"/>
                <w:szCs w:val="18"/>
              </w:rPr>
            </w:pPr>
            <w:r w:rsidRPr="004544E4">
              <w:rPr>
                <w:rFonts w:cs="Arial"/>
                <w:szCs w:val="18"/>
              </w:rPr>
              <w:t>Parameter name</w:t>
            </w:r>
          </w:p>
        </w:tc>
        <w:tc>
          <w:tcPr>
            <w:tcW w:w="397" w:type="dxa"/>
            <w:shd w:val="clear" w:color="auto" w:fill="BFBFBF"/>
          </w:tcPr>
          <w:p w14:paraId="2F872E28" w14:textId="3B225265" w:rsidR="006A5594" w:rsidRPr="00BB224E" w:rsidRDefault="006A5594" w:rsidP="000516BC">
            <w:pPr>
              <w:pStyle w:val="TAH"/>
              <w:rPr>
                <w:szCs w:val="18"/>
              </w:rPr>
            </w:pPr>
            <w:r w:rsidRPr="00846C5C">
              <w:rPr>
                <w:szCs w:val="18"/>
              </w:rPr>
              <w:t>S</w:t>
            </w:r>
          </w:p>
        </w:tc>
        <w:tc>
          <w:tcPr>
            <w:tcW w:w="2635" w:type="dxa"/>
            <w:shd w:val="clear" w:color="auto" w:fill="BFBFBF"/>
          </w:tcPr>
          <w:p w14:paraId="70027DE2" w14:textId="77777777" w:rsidR="006A5594" w:rsidRPr="002B66C8" w:rsidRDefault="006A5594" w:rsidP="000516BC">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2AA440A3" w14:textId="77777777" w:rsidR="006A5594" w:rsidRPr="001E0433" w:rsidRDefault="006A5594" w:rsidP="000516BC">
            <w:pPr>
              <w:pStyle w:val="TAH"/>
              <w:rPr>
                <w:szCs w:val="18"/>
              </w:rPr>
            </w:pPr>
            <w:r w:rsidRPr="007E2C0D">
              <w:rPr>
                <w:szCs w:val="18"/>
              </w:rPr>
              <w:t>Comment</w:t>
            </w:r>
          </w:p>
        </w:tc>
      </w:tr>
      <w:tr w:rsidR="006A5594" w:rsidRPr="009B1F2D" w14:paraId="3EC8213A" w14:textId="77777777" w:rsidTr="00311DB3">
        <w:trPr>
          <w:jc w:val="center"/>
        </w:trPr>
        <w:tc>
          <w:tcPr>
            <w:tcW w:w="1358" w:type="dxa"/>
          </w:tcPr>
          <w:p w14:paraId="7C320E96" w14:textId="77777777" w:rsidR="006A5594" w:rsidRPr="001D11CC" w:rsidRDefault="006A5594" w:rsidP="000516BC">
            <w:pPr>
              <w:pStyle w:val="TAL"/>
              <w:rPr>
                <w:rFonts w:cs="Arial"/>
                <w:szCs w:val="18"/>
              </w:rPr>
            </w:pPr>
            <w:proofErr w:type="spellStart"/>
            <w:r w:rsidRPr="001D11CC">
              <w:rPr>
                <w:rFonts w:cs="Arial"/>
                <w:szCs w:val="18"/>
              </w:rPr>
              <w:t>deletionList</w:t>
            </w:r>
            <w:proofErr w:type="spellEnd"/>
          </w:p>
        </w:tc>
        <w:tc>
          <w:tcPr>
            <w:tcW w:w="397" w:type="dxa"/>
          </w:tcPr>
          <w:p w14:paraId="27668203" w14:textId="77777777" w:rsidR="006A5594" w:rsidRPr="00846C5C" w:rsidRDefault="006A5594" w:rsidP="007056CE">
            <w:pPr>
              <w:pStyle w:val="TAL"/>
              <w:jc w:val="center"/>
              <w:rPr>
                <w:szCs w:val="18"/>
              </w:rPr>
            </w:pPr>
            <w:r w:rsidRPr="009B1F2D">
              <w:rPr>
                <w:szCs w:val="18"/>
              </w:rPr>
              <w:t>M</w:t>
            </w:r>
          </w:p>
        </w:tc>
        <w:tc>
          <w:tcPr>
            <w:tcW w:w="2635" w:type="dxa"/>
          </w:tcPr>
          <w:p w14:paraId="229667C3" w14:textId="77777777" w:rsidR="006A5594" w:rsidRPr="001E0433" w:rsidRDefault="006A5594" w:rsidP="000516BC">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7F175FEE" w14:textId="77777777" w:rsidR="006A5594" w:rsidRPr="00D12BCB" w:rsidRDefault="006A5594" w:rsidP="000516BC">
            <w:pPr>
              <w:pStyle w:val="TAL"/>
              <w:rPr>
                <w:szCs w:val="18"/>
                <w:lang w:eastAsia="de-DE"/>
              </w:rPr>
            </w:pPr>
            <w:r w:rsidRPr="009C1028">
              <w:rPr>
                <w:szCs w:val="18"/>
                <w:lang w:eastAsia="de-DE"/>
              </w:rPr>
              <w:t xml:space="preserve">If the base object alone is specified, then this parameter is optional; </w:t>
            </w:r>
            <w:proofErr w:type="gramStart"/>
            <w:r w:rsidRPr="009C1028">
              <w:rPr>
                <w:szCs w:val="18"/>
                <w:lang w:eastAsia="de-DE"/>
              </w:rPr>
              <w:t>otherwise</w:t>
            </w:r>
            <w:proofErr w:type="gramEnd"/>
            <w:r w:rsidRPr="009C1028">
              <w:rPr>
                <w:szCs w:val="18"/>
                <w:lang w:eastAsia="de-DE"/>
              </w:rPr>
              <w:t xml:space="preserv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6A5594" w:rsidRPr="009B1F2D" w14:paraId="4614884A" w14:textId="77777777" w:rsidTr="00311DB3">
        <w:trPr>
          <w:trHeight w:val="54"/>
          <w:jc w:val="center"/>
        </w:trPr>
        <w:tc>
          <w:tcPr>
            <w:tcW w:w="1358" w:type="dxa"/>
          </w:tcPr>
          <w:p w14:paraId="1EAF79FA"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4CE71F5F" w14:textId="77777777" w:rsidR="006A5594" w:rsidRPr="00846C5C" w:rsidRDefault="006A5594" w:rsidP="007056CE">
            <w:pPr>
              <w:pStyle w:val="TAL"/>
              <w:jc w:val="center"/>
              <w:rPr>
                <w:szCs w:val="18"/>
              </w:rPr>
            </w:pPr>
            <w:r w:rsidRPr="009B1F2D">
              <w:rPr>
                <w:szCs w:val="18"/>
              </w:rPr>
              <w:t>M</w:t>
            </w:r>
          </w:p>
        </w:tc>
        <w:tc>
          <w:tcPr>
            <w:tcW w:w="2635" w:type="dxa"/>
          </w:tcPr>
          <w:p w14:paraId="59AB5827" w14:textId="77777777" w:rsidR="006A5594" w:rsidRPr="004544E4" w:rsidRDefault="006A5594" w:rsidP="000516BC">
            <w:pPr>
              <w:pStyle w:val="TAL"/>
              <w:rPr>
                <w:szCs w:val="18"/>
              </w:rPr>
            </w:pPr>
            <w:r w:rsidRPr="00BB224E">
              <w:rPr>
                <w:szCs w:val="18"/>
              </w:rPr>
              <w:t xml:space="preserve">ENUM (OperationSucceeded,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1D61A570" w14:textId="77777777" w:rsidR="006A5594" w:rsidRPr="001E0433" w:rsidRDefault="006A5594" w:rsidP="000516BC">
            <w:pPr>
              <w:pStyle w:val="TAL"/>
              <w:rPr>
                <w:szCs w:val="18"/>
              </w:rPr>
            </w:pPr>
            <w:r w:rsidRPr="002B66C8">
              <w:rPr>
                <w:szCs w:val="18"/>
              </w:rPr>
              <w:t>An operation may fail because of a specified or unspecified reason. The operation is partially successful if some, but not all, o</w:t>
            </w:r>
            <w:r w:rsidRPr="007E2C0D">
              <w:rPr>
                <w:szCs w:val="18"/>
              </w:rPr>
              <w:t xml:space="preserve">bjects selected to be deleted are </w:t>
            </w:r>
            <w:proofErr w:type="gramStart"/>
            <w:r w:rsidRPr="007E2C0D">
              <w:rPr>
                <w:szCs w:val="18"/>
              </w:rPr>
              <w:t>actually deleted</w:t>
            </w:r>
            <w:proofErr w:type="gramEnd"/>
            <w:r w:rsidRPr="007E2C0D">
              <w:rPr>
                <w:szCs w:val="18"/>
              </w:rPr>
              <w:t>.</w:t>
            </w:r>
          </w:p>
        </w:tc>
      </w:tr>
    </w:tbl>
    <w:p w14:paraId="1CBD471E" w14:textId="77777777" w:rsidR="006A5594" w:rsidRPr="00215D3C" w:rsidRDefault="006A5594" w:rsidP="006A5594"/>
    <w:p w14:paraId="245E0146" w14:textId="77777777" w:rsidR="006A5594" w:rsidRPr="00215D3C" w:rsidRDefault="006A5594" w:rsidP="006A5594">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456396D2" w14:textId="77777777" w:rsidR="006A5594" w:rsidRPr="00215D3C" w:rsidRDefault="006A5594" w:rsidP="006A5594">
      <w:pPr>
        <w:pStyle w:val="Heading5"/>
      </w:pPr>
      <w:bookmarkStart w:id="178" w:name="_Toc20494370"/>
      <w:bookmarkStart w:id="179" w:name="_Toc26975390"/>
      <w:bookmarkStart w:id="180" w:name="_Toc35856263"/>
      <w:bookmarkStart w:id="181" w:name="_Toc44001121"/>
      <w:bookmarkStart w:id="182" w:name="_Toc51580720"/>
      <w:bookmarkStart w:id="183" w:name="_Toc52355983"/>
      <w:bookmarkStart w:id="184" w:name="_Toc55227553"/>
      <w:bookmarkStart w:id="185" w:name="_Toc130218855"/>
      <w:r>
        <w:t>11.1</w:t>
      </w:r>
      <w:r w:rsidRPr="00215D3C">
        <w:t>.</w:t>
      </w:r>
      <w:r w:rsidRPr="00215D3C">
        <w:rPr>
          <w:rFonts w:hint="eastAsia"/>
          <w:lang w:eastAsia="zh-CN"/>
        </w:rPr>
        <w:t>1</w:t>
      </w:r>
      <w:r w:rsidRPr="00215D3C">
        <w:t>.4.4</w:t>
      </w:r>
      <w:r w:rsidRPr="00215D3C">
        <w:tab/>
        <w:t>Results</w:t>
      </w:r>
      <w:bookmarkEnd w:id="178"/>
      <w:bookmarkEnd w:id="179"/>
      <w:bookmarkEnd w:id="180"/>
      <w:bookmarkEnd w:id="181"/>
      <w:bookmarkEnd w:id="182"/>
      <w:bookmarkEnd w:id="183"/>
      <w:bookmarkEnd w:id="184"/>
      <w:bookmarkEnd w:id="185"/>
    </w:p>
    <w:p w14:paraId="189DDF91" w14:textId="77777777" w:rsidR="006A5594" w:rsidRPr="00215D3C" w:rsidRDefault="006A5594" w:rsidP="006A5594">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7B967904" w14:textId="77777777" w:rsidR="006A5594" w:rsidRPr="00215D3C" w:rsidRDefault="006A5594" w:rsidP="006A5594">
      <w:pPr>
        <w:pStyle w:val="Heading4"/>
      </w:pPr>
      <w:bookmarkStart w:id="186" w:name="_Toc20494371"/>
      <w:bookmarkStart w:id="187" w:name="_Toc26975391"/>
      <w:bookmarkStart w:id="188" w:name="_Toc35856264"/>
      <w:bookmarkStart w:id="189" w:name="_Toc44001122"/>
      <w:bookmarkStart w:id="190" w:name="_Toc51580721"/>
      <w:bookmarkStart w:id="191" w:name="_Toc52355984"/>
      <w:bookmarkStart w:id="192" w:name="_Toc55227554"/>
      <w:bookmarkStart w:id="193" w:name="_Toc130218856"/>
      <w:r>
        <w:t>11.1</w:t>
      </w:r>
      <w:r w:rsidRPr="00215D3C">
        <w:t>.1.</w:t>
      </w:r>
      <w:r w:rsidRPr="00215D3C">
        <w:rPr>
          <w:rFonts w:hint="eastAsia"/>
          <w:lang w:eastAsia="zh-CN"/>
        </w:rPr>
        <w:t>5</w:t>
      </w:r>
      <w:r w:rsidRPr="00215D3C">
        <w:tab/>
      </w:r>
      <w:bookmarkEnd w:id="186"/>
      <w:bookmarkEnd w:id="187"/>
      <w:bookmarkEnd w:id="188"/>
      <w:r w:rsidR="00E438F9">
        <w:rPr>
          <w:rFonts w:ascii="Courier New" w:hAnsi="Courier New" w:cs="Courier New"/>
        </w:rPr>
        <w:t>Void</w:t>
      </w:r>
      <w:bookmarkEnd w:id="189"/>
      <w:bookmarkEnd w:id="190"/>
      <w:bookmarkEnd w:id="191"/>
      <w:bookmarkEnd w:id="192"/>
      <w:bookmarkEnd w:id="193"/>
    </w:p>
    <w:p w14:paraId="56AD8942" w14:textId="77777777" w:rsidR="006A5594" w:rsidRPr="00215D3C" w:rsidRDefault="006A5594" w:rsidP="006A5594">
      <w:pPr>
        <w:pStyle w:val="Heading4"/>
      </w:pPr>
      <w:bookmarkStart w:id="194" w:name="_Toc20494375"/>
      <w:bookmarkStart w:id="195" w:name="_Toc26975395"/>
      <w:bookmarkStart w:id="196" w:name="_Toc35856268"/>
      <w:bookmarkStart w:id="197" w:name="_Toc44001123"/>
      <w:bookmarkStart w:id="198" w:name="_Toc51580722"/>
      <w:bookmarkStart w:id="199" w:name="_Toc52355985"/>
      <w:bookmarkStart w:id="200" w:name="_Toc55227555"/>
      <w:bookmarkStart w:id="201" w:name="_Toc130218857"/>
      <w:r>
        <w:t>11.1</w:t>
      </w:r>
      <w:r w:rsidRPr="00215D3C">
        <w:t>.1.</w:t>
      </w:r>
      <w:r w:rsidRPr="00215D3C">
        <w:rPr>
          <w:rFonts w:hint="eastAsia"/>
          <w:lang w:eastAsia="zh-CN"/>
        </w:rPr>
        <w:t>6</w:t>
      </w:r>
      <w:r w:rsidRPr="00215D3C">
        <w:tab/>
      </w:r>
      <w:bookmarkEnd w:id="194"/>
      <w:bookmarkEnd w:id="195"/>
      <w:bookmarkEnd w:id="196"/>
      <w:r w:rsidR="00C23627">
        <w:rPr>
          <w:rFonts w:ascii="Courier New" w:hAnsi="Courier New" w:cs="Courier New"/>
        </w:rPr>
        <w:t>Void</w:t>
      </w:r>
      <w:bookmarkEnd w:id="197"/>
      <w:bookmarkEnd w:id="198"/>
      <w:bookmarkEnd w:id="199"/>
      <w:bookmarkEnd w:id="200"/>
      <w:bookmarkEnd w:id="201"/>
    </w:p>
    <w:p w14:paraId="5A779E17" w14:textId="77777777" w:rsidR="006A5594" w:rsidRDefault="006A5594" w:rsidP="006A5594">
      <w:pPr>
        <w:jc w:val="both"/>
        <w:rPr>
          <w:lang w:eastAsia="zh-CN"/>
        </w:rPr>
      </w:pPr>
    </w:p>
    <w:p w14:paraId="39F8AE86" w14:textId="5B095A20" w:rsidR="006A5594" w:rsidRPr="005662DD" w:rsidRDefault="006A5594" w:rsidP="006A5594">
      <w:pPr>
        <w:pStyle w:val="Heading4"/>
      </w:pPr>
      <w:bookmarkStart w:id="202" w:name="_Toc20494379"/>
      <w:bookmarkStart w:id="203" w:name="_Toc26975399"/>
      <w:bookmarkStart w:id="204" w:name="_Toc35856272"/>
      <w:bookmarkStart w:id="205" w:name="_Toc44001124"/>
      <w:bookmarkStart w:id="206" w:name="_Toc51580723"/>
      <w:bookmarkStart w:id="207" w:name="_Toc52355986"/>
      <w:bookmarkStart w:id="208" w:name="_Toc55227556"/>
      <w:bookmarkStart w:id="209" w:name="_Toc130218858"/>
      <w:r>
        <w:t>11.1</w:t>
      </w:r>
      <w:r w:rsidRPr="005662DD">
        <w:t>.</w:t>
      </w:r>
      <w:r w:rsidRPr="005662DD">
        <w:rPr>
          <w:rFonts w:hint="eastAsia"/>
        </w:rPr>
        <w:t>1</w:t>
      </w:r>
      <w:r w:rsidRPr="005662DD">
        <w:t>.7</w:t>
      </w:r>
      <w:r w:rsidRPr="005662DD">
        <w:tab/>
        <w:t xml:space="preserve">Notification </w:t>
      </w:r>
      <w:proofErr w:type="spellStart"/>
      <w:r w:rsidRPr="001D11CC">
        <w:rPr>
          <w:rFonts w:cs="Arial"/>
        </w:rPr>
        <w:t>notifyMOICreation</w:t>
      </w:r>
      <w:bookmarkEnd w:id="202"/>
      <w:bookmarkEnd w:id="203"/>
      <w:bookmarkEnd w:id="204"/>
      <w:bookmarkEnd w:id="205"/>
      <w:bookmarkEnd w:id="206"/>
      <w:bookmarkEnd w:id="207"/>
      <w:bookmarkEnd w:id="208"/>
      <w:bookmarkEnd w:id="209"/>
      <w:proofErr w:type="spellEnd"/>
    </w:p>
    <w:p w14:paraId="144C202D" w14:textId="77777777" w:rsidR="006A5594" w:rsidRDefault="006A5594" w:rsidP="006A5594">
      <w:pPr>
        <w:pStyle w:val="Heading5"/>
      </w:pPr>
      <w:bookmarkStart w:id="210" w:name="_Toc20494380"/>
      <w:bookmarkStart w:id="211" w:name="_Toc26975400"/>
      <w:bookmarkStart w:id="212" w:name="_Toc35856273"/>
      <w:bookmarkStart w:id="213" w:name="_Toc44001125"/>
      <w:bookmarkStart w:id="214" w:name="_Toc51580724"/>
      <w:bookmarkStart w:id="215" w:name="_Toc52355987"/>
      <w:bookmarkStart w:id="216" w:name="_Toc55227557"/>
      <w:bookmarkStart w:id="217" w:name="_Toc130218859"/>
      <w:r>
        <w:t>11.1.1.7.1</w:t>
      </w:r>
      <w:r>
        <w:tab/>
        <w:t>Definition</w:t>
      </w:r>
      <w:bookmarkEnd w:id="210"/>
      <w:bookmarkEnd w:id="211"/>
      <w:bookmarkEnd w:id="212"/>
      <w:bookmarkEnd w:id="213"/>
      <w:bookmarkEnd w:id="214"/>
      <w:bookmarkEnd w:id="215"/>
      <w:bookmarkEnd w:id="216"/>
      <w:bookmarkEnd w:id="217"/>
    </w:p>
    <w:p w14:paraId="477B1B7D" w14:textId="77777777" w:rsidR="006A5594" w:rsidRDefault="006A5594" w:rsidP="006A5594">
      <w:r>
        <w:t>This notification notifies the subscribed consumers</w:t>
      </w:r>
      <w:r w:rsidRPr="002C46D9">
        <w:t xml:space="preserve"> </w:t>
      </w:r>
      <w:r>
        <w:t xml:space="preserve">that a new Managed Object Instance has been created. </w:t>
      </w:r>
    </w:p>
    <w:p w14:paraId="58DA6CA4" w14:textId="10D35D76" w:rsidR="006A5594" w:rsidRDefault="006A5594" w:rsidP="006A5594">
      <w:pPr>
        <w:pStyle w:val="Heading5"/>
      </w:pPr>
      <w:bookmarkStart w:id="218" w:name="_Toc20494381"/>
      <w:bookmarkStart w:id="219" w:name="_Toc26975401"/>
      <w:bookmarkStart w:id="220" w:name="_Toc35856274"/>
      <w:bookmarkStart w:id="221" w:name="_Toc44001126"/>
      <w:bookmarkStart w:id="222" w:name="_Toc51580725"/>
      <w:bookmarkStart w:id="223" w:name="_Toc52355988"/>
      <w:bookmarkStart w:id="224" w:name="_Toc55227558"/>
      <w:bookmarkStart w:id="225" w:name="_Toc130218860"/>
      <w:r>
        <w:lastRenderedPageBreak/>
        <w:t>11.1.1.7.2</w:t>
      </w:r>
      <w:r>
        <w:tab/>
        <w:t>Input parameters</w:t>
      </w:r>
      <w:bookmarkEnd w:id="218"/>
      <w:bookmarkEnd w:id="219"/>
      <w:bookmarkEnd w:id="220"/>
      <w:bookmarkEnd w:id="221"/>
      <w:bookmarkEnd w:id="222"/>
      <w:bookmarkEnd w:id="223"/>
      <w:bookmarkEnd w:id="224"/>
      <w:bookmarkEnd w:id="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6A5594" w:rsidRPr="009B1F2D" w14:paraId="116709C7" w14:textId="77777777" w:rsidTr="00311DB3">
        <w:trPr>
          <w:jc w:val="center"/>
        </w:trPr>
        <w:tc>
          <w:tcPr>
            <w:tcW w:w="2817" w:type="dxa"/>
            <w:shd w:val="clear" w:color="auto" w:fill="BFBFBF"/>
          </w:tcPr>
          <w:p w14:paraId="4E86AE70"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1FDED6E1" w14:textId="2EBFB141" w:rsidR="006A5594" w:rsidRPr="00846C5C" w:rsidRDefault="006A5594" w:rsidP="000516BC">
            <w:pPr>
              <w:pStyle w:val="TAH"/>
              <w:rPr>
                <w:szCs w:val="18"/>
              </w:rPr>
            </w:pPr>
            <w:r w:rsidRPr="009B1F2D">
              <w:rPr>
                <w:szCs w:val="18"/>
              </w:rPr>
              <w:t>S</w:t>
            </w:r>
          </w:p>
        </w:tc>
        <w:tc>
          <w:tcPr>
            <w:tcW w:w="2895" w:type="dxa"/>
            <w:shd w:val="clear" w:color="auto" w:fill="BFBFBF"/>
          </w:tcPr>
          <w:p w14:paraId="42E6478F" w14:textId="77777777" w:rsidR="006A5594" w:rsidRPr="004544E4" w:rsidRDefault="006A5594" w:rsidP="000516BC">
            <w:pPr>
              <w:pStyle w:val="TAH"/>
              <w:rPr>
                <w:szCs w:val="18"/>
              </w:rPr>
            </w:pPr>
            <w:r w:rsidRPr="00BB224E">
              <w:rPr>
                <w:szCs w:val="18"/>
              </w:rPr>
              <w:t>Informatio</w:t>
            </w:r>
            <w:r w:rsidRPr="00A32054">
              <w:rPr>
                <w:szCs w:val="18"/>
              </w:rPr>
              <w:t>n Type / Legal Values</w:t>
            </w:r>
          </w:p>
        </w:tc>
        <w:tc>
          <w:tcPr>
            <w:tcW w:w="3128" w:type="dxa"/>
            <w:shd w:val="clear" w:color="auto" w:fill="BFBFBF"/>
          </w:tcPr>
          <w:p w14:paraId="17542047" w14:textId="77777777" w:rsidR="006A5594" w:rsidRPr="002B66C8" w:rsidRDefault="006A5594" w:rsidP="000516BC">
            <w:pPr>
              <w:pStyle w:val="TAH"/>
              <w:rPr>
                <w:szCs w:val="18"/>
              </w:rPr>
            </w:pPr>
            <w:r w:rsidRPr="002B66C8">
              <w:rPr>
                <w:szCs w:val="18"/>
              </w:rPr>
              <w:t>Comment</w:t>
            </w:r>
          </w:p>
        </w:tc>
      </w:tr>
      <w:tr w:rsidR="006A5594" w:rsidRPr="009B1F2D" w14:paraId="07D619C7" w14:textId="77777777" w:rsidTr="00311DB3">
        <w:trPr>
          <w:jc w:val="center"/>
        </w:trPr>
        <w:tc>
          <w:tcPr>
            <w:tcW w:w="2817" w:type="dxa"/>
          </w:tcPr>
          <w:p w14:paraId="38EEE3CC"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3FA5CE0B" w14:textId="77777777" w:rsidR="006A5594" w:rsidRPr="00846C5C" w:rsidRDefault="006A5594" w:rsidP="007056CE">
            <w:pPr>
              <w:pStyle w:val="TAL"/>
              <w:jc w:val="center"/>
              <w:rPr>
                <w:szCs w:val="18"/>
              </w:rPr>
            </w:pPr>
            <w:r w:rsidRPr="009B1F2D">
              <w:rPr>
                <w:szCs w:val="18"/>
              </w:rPr>
              <w:t>M</w:t>
            </w:r>
          </w:p>
        </w:tc>
        <w:tc>
          <w:tcPr>
            <w:tcW w:w="2895" w:type="dxa"/>
          </w:tcPr>
          <w:p w14:paraId="56DE5A08" w14:textId="1A4B8F0F" w:rsidR="006A5594" w:rsidRPr="004544E4" w:rsidRDefault="006A5594" w:rsidP="000516BC">
            <w:pPr>
              <w:pStyle w:val="TAL"/>
              <w:rPr>
                <w:szCs w:val="18"/>
              </w:rPr>
            </w:pPr>
            <w:del w:id="226" w:author="Author">
              <w:r w:rsidRPr="00BB224E" w:rsidDel="002567F4">
                <w:rPr>
                  <w:szCs w:val="18"/>
                </w:rPr>
                <w:delText xml:space="preserve">It </w:delText>
              </w:r>
              <w:r w:rsidRPr="00A32054" w:rsidDel="002567F4">
                <w:rPr>
                  <w:szCs w:val="18"/>
                </w:rPr>
                <w:delText>shall carry the ManagedEntity class name.</w:delText>
              </w:r>
            </w:del>
            <w:proofErr w:type="spellStart"/>
            <w:ins w:id="227" w:author="Author">
              <w:r w:rsidR="002567F4">
                <w:rPr>
                  <w:szCs w:val="18"/>
                </w:rPr>
                <w:t>ManagedEntity.objectClass</w:t>
              </w:r>
            </w:ins>
            <w:proofErr w:type="spellEnd"/>
          </w:p>
        </w:tc>
        <w:tc>
          <w:tcPr>
            <w:tcW w:w="3128" w:type="dxa"/>
          </w:tcPr>
          <w:p w14:paraId="2B30BD2C" w14:textId="77777777" w:rsidR="006A5594" w:rsidRPr="007E2C0D" w:rsidRDefault="006A5594" w:rsidP="000516BC">
            <w:pPr>
              <w:pStyle w:val="TAL"/>
              <w:rPr>
                <w:szCs w:val="18"/>
              </w:rPr>
            </w:pPr>
            <w:r w:rsidRPr="002B66C8">
              <w:rPr>
                <w:szCs w:val="18"/>
              </w:rPr>
              <w:t>It specifies the class name of the IOC. A network event has occurred in an instance of this class.</w:t>
            </w:r>
          </w:p>
        </w:tc>
      </w:tr>
      <w:tr w:rsidR="006A5594" w:rsidRPr="009B1F2D" w14:paraId="3E0394B0" w14:textId="77777777" w:rsidTr="00311DB3">
        <w:trPr>
          <w:jc w:val="center"/>
        </w:trPr>
        <w:tc>
          <w:tcPr>
            <w:tcW w:w="2817" w:type="dxa"/>
          </w:tcPr>
          <w:p w14:paraId="3BA7A423"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29509913" w14:textId="77777777" w:rsidR="006A5594" w:rsidRPr="00846C5C" w:rsidRDefault="006A5594" w:rsidP="007056CE">
            <w:pPr>
              <w:pStyle w:val="TAL"/>
              <w:jc w:val="center"/>
              <w:rPr>
                <w:szCs w:val="18"/>
              </w:rPr>
            </w:pPr>
            <w:r w:rsidRPr="009B1F2D">
              <w:rPr>
                <w:szCs w:val="18"/>
              </w:rPr>
              <w:t>M</w:t>
            </w:r>
          </w:p>
        </w:tc>
        <w:tc>
          <w:tcPr>
            <w:tcW w:w="2895" w:type="dxa"/>
          </w:tcPr>
          <w:p w14:paraId="140D36E3" w14:textId="6FF7EFC7" w:rsidR="006A5594" w:rsidRPr="00A32054" w:rsidDel="00F92894" w:rsidRDefault="00F92894" w:rsidP="000516BC">
            <w:pPr>
              <w:pStyle w:val="TAL"/>
              <w:rPr>
                <w:del w:id="228" w:author="Author"/>
                <w:szCs w:val="18"/>
              </w:rPr>
            </w:pPr>
            <w:proofErr w:type="spellStart"/>
            <w:ins w:id="229" w:author="Author">
              <w:r>
                <w:rPr>
                  <w:szCs w:val="18"/>
                </w:rPr>
                <w:t>ManagedEntity.objectInstance</w:t>
              </w:r>
            </w:ins>
            <w:proofErr w:type="spellEnd"/>
            <w:del w:id="230" w:author="Author">
              <w:r w:rsidR="006A5594" w:rsidRPr="00BB224E" w:rsidDel="00F92894">
                <w:rPr>
                  <w:szCs w:val="18"/>
                </w:rPr>
                <w:delText>It shall carry</w:delText>
              </w:r>
            </w:del>
          </w:p>
          <w:p w14:paraId="59FF52CB" w14:textId="7E391C19" w:rsidR="006A5594" w:rsidRPr="004544E4" w:rsidRDefault="006A5594" w:rsidP="000516BC">
            <w:pPr>
              <w:pStyle w:val="TAL"/>
              <w:rPr>
                <w:szCs w:val="18"/>
              </w:rPr>
            </w:pPr>
            <w:del w:id="231" w:author="Author">
              <w:r w:rsidRPr="004544E4" w:rsidDel="00F92894">
                <w:rPr>
                  <w:szCs w:val="18"/>
                </w:rPr>
                <w:delText>the DN of the ManagedEntitiy.</w:delText>
              </w:r>
            </w:del>
          </w:p>
        </w:tc>
        <w:tc>
          <w:tcPr>
            <w:tcW w:w="3128" w:type="dxa"/>
          </w:tcPr>
          <w:p w14:paraId="331815A8" w14:textId="77777777" w:rsidR="006A5594" w:rsidRPr="001E0433" w:rsidRDefault="006A5594" w:rsidP="000516BC">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A5594" w:rsidRPr="009B1F2D" w14:paraId="08B1556E" w14:textId="77777777" w:rsidTr="00311DB3">
        <w:trPr>
          <w:jc w:val="center"/>
        </w:trPr>
        <w:tc>
          <w:tcPr>
            <w:tcW w:w="2817" w:type="dxa"/>
          </w:tcPr>
          <w:p w14:paraId="2A6C08CB"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0D9A19F5" w14:textId="77777777" w:rsidR="006A5594" w:rsidRPr="00846C5C" w:rsidRDefault="006A5594" w:rsidP="007056CE">
            <w:pPr>
              <w:pStyle w:val="TAL"/>
              <w:jc w:val="center"/>
              <w:rPr>
                <w:szCs w:val="18"/>
              </w:rPr>
            </w:pPr>
            <w:r w:rsidRPr="009B1F2D">
              <w:rPr>
                <w:szCs w:val="18"/>
              </w:rPr>
              <w:t>M</w:t>
            </w:r>
          </w:p>
        </w:tc>
        <w:tc>
          <w:tcPr>
            <w:tcW w:w="2895" w:type="dxa"/>
          </w:tcPr>
          <w:p w14:paraId="6BE2870C"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3128" w:type="dxa"/>
          </w:tcPr>
          <w:p w14:paraId="6C63B64B" w14:textId="77777777" w:rsidR="006A5594" w:rsidRPr="001E0433" w:rsidRDefault="006A5594" w:rsidP="000516BC">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8553A7B" w14:textId="77777777" w:rsidR="006A5594" w:rsidRPr="009C1028" w:rsidRDefault="006A5594" w:rsidP="000516BC">
            <w:pPr>
              <w:pStyle w:val="TAL"/>
              <w:rPr>
                <w:szCs w:val="18"/>
              </w:rPr>
            </w:pPr>
          </w:p>
        </w:tc>
      </w:tr>
      <w:tr w:rsidR="00175D07" w:rsidRPr="009B1F2D" w14:paraId="3CCCB4FB" w14:textId="77777777" w:rsidTr="00311DB3">
        <w:trPr>
          <w:jc w:val="center"/>
        </w:trPr>
        <w:tc>
          <w:tcPr>
            <w:tcW w:w="2817" w:type="dxa"/>
          </w:tcPr>
          <w:p w14:paraId="16272126" w14:textId="77777777" w:rsidR="00175D07" w:rsidRPr="001D11CC" w:rsidRDefault="00175D07" w:rsidP="006B0A73">
            <w:pPr>
              <w:pStyle w:val="TAL"/>
              <w:rPr>
                <w:rFonts w:cs="Arial"/>
                <w:szCs w:val="18"/>
              </w:rPr>
            </w:pPr>
            <w:proofErr w:type="spellStart"/>
            <w:r w:rsidRPr="001D11CC">
              <w:rPr>
                <w:rFonts w:cs="Arial"/>
                <w:szCs w:val="18"/>
              </w:rPr>
              <w:t>notificationType</w:t>
            </w:r>
            <w:proofErr w:type="spellEnd"/>
          </w:p>
        </w:tc>
        <w:tc>
          <w:tcPr>
            <w:tcW w:w="397" w:type="dxa"/>
          </w:tcPr>
          <w:p w14:paraId="762F6D84" w14:textId="77777777" w:rsidR="00175D07" w:rsidRPr="005563DD" w:rsidRDefault="00175D07" w:rsidP="006B0A73">
            <w:pPr>
              <w:pStyle w:val="TAL"/>
              <w:jc w:val="center"/>
              <w:rPr>
                <w:szCs w:val="18"/>
              </w:rPr>
            </w:pPr>
            <w:r w:rsidRPr="005563DD">
              <w:rPr>
                <w:szCs w:val="18"/>
              </w:rPr>
              <w:t>M</w:t>
            </w:r>
          </w:p>
        </w:tc>
        <w:tc>
          <w:tcPr>
            <w:tcW w:w="2895" w:type="dxa"/>
          </w:tcPr>
          <w:p w14:paraId="1489626F" w14:textId="77777777" w:rsidR="00175D07" w:rsidRPr="00846C5C" w:rsidRDefault="00175D07" w:rsidP="006B0A73">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7591EB00" w14:textId="77777777" w:rsidR="00175D07" w:rsidRPr="00BB224E" w:rsidRDefault="00175D07" w:rsidP="006B0A73">
            <w:pPr>
              <w:pStyle w:val="TAL"/>
              <w:rPr>
                <w:szCs w:val="18"/>
              </w:rPr>
            </w:pPr>
          </w:p>
        </w:tc>
        <w:tc>
          <w:tcPr>
            <w:tcW w:w="3128" w:type="dxa"/>
          </w:tcPr>
          <w:p w14:paraId="79F1656B" w14:textId="77777777" w:rsidR="00175D07" w:rsidRPr="004544E4" w:rsidRDefault="00175D07" w:rsidP="006B0A73">
            <w:pPr>
              <w:pStyle w:val="TAL"/>
              <w:rPr>
                <w:szCs w:val="18"/>
              </w:rPr>
            </w:pPr>
            <w:r w:rsidRPr="00A32054">
              <w:rPr>
                <w:szCs w:val="18"/>
              </w:rPr>
              <w:t>It specifies the type of notification.</w:t>
            </w:r>
          </w:p>
        </w:tc>
      </w:tr>
      <w:tr w:rsidR="006A5594" w:rsidRPr="009B1F2D" w14:paraId="16EB3E54" w14:textId="77777777" w:rsidTr="00311DB3">
        <w:trPr>
          <w:jc w:val="center"/>
        </w:trPr>
        <w:tc>
          <w:tcPr>
            <w:tcW w:w="2817" w:type="dxa"/>
          </w:tcPr>
          <w:p w14:paraId="1447C572"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206E6C1A" w14:textId="77777777" w:rsidR="006A5594" w:rsidRPr="005563DD" w:rsidRDefault="006A5594" w:rsidP="007056CE">
            <w:pPr>
              <w:pStyle w:val="TAL"/>
              <w:jc w:val="center"/>
              <w:rPr>
                <w:szCs w:val="18"/>
              </w:rPr>
            </w:pPr>
            <w:r w:rsidRPr="005563DD">
              <w:rPr>
                <w:szCs w:val="18"/>
              </w:rPr>
              <w:t>M</w:t>
            </w:r>
          </w:p>
        </w:tc>
        <w:tc>
          <w:tcPr>
            <w:tcW w:w="2895" w:type="dxa"/>
          </w:tcPr>
          <w:p w14:paraId="4735D213" w14:textId="77777777" w:rsidR="006A5594" w:rsidRPr="00846C5C" w:rsidRDefault="006A5594" w:rsidP="000516BC">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76C8F851" w14:textId="77777777" w:rsidR="006A5594" w:rsidRPr="002B66C8" w:rsidRDefault="006A5594" w:rsidP="000516BC">
            <w:pPr>
              <w:pStyle w:val="TAL"/>
              <w:rPr>
                <w:szCs w:val="18"/>
              </w:rPr>
            </w:pPr>
            <w:r w:rsidRPr="00BB224E">
              <w:rPr>
                <w:szCs w:val="18"/>
              </w:rPr>
              <w:t>T</w:t>
            </w:r>
            <w:r w:rsidRPr="00A32054">
              <w:rPr>
                <w:szCs w:val="18"/>
              </w:rPr>
              <w:t>he semantics of Generalised Tim</w:t>
            </w:r>
            <w:r w:rsidRPr="004544E4">
              <w:rPr>
                <w:szCs w:val="18"/>
              </w:rPr>
              <w:t>e specified by ITU-</w:t>
            </w:r>
            <w:proofErr w:type="gramStart"/>
            <w:r w:rsidRPr="004544E4">
              <w:rPr>
                <w:szCs w:val="18"/>
              </w:rPr>
              <w:t>T[</w:t>
            </w:r>
            <w:proofErr w:type="gramEnd"/>
            <w:r w:rsidRPr="004544E4">
              <w:rPr>
                <w:szCs w:val="18"/>
              </w:rPr>
              <w:t>17] shall be used here.</w:t>
            </w:r>
          </w:p>
        </w:tc>
      </w:tr>
      <w:tr w:rsidR="006A5594" w:rsidRPr="009B1F2D" w14:paraId="725CA50E" w14:textId="77777777" w:rsidTr="00311DB3">
        <w:trPr>
          <w:jc w:val="center"/>
        </w:trPr>
        <w:tc>
          <w:tcPr>
            <w:tcW w:w="2817" w:type="dxa"/>
          </w:tcPr>
          <w:p w14:paraId="59C2DC94"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2394FF38" w14:textId="77777777" w:rsidR="006A5594" w:rsidRPr="005563DD" w:rsidRDefault="006A5594" w:rsidP="007056CE">
            <w:pPr>
              <w:pStyle w:val="TAL"/>
              <w:jc w:val="center"/>
              <w:rPr>
                <w:szCs w:val="18"/>
              </w:rPr>
            </w:pPr>
            <w:r w:rsidRPr="005563DD">
              <w:rPr>
                <w:szCs w:val="18"/>
              </w:rPr>
              <w:t>M</w:t>
            </w:r>
          </w:p>
        </w:tc>
        <w:tc>
          <w:tcPr>
            <w:tcW w:w="2895" w:type="dxa"/>
          </w:tcPr>
          <w:p w14:paraId="260FDEF0" w14:textId="50719CE4" w:rsidR="006A5594" w:rsidRPr="004544E4" w:rsidRDefault="006A5594" w:rsidP="000516BC">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9E85DA0" w14:textId="77777777" w:rsidR="006A5594" w:rsidRPr="002B66C8" w:rsidRDefault="006A5594" w:rsidP="000516BC">
            <w:pPr>
              <w:pStyle w:val="TAL"/>
              <w:rPr>
                <w:szCs w:val="18"/>
              </w:rPr>
            </w:pPr>
            <w:r w:rsidRPr="002B66C8">
              <w:rPr>
                <w:szCs w:val="18"/>
              </w:rPr>
              <w:t xml:space="preserve"> -</w:t>
            </w:r>
          </w:p>
        </w:tc>
      </w:tr>
      <w:tr w:rsidR="006A5594" w:rsidRPr="009B1F2D" w14:paraId="390343B7" w14:textId="77777777" w:rsidTr="00311DB3">
        <w:trPr>
          <w:jc w:val="center"/>
        </w:trPr>
        <w:tc>
          <w:tcPr>
            <w:tcW w:w="2817" w:type="dxa"/>
          </w:tcPr>
          <w:p w14:paraId="6734F36F" w14:textId="77777777" w:rsidR="006A5594" w:rsidRPr="001D11CC" w:rsidRDefault="006A5594" w:rsidP="000516BC">
            <w:pPr>
              <w:pStyle w:val="TAL"/>
              <w:rPr>
                <w:rFonts w:cs="Arial"/>
                <w:szCs w:val="18"/>
              </w:rPr>
            </w:pPr>
            <w:proofErr w:type="spellStart"/>
            <w:r w:rsidRPr="001D11CC">
              <w:rPr>
                <w:rFonts w:cs="Arial"/>
                <w:szCs w:val="18"/>
              </w:rPr>
              <w:t>correlatedNotifications</w:t>
            </w:r>
            <w:proofErr w:type="spellEnd"/>
          </w:p>
        </w:tc>
        <w:tc>
          <w:tcPr>
            <w:tcW w:w="397" w:type="dxa"/>
          </w:tcPr>
          <w:p w14:paraId="756BD225" w14:textId="77777777" w:rsidR="006A5594" w:rsidRPr="005563DD" w:rsidRDefault="006A5594" w:rsidP="007056CE">
            <w:pPr>
              <w:pStyle w:val="TAL"/>
              <w:jc w:val="center"/>
              <w:rPr>
                <w:szCs w:val="18"/>
              </w:rPr>
            </w:pPr>
            <w:r w:rsidRPr="005563DD">
              <w:rPr>
                <w:szCs w:val="18"/>
                <w:lang w:eastAsia="zh-CN"/>
              </w:rPr>
              <w:t>CM</w:t>
            </w:r>
          </w:p>
        </w:tc>
        <w:tc>
          <w:tcPr>
            <w:tcW w:w="2895" w:type="dxa"/>
          </w:tcPr>
          <w:p w14:paraId="4469DA11" w14:textId="77777777" w:rsidR="006A5594" w:rsidRPr="00BB224E" w:rsidRDefault="006A5594" w:rsidP="000516BC">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2BDF8522" w14:textId="77777777" w:rsidR="006A5594" w:rsidRPr="002B66C8" w:rsidRDefault="006A5594" w:rsidP="000516BC">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175D07" w:rsidRPr="009B1F2D" w14:paraId="21D2F9B7" w14:textId="77777777" w:rsidTr="00311DB3">
        <w:trPr>
          <w:jc w:val="center"/>
        </w:trPr>
        <w:tc>
          <w:tcPr>
            <w:tcW w:w="2817" w:type="dxa"/>
          </w:tcPr>
          <w:p w14:paraId="4D499F91" w14:textId="77777777" w:rsidR="00175D07" w:rsidRPr="001D11CC" w:rsidRDefault="00175D07" w:rsidP="006B0A73">
            <w:pPr>
              <w:pStyle w:val="TAL"/>
              <w:rPr>
                <w:rFonts w:cs="Arial"/>
                <w:szCs w:val="18"/>
              </w:rPr>
            </w:pPr>
            <w:proofErr w:type="spellStart"/>
            <w:r w:rsidRPr="001D11CC">
              <w:rPr>
                <w:rFonts w:cs="Arial"/>
                <w:szCs w:val="18"/>
              </w:rPr>
              <w:t>additionalText</w:t>
            </w:r>
            <w:proofErr w:type="spellEnd"/>
          </w:p>
        </w:tc>
        <w:tc>
          <w:tcPr>
            <w:tcW w:w="397" w:type="dxa"/>
          </w:tcPr>
          <w:p w14:paraId="1C7B6095" w14:textId="77777777" w:rsidR="00175D07" w:rsidRPr="005563DD" w:rsidRDefault="00175D07" w:rsidP="006B0A73">
            <w:pPr>
              <w:pStyle w:val="TAC"/>
              <w:rPr>
                <w:szCs w:val="18"/>
              </w:rPr>
            </w:pPr>
            <w:r w:rsidRPr="005563DD">
              <w:rPr>
                <w:szCs w:val="18"/>
              </w:rPr>
              <w:t>O</w:t>
            </w:r>
          </w:p>
        </w:tc>
        <w:tc>
          <w:tcPr>
            <w:tcW w:w="2895" w:type="dxa"/>
          </w:tcPr>
          <w:p w14:paraId="443504FA" w14:textId="77777777" w:rsidR="00175D07" w:rsidRPr="00846C5C" w:rsidRDefault="00175D07" w:rsidP="006B0A73">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410CC449" w14:textId="77777777" w:rsidR="00175D07" w:rsidRPr="00A32054" w:rsidRDefault="00175D07" w:rsidP="006B0A73">
            <w:pPr>
              <w:pStyle w:val="TAL"/>
              <w:rPr>
                <w:szCs w:val="18"/>
              </w:rPr>
            </w:pPr>
            <w:r w:rsidRPr="00BB224E">
              <w:rPr>
                <w:szCs w:val="18"/>
              </w:rPr>
              <w:t>-</w:t>
            </w:r>
          </w:p>
        </w:tc>
      </w:tr>
      <w:tr w:rsidR="00175D07" w:rsidRPr="009B1F2D" w14:paraId="4E8DD203" w14:textId="77777777" w:rsidTr="00311DB3">
        <w:trPr>
          <w:jc w:val="center"/>
        </w:trPr>
        <w:tc>
          <w:tcPr>
            <w:tcW w:w="2817" w:type="dxa"/>
          </w:tcPr>
          <w:p w14:paraId="35C2A91D" w14:textId="77777777" w:rsidR="00175D07" w:rsidRPr="001D11CC" w:rsidRDefault="00175D07" w:rsidP="006B0A73">
            <w:pPr>
              <w:pStyle w:val="TAL"/>
              <w:rPr>
                <w:rFonts w:cs="Arial"/>
                <w:szCs w:val="18"/>
              </w:rPr>
            </w:pPr>
            <w:proofErr w:type="spellStart"/>
            <w:r w:rsidRPr="001D11CC">
              <w:rPr>
                <w:rFonts w:cs="Arial"/>
                <w:szCs w:val="18"/>
              </w:rPr>
              <w:t>sourceIndicator</w:t>
            </w:r>
            <w:proofErr w:type="spellEnd"/>
          </w:p>
        </w:tc>
        <w:tc>
          <w:tcPr>
            <w:tcW w:w="397" w:type="dxa"/>
          </w:tcPr>
          <w:p w14:paraId="07DE89E4" w14:textId="77777777" w:rsidR="00175D07" w:rsidRPr="005563DD" w:rsidRDefault="00175D07" w:rsidP="006B0A73">
            <w:pPr>
              <w:pStyle w:val="TAC"/>
              <w:rPr>
                <w:szCs w:val="18"/>
              </w:rPr>
            </w:pPr>
            <w:r w:rsidRPr="005563DD">
              <w:rPr>
                <w:szCs w:val="18"/>
              </w:rPr>
              <w:t>O</w:t>
            </w:r>
          </w:p>
        </w:tc>
        <w:tc>
          <w:tcPr>
            <w:tcW w:w="2895" w:type="dxa"/>
          </w:tcPr>
          <w:p w14:paraId="7F5CA6D2" w14:textId="77777777" w:rsidR="00175D07" w:rsidRPr="00846C5C" w:rsidRDefault="00175D07" w:rsidP="006B0A73">
            <w:pPr>
              <w:pStyle w:val="TAL"/>
              <w:rPr>
                <w:szCs w:val="18"/>
              </w:rPr>
            </w:pPr>
            <w:proofErr w:type="gramStart"/>
            <w:r w:rsidRPr="009B1F2D">
              <w:rPr>
                <w:szCs w:val="18"/>
              </w:rPr>
              <w:t>ENUM(</w:t>
            </w:r>
            <w:proofErr w:type="gramEnd"/>
          </w:p>
          <w:p w14:paraId="2078D2EF" w14:textId="77777777" w:rsidR="00175D07" w:rsidRPr="00A32054" w:rsidRDefault="00175D07" w:rsidP="006B0A73">
            <w:pPr>
              <w:pStyle w:val="TAL"/>
              <w:rPr>
                <w:szCs w:val="18"/>
              </w:rPr>
            </w:pPr>
            <w:proofErr w:type="spellStart"/>
            <w:r w:rsidRPr="00BB224E">
              <w:rPr>
                <w:szCs w:val="18"/>
              </w:rPr>
              <w:t>Resource_operation</w:t>
            </w:r>
            <w:proofErr w:type="spellEnd"/>
            <w:r w:rsidRPr="00BB224E">
              <w:rPr>
                <w:szCs w:val="18"/>
              </w:rPr>
              <w:t>,</w:t>
            </w:r>
          </w:p>
          <w:p w14:paraId="5640CC0D" w14:textId="77777777" w:rsidR="00175D07" w:rsidRPr="004544E4" w:rsidRDefault="00175D07" w:rsidP="006B0A73">
            <w:pPr>
              <w:pStyle w:val="TAL"/>
              <w:rPr>
                <w:szCs w:val="18"/>
              </w:rPr>
            </w:pPr>
            <w:proofErr w:type="spellStart"/>
            <w:r w:rsidRPr="004544E4">
              <w:rPr>
                <w:szCs w:val="18"/>
              </w:rPr>
              <w:t>Management_operation</w:t>
            </w:r>
            <w:proofErr w:type="spellEnd"/>
            <w:r w:rsidRPr="004544E4">
              <w:rPr>
                <w:szCs w:val="18"/>
              </w:rPr>
              <w:t>,</w:t>
            </w:r>
          </w:p>
          <w:p w14:paraId="0EE0F587" w14:textId="77777777" w:rsidR="00175D07" w:rsidRPr="007E2C0D" w:rsidRDefault="00175D07" w:rsidP="006B0A73">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28" w:type="dxa"/>
          </w:tcPr>
          <w:p w14:paraId="6737F79C" w14:textId="77777777" w:rsidR="00175D07" w:rsidRPr="009C1028" w:rsidRDefault="00175D07" w:rsidP="006B0A73">
            <w:pPr>
              <w:pStyle w:val="TAL"/>
              <w:rPr>
                <w:szCs w:val="18"/>
              </w:rPr>
            </w:pPr>
            <w:r w:rsidRPr="001E0433">
              <w:rPr>
                <w:szCs w:val="18"/>
              </w:rPr>
              <w:t>This parameter, when present, indicates the source of the operation that led to the generation of this notification. It can have one of the following values:</w:t>
            </w:r>
          </w:p>
          <w:p w14:paraId="69230505" w14:textId="77777777" w:rsidR="00175D07" w:rsidRPr="00D12BCB" w:rsidRDefault="00175D07" w:rsidP="006B0A73">
            <w:pPr>
              <w:pStyle w:val="TAL"/>
              <w:rPr>
                <w:szCs w:val="18"/>
              </w:rPr>
            </w:pPr>
            <w:r w:rsidRPr="00AC292E">
              <w:rPr>
                <w:szCs w:val="18"/>
              </w:rPr>
              <w:t>1. resource operation: The notification was generate</w:t>
            </w:r>
            <w:r w:rsidRPr="006623B1">
              <w:rPr>
                <w:szCs w:val="18"/>
              </w:rPr>
              <w:t>d in response to an interna</w:t>
            </w:r>
            <w:r w:rsidRPr="00D12BCB">
              <w:rPr>
                <w:szCs w:val="18"/>
              </w:rPr>
              <w:t xml:space="preserve">l operation of the </w:t>
            </w:r>
            <w:proofErr w:type="gramStart"/>
            <w:r w:rsidRPr="00D12BCB">
              <w:rPr>
                <w:szCs w:val="18"/>
              </w:rPr>
              <w:t>resource;</w:t>
            </w:r>
            <w:proofErr w:type="gramEnd"/>
          </w:p>
          <w:p w14:paraId="7F84797D" w14:textId="77777777" w:rsidR="00175D07" w:rsidRPr="00230F73" w:rsidRDefault="00175D07" w:rsidP="006B0A73">
            <w:pPr>
              <w:pStyle w:val="TAL"/>
              <w:rPr>
                <w:szCs w:val="18"/>
              </w:rPr>
            </w:pPr>
            <w:r w:rsidRPr="001B33DA">
              <w:rPr>
                <w:szCs w:val="18"/>
              </w:rPr>
              <w:t xml:space="preserve">2. management operation: The notification was generated in response to a management operation applied across the managed object boundary external to the managed </w:t>
            </w:r>
            <w:proofErr w:type="gramStart"/>
            <w:r w:rsidRPr="001B33DA">
              <w:rPr>
                <w:szCs w:val="18"/>
              </w:rPr>
              <w:t>object;</w:t>
            </w:r>
            <w:proofErr w:type="gramEnd"/>
          </w:p>
          <w:p w14:paraId="1835A719" w14:textId="77777777" w:rsidR="00175D07" w:rsidRPr="001D11CC" w:rsidRDefault="00175D07" w:rsidP="006B0A73">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w:t>
            </w:r>
            <w:proofErr w:type="gramStart"/>
            <w:r w:rsidRPr="005E657D">
              <w:rPr>
                <w:szCs w:val="18"/>
              </w:rPr>
              <w:t>etc. .</w:t>
            </w:r>
            <w:proofErr w:type="gramEnd"/>
          </w:p>
          <w:p w14:paraId="5D583921" w14:textId="77777777" w:rsidR="00175D07" w:rsidRPr="001D11CC" w:rsidRDefault="00175D07"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C949908" w14:textId="77777777" w:rsidR="00175D07" w:rsidRPr="001D11CC" w:rsidRDefault="00175D07" w:rsidP="006B0A73">
            <w:pPr>
              <w:pStyle w:val="TAL"/>
              <w:rPr>
                <w:rFonts w:ascii="Helvetica" w:hAnsi="Helvetica"/>
                <w:szCs w:val="18"/>
              </w:rPr>
            </w:pPr>
          </w:p>
          <w:p w14:paraId="0BBF8CEB" w14:textId="77777777" w:rsidR="00175D07" w:rsidRPr="001D11CC" w:rsidRDefault="00175D07"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18AA38D5" w14:textId="77777777" w:rsidTr="00311DB3">
        <w:trPr>
          <w:jc w:val="center"/>
        </w:trPr>
        <w:tc>
          <w:tcPr>
            <w:tcW w:w="2817" w:type="dxa"/>
          </w:tcPr>
          <w:p w14:paraId="31BE913C" w14:textId="77777777" w:rsidR="006A5594" w:rsidRPr="004544E4" w:rsidRDefault="006A5594" w:rsidP="000516BC">
            <w:pPr>
              <w:pStyle w:val="TAL"/>
              <w:rPr>
                <w:rFonts w:cs="Arial"/>
                <w:szCs w:val="18"/>
              </w:rPr>
            </w:pPr>
            <w:proofErr w:type="spellStart"/>
            <w:r w:rsidRPr="001D11CC">
              <w:rPr>
                <w:rFonts w:cs="Arial"/>
                <w:szCs w:val="18"/>
              </w:rPr>
              <w:t>attributeList</w:t>
            </w:r>
            <w:proofErr w:type="spellEnd"/>
          </w:p>
        </w:tc>
        <w:tc>
          <w:tcPr>
            <w:tcW w:w="397" w:type="dxa"/>
          </w:tcPr>
          <w:p w14:paraId="76D683F5" w14:textId="77777777" w:rsidR="006A5594" w:rsidRPr="00846C5C" w:rsidRDefault="006A5594" w:rsidP="006A5594">
            <w:pPr>
              <w:pStyle w:val="TAC"/>
              <w:rPr>
                <w:szCs w:val="18"/>
              </w:rPr>
            </w:pPr>
            <w:r w:rsidRPr="009B1F2D">
              <w:rPr>
                <w:szCs w:val="18"/>
              </w:rPr>
              <w:t>O</w:t>
            </w:r>
          </w:p>
        </w:tc>
        <w:tc>
          <w:tcPr>
            <w:tcW w:w="2895" w:type="dxa"/>
          </w:tcPr>
          <w:p w14:paraId="1E91540E" w14:textId="77777777" w:rsidR="006A5594" w:rsidRPr="00A32054" w:rsidRDefault="006A5594" w:rsidP="000516BC">
            <w:pPr>
              <w:pStyle w:val="TAL"/>
              <w:rPr>
                <w:szCs w:val="18"/>
              </w:rPr>
            </w:pPr>
            <w:r w:rsidRPr="00BB224E">
              <w:rPr>
                <w:szCs w:val="18"/>
              </w:rPr>
              <w:t xml:space="preserve">LIST OF SEQUENCE &lt;AttributeName, </w:t>
            </w:r>
            <w:proofErr w:type="spellStart"/>
            <w:r w:rsidRPr="00BB224E">
              <w:rPr>
                <w:szCs w:val="18"/>
              </w:rPr>
              <w:t>AttributeValue</w:t>
            </w:r>
            <w:proofErr w:type="spellEnd"/>
            <w:r w:rsidRPr="00BB224E">
              <w:rPr>
                <w:szCs w:val="18"/>
              </w:rPr>
              <w:t>&gt;</w:t>
            </w:r>
          </w:p>
        </w:tc>
        <w:tc>
          <w:tcPr>
            <w:tcW w:w="3128" w:type="dxa"/>
          </w:tcPr>
          <w:p w14:paraId="48524EEA" w14:textId="77777777" w:rsidR="006A5594" w:rsidRPr="002B66C8" w:rsidRDefault="006A5594" w:rsidP="000516BC">
            <w:pPr>
              <w:pStyle w:val="TAL"/>
              <w:rPr>
                <w:szCs w:val="18"/>
              </w:rPr>
            </w:pPr>
            <w:r w:rsidRPr="004544E4">
              <w:rPr>
                <w:szCs w:val="18"/>
              </w:rPr>
              <w:t>The attributes (name/value pairs) of the created MOI.</w:t>
            </w:r>
          </w:p>
        </w:tc>
      </w:tr>
    </w:tbl>
    <w:p w14:paraId="55530457" w14:textId="77777777" w:rsidR="006A5594" w:rsidRPr="00DB67FA" w:rsidRDefault="006A5594" w:rsidP="006A5594"/>
    <w:p w14:paraId="6CDA69F3" w14:textId="77777777" w:rsidR="006A5594" w:rsidRDefault="006A5594" w:rsidP="006A5594">
      <w:pPr>
        <w:pStyle w:val="Heading5"/>
      </w:pPr>
      <w:bookmarkStart w:id="232" w:name="_Toc20494382"/>
      <w:bookmarkStart w:id="233" w:name="_Toc26975402"/>
      <w:bookmarkStart w:id="234" w:name="_Toc35856275"/>
      <w:bookmarkStart w:id="235" w:name="_Toc44001127"/>
      <w:bookmarkStart w:id="236" w:name="_Toc51580726"/>
      <w:bookmarkStart w:id="237" w:name="_Toc52355989"/>
      <w:bookmarkStart w:id="238" w:name="_Toc55227559"/>
      <w:bookmarkStart w:id="239" w:name="_Toc130218861"/>
      <w:r>
        <w:lastRenderedPageBreak/>
        <w:t>11.1.1.7.3</w:t>
      </w:r>
      <w:r>
        <w:tab/>
        <w:t>Triggering event</w:t>
      </w:r>
      <w:bookmarkEnd w:id="232"/>
      <w:bookmarkEnd w:id="233"/>
      <w:bookmarkEnd w:id="234"/>
      <w:bookmarkEnd w:id="235"/>
      <w:bookmarkEnd w:id="236"/>
      <w:bookmarkEnd w:id="237"/>
      <w:bookmarkEnd w:id="238"/>
      <w:bookmarkEnd w:id="239"/>
    </w:p>
    <w:p w14:paraId="121F8225" w14:textId="77777777" w:rsidR="006A5594" w:rsidRDefault="006A5594" w:rsidP="006A5594">
      <w:pPr>
        <w:pStyle w:val="Heading6"/>
      </w:pPr>
      <w:bookmarkStart w:id="240" w:name="_Toc20494383"/>
      <w:bookmarkStart w:id="241" w:name="_Toc26975403"/>
      <w:bookmarkStart w:id="242" w:name="_Toc35856276"/>
      <w:bookmarkStart w:id="243" w:name="_Toc44001128"/>
      <w:bookmarkStart w:id="244" w:name="_Toc51580727"/>
      <w:bookmarkStart w:id="245" w:name="_Toc52355990"/>
      <w:bookmarkStart w:id="246" w:name="_Toc55227560"/>
      <w:bookmarkStart w:id="247" w:name="_Toc130218862"/>
      <w:r>
        <w:t>11.1.1.7.3.1</w:t>
      </w:r>
      <w:r>
        <w:tab/>
        <w:t>From-state</w:t>
      </w:r>
      <w:bookmarkEnd w:id="240"/>
      <w:bookmarkEnd w:id="241"/>
      <w:bookmarkEnd w:id="242"/>
      <w:bookmarkEnd w:id="243"/>
      <w:bookmarkEnd w:id="244"/>
      <w:bookmarkEnd w:id="245"/>
      <w:bookmarkEnd w:id="246"/>
      <w:bookmarkEnd w:id="247"/>
    </w:p>
    <w:p w14:paraId="5DD08A73" w14:textId="77777777" w:rsidR="006A5594" w:rsidRDefault="006A5594" w:rsidP="006A5594">
      <w:proofErr w:type="spellStart"/>
      <w:r>
        <w:t>stateBeforeObjectCreation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6A5594" w:rsidRPr="009B1F2D" w14:paraId="3B297FA3" w14:textId="77777777" w:rsidTr="001D11CC">
        <w:trPr>
          <w:jc w:val="center"/>
        </w:trPr>
        <w:tc>
          <w:tcPr>
            <w:tcW w:w="1851" w:type="pct"/>
            <w:shd w:val="clear" w:color="auto" w:fill="BFBFBF"/>
          </w:tcPr>
          <w:p w14:paraId="245C42C8" w14:textId="77777777" w:rsidR="006A5594" w:rsidRPr="004544E4" w:rsidRDefault="006A5594" w:rsidP="000516BC">
            <w:pPr>
              <w:pStyle w:val="TAH"/>
              <w:rPr>
                <w:rFonts w:cs="Arial"/>
                <w:szCs w:val="18"/>
              </w:rPr>
            </w:pPr>
            <w:r w:rsidRPr="004544E4">
              <w:rPr>
                <w:rFonts w:cs="Arial"/>
                <w:szCs w:val="18"/>
              </w:rPr>
              <w:t>Assertion Name</w:t>
            </w:r>
          </w:p>
        </w:tc>
        <w:tc>
          <w:tcPr>
            <w:tcW w:w="3149" w:type="pct"/>
            <w:shd w:val="clear" w:color="auto" w:fill="BFBFBF"/>
          </w:tcPr>
          <w:p w14:paraId="027AC6CE" w14:textId="77777777" w:rsidR="006A5594" w:rsidRPr="00846C5C" w:rsidRDefault="006A5594" w:rsidP="000516BC">
            <w:pPr>
              <w:pStyle w:val="TAH"/>
              <w:rPr>
                <w:szCs w:val="18"/>
              </w:rPr>
            </w:pPr>
            <w:r w:rsidRPr="009B1F2D">
              <w:rPr>
                <w:szCs w:val="18"/>
              </w:rPr>
              <w:t>Definition</w:t>
            </w:r>
          </w:p>
        </w:tc>
      </w:tr>
      <w:tr w:rsidR="006A5594" w:rsidRPr="009B1F2D" w14:paraId="51EEE3A2" w14:textId="77777777" w:rsidTr="001D11CC">
        <w:trPr>
          <w:jc w:val="center"/>
        </w:trPr>
        <w:tc>
          <w:tcPr>
            <w:tcW w:w="1851" w:type="pct"/>
          </w:tcPr>
          <w:p w14:paraId="42126FE7" w14:textId="77777777" w:rsidR="006A5594" w:rsidRPr="001D11CC" w:rsidRDefault="006A5594" w:rsidP="000516BC">
            <w:pPr>
              <w:pStyle w:val="TAL"/>
              <w:rPr>
                <w:rFonts w:cs="Arial"/>
                <w:szCs w:val="18"/>
              </w:rPr>
            </w:pPr>
            <w:proofErr w:type="spellStart"/>
            <w:r w:rsidRPr="001D11CC">
              <w:rPr>
                <w:rFonts w:cs="Arial"/>
                <w:szCs w:val="18"/>
              </w:rPr>
              <w:t>stateBeforeObjectCreation</w:t>
            </w:r>
            <w:proofErr w:type="spellEnd"/>
          </w:p>
        </w:tc>
        <w:tc>
          <w:tcPr>
            <w:tcW w:w="3149" w:type="pct"/>
          </w:tcPr>
          <w:p w14:paraId="585BB9AC"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549FAA1F" w14:textId="77777777" w:rsidR="006A5594" w:rsidRDefault="006A5594" w:rsidP="006A5594"/>
    <w:p w14:paraId="0C4E5329" w14:textId="77777777" w:rsidR="006A5594" w:rsidRDefault="006A5594" w:rsidP="006A5594">
      <w:pPr>
        <w:pStyle w:val="Heading6"/>
      </w:pPr>
      <w:bookmarkStart w:id="248" w:name="_Toc20494384"/>
      <w:bookmarkStart w:id="249" w:name="_Toc26975404"/>
      <w:bookmarkStart w:id="250" w:name="_Toc35856277"/>
      <w:bookmarkStart w:id="251" w:name="_Toc44001129"/>
      <w:bookmarkStart w:id="252" w:name="_Toc51580728"/>
      <w:bookmarkStart w:id="253" w:name="_Toc52355991"/>
      <w:bookmarkStart w:id="254" w:name="_Toc55227561"/>
      <w:bookmarkStart w:id="255" w:name="_Toc130218863"/>
      <w:r>
        <w:t>11.1.1.7.3.2</w:t>
      </w:r>
      <w:r>
        <w:tab/>
        <w:t>To-state</w:t>
      </w:r>
      <w:bookmarkEnd w:id="248"/>
      <w:bookmarkEnd w:id="249"/>
      <w:bookmarkEnd w:id="250"/>
      <w:bookmarkEnd w:id="251"/>
      <w:bookmarkEnd w:id="252"/>
      <w:bookmarkEnd w:id="253"/>
      <w:bookmarkEnd w:id="254"/>
      <w:bookmarkEnd w:id="255"/>
    </w:p>
    <w:p w14:paraId="33D914F3" w14:textId="77777777" w:rsidR="006A5594" w:rsidRDefault="006A5594" w:rsidP="006A5594">
      <w:pPr>
        <w:keepNext/>
      </w:pPr>
      <w:proofErr w:type="spellStart"/>
      <w:r>
        <w:t>stateAfterObjectCreation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4"/>
      </w:tblGrid>
      <w:tr w:rsidR="006A5594" w:rsidRPr="009B1F2D" w14:paraId="0613AADB" w14:textId="77777777" w:rsidTr="001D11CC">
        <w:trPr>
          <w:jc w:val="center"/>
        </w:trPr>
        <w:tc>
          <w:tcPr>
            <w:tcW w:w="1742" w:type="pct"/>
            <w:shd w:val="clear" w:color="auto" w:fill="BFBFBF"/>
          </w:tcPr>
          <w:p w14:paraId="2A058BF0" w14:textId="77777777" w:rsidR="006A5594" w:rsidRPr="004544E4" w:rsidRDefault="006A5594" w:rsidP="000516BC">
            <w:pPr>
              <w:pStyle w:val="TAH"/>
              <w:rPr>
                <w:rFonts w:cs="Arial"/>
                <w:szCs w:val="18"/>
              </w:rPr>
            </w:pPr>
            <w:r w:rsidRPr="004544E4">
              <w:rPr>
                <w:rFonts w:cs="Arial"/>
                <w:szCs w:val="18"/>
              </w:rPr>
              <w:t>Assertion Name</w:t>
            </w:r>
          </w:p>
        </w:tc>
        <w:tc>
          <w:tcPr>
            <w:tcW w:w="3258" w:type="pct"/>
            <w:shd w:val="clear" w:color="auto" w:fill="BFBFBF"/>
          </w:tcPr>
          <w:p w14:paraId="31D651FA" w14:textId="77777777" w:rsidR="006A5594" w:rsidRPr="00846C5C" w:rsidRDefault="006A5594" w:rsidP="000516BC">
            <w:pPr>
              <w:pStyle w:val="TAH"/>
              <w:rPr>
                <w:szCs w:val="18"/>
              </w:rPr>
            </w:pPr>
            <w:r w:rsidRPr="009B1F2D">
              <w:rPr>
                <w:szCs w:val="18"/>
              </w:rPr>
              <w:t>Definition</w:t>
            </w:r>
          </w:p>
        </w:tc>
      </w:tr>
      <w:tr w:rsidR="006A5594" w:rsidRPr="009B1F2D" w14:paraId="63345501" w14:textId="77777777" w:rsidTr="001D11CC">
        <w:trPr>
          <w:jc w:val="center"/>
        </w:trPr>
        <w:tc>
          <w:tcPr>
            <w:tcW w:w="1742" w:type="pct"/>
          </w:tcPr>
          <w:p w14:paraId="3B8E4E87" w14:textId="77777777" w:rsidR="006A5594" w:rsidRPr="001D11CC" w:rsidRDefault="006A5594" w:rsidP="000516BC">
            <w:pPr>
              <w:pStyle w:val="TAL"/>
              <w:rPr>
                <w:rFonts w:cs="Arial"/>
                <w:szCs w:val="18"/>
              </w:rPr>
            </w:pPr>
            <w:proofErr w:type="spellStart"/>
            <w:r w:rsidRPr="001D11CC">
              <w:rPr>
                <w:rFonts w:cs="Arial"/>
                <w:szCs w:val="18"/>
              </w:rPr>
              <w:t>stateAfterObjectCreation</w:t>
            </w:r>
            <w:proofErr w:type="spellEnd"/>
          </w:p>
        </w:tc>
        <w:tc>
          <w:tcPr>
            <w:tcW w:w="3258" w:type="pct"/>
          </w:tcPr>
          <w:p w14:paraId="5D676902"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69ADFB0D" w14:textId="77777777" w:rsidR="006A5594" w:rsidRPr="00AA4EC7" w:rsidRDefault="006A5594" w:rsidP="006A5594">
      <w:pPr>
        <w:jc w:val="both"/>
        <w:rPr>
          <w:noProof/>
          <w:lang w:val="en-US" w:eastAsia="zh-CN"/>
        </w:rPr>
      </w:pPr>
    </w:p>
    <w:p w14:paraId="52850CF2" w14:textId="77777777" w:rsidR="006A5594" w:rsidRDefault="006A5594" w:rsidP="006A5594">
      <w:pPr>
        <w:pStyle w:val="Heading4"/>
      </w:pPr>
      <w:bookmarkStart w:id="256" w:name="_Toc20494385"/>
      <w:bookmarkStart w:id="257" w:name="_Toc26975405"/>
      <w:bookmarkStart w:id="258" w:name="_Toc35856278"/>
      <w:bookmarkStart w:id="259" w:name="_Toc44001130"/>
      <w:bookmarkStart w:id="260" w:name="_Toc51580729"/>
      <w:bookmarkStart w:id="261" w:name="_Toc52355992"/>
      <w:bookmarkStart w:id="262" w:name="_Toc55227562"/>
      <w:bookmarkStart w:id="263" w:name="_Toc130218864"/>
      <w:r>
        <w:t>11.1.</w:t>
      </w:r>
      <w:r>
        <w:rPr>
          <w:rFonts w:hint="eastAsia"/>
          <w:lang w:eastAsia="zh-CN"/>
        </w:rPr>
        <w:t>1</w:t>
      </w:r>
      <w:r>
        <w:t>.8</w:t>
      </w:r>
      <w:r>
        <w:tab/>
        <w:t xml:space="preserve">Notification </w:t>
      </w:r>
      <w:proofErr w:type="spellStart"/>
      <w:r w:rsidRPr="001D11CC">
        <w:rPr>
          <w:rFonts w:cs="Arial"/>
        </w:rPr>
        <w:t>notifyMOIDeletion</w:t>
      </w:r>
      <w:bookmarkEnd w:id="256"/>
      <w:bookmarkEnd w:id="257"/>
      <w:bookmarkEnd w:id="258"/>
      <w:bookmarkEnd w:id="259"/>
      <w:bookmarkEnd w:id="260"/>
      <w:bookmarkEnd w:id="261"/>
      <w:bookmarkEnd w:id="262"/>
      <w:bookmarkEnd w:id="263"/>
      <w:proofErr w:type="spellEnd"/>
    </w:p>
    <w:p w14:paraId="554E76FB" w14:textId="77777777" w:rsidR="006A5594" w:rsidRPr="00CF2F3C" w:rsidRDefault="006A5594" w:rsidP="006A5594">
      <w:pPr>
        <w:pStyle w:val="Heading5"/>
      </w:pPr>
      <w:bookmarkStart w:id="264" w:name="_Toc20494386"/>
      <w:bookmarkStart w:id="265" w:name="_Toc26975406"/>
      <w:bookmarkStart w:id="266" w:name="_Toc35856279"/>
      <w:bookmarkStart w:id="267" w:name="_Toc44001131"/>
      <w:bookmarkStart w:id="268" w:name="_Toc51580730"/>
      <w:bookmarkStart w:id="269" w:name="_Toc52355993"/>
      <w:bookmarkStart w:id="270" w:name="_Toc55227563"/>
      <w:bookmarkStart w:id="271" w:name="_Toc130218865"/>
      <w:r>
        <w:t>11.1.1.8.1</w:t>
      </w:r>
      <w:r>
        <w:tab/>
        <w:t>Definition</w:t>
      </w:r>
      <w:bookmarkEnd w:id="264"/>
      <w:bookmarkEnd w:id="265"/>
      <w:bookmarkEnd w:id="266"/>
      <w:bookmarkEnd w:id="267"/>
      <w:bookmarkEnd w:id="268"/>
      <w:bookmarkEnd w:id="269"/>
      <w:bookmarkEnd w:id="270"/>
      <w:bookmarkEnd w:id="271"/>
    </w:p>
    <w:p w14:paraId="3E375792" w14:textId="77777777" w:rsidR="006A5594" w:rsidRDefault="006A5594" w:rsidP="006A5594">
      <w:r>
        <w:t>This notification notifies the subscribed consumers</w:t>
      </w:r>
      <w:r w:rsidRPr="002C46D9">
        <w:t xml:space="preserve"> </w:t>
      </w:r>
      <w:r>
        <w:t xml:space="preserve">that an existing Managed Object Instance has been deleted. </w:t>
      </w:r>
    </w:p>
    <w:p w14:paraId="6C275474" w14:textId="42D92F18" w:rsidR="006A5594" w:rsidRDefault="006A5594" w:rsidP="006A5594">
      <w:pPr>
        <w:pStyle w:val="Heading5"/>
      </w:pPr>
      <w:bookmarkStart w:id="272" w:name="_Toc20494387"/>
      <w:bookmarkStart w:id="273" w:name="_Toc26975407"/>
      <w:bookmarkStart w:id="274" w:name="_Toc35856280"/>
      <w:bookmarkStart w:id="275" w:name="_Toc44001132"/>
      <w:bookmarkStart w:id="276" w:name="_Toc51580731"/>
      <w:bookmarkStart w:id="277" w:name="_Toc52355994"/>
      <w:bookmarkStart w:id="278" w:name="_Toc55227564"/>
      <w:bookmarkStart w:id="279" w:name="_Toc130218866"/>
      <w:r>
        <w:lastRenderedPageBreak/>
        <w:t>11.1.1.8.2</w:t>
      </w:r>
      <w:r>
        <w:tab/>
        <w:t>Input parameters</w:t>
      </w:r>
      <w:bookmarkEnd w:id="272"/>
      <w:bookmarkEnd w:id="273"/>
      <w:bookmarkEnd w:id="274"/>
      <w:bookmarkEnd w:id="275"/>
      <w:bookmarkEnd w:id="276"/>
      <w:bookmarkEnd w:id="277"/>
      <w:bookmarkEnd w:id="278"/>
      <w:bookmarkEnd w:id="2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6A5594" w:rsidRPr="009B1F2D" w14:paraId="047B0B4A" w14:textId="77777777" w:rsidTr="00311DB3">
        <w:trPr>
          <w:jc w:val="center"/>
        </w:trPr>
        <w:tc>
          <w:tcPr>
            <w:tcW w:w="2818" w:type="dxa"/>
            <w:shd w:val="clear" w:color="auto" w:fill="BFBFBF"/>
          </w:tcPr>
          <w:p w14:paraId="3BDFCCDE"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13C33BB0" w14:textId="0AFFC5CF" w:rsidR="006A5594" w:rsidRPr="00846C5C" w:rsidRDefault="006A5594" w:rsidP="000516BC">
            <w:pPr>
              <w:pStyle w:val="TAH"/>
              <w:rPr>
                <w:szCs w:val="18"/>
              </w:rPr>
            </w:pPr>
            <w:r w:rsidRPr="009B1F2D">
              <w:rPr>
                <w:szCs w:val="18"/>
              </w:rPr>
              <w:t>S</w:t>
            </w:r>
          </w:p>
        </w:tc>
        <w:tc>
          <w:tcPr>
            <w:tcW w:w="2912" w:type="dxa"/>
            <w:shd w:val="clear" w:color="auto" w:fill="BFBFBF"/>
          </w:tcPr>
          <w:p w14:paraId="43D59D03" w14:textId="77777777" w:rsidR="006A5594" w:rsidRPr="00A32054" w:rsidRDefault="006A5594" w:rsidP="000516BC">
            <w:pPr>
              <w:pStyle w:val="TAH"/>
              <w:rPr>
                <w:szCs w:val="18"/>
              </w:rPr>
            </w:pPr>
            <w:r w:rsidRPr="00BB224E">
              <w:rPr>
                <w:szCs w:val="18"/>
              </w:rPr>
              <w:t>Information Type / Legal Values</w:t>
            </w:r>
          </w:p>
        </w:tc>
        <w:tc>
          <w:tcPr>
            <w:tcW w:w="3108" w:type="dxa"/>
            <w:shd w:val="clear" w:color="auto" w:fill="BFBFBF"/>
          </w:tcPr>
          <w:p w14:paraId="74F56044" w14:textId="77777777" w:rsidR="006A5594" w:rsidRPr="004544E4" w:rsidRDefault="006A5594" w:rsidP="000516BC">
            <w:pPr>
              <w:pStyle w:val="TAH"/>
              <w:rPr>
                <w:szCs w:val="18"/>
              </w:rPr>
            </w:pPr>
            <w:r w:rsidRPr="004544E4">
              <w:rPr>
                <w:szCs w:val="18"/>
              </w:rPr>
              <w:t>Comment</w:t>
            </w:r>
          </w:p>
        </w:tc>
      </w:tr>
      <w:tr w:rsidR="006A5594" w:rsidRPr="009B1F2D" w14:paraId="6FFC3595" w14:textId="77777777" w:rsidTr="00311DB3">
        <w:trPr>
          <w:jc w:val="center"/>
        </w:trPr>
        <w:tc>
          <w:tcPr>
            <w:tcW w:w="2818" w:type="dxa"/>
          </w:tcPr>
          <w:p w14:paraId="7F6CCFA6"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0C67153C" w14:textId="77777777" w:rsidR="006A5594" w:rsidRPr="00846C5C" w:rsidRDefault="006A5594" w:rsidP="007056CE">
            <w:pPr>
              <w:pStyle w:val="TAL"/>
              <w:jc w:val="center"/>
              <w:rPr>
                <w:szCs w:val="18"/>
              </w:rPr>
            </w:pPr>
            <w:r w:rsidRPr="009B1F2D">
              <w:rPr>
                <w:szCs w:val="18"/>
              </w:rPr>
              <w:t>M</w:t>
            </w:r>
          </w:p>
        </w:tc>
        <w:tc>
          <w:tcPr>
            <w:tcW w:w="2912" w:type="dxa"/>
          </w:tcPr>
          <w:p w14:paraId="69A65112" w14:textId="2054070D" w:rsidR="006A5594" w:rsidRPr="004544E4" w:rsidRDefault="006A5594" w:rsidP="000516BC">
            <w:pPr>
              <w:pStyle w:val="TAL"/>
              <w:rPr>
                <w:szCs w:val="18"/>
              </w:rPr>
            </w:pPr>
            <w:del w:id="280" w:author="Author">
              <w:r w:rsidRPr="00BB224E" w:rsidDel="002567F4">
                <w:rPr>
                  <w:szCs w:val="18"/>
                </w:rPr>
                <w:delText xml:space="preserve">It shall carry the </w:delText>
              </w:r>
              <w:r w:rsidRPr="00A32054" w:rsidDel="002567F4">
                <w:rPr>
                  <w:szCs w:val="18"/>
                </w:rPr>
                <w:delText>ManagedEntity class name.</w:delText>
              </w:r>
            </w:del>
            <w:proofErr w:type="spellStart"/>
            <w:ins w:id="281" w:author="Author">
              <w:r w:rsidR="002567F4">
                <w:rPr>
                  <w:szCs w:val="18"/>
                </w:rPr>
                <w:t>ManagedEntity.objectClass</w:t>
              </w:r>
            </w:ins>
            <w:proofErr w:type="spellEnd"/>
          </w:p>
        </w:tc>
        <w:tc>
          <w:tcPr>
            <w:tcW w:w="3108" w:type="dxa"/>
          </w:tcPr>
          <w:p w14:paraId="2C811B2C" w14:textId="77777777" w:rsidR="006A5594" w:rsidRPr="001E0433" w:rsidRDefault="006A5594" w:rsidP="000516BC">
            <w:pPr>
              <w:pStyle w:val="TAL"/>
              <w:rPr>
                <w:szCs w:val="18"/>
              </w:rPr>
            </w:pPr>
            <w:r w:rsidRPr="002B66C8">
              <w:rPr>
                <w:szCs w:val="18"/>
              </w:rPr>
              <w:t>It specifies the class name of the IOC. A network event has occu</w:t>
            </w:r>
            <w:r w:rsidRPr="007E2C0D">
              <w:rPr>
                <w:szCs w:val="18"/>
              </w:rPr>
              <w:t>rred in an instance of this class.</w:t>
            </w:r>
          </w:p>
        </w:tc>
      </w:tr>
      <w:tr w:rsidR="006A5594" w:rsidRPr="009B1F2D" w14:paraId="439A15A1" w14:textId="77777777" w:rsidTr="00311DB3">
        <w:trPr>
          <w:jc w:val="center"/>
        </w:trPr>
        <w:tc>
          <w:tcPr>
            <w:tcW w:w="2818" w:type="dxa"/>
          </w:tcPr>
          <w:p w14:paraId="39A083B9"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5DEA2DF1" w14:textId="77777777" w:rsidR="006A5594" w:rsidRPr="00846C5C" w:rsidRDefault="006A5594" w:rsidP="007056CE">
            <w:pPr>
              <w:pStyle w:val="TAL"/>
              <w:jc w:val="center"/>
              <w:rPr>
                <w:szCs w:val="18"/>
              </w:rPr>
            </w:pPr>
            <w:r w:rsidRPr="009B1F2D">
              <w:rPr>
                <w:szCs w:val="18"/>
              </w:rPr>
              <w:t>M</w:t>
            </w:r>
          </w:p>
        </w:tc>
        <w:tc>
          <w:tcPr>
            <w:tcW w:w="2912" w:type="dxa"/>
          </w:tcPr>
          <w:p w14:paraId="7BF1594E" w14:textId="6C42A56B" w:rsidR="006A5594" w:rsidRPr="00A32054" w:rsidDel="00F92894" w:rsidRDefault="00F92894" w:rsidP="000516BC">
            <w:pPr>
              <w:pStyle w:val="TAL"/>
              <w:rPr>
                <w:del w:id="282" w:author="Author"/>
                <w:szCs w:val="18"/>
              </w:rPr>
            </w:pPr>
            <w:proofErr w:type="spellStart"/>
            <w:ins w:id="283" w:author="Author">
              <w:r>
                <w:rPr>
                  <w:szCs w:val="18"/>
                </w:rPr>
                <w:t>ManagedEntity.objectInstance</w:t>
              </w:r>
            </w:ins>
            <w:proofErr w:type="spellEnd"/>
            <w:del w:id="284" w:author="Author">
              <w:r w:rsidR="006A5594" w:rsidRPr="00BB224E" w:rsidDel="00F92894">
                <w:rPr>
                  <w:szCs w:val="18"/>
                </w:rPr>
                <w:delText>It shall carry</w:delText>
              </w:r>
            </w:del>
          </w:p>
          <w:p w14:paraId="74FBEE9B" w14:textId="2CB30E91" w:rsidR="006A5594" w:rsidRPr="004544E4" w:rsidRDefault="006A5594" w:rsidP="000516BC">
            <w:pPr>
              <w:pStyle w:val="TAL"/>
              <w:rPr>
                <w:szCs w:val="18"/>
              </w:rPr>
            </w:pPr>
            <w:del w:id="285" w:author="Author">
              <w:r w:rsidRPr="004544E4" w:rsidDel="00F92894">
                <w:rPr>
                  <w:szCs w:val="18"/>
                </w:rPr>
                <w:delText>the DN of the ManagedEntitiy.</w:delText>
              </w:r>
            </w:del>
          </w:p>
        </w:tc>
        <w:tc>
          <w:tcPr>
            <w:tcW w:w="3108" w:type="dxa"/>
          </w:tcPr>
          <w:p w14:paraId="7FFDB873" w14:textId="77777777" w:rsidR="006A5594" w:rsidRPr="001E0433" w:rsidRDefault="006A5594" w:rsidP="000516BC">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A5594" w:rsidRPr="009B1F2D" w14:paraId="25F9FBD3" w14:textId="77777777" w:rsidTr="00311DB3">
        <w:trPr>
          <w:jc w:val="center"/>
        </w:trPr>
        <w:tc>
          <w:tcPr>
            <w:tcW w:w="2818" w:type="dxa"/>
          </w:tcPr>
          <w:p w14:paraId="093C9317"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73E38569" w14:textId="77777777" w:rsidR="006A5594" w:rsidRPr="00846C5C" w:rsidRDefault="006A5594" w:rsidP="007056CE">
            <w:pPr>
              <w:pStyle w:val="TAL"/>
              <w:jc w:val="center"/>
              <w:rPr>
                <w:szCs w:val="18"/>
              </w:rPr>
            </w:pPr>
            <w:r w:rsidRPr="009B1F2D">
              <w:rPr>
                <w:szCs w:val="18"/>
              </w:rPr>
              <w:t>M</w:t>
            </w:r>
          </w:p>
        </w:tc>
        <w:tc>
          <w:tcPr>
            <w:tcW w:w="2912" w:type="dxa"/>
          </w:tcPr>
          <w:p w14:paraId="7A8205DA"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3108" w:type="dxa"/>
          </w:tcPr>
          <w:p w14:paraId="69276E02" w14:textId="77777777" w:rsidR="006A5594" w:rsidRPr="001E0433" w:rsidRDefault="006A5594" w:rsidP="000516BC">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28B43FA2" w14:textId="77777777" w:rsidR="006A5594" w:rsidRPr="009C1028" w:rsidRDefault="006A5594" w:rsidP="000516BC">
            <w:pPr>
              <w:pStyle w:val="TAL"/>
              <w:rPr>
                <w:szCs w:val="18"/>
              </w:rPr>
            </w:pPr>
          </w:p>
        </w:tc>
      </w:tr>
      <w:tr w:rsidR="006A5594" w:rsidRPr="009B1F2D" w14:paraId="3E2060BF" w14:textId="77777777" w:rsidTr="00311DB3">
        <w:trPr>
          <w:jc w:val="center"/>
        </w:trPr>
        <w:tc>
          <w:tcPr>
            <w:tcW w:w="2818" w:type="dxa"/>
          </w:tcPr>
          <w:p w14:paraId="023E9C8E" w14:textId="77777777" w:rsidR="006A5594" w:rsidRPr="001D11CC" w:rsidRDefault="006A5594" w:rsidP="000516BC">
            <w:pPr>
              <w:pStyle w:val="TAL"/>
              <w:rPr>
                <w:rFonts w:cs="Arial"/>
                <w:szCs w:val="18"/>
              </w:rPr>
            </w:pPr>
            <w:proofErr w:type="spellStart"/>
            <w:r w:rsidRPr="001D11CC">
              <w:rPr>
                <w:rFonts w:cs="Arial"/>
                <w:szCs w:val="18"/>
              </w:rPr>
              <w:t>notificationType</w:t>
            </w:r>
            <w:proofErr w:type="spellEnd"/>
          </w:p>
        </w:tc>
        <w:tc>
          <w:tcPr>
            <w:tcW w:w="397" w:type="dxa"/>
          </w:tcPr>
          <w:p w14:paraId="3708B154" w14:textId="77777777" w:rsidR="006A5594" w:rsidRPr="005563DD" w:rsidRDefault="006A5594" w:rsidP="007056CE">
            <w:pPr>
              <w:pStyle w:val="TAL"/>
              <w:jc w:val="center"/>
              <w:rPr>
                <w:szCs w:val="18"/>
              </w:rPr>
            </w:pPr>
            <w:r w:rsidRPr="005563DD">
              <w:rPr>
                <w:szCs w:val="18"/>
              </w:rPr>
              <w:t>M</w:t>
            </w:r>
          </w:p>
        </w:tc>
        <w:tc>
          <w:tcPr>
            <w:tcW w:w="2912" w:type="dxa"/>
          </w:tcPr>
          <w:p w14:paraId="6387B0C4" w14:textId="77777777" w:rsidR="006A5594" w:rsidRPr="00A32054" w:rsidRDefault="006A5594" w:rsidP="000516BC">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67954A75" w14:textId="77777777" w:rsidR="006A5594" w:rsidRPr="004544E4" w:rsidRDefault="006A5594" w:rsidP="000516BC">
            <w:pPr>
              <w:pStyle w:val="TAL"/>
              <w:rPr>
                <w:szCs w:val="18"/>
              </w:rPr>
            </w:pPr>
          </w:p>
        </w:tc>
        <w:tc>
          <w:tcPr>
            <w:tcW w:w="3108" w:type="dxa"/>
          </w:tcPr>
          <w:p w14:paraId="655662FD" w14:textId="77777777" w:rsidR="006A5594" w:rsidRPr="002B66C8" w:rsidRDefault="006A5594" w:rsidP="000516BC">
            <w:pPr>
              <w:pStyle w:val="TAL"/>
              <w:rPr>
                <w:szCs w:val="18"/>
                <w:lang w:eastAsia="zh-CN"/>
              </w:rPr>
            </w:pPr>
            <w:r w:rsidRPr="002B66C8">
              <w:rPr>
                <w:szCs w:val="18"/>
              </w:rPr>
              <w:t>It specifies the type of notification.</w:t>
            </w:r>
          </w:p>
        </w:tc>
      </w:tr>
      <w:tr w:rsidR="006A5594" w:rsidRPr="009B1F2D" w14:paraId="5CEF7DC6" w14:textId="77777777" w:rsidTr="00311DB3">
        <w:trPr>
          <w:jc w:val="center"/>
        </w:trPr>
        <w:tc>
          <w:tcPr>
            <w:tcW w:w="2818" w:type="dxa"/>
          </w:tcPr>
          <w:p w14:paraId="7B2C5B3F"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6FB5743F" w14:textId="77777777" w:rsidR="006A5594" w:rsidRPr="005563DD" w:rsidRDefault="006A5594" w:rsidP="007056CE">
            <w:pPr>
              <w:pStyle w:val="TAL"/>
              <w:jc w:val="center"/>
              <w:rPr>
                <w:szCs w:val="18"/>
              </w:rPr>
            </w:pPr>
            <w:r w:rsidRPr="005563DD">
              <w:rPr>
                <w:szCs w:val="18"/>
              </w:rPr>
              <w:t>M</w:t>
            </w:r>
          </w:p>
        </w:tc>
        <w:tc>
          <w:tcPr>
            <w:tcW w:w="2912" w:type="dxa"/>
          </w:tcPr>
          <w:p w14:paraId="1F39988A" w14:textId="77777777" w:rsidR="006A5594" w:rsidRPr="00846C5C" w:rsidRDefault="006A5594" w:rsidP="000516BC">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7F9D9F26" w14:textId="77777777" w:rsidR="006A5594" w:rsidRPr="004544E4" w:rsidRDefault="006A5594" w:rsidP="000516BC">
            <w:pPr>
              <w:pStyle w:val="TAL"/>
              <w:rPr>
                <w:szCs w:val="18"/>
              </w:rPr>
            </w:pPr>
            <w:r w:rsidRPr="00BB224E">
              <w:rPr>
                <w:szCs w:val="18"/>
              </w:rPr>
              <w:t>The semantics of Generalised Time specified by ITU-</w:t>
            </w:r>
            <w:proofErr w:type="gramStart"/>
            <w:r w:rsidRPr="00BB224E">
              <w:rPr>
                <w:szCs w:val="18"/>
              </w:rPr>
              <w:t>T[</w:t>
            </w:r>
            <w:proofErr w:type="gramEnd"/>
            <w:r w:rsidRPr="00BB224E">
              <w:rPr>
                <w:szCs w:val="18"/>
              </w:rPr>
              <w:t xml:space="preserve">17] </w:t>
            </w:r>
            <w:r w:rsidRPr="00A32054">
              <w:rPr>
                <w:szCs w:val="18"/>
              </w:rPr>
              <w:t>shall be used here.</w:t>
            </w:r>
          </w:p>
        </w:tc>
      </w:tr>
      <w:tr w:rsidR="006A5594" w:rsidRPr="009B1F2D" w14:paraId="611153E8" w14:textId="77777777" w:rsidTr="00311DB3">
        <w:trPr>
          <w:jc w:val="center"/>
        </w:trPr>
        <w:tc>
          <w:tcPr>
            <w:tcW w:w="2818" w:type="dxa"/>
          </w:tcPr>
          <w:p w14:paraId="6AB8F044"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53E64AA7" w14:textId="77777777" w:rsidR="006A5594" w:rsidRPr="005563DD" w:rsidRDefault="006A5594" w:rsidP="007056CE">
            <w:pPr>
              <w:pStyle w:val="TAL"/>
              <w:jc w:val="center"/>
              <w:rPr>
                <w:szCs w:val="18"/>
              </w:rPr>
            </w:pPr>
            <w:r w:rsidRPr="005563DD">
              <w:rPr>
                <w:szCs w:val="18"/>
              </w:rPr>
              <w:t>M</w:t>
            </w:r>
          </w:p>
        </w:tc>
        <w:tc>
          <w:tcPr>
            <w:tcW w:w="2912" w:type="dxa"/>
          </w:tcPr>
          <w:p w14:paraId="44CABC5D" w14:textId="36964093" w:rsidR="006A5594" w:rsidRPr="004544E4" w:rsidRDefault="006A5594" w:rsidP="000516BC">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30A91181" w14:textId="77777777" w:rsidR="006A5594" w:rsidRPr="002B66C8" w:rsidRDefault="006A5594" w:rsidP="000516BC">
            <w:pPr>
              <w:pStyle w:val="TAL"/>
              <w:rPr>
                <w:szCs w:val="18"/>
              </w:rPr>
            </w:pPr>
            <w:r w:rsidRPr="002B66C8">
              <w:rPr>
                <w:szCs w:val="18"/>
              </w:rPr>
              <w:t xml:space="preserve"> -</w:t>
            </w:r>
          </w:p>
        </w:tc>
      </w:tr>
      <w:tr w:rsidR="006A5594" w:rsidRPr="009B1F2D" w14:paraId="06DC2637" w14:textId="77777777" w:rsidTr="00311DB3">
        <w:trPr>
          <w:jc w:val="center"/>
        </w:trPr>
        <w:tc>
          <w:tcPr>
            <w:tcW w:w="2818" w:type="dxa"/>
          </w:tcPr>
          <w:p w14:paraId="70CCE782" w14:textId="77777777" w:rsidR="006A5594" w:rsidRPr="001D11CC" w:rsidRDefault="006A5594" w:rsidP="000516BC">
            <w:pPr>
              <w:pStyle w:val="TAL"/>
              <w:rPr>
                <w:rFonts w:cs="Arial"/>
                <w:szCs w:val="18"/>
              </w:rPr>
            </w:pPr>
            <w:proofErr w:type="spellStart"/>
            <w:r w:rsidRPr="001D11CC">
              <w:rPr>
                <w:rFonts w:cs="Arial"/>
                <w:szCs w:val="18"/>
              </w:rPr>
              <w:t>correlatedNotifications</w:t>
            </w:r>
            <w:proofErr w:type="spellEnd"/>
          </w:p>
        </w:tc>
        <w:tc>
          <w:tcPr>
            <w:tcW w:w="397" w:type="dxa"/>
          </w:tcPr>
          <w:p w14:paraId="7FDA6C92" w14:textId="77777777" w:rsidR="006A5594" w:rsidRPr="005563DD" w:rsidRDefault="006A5594" w:rsidP="007056CE">
            <w:pPr>
              <w:pStyle w:val="TAL"/>
              <w:jc w:val="center"/>
              <w:rPr>
                <w:szCs w:val="18"/>
              </w:rPr>
            </w:pPr>
            <w:r w:rsidRPr="005563DD">
              <w:rPr>
                <w:szCs w:val="18"/>
              </w:rPr>
              <w:t>CM</w:t>
            </w:r>
          </w:p>
        </w:tc>
        <w:tc>
          <w:tcPr>
            <w:tcW w:w="2912" w:type="dxa"/>
          </w:tcPr>
          <w:p w14:paraId="7984111A" w14:textId="77777777" w:rsidR="006A5594" w:rsidRPr="00846C5C" w:rsidRDefault="006A5594" w:rsidP="000516BC">
            <w:pPr>
              <w:pStyle w:val="TAL"/>
              <w:rPr>
                <w:szCs w:val="18"/>
              </w:rPr>
            </w:pPr>
            <w:r w:rsidRPr="009B1F2D">
              <w:rPr>
                <w:szCs w:val="18"/>
              </w:rPr>
              <w:t>It specifies a set of notifications that are correlated to the subject notification.</w:t>
            </w:r>
          </w:p>
        </w:tc>
        <w:tc>
          <w:tcPr>
            <w:tcW w:w="3108" w:type="dxa"/>
          </w:tcPr>
          <w:p w14:paraId="5A90FA38" w14:textId="77777777" w:rsidR="006A5594" w:rsidRPr="002B66C8" w:rsidRDefault="006A5594" w:rsidP="000516BC">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B44580" w:rsidRPr="009B1F2D" w14:paraId="675C4B02" w14:textId="77777777" w:rsidTr="00311DB3">
        <w:trPr>
          <w:jc w:val="center"/>
        </w:trPr>
        <w:tc>
          <w:tcPr>
            <w:tcW w:w="2818" w:type="dxa"/>
          </w:tcPr>
          <w:p w14:paraId="46B2C6B9" w14:textId="77777777" w:rsidR="00B44580" w:rsidRPr="001D11CC" w:rsidRDefault="00B44580" w:rsidP="006B0A73">
            <w:pPr>
              <w:pStyle w:val="TAL"/>
              <w:rPr>
                <w:rFonts w:cs="Arial"/>
                <w:szCs w:val="18"/>
              </w:rPr>
            </w:pPr>
            <w:proofErr w:type="spellStart"/>
            <w:r w:rsidRPr="001D11CC">
              <w:rPr>
                <w:rFonts w:cs="Arial"/>
                <w:szCs w:val="18"/>
              </w:rPr>
              <w:t>additionalText</w:t>
            </w:r>
            <w:proofErr w:type="spellEnd"/>
          </w:p>
        </w:tc>
        <w:tc>
          <w:tcPr>
            <w:tcW w:w="397" w:type="dxa"/>
          </w:tcPr>
          <w:p w14:paraId="537E90A1" w14:textId="77777777" w:rsidR="00B44580" w:rsidRPr="005563DD" w:rsidRDefault="00B44580" w:rsidP="006B0A73">
            <w:pPr>
              <w:pStyle w:val="TAL"/>
              <w:jc w:val="center"/>
              <w:rPr>
                <w:szCs w:val="18"/>
              </w:rPr>
            </w:pPr>
            <w:r w:rsidRPr="005563DD">
              <w:rPr>
                <w:szCs w:val="18"/>
              </w:rPr>
              <w:t>O</w:t>
            </w:r>
          </w:p>
        </w:tc>
        <w:tc>
          <w:tcPr>
            <w:tcW w:w="2912" w:type="dxa"/>
          </w:tcPr>
          <w:p w14:paraId="397F6022" w14:textId="77777777" w:rsidR="00B44580" w:rsidRPr="00BB224E" w:rsidRDefault="00B44580" w:rsidP="006B0A73">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6697C48D" w14:textId="77777777" w:rsidR="00B44580" w:rsidRPr="004544E4" w:rsidRDefault="00B44580" w:rsidP="006B0A73">
            <w:pPr>
              <w:pStyle w:val="TAL"/>
              <w:rPr>
                <w:szCs w:val="18"/>
              </w:rPr>
            </w:pPr>
            <w:r w:rsidRPr="00A32054">
              <w:rPr>
                <w:szCs w:val="18"/>
              </w:rPr>
              <w:t>-</w:t>
            </w:r>
          </w:p>
        </w:tc>
      </w:tr>
      <w:tr w:rsidR="00B44580" w:rsidRPr="009B1F2D" w14:paraId="11092F9A" w14:textId="77777777" w:rsidTr="00311DB3">
        <w:trPr>
          <w:jc w:val="center"/>
        </w:trPr>
        <w:tc>
          <w:tcPr>
            <w:tcW w:w="2818" w:type="dxa"/>
          </w:tcPr>
          <w:p w14:paraId="5AB67A3F" w14:textId="77777777" w:rsidR="00B44580" w:rsidRPr="001D11CC" w:rsidRDefault="00B44580" w:rsidP="006B0A73">
            <w:pPr>
              <w:pStyle w:val="TAL"/>
              <w:rPr>
                <w:rFonts w:cs="Arial"/>
                <w:szCs w:val="18"/>
              </w:rPr>
            </w:pPr>
            <w:proofErr w:type="spellStart"/>
            <w:r w:rsidRPr="001D11CC">
              <w:rPr>
                <w:rFonts w:cs="Arial"/>
                <w:szCs w:val="18"/>
              </w:rPr>
              <w:t>sourceIndicator</w:t>
            </w:r>
            <w:proofErr w:type="spellEnd"/>
          </w:p>
        </w:tc>
        <w:tc>
          <w:tcPr>
            <w:tcW w:w="397" w:type="dxa"/>
          </w:tcPr>
          <w:p w14:paraId="257C99A8" w14:textId="77777777" w:rsidR="00B44580" w:rsidRPr="005563DD" w:rsidRDefault="00B44580" w:rsidP="006B0A73">
            <w:pPr>
              <w:pStyle w:val="TAL"/>
              <w:jc w:val="center"/>
              <w:rPr>
                <w:szCs w:val="18"/>
              </w:rPr>
            </w:pPr>
            <w:r w:rsidRPr="005563DD">
              <w:rPr>
                <w:szCs w:val="18"/>
              </w:rPr>
              <w:t>O</w:t>
            </w:r>
          </w:p>
        </w:tc>
        <w:tc>
          <w:tcPr>
            <w:tcW w:w="2912" w:type="dxa"/>
          </w:tcPr>
          <w:p w14:paraId="381F828C" w14:textId="77777777" w:rsidR="00B44580" w:rsidRPr="00846C5C" w:rsidRDefault="00B44580" w:rsidP="006B0A73">
            <w:pPr>
              <w:pStyle w:val="TAL"/>
              <w:rPr>
                <w:szCs w:val="18"/>
              </w:rPr>
            </w:pPr>
            <w:proofErr w:type="gramStart"/>
            <w:r w:rsidRPr="009B1F2D">
              <w:rPr>
                <w:szCs w:val="18"/>
              </w:rPr>
              <w:t>ENUM(</w:t>
            </w:r>
            <w:proofErr w:type="gramEnd"/>
          </w:p>
          <w:p w14:paraId="2BDFF766" w14:textId="77777777" w:rsidR="00B44580" w:rsidRPr="00A32054" w:rsidRDefault="00B44580" w:rsidP="006B0A73">
            <w:pPr>
              <w:pStyle w:val="TAL"/>
              <w:rPr>
                <w:szCs w:val="18"/>
              </w:rPr>
            </w:pPr>
            <w:proofErr w:type="spellStart"/>
            <w:r w:rsidRPr="00BB224E">
              <w:rPr>
                <w:szCs w:val="18"/>
              </w:rPr>
              <w:t>Resource_operation</w:t>
            </w:r>
            <w:proofErr w:type="spellEnd"/>
            <w:r w:rsidRPr="00BB224E">
              <w:rPr>
                <w:szCs w:val="18"/>
              </w:rPr>
              <w:t>,</w:t>
            </w:r>
          </w:p>
          <w:p w14:paraId="4A22C2EB" w14:textId="77777777" w:rsidR="00B44580" w:rsidRPr="004544E4" w:rsidRDefault="00B44580" w:rsidP="006B0A73">
            <w:pPr>
              <w:pStyle w:val="TAL"/>
              <w:rPr>
                <w:szCs w:val="18"/>
              </w:rPr>
            </w:pPr>
            <w:proofErr w:type="spellStart"/>
            <w:r w:rsidRPr="004544E4">
              <w:rPr>
                <w:szCs w:val="18"/>
              </w:rPr>
              <w:t>Management_operation</w:t>
            </w:r>
            <w:proofErr w:type="spellEnd"/>
            <w:r w:rsidRPr="004544E4">
              <w:rPr>
                <w:szCs w:val="18"/>
              </w:rPr>
              <w:t>,</w:t>
            </w:r>
          </w:p>
          <w:p w14:paraId="329C9A6C" w14:textId="77777777" w:rsidR="00B44580" w:rsidRPr="002B66C8" w:rsidRDefault="00B44580" w:rsidP="006B0A73">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08" w:type="dxa"/>
          </w:tcPr>
          <w:p w14:paraId="3CDCEE09" w14:textId="77777777" w:rsidR="00B44580" w:rsidRPr="00AC292E" w:rsidRDefault="00B44580" w:rsidP="006B0A73">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02A4B015" w14:textId="77777777" w:rsidR="00B44580" w:rsidRPr="00D12BCB" w:rsidRDefault="00B44580" w:rsidP="006B0A73">
            <w:pPr>
              <w:pStyle w:val="TAL"/>
              <w:rPr>
                <w:szCs w:val="18"/>
              </w:rPr>
            </w:pPr>
            <w:r w:rsidRPr="006623B1">
              <w:rPr>
                <w:szCs w:val="18"/>
              </w:rPr>
              <w:t xml:space="preserve">1. resource operation: The notification was generated in response to an internal operation of the </w:t>
            </w:r>
            <w:proofErr w:type="gramStart"/>
            <w:r w:rsidRPr="006623B1">
              <w:rPr>
                <w:szCs w:val="18"/>
              </w:rPr>
              <w:t>resource;</w:t>
            </w:r>
            <w:proofErr w:type="gramEnd"/>
          </w:p>
          <w:p w14:paraId="0303BCD2" w14:textId="77777777" w:rsidR="00B44580" w:rsidRPr="009030C2" w:rsidRDefault="00B44580" w:rsidP="006B0A73">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 xml:space="preserve">boundary external to the managed </w:t>
            </w:r>
            <w:proofErr w:type="gramStart"/>
            <w:r w:rsidRPr="00230F73">
              <w:rPr>
                <w:szCs w:val="18"/>
              </w:rPr>
              <w:t>object;</w:t>
            </w:r>
            <w:proofErr w:type="gramEnd"/>
          </w:p>
          <w:p w14:paraId="416F77B1" w14:textId="77777777" w:rsidR="00B44580" w:rsidRPr="001D11CC" w:rsidRDefault="00B44580" w:rsidP="006B0A73">
            <w:pPr>
              <w:pStyle w:val="TAL"/>
              <w:rPr>
                <w:szCs w:val="18"/>
              </w:rPr>
            </w:pPr>
            <w:r w:rsidRPr="00F4769C">
              <w:rPr>
                <w:szCs w:val="18"/>
              </w:rPr>
              <w:t>3. SON operation: The notification was generated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6C4FA300" w14:textId="77777777" w:rsidR="00B44580" w:rsidRPr="001D11CC" w:rsidRDefault="00B44580"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62D2A2A" w14:textId="77777777" w:rsidR="00B44580" w:rsidRPr="001D11CC" w:rsidRDefault="00B44580" w:rsidP="006B0A73">
            <w:pPr>
              <w:pStyle w:val="TAL"/>
              <w:rPr>
                <w:rFonts w:ascii="Helvetica" w:hAnsi="Helvetica"/>
                <w:szCs w:val="18"/>
              </w:rPr>
            </w:pPr>
          </w:p>
          <w:p w14:paraId="4DB76E24" w14:textId="77777777" w:rsidR="00B44580" w:rsidRPr="001D11CC" w:rsidRDefault="00B44580"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741ED813" w14:textId="77777777" w:rsidTr="00311DB3">
        <w:trPr>
          <w:jc w:val="center"/>
        </w:trPr>
        <w:tc>
          <w:tcPr>
            <w:tcW w:w="2818" w:type="dxa"/>
          </w:tcPr>
          <w:p w14:paraId="2873D63A" w14:textId="77777777" w:rsidR="006A5594" w:rsidRPr="001D11CC" w:rsidRDefault="006A5594" w:rsidP="000516BC">
            <w:pPr>
              <w:pStyle w:val="TAL"/>
              <w:rPr>
                <w:rFonts w:cs="Arial"/>
                <w:szCs w:val="18"/>
              </w:rPr>
            </w:pPr>
            <w:proofErr w:type="spellStart"/>
            <w:r w:rsidRPr="001D11CC">
              <w:rPr>
                <w:rFonts w:cs="Arial"/>
                <w:szCs w:val="18"/>
              </w:rPr>
              <w:t>attributeList</w:t>
            </w:r>
            <w:proofErr w:type="spellEnd"/>
          </w:p>
        </w:tc>
        <w:tc>
          <w:tcPr>
            <w:tcW w:w="397" w:type="dxa"/>
          </w:tcPr>
          <w:p w14:paraId="7EEE3A25" w14:textId="77777777" w:rsidR="006A5594" w:rsidRPr="005563DD" w:rsidRDefault="006A5594" w:rsidP="007056CE">
            <w:pPr>
              <w:pStyle w:val="TAL"/>
              <w:jc w:val="center"/>
              <w:rPr>
                <w:szCs w:val="18"/>
              </w:rPr>
            </w:pPr>
            <w:r w:rsidRPr="005563DD">
              <w:rPr>
                <w:szCs w:val="18"/>
              </w:rPr>
              <w:t>O</w:t>
            </w:r>
          </w:p>
        </w:tc>
        <w:tc>
          <w:tcPr>
            <w:tcW w:w="2912" w:type="dxa"/>
          </w:tcPr>
          <w:p w14:paraId="14399DCC" w14:textId="77777777" w:rsidR="006A5594" w:rsidRPr="00BB224E" w:rsidRDefault="006A5594" w:rsidP="000516BC">
            <w:pPr>
              <w:pStyle w:val="TAL"/>
              <w:rPr>
                <w:szCs w:val="18"/>
              </w:rPr>
            </w:pPr>
            <w:r w:rsidRPr="009B1F2D">
              <w:rPr>
                <w:szCs w:val="18"/>
              </w:rPr>
              <w:t>LIST O</w:t>
            </w:r>
            <w:r w:rsidRPr="00846C5C">
              <w:rPr>
                <w:szCs w:val="18"/>
              </w:rPr>
              <w:t xml:space="preserve">F SEQUENCE &lt;AttributeName, </w:t>
            </w:r>
            <w:proofErr w:type="spellStart"/>
            <w:r w:rsidRPr="00846C5C">
              <w:rPr>
                <w:szCs w:val="18"/>
              </w:rPr>
              <w:t>AttributeValue</w:t>
            </w:r>
            <w:proofErr w:type="spellEnd"/>
            <w:r w:rsidRPr="00846C5C">
              <w:rPr>
                <w:szCs w:val="18"/>
              </w:rPr>
              <w:t>&gt;</w:t>
            </w:r>
          </w:p>
        </w:tc>
        <w:tc>
          <w:tcPr>
            <w:tcW w:w="3108" w:type="dxa"/>
          </w:tcPr>
          <w:p w14:paraId="0167546F" w14:textId="77777777" w:rsidR="006A5594" w:rsidRPr="004544E4" w:rsidRDefault="006A5594" w:rsidP="000516BC">
            <w:pPr>
              <w:pStyle w:val="TAL"/>
              <w:rPr>
                <w:szCs w:val="18"/>
              </w:rPr>
            </w:pPr>
            <w:r w:rsidRPr="00A32054">
              <w:rPr>
                <w:szCs w:val="18"/>
              </w:rPr>
              <w:t>The attributes (name/value pairs) of the deleted MOI.</w:t>
            </w:r>
          </w:p>
        </w:tc>
      </w:tr>
    </w:tbl>
    <w:p w14:paraId="5E54421E" w14:textId="77777777" w:rsidR="006A5594" w:rsidRDefault="006A5594" w:rsidP="006A5594">
      <w:pPr>
        <w:pStyle w:val="B10"/>
        <w:ind w:left="0" w:firstLine="0"/>
        <w:rPr>
          <w:b/>
          <w:bCs/>
          <w:lang w:val="en-US" w:eastAsia="zh-CN"/>
        </w:rPr>
      </w:pPr>
    </w:p>
    <w:p w14:paraId="61796FF5" w14:textId="77777777" w:rsidR="006A5594" w:rsidRDefault="006A5594" w:rsidP="006A5594">
      <w:pPr>
        <w:pStyle w:val="Heading5"/>
      </w:pPr>
      <w:bookmarkStart w:id="286" w:name="_Toc20494388"/>
      <w:bookmarkStart w:id="287" w:name="_Toc26975408"/>
      <w:bookmarkStart w:id="288" w:name="_Toc35856281"/>
      <w:bookmarkStart w:id="289" w:name="_Toc44001133"/>
      <w:bookmarkStart w:id="290" w:name="_Toc51580732"/>
      <w:bookmarkStart w:id="291" w:name="_Toc52355995"/>
      <w:bookmarkStart w:id="292" w:name="_Toc55227565"/>
      <w:bookmarkStart w:id="293" w:name="_Toc130218867"/>
      <w:r>
        <w:lastRenderedPageBreak/>
        <w:t>11.1.1.8.3</w:t>
      </w:r>
      <w:r>
        <w:tab/>
        <w:t>Triggering event</w:t>
      </w:r>
      <w:bookmarkEnd w:id="286"/>
      <w:bookmarkEnd w:id="287"/>
      <w:bookmarkEnd w:id="288"/>
      <w:bookmarkEnd w:id="289"/>
      <w:bookmarkEnd w:id="290"/>
      <w:bookmarkEnd w:id="291"/>
      <w:bookmarkEnd w:id="292"/>
      <w:bookmarkEnd w:id="293"/>
    </w:p>
    <w:p w14:paraId="0AC8FBE6" w14:textId="77777777" w:rsidR="006A5594" w:rsidRDefault="006A5594" w:rsidP="006A5594">
      <w:pPr>
        <w:pStyle w:val="Heading6"/>
      </w:pPr>
      <w:bookmarkStart w:id="294" w:name="_Toc20494389"/>
      <w:bookmarkStart w:id="295" w:name="_Toc26975409"/>
      <w:bookmarkStart w:id="296" w:name="_Toc35856282"/>
      <w:bookmarkStart w:id="297" w:name="_Toc44001134"/>
      <w:bookmarkStart w:id="298" w:name="_Toc51580733"/>
      <w:bookmarkStart w:id="299" w:name="_Toc52355996"/>
      <w:bookmarkStart w:id="300" w:name="_Toc55227566"/>
      <w:bookmarkStart w:id="301" w:name="_Toc130218868"/>
      <w:r>
        <w:t>11.1.1.8.3.1</w:t>
      </w:r>
      <w:r>
        <w:tab/>
        <w:t>From-state</w:t>
      </w:r>
      <w:bookmarkEnd w:id="294"/>
      <w:bookmarkEnd w:id="295"/>
      <w:bookmarkEnd w:id="296"/>
      <w:bookmarkEnd w:id="297"/>
      <w:bookmarkEnd w:id="298"/>
      <w:bookmarkEnd w:id="299"/>
      <w:bookmarkEnd w:id="300"/>
      <w:bookmarkEnd w:id="301"/>
    </w:p>
    <w:p w14:paraId="5B745DA0" w14:textId="77777777" w:rsidR="006A5594" w:rsidRDefault="006A5594" w:rsidP="006A5594">
      <w:proofErr w:type="spellStart"/>
      <w:r>
        <w:t>stateBeforeObjectDeletion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6A5594" w:rsidRPr="009B1F2D" w14:paraId="38B0477D" w14:textId="77777777" w:rsidTr="001D11CC">
        <w:trPr>
          <w:jc w:val="center"/>
        </w:trPr>
        <w:tc>
          <w:tcPr>
            <w:tcW w:w="1851" w:type="pct"/>
            <w:shd w:val="clear" w:color="auto" w:fill="BFBFBF"/>
          </w:tcPr>
          <w:p w14:paraId="1A38B060" w14:textId="77777777" w:rsidR="006A5594" w:rsidRPr="004544E4" w:rsidRDefault="006A5594" w:rsidP="000516BC">
            <w:pPr>
              <w:pStyle w:val="TAH"/>
              <w:rPr>
                <w:rFonts w:cs="Arial"/>
                <w:szCs w:val="18"/>
              </w:rPr>
            </w:pPr>
            <w:r w:rsidRPr="004544E4">
              <w:rPr>
                <w:rFonts w:cs="Arial"/>
                <w:szCs w:val="18"/>
              </w:rPr>
              <w:t>Assertion Name</w:t>
            </w:r>
          </w:p>
        </w:tc>
        <w:tc>
          <w:tcPr>
            <w:tcW w:w="3149" w:type="pct"/>
            <w:shd w:val="clear" w:color="auto" w:fill="BFBFBF"/>
          </w:tcPr>
          <w:p w14:paraId="0BD2FFE9" w14:textId="77777777" w:rsidR="006A5594" w:rsidRPr="00846C5C" w:rsidRDefault="006A5594" w:rsidP="000516BC">
            <w:pPr>
              <w:pStyle w:val="TAH"/>
              <w:rPr>
                <w:szCs w:val="18"/>
              </w:rPr>
            </w:pPr>
            <w:r w:rsidRPr="009B1F2D">
              <w:rPr>
                <w:szCs w:val="18"/>
              </w:rPr>
              <w:t>Definition</w:t>
            </w:r>
          </w:p>
        </w:tc>
      </w:tr>
      <w:tr w:rsidR="006A5594" w:rsidRPr="009B1F2D" w14:paraId="5D625A70" w14:textId="77777777" w:rsidTr="001D11CC">
        <w:trPr>
          <w:jc w:val="center"/>
        </w:trPr>
        <w:tc>
          <w:tcPr>
            <w:tcW w:w="1851" w:type="pct"/>
          </w:tcPr>
          <w:p w14:paraId="5DB368F0" w14:textId="77777777" w:rsidR="006A5594" w:rsidRPr="001D11CC" w:rsidRDefault="006A5594" w:rsidP="000516BC">
            <w:pPr>
              <w:pStyle w:val="TAL"/>
              <w:rPr>
                <w:rFonts w:cs="Arial"/>
                <w:szCs w:val="18"/>
              </w:rPr>
            </w:pPr>
            <w:proofErr w:type="spellStart"/>
            <w:r w:rsidRPr="001D11CC">
              <w:rPr>
                <w:rFonts w:cs="Arial"/>
                <w:szCs w:val="18"/>
              </w:rPr>
              <w:t>stateBeforeObjectDeletion</w:t>
            </w:r>
            <w:proofErr w:type="spellEnd"/>
          </w:p>
        </w:tc>
        <w:tc>
          <w:tcPr>
            <w:tcW w:w="3149" w:type="pct"/>
          </w:tcPr>
          <w:p w14:paraId="46CDB9EC"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21347460" w14:textId="77777777" w:rsidR="006A5594" w:rsidRDefault="006A5594" w:rsidP="006A5594"/>
    <w:p w14:paraId="746139C0" w14:textId="77777777" w:rsidR="006A5594" w:rsidRDefault="006A5594" w:rsidP="006A5594">
      <w:pPr>
        <w:pStyle w:val="Heading6"/>
      </w:pPr>
      <w:bookmarkStart w:id="302" w:name="_Toc20494390"/>
      <w:bookmarkStart w:id="303" w:name="_Toc26975410"/>
      <w:bookmarkStart w:id="304" w:name="_Toc35856283"/>
      <w:bookmarkStart w:id="305" w:name="_Toc44001135"/>
      <w:bookmarkStart w:id="306" w:name="_Toc51580734"/>
      <w:bookmarkStart w:id="307" w:name="_Toc52355997"/>
      <w:bookmarkStart w:id="308" w:name="_Toc55227567"/>
      <w:bookmarkStart w:id="309" w:name="_Toc130218869"/>
      <w:r>
        <w:t>11.1.1.8.3.2</w:t>
      </w:r>
      <w:r>
        <w:tab/>
        <w:t>To-state</w:t>
      </w:r>
      <w:bookmarkEnd w:id="302"/>
      <w:bookmarkEnd w:id="303"/>
      <w:bookmarkEnd w:id="304"/>
      <w:bookmarkEnd w:id="305"/>
      <w:bookmarkEnd w:id="306"/>
      <w:bookmarkEnd w:id="307"/>
      <w:bookmarkEnd w:id="308"/>
      <w:bookmarkEnd w:id="309"/>
    </w:p>
    <w:p w14:paraId="50F16167" w14:textId="77777777" w:rsidR="006A5594" w:rsidRDefault="006A5594" w:rsidP="006A5594">
      <w:proofErr w:type="spellStart"/>
      <w:r>
        <w:t>stateAfterObjectDeletion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2"/>
        <w:gridCol w:w="6257"/>
      </w:tblGrid>
      <w:tr w:rsidR="006A5594" w:rsidRPr="009B1F2D" w14:paraId="51F54101" w14:textId="77777777" w:rsidTr="001D11CC">
        <w:trPr>
          <w:jc w:val="center"/>
        </w:trPr>
        <w:tc>
          <w:tcPr>
            <w:tcW w:w="1751" w:type="pct"/>
            <w:shd w:val="clear" w:color="auto" w:fill="BFBFBF"/>
          </w:tcPr>
          <w:p w14:paraId="57328090" w14:textId="77777777" w:rsidR="006A5594" w:rsidRPr="004544E4" w:rsidRDefault="006A5594" w:rsidP="000516BC">
            <w:pPr>
              <w:pStyle w:val="TAH"/>
              <w:rPr>
                <w:rFonts w:cs="Arial"/>
                <w:szCs w:val="18"/>
              </w:rPr>
            </w:pPr>
            <w:r w:rsidRPr="004544E4">
              <w:rPr>
                <w:rFonts w:cs="Arial"/>
                <w:szCs w:val="18"/>
              </w:rPr>
              <w:t>Assertion Name</w:t>
            </w:r>
          </w:p>
        </w:tc>
        <w:tc>
          <w:tcPr>
            <w:tcW w:w="3249" w:type="pct"/>
            <w:shd w:val="clear" w:color="auto" w:fill="BFBFBF"/>
          </w:tcPr>
          <w:p w14:paraId="477AED7A" w14:textId="77777777" w:rsidR="006A5594" w:rsidRPr="00846C5C" w:rsidRDefault="006A5594" w:rsidP="000516BC">
            <w:pPr>
              <w:pStyle w:val="TAH"/>
              <w:rPr>
                <w:szCs w:val="18"/>
              </w:rPr>
            </w:pPr>
            <w:r w:rsidRPr="009B1F2D">
              <w:rPr>
                <w:szCs w:val="18"/>
              </w:rPr>
              <w:t>Definition</w:t>
            </w:r>
          </w:p>
        </w:tc>
      </w:tr>
      <w:tr w:rsidR="006A5594" w:rsidRPr="009B1F2D" w14:paraId="363ADB38" w14:textId="77777777" w:rsidTr="001D11CC">
        <w:trPr>
          <w:jc w:val="center"/>
        </w:trPr>
        <w:tc>
          <w:tcPr>
            <w:tcW w:w="1751" w:type="pct"/>
          </w:tcPr>
          <w:p w14:paraId="48CB9B7B" w14:textId="77777777" w:rsidR="006A5594" w:rsidRPr="001D11CC" w:rsidRDefault="006A5594" w:rsidP="000516BC">
            <w:pPr>
              <w:pStyle w:val="TAL"/>
              <w:rPr>
                <w:rFonts w:cs="Arial"/>
                <w:szCs w:val="18"/>
              </w:rPr>
            </w:pPr>
            <w:proofErr w:type="spellStart"/>
            <w:r w:rsidRPr="001D11CC">
              <w:rPr>
                <w:rFonts w:cs="Arial"/>
                <w:szCs w:val="18"/>
              </w:rPr>
              <w:t>stateAfterObjectDeletion</w:t>
            </w:r>
            <w:proofErr w:type="spellEnd"/>
          </w:p>
        </w:tc>
        <w:tc>
          <w:tcPr>
            <w:tcW w:w="3249" w:type="pct"/>
          </w:tcPr>
          <w:p w14:paraId="46188889"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0AF8B8F5" w14:textId="77777777" w:rsidR="006A5594" w:rsidRPr="00A520A9" w:rsidRDefault="006A5594" w:rsidP="006A5594">
      <w:pPr>
        <w:pStyle w:val="B10"/>
        <w:ind w:left="0" w:firstLine="0"/>
        <w:rPr>
          <w:b/>
          <w:bCs/>
          <w:lang w:eastAsia="zh-CN"/>
        </w:rPr>
      </w:pPr>
    </w:p>
    <w:p w14:paraId="02DC38AB" w14:textId="77777777" w:rsidR="006A5594" w:rsidRDefault="006A5594" w:rsidP="006A5594">
      <w:pPr>
        <w:pStyle w:val="Heading4"/>
      </w:pPr>
      <w:bookmarkStart w:id="310" w:name="_Toc20494391"/>
      <w:bookmarkStart w:id="311" w:name="_Toc26975411"/>
      <w:bookmarkStart w:id="312" w:name="_Toc35856284"/>
      <w:bookmarkStart w:id="313" w:name="_Toc44001136"/>
      <w:bookmarkStart w:id="314" w:name="_Toc51580735"/>
      <w:bookmarkStart w:id="315" w:name="_Toc52355998"/>
      <w:bookmarkStart w:id="316" w:name="_Toc55227568"/>
      <w:bookmarkStart w:id="317" w:name="_Toc130218870"/>
      <w:r>
        <w:t>11.1.</w:t>
      </w:r>
      <w:r>
        <w:rPr>
          <w:rFonts w:hint="eastAsia"/>
          <w:lang w:eastAsia="zh-CN"/>
        </w:rPr>
        <w:t>1</w:t>
      </w:r>
      <w:r>
        <w:t>.9</w:t>
      </w:r>
      <w:r>
        <w:tab/>
        <w:t xml:space="preserve">Notification </w:t>
      </w:r>
      <w:r w:rsidRPr="001D11CC">
        <w:rPr>
          <w:rFonts w:cs="Arial"/>
        </w:rPr>
        <w:t>notifyMOIAttributeValueChanges</w:t>
      </w:r>
      <w:bookmarkEnd w:id="310"/>
      <w:bookmarkEnd w:id="311"/>
      <w:bookmarkEnd w:id="312"/>
      <w:bookmarkEnd w:id="313"/>
      <w:bookmarkEnd w:id="314"/>
      <w:bookmarkEnd w:id="315"/>
      <w:bookmarkEnd w:id="316"/>
      <w:bookmarkEnd w:id="317"/>
    </w:p>
    <w:p w14:paraId="5576AB4C" w14:textId="77777777" w:rsidR="006A5594" w:rsidRPr="00CF2F3C" w:rsidRDefault="006A5594" w:rsidP="006A5594">
      <w:pPr>
        <w:pStyle w:val="Heading5"/>
      </w:pPr>
      <w:bookmarkStart w:id="318" w:name="_Toc20494392"/>
      <w:bookmarkStart w:id="319" w:name="_Toc26975412"/>
      <w:bookmarkStart w:id="320" w:name="_Toc35856285"/>
      <w:bookmarkStart w:id="321" w:name="_Toc44001137"/>
      <w:bookmarkStart w:id="322" w:name="_Toc51580736"/>
      <w:bookmarkStart w:id="323" w:name="_Toc52355999"/>
      <w:bookmarkStart w:id="324" w:name="_Toc55227569"/>
      <w:bookmarkStart w:id="325" w:name="_Toc130218871"/>
      <w:r>
        <w:t>11.1.1.9.1</w:t>
      </w:r>
      <w:r>
        <w:tab/>
        <w:t>Definition</w:t>
      </w:r>
      <w:bookmarkEnd w:id="318"/>
      <w:bookmarkEnd w:id="319"/>
      <w:bookmarkEnd w:id="320"/>
      <w:bookmarkEnd w:id="321"/>
      <w:bookmarkEnd w:id="322"/>
      <w:bookmarkEnd w:id="323"/>
      <w:bookmarkEnd w:id="324"/>
      <w:bookmarkEnd w:id="325"/>
    </w:p>
    <w:p w14:paraId="44965EC6" w14:textId="77393B5E" w:rsidR="006A5594" w:rsidRDefault="006A5594" w:rsidP="006A5594">
      <w:r>
        <w:t xml:space="preserve">This notification notifies the subscribed </w:t>
      </w:r>
      <w:r w:rsidR="001F2D44">
        <w:t xml:space="preserve">MnS </w:t>
      </w:r>
      <w:r>
        <w:t>consumers</w:t>
      </w:r>
      <w:r w:rsidRPr="002C46D9">
        <w:t xml:space="preserve"> </w:t>
      </w:r>
      <w:r>
        <w:t xml:space="preserve">that changes of one or several attributes of a Managed Object Instance in the NRM. </w:t>
      </w:r>
    </w:p>
    <w:p w14:paraId="57BEAC71" w14:textId="3C4BD898" w:rsidR="006A5594" w:rsidRDefault="006A5594" w:rsidP="006A5594">
      <w:pPr>
        <w:pStyle w:val="Heading5"/>
      </w:pPr>
      <w:bookmarkStart w:id="326" w:name="_Toc20494393"/>
      <w:bookmarkStart w:id="327" w:name="_Toc26975413"/>
      <w:bookmarkStart w:id="328" w:name="_Toc35856286"/>
      <w:bookmarkStart w:id="329" w:name="_Toc44001138"/>
      <w:bookmarkStart w:id="330" w:name="_Toc51580737"/>
      <w:bookmarkStart w:id="331" w:name="_Toc52356000"/>
      <w:bookmarkStart w:id="332" w:name="_Toc55227570"/>
      <w:bookmarkStart w:id="333" w:name="_Toc130218872"/>
      <w:r>
        <w:lastRenderedPageBreak/>
        <w:t>11.1.1.9.2</w:t>
      </w:r>
      <w:r>
        <w:tab/>
        <w:t>Input parameters</w:t>
      </w:r>
      <w:bookmarkEnd w:id="326"/>
      <w:bookmarkEnd w:id="327"/>
      <w:bookmarkEnd w:id="328"/>
      <w:bookmarkEnd w:id="329"/>
      <w:bookmarkEnd w:id="330"/>
      <w:bookmarkEnd w:id="331"/>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6A5594" w:rsidRPr="009B1F2D" w14:paraId="6F84008A" w14:textId="77777777" w:rsidTr="00311DB3">
        <w:trPr>
          <w:jc w:val="center"/>
        </w:trPr>
        <w:tc>
          <w:tcPr>
            <w:tcW w:w="2817" w:type="dxa"/>
            <w:shd w:val="clear" w:color="auto" w:fill="BFBFBF"/>
          </w:tcPr>
          <w:p w14:paraId="48EA5513" w14:textId="77777777" w:rsidR="006A5594" w:rsidRPr="004544E4" w:rsidRDefault="006A5594" w:rsidP="000516BC">
            <w:pPr>
              <w:pStyle w:val="TAH"/>
              <w:rPr>
                <w:rFonts w:cs="Arial"/>
                <w:szCs w:val="18"/>
              </w:rPr>
            </w:pPr>
            <w:r w:rsidRPr="004544E4">
              <w:rPr>
                <w:rFonts w:cs="Arial"/>
                <w:szCs w:val="18"/>
              </w:rPr>
              <w:lastRenderedPageBreak/>
              <w:t>Parameter Name</w:t>
            </w:r>
          </w:p>
        </w:tc>
        <w:tc>
          <w:tcPr>
            <w:tcW w:w="397" w:type="dxa"/>
            <w:shd w:val="clear" w:color="auto" w:fill="BFBFBF"/>
          </w:tcPr>
          <w:p w14:paraId="60CE9490" w14:textId="6C7562AB" w:rsidR="006A5594" w:rsidRPr="00846C5C" w:rsidRDefault="006A5594" w:rsidP="000516BC">
            <w:pPr>
              <w:pStyle w:val="TAH"/>
              <w:rPr>
                <w:szCs w:val="18"/>
              </w:rPr>
            </w:pPr>
            <w:r w:rsidRPr="009B1F2D">
              <w:rPr>
                <w:szCs w:val="18"/>
              </w:rPr>
              <w:t>S</w:t>
            </w:r>
          </w:p>
        </w:tc>
        <w:tc>
          <w:tcPr>
            <w:tcW w:w="3310" w:type="dxa"/>
            <w:shd w:val="clear" w:color="auto" w:fill="BFBFBF"/>
          </w:tcPr>
          <w:p w14:paraId="70265045" w14:textId="77777777" w:rsidR="006A5594" w:rsidRPr="004544E4" w:rsidRDefault="006A5594" w:rsidP="000516BC">
            <w:pPr>
              <w:pStyle w:val="TAH"/>
              <w:rPr>
                <w:szCs w:val="18"/>
              </w:rPr>
            </w:pPr>
            <w:r w:rsidRPr="00BB224E">
              <w:rPr>
                <w:szCs w:val="18"/>
              </w:rPr>
              <w:t>Information Type / Legal Val</w:t>
            </w:r>
            <w:r w:rsidRPr="00A32054">
              <w:rPr>
                <w:szCs w:val="18"/>
              </w:rPr>
              <w:t>ues</w:t>
            </w:r>
          </w:p>
        </w:tc>
        <w:tc>
          <w:tcPr>
            <w:tcW w:w="2728" w:type="dxa"/>
            <w:shd w:val="clear" w:color="auto" w:fill="BFBFBF"/>
          </w:tcPr>
          <w:p w14:paraId="08E25FDB" w14:textId="77777777" w:rsidR="006A5594" w:rsidRPr="007E2C0D" w:rsidRDefault="006A5594" w:rsidP="000516BC">
            <w:pPr>
              <w:pStyle w:val="TAH"/>
              <w:rPr>
                <w:szCs w:val="18"/>
              </w:rPr>
            </w:pPr>
            <w:r w:rsidRPr="002B66C8">
              <w:rPr>
                <w:szCs w:val="18"/>
              </w:rPr>
              <w:t>Comment</w:t>
            </w:r>
          </w:p>
        </w:tc>
      </w:tr>
      <w:tr w:rsidR="006A5594" w:rsidRPr="009B1F2D" w14:paraId="0E483EEB" w14:textId="77777777" w:rsidTr="00311DB3">
        <w:trPr>
          <w:jc w:val="center"/>
        </w:trPr>
        <w:tc>
          <w:tcPr>
            <w:tcW w:w="2817" w:type="dxa"/>
          </w:tcPr>
          <w:p w14:paraId="36159FE0"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76A32405" w14:textId="77777777" w:rsidR="006A5594" w:rsidRPr="00846C5C" w:rsidRDefault="006A5594" w:rsidP="007056CE">
            <w:pPr>
              <w:pStyle w:val="TAL"/>
              <w:jc w:val="center"/>
              <w:rPr>
                <w:szCs w:val="18"/>
              </w:rPr>
            </w:pPr>
            <w:r w:rsidRPr="009B1F2D">
              <w:rPr>
                <w:szCs w:val="18"/>
              </w:rPr>
              <w:t>M</w:t>
            </w:r>
          </w:p>
        </w:tc>
        <w:tc>
          <w:tcPr>
            <w:tcW w:w="3310" w:type="dxa"/>
          </w:tcPr>
          <w:p w14:paraId="6BA9D73D" w14:textId="290D4244" w:rsidR="006A5594" w:rsidRPr="00A32054" w:rsidRDefault="006A5594" w:rsidP="000516BC">
            <w:pPr>
              <w:pStyle w:val="TAL"/>
              <w:rPr>
                <w:szCs w:val="18"/>
              </w:rPr>
            </w:pPr>
            <w:del w:id="334" w:author="Author">
              <w:r w:rsidRPr="00BB224E" w:rsidDel="002567F4">
                <w:rPr>
                  <w:szCs w:val="18"/>
                </w:rPr>
                <w:delText>It shall carry the ManagedEntity class name.</w:delText>
              </w:r>
            </w:del>
            <w:proofErr w:type="spellStart"/>
            <w:ins w:id="335" w:author="Author">
              <w:r w:rsidR="002567F4">
                <w:rPr>
                  <w:szCs w:val="18"/>
                </w:rPr>
                <w:t>ManagedEntity.objectClass</w:t>
              </w:r>
            </w:ins>
            <w:proofErr w:type="spellEnd"/>
          </w:p>
        </w:tc>
        <w:tc>
          <w:tcPr>
            <w:tcW w:w="2728" w:type="dxa"/>
          </w:tcPr>
          <w:p w14:paraId="6DB33013" w14:textId="77777777" w:rsidR="006A5594" w:rsidRPr="002B66C8" w:rsidRDefault="006A5594" w:rsidP="000516BC">
            <w:pPr>
              <w:pStyle w:val="TAL"/>
              <w:rPr>
                <w:szCs w:val="18"/>
              </w:rPr>
            </w:pPr>
            <w:r w:rsidRPr="004544E4">
              <w:rPr>
                <w:szCs w:val="18"/>
              </w:rPr>
              <w:t>It specifies the class name of the IOC. A network event has occurred in an instance of this class.</w:t>
            </w:r>
          </w:p>
        </w:tc>
      </w:tr>
      <w:tr w:rsidR="006A5594" w:rsidRPr="009B1F2D" w14:paraId="30AF49C9" w14:textId="77777777" w:rsidTr="00311DB3">
        <w:trPr>
          <w:jc w:val="center"/>
        </w:trPr>
        <w:tc>
          <w:tcPr>
            <w:tcW w:w="2817" w:type="dxa"/>
          </w:tcPr>
          <w:p w14:paraId="04A27426"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674E80D0" w14:textId="77777777" w:rsidR="006A5594" w:rsidRPr="00846C5C" w:rsidRDefault="006A5594" w:rsidP="007056CE">
            <w:pPr>
              <w:pStyle w:val="TAL"/>
              <w:jc w:val="center"/>
              <w:rPr>
                <w:szCs w:val="18"/>
              </w:rPr>
            </w:pPr>
            <w:r w:rsidRPr="009B1F2D">
              <w:rPr>
                <w:szCs w:val="18"/>
              </w:rPr>
              <w:t>M</w:t>
            </w:r>
          </w:p>
        </w:tc>
        <w:tc>
          <w:tcPr>
            <w:tcW w:w="3310" w:type="dxa"/>
          </w:tcPr>
          <w:p w14:paraId="49B08F71" w14:textId="6D4CAE27" w:rsidR="006A5594" w:rsidRPr="00A32054" w:rsidDel="00F92894" w:rsidRDefault="00F92894" w:rsidP="000516BC">
            <w:pPr>
              <w:pStyle w:val="TAL"/>
              <w:rPr>
                <w:del w:id="336" w:author="Author"/>
                <w:szCs w:val="18"/>
              </w:rPr>
            </w:pPr>
            <w:proofErr w:type="spellStart"/>
            <w:ins w:id="337" w:author="Author">
              <w:r>
                <w:rPr>
                  <w:szCs w:val="18"/>
                </w:rPr>
                <w:t>ManagedEntity.objectInstance</w:t>
              </w:r>
            </w:ins>
            <w:proofErr w:type="spellEnd"/>
            <w:del w:id="338" w:author="Author">
              <w:r w:rsidR="006A5594" w:rsidRPr="00BB224E" w:rsidDel="00F92894">
                <w:rPr>
                  <w:szCs w:val="18"/>
                </w:rPr>
                <w:delText>It shall carry</w:delText>
              </w:r>
            </w:del>
          </w:p>
          <w:p w14:paraId="157BC0C3" w14:textId="4A5300A6" w:rsidR="006A5594" w:rsidRPr="004544E4" w:rsidRDefault="006A5594" w:rsidP="000516BC">
            <w:pPr>
              <w:pStyle w:val="TAL"/>
              <w:rPr>
                <w:szCs w:val="18"/>
              </w:rPr>
            </w:pPr>
            <w:del w:id="339" w:author="Author">
              <w:r w:rsidRPr="004544E4" w:rsidDel="00F92894">
                <w:rPr>
                  <w:szCs w:val="18"/>
                </w:rPr>
                <w:delText>the DN of the ManagedEntitiy.</w:delText>
              </w:r>
            </w:del>
          </w:p>
        </w:tc>
        <w:tc>
          <w:tcPr>
            <w:tcW w:w="2728" w:type="dxa"/>
          </w:tcPr>
          <w:p w14:paraId="479EC318" w14:textId="77777777" w:rsidR="006A5594" w:rsidRPr="009C1028" w:rsidRDefault="006A5594" w:rsidP="000516BC">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A5594" w:rsidRPr="009B1F2D" w14:paraId="63851190" w14:textId="77777777" w:rsidTr="00311DB3">
        <w:trPr>
          <w:jc w:val="center"/>
        </w:trPr>
        <w:tc>
          <w:tcPr>
            <w:tcW w:w="2817" w:type="dxa"/>
          </w:tcPr>
          <w:p w14:paraId="4FAE643C"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70481ED2" w14:textId="77777777" w:rsidR="006A5594" w:rsidRPr="00846C5C" w:rsidRDefault="006A5594" w:rsidP="007056CE">
            <w:pPr>
              <w:pStyle w:val="TAL"/>
              <w:jc w:val="center"/>
              <w:rPr>
                <w:szCs w:val="18"/>
              </w:rPr>
            </w:pPr>
            <w:r w:rsidRPr="009B1F2D">
              <w:rPr>
                <w:szCs w:val="18"/>
              </w:rPr>
              <w:t>M</w:t>
            </w:r>
          </w:p>
        </w:tc>
        <w:tc>
          <w:tcPr>
            <w:tcW w:w="3310" w:type="dxa"/>
          </w:tcPr>
          <w:p w14:paraId="19D35401"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2728" w:type="dxa"/>
          </w:tcPr>
          <w:p w14:paraId="5B4A6BA0" w14:textId="77777777" w:rsidR="006A5594" w:rsidRPr="001E0433" w:rsidRDefault="006A5594" w:rsidP="000516BC">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10FBAFB" w14:textId="77777777" w:rsidR="006A5594" w:rsidRPr="009C1028" w:rsidRDefault="006A5594" w:rsidP="000516BC">
            <w:pPr>
              <w:pStyle w:val="TAL"/>
              <w:rPr>
                <w:szCs w:val="18"/>
              </w:rPr>
            </w:pPr>
          </w:p>
        </w:tc>
      </w:tr>
      <w:tr w:rsidR="006A5594" w:rsidRPr="009B1F2D" w14:paraId="00F257E1" w14:textId="77777777" w:rsidTr="00311DB3">
        <w:trPr>
          <w:jc w:val="center"/>
        </w:trPr>
        <w:tc>
          <w:tcPr>
            <w:tcW w:w="2817" w:type="dxa"/>
          </w:tcPr>
          <w:p w14:paraId="02FFAE1D" w14:textId="77777777" w:rsidR="006A5594" w:rsidRPr="001D11CC" w:rsidRDefault="006A5594" w:rsidP="000516BC">
            <w:pPr>
              <w:pStyle w:val="TAL"/>
              <w:rPr>
                <w:rFonts w:cs="Arial"/>
                <w:szCs w:val="18"/>
              </w:rPr>
            </w:pPr>
            <w:proofErr w:type="spellStart"/>
            <w:r w:rsidRPr="001D11CC">
              <w:rPr>
                <w:rFonts w:cs="Arial"/>
                <w:szCs w:val="18"/>
              </w:rPr>
              <w:t>notificationType</w:t>
            </w:r>
            <w:proofErr w:type="spellEnd"/>
          </w:p>
        </w:tc>
        <w:tc>
          <w:tcPr>
            <w:tcW w:w="397" w:type="dxa"/>
          </w:tcPr>
          <w:p w14:paraId="25C7381F" w14:textId="77777777" w:rsidR="006A5594" w:rsidRPr="005563DD" w:rsidRDefault="006A5594" w:rsidP="007056CE">
            <w:pPr>
              <w:pStyle w:val="TAL"/>
              <w:jc w:val="center"/>
              <w:rPr>
                <w:szCs w:val="18"/>
              </w:rPr>
            </w:pPr>
            <w:r w:rsidRPr="005563DD">
              <w:rPr>
                <w:szCs w:val="18"/>
              </w:rPr>
              <w:t>M</w:t>
            </w:r>
          </w:p>
        </w:tc>
        <w:tc>
          <w:tcPr>
            <w:tcW w:w="3310" w:type="dxa"/>
          </w:tcPr>
          <w:p w14:paraId="66C0CFD5" w14:textId="77777777" w:rsidR="006A5594" w:rsidRPr="00BB224E" w:rsidRDefault="006A5594" w:rsidP="000516BC">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0DF215AB" w14:textId="77777777" w:rsidR="006A5594" w:rsidRPr="00A32054" w:rsidRDefault="006A5594" w:rsidP="000516BC">
            <w:pPr>
              <w:pStyle w:val="TAL"/>
              <w:rPr>
                <w:szCs w:val="18"/>
              </w:rPr>
            </w:pPr>
          </w:p>
        </w:tc>
        <w:tc>
          <w:tcPr>
            <w:tcW w:w="2728" w:type="dxa"/>
          </w:tcPr>
          <w:p w14:paraId="1B35FB31" w14:textId="77777777" w:rsidR="006A5594" w:rsidRPr="002B66C8" w:rsidRDefault="006A5594" w:rsidP="000516BC">
            <w:pPr>
              <w:pStyle w:val="TAL"/>
              <w:rPr>
                <w:szCs w:val="18"/>
                <w:lang w:eastAsia="zh-CN"/>
              </w:rPr>
            </w:pPr>
            <w:r w:rsidRPr="004544E4">
              <w:rPr>
                <w:szCs w:val="18"/>
              </w:rPr>
              <w:t>It specifies the type of notification.</w:t>
            </w:r>
          </w:p>
        </w:tc>
      </w:tr>
      <w:tr w:rsidR="006A5594" w:rsidRPr="009B1F2D" w14:paraId="4FD1DBD0" w14:textId="77777777" w:rsidTr="00311DB3">
        <w:trPr>
          <w:jc w:val="center"/>
        </w:trPr>
        <w:tc>
          <w:tcPr>
            <w:tcW w:w="2817" w:type="dxa"/>
          </w:tcPr>
          <w:p w14:paraId="6C21F461"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6DA91C6E" w14:textId="77777777" w:rsidR="006A5594" w:rsidRPr="005563DD" w:rsidRDefault="006A5594" w:rsidP="007056CE">
            <w:pPr>
              <w:pStyle w:val="TAL"/>
              <w:jc w:val="center"/>
              <w:rPr>
                <w:szCs w:val="18"/>
              </w:rPr>
            </w:pPr>
            <w:r w:rsidRPr="005563DD">
              <w:rPr>
                <w:szCs w:val="18"/>
              </w:rPr>
              <w:t>M</w:t>
            </w:r>
          </w:p>
        </w:tc>
        <w:tc>
          <w:tcPr>
            <w:tcW w:w="3310" w:type="dxa"/>
          </w:tcPr>
          <w:p w14:paraId="0BB4A29F" w14:textId="77777777" w:rsidR="006A5594" w:rsidRPr="00BB224E" w:rsidRDefault="006A5594" w:rsidP="000516BC">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2BCF6E94" w14:textId="77777777" w:rsidR="006A5594" w:rsidRPr="002B66C8" w:rsidRDefault="006A5594" w:rsidP="000516BC">
            <w:pPr>
              <w:pStyle w:val="TAL"/>
              <w:rPr>
                <w:szCs w:val="18"/>
              </w:rPr>
            </w:pPr>
            <w:r w:rsidRPr="00A32054">
              <w:rPr>
                <w:szCs w:val="18"/>
              </w:rPr>
              <w:t xml:space="preserve">The semantics of Generalised Time specified by </w:t>
            </w:r>
            <w:r w:rsidRPr="004544E4">
              <w:rPr>
                <w:szCs w:val="18"/>
              </w:rPr>
              <w:t>ITU-</w:t>
            </w:r>
            <w:proofErr w:type="gramStart"/>
            <w:r w:rsidRPr="004544E4">
              <w:rPr>
                <w:szCs w:val="18"/>
              </w:rPr>
              <w:t>T[</w:t>
            </w:r>
            <w:proofErr w:type="gramEnd"/>
            <w:r w:rsidRPr="004544E4">
              <w:rPr>
                <w:szCs w:val="18"/>
              </w:rPr>
              <w:t>17] shall be used here.</w:t>
            </w:r>
          </w:p>
        </w:tc>
      </w:tr>
      <w:tr w:rsidR="006A5594" w:rsidRPr="009B1F2D" w14:paraId="2733BE3D" w14:textId="77777777" w:rsidTr="00311DB3">
        <w:trPr>
          <w:jc w:val="center"/>
        </w:trPr>
        <w:tc>
          <w:tcPr>
            <w:tcW w:w="2817" w:type="dxa"/>
          </w:tcPr>
          <w:p w14:paraId="40EA8F4F"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01888DE3" w14:textId="77777777" w:rsidR="006A5594" w:rsidRPr="005563DD" w:rsidRDefault="006A5594" w:rsidP="007056CE">
            <w:pPr>
              <w:pStyle w:val="TAL"/>
              <w:jc w:val="center"/>
              <w:rPr>
                <w:szCs w:val="18"/>
              </w:rPr>
            </w:pPr>
            <w:r w:rsidRPr="005563DD">
              <w:rPr>
                <w:szCs w:val="18"/>
              </w:rPr>
              <w:t>M</w:t>
            </w:r>
          </w:p>
        </w:tc>
        <w:tc>
          <w:tcPr>
            <w:tcW w:w="3310" w:type="dxa"/>
          </w:tcPr>
          <w:p w14:paraId="6EB7FC2D" w14:textId="2977C634" w:rsidR="006A5594" w:rsidRPr="004544E4" w:rsidRDefault="006A5594" w:rsidP="000516BC">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23524BD4" w14:textId="77777777" w:rsidR="006A5594" w:rsidRPr="007E2C0D" w:rsidRDefault="006A5594" w:rsidP="000516BC">
            <w:pPr>
              <w:pStyle w:val="TAL"/>
              <w:rPr>
                <w:szCs w:val="18"/>
              </w:rPr>
            </w:pPr>
            <w:r w:rsidRPr="002B66C8">
              <w:rPr>
                <w:szCs w:val="18"/>
              </w:rPr>
              <w:t>-</w:t>
            </w:r>
          </w:p>
        </w:tc>
      </w:tr>
      <w:tr w:rsidR="006A5594" w:rsidRPr="009B1F2D" w14:paraId="4C9AA1F9" w14:textId="77777777" w:rsidTr="00311DB3">
        <w:trPr>
          <w:jc w:val="center"/>
        </w:trPr>
        <w:tc>
          <w:tcPr>
            <w:tcW w:w="2817" w:type="dxa"/>
          </w:tcPr>
          <w:p w14:paraId="0715E2CF" w14:textId="77777777" w:rsidR="006A5594" w:rsidRPr="001D11CC" w:rsidRDefault="006A5594" w:rsidP="000516BC">
            <w:pPr>
              <w:pStyle w:val="TAL"/>
              <w:rPr>
                <w:rFonts w:cs="Arial"/>
                <w:szCs w:val="18"/>
              </w:rPr>
            </w:pPr>
            <w:proofErr w:type="spellStart"/>
            <w:r w:rsidRPr="001D11CC">
              <w:rPr>
                <w:rFonts w:cs="Arial"/>
                <w:szCs w:val="18"/>
              </w:rPr>
              <w:t>correlatedNotifications</w:t>
            </w:r>
            <w:proofErr w:type="spellEnd"/>
          </w:p>
        </w:tc>
        <w:tc>
          <w:tcPr>
            <w:tcW w:w="397" w:type="dxa"/>
          </w:tcPr>
          <w:p w14:paraId="6DAADEF6" w14:textId="77777777" w:rsidR="006A5594" w:rsidRPr="005563DD" w:rsidRDefault="006A5594" w:rsidP="007056CE">
            <w:pPr>
              <w:pStyle w:val="TAL"/>
              <w:jc w:val="center"/>
              <w:rPr>
                <w:szCs w:val="18"/>
              </w:rPr>
            </w:pPr>
            <w:r w:rsidRPr="005563DD">
              <w:rPr>
                <w:szCs w:val="18"/>
              </w:rPr>
              <w:t>CM</w:t>
            </w:r>
          </w:p>
        </w:tc>
        <w:tc>
          <w:tcPr>
            <w:tcW w:w="3310" w:type="dxa"/>
          </w:tcPr>
          <w:p w14:paraId="4F38734F" w14:textId="77777777" w:rsidR="006A5594" w:rsidRPr="00BB224E" w:rsidRDefault="006A5594" w:rsidP="000516BC">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43AC85ED" w14:textId="77777777" w:rsidR="006A5594" w:rsidRPr="002B66C8" w:rsidRDefault="006A5594" w:rsidP="000516BC">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B44580" w:rsidRPr="009B1F2D" w14:paraId="4B0CF261" w14:textId="77777777" w:rsidTr="00311DB3">
        <w:trPr>
          <w:jc w:val="center"/>
        </w:trPr>
        <w:tc>
          <w:tcPr>
            <w:tcW w:w="2817" w:type="dxa"/>
          </w:tcPr>
          <w:p w14:paraId="6344B53B" w14:textId="77777777" w:rsidR="00B44580" w:rsidRPr="001D11CC" w:rsidRDefault="00B44580" w:rsidP="006B0A73">
            <w:pPr>
              <w:pStyle w:val="TAL"/>
              <w:rPr>
                <w:rFonts w:cs="Arial"/>
                <w:szCs w:val="18"/>
              </w:rPr>
            </w:pPr>
            <w:proofErr w:type="spellStart"/>
            <w:r w:rsidRPr="001D11CC">
              <w:rPr>
                <w:rFonts w:cs="Arial"/>
                <w:szCs w:val="18"/>
              </w:rPr>
              <w:t>additionalText</w:t>
            </w:r>
            <w:proofErr w:type="spellEnd"/>
          </w:p>
        </w:tc>
        <w:tc>
          <w:tcPr>
            <w:tcW w:w="397" w:type="dxa"/>
          </w:tcPr>
          <w:p w14:paraId="5DE9883A" w14:textId="77777777" w:rsidR="00B44580" w:rsidRPr="005563DD" w:rsidRDefault="00B44580" w:rsidP="006B0A73">
            <w:pPr>
              <w:pStyle w:val="TAC"/>
              <w:rPr>
                <w:szCs w:val="18"/>
              </w:rPr>
            </w:pPr>
            <w:r w:rsidRPr="005563DD">
              <w:rPr>
                <w:szCs w:val="18"/>
              </w:rPr>
              <w:t>O</w:t>
            </w:r>
          </w:p>
        </w:tc>
        <w:tc>
          <w:tcPr>
            <w:tcW w:w="3310" w:type="dxa"/>
          </w:tcPr>
          <w:p w14:paraId="631BF335" w14:textId="77777777" w:rsidR="00B44580" w:rsidRPr="00846C5C" w:rsidRDefault="00B44580" w:rsidP="006B0A73">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424E25CD" w14:textId="77777777" w:rsidR="00B44580" w:rsidRPr="00A32054" w:rsidRDefault="00B44580" w:rsidP="006B0A73">
            <w:pPr>
              <w:pStyle w:val="TAL"/>
              <w:rPr>
                <w:szCs w:val="18"/>
              </w:rPr>
            </w:pPr>
            <w:r w:rsidRPr="00BB224E">
              <w:rPr>
                <w:szCs w:val="18"/>
              </w:rPr>
              <w:t>-</w:t>
            </w:r>
          </w:p>
        </w:tc>
      </w:tr>
      <w:tr w:rsidR="00B44580" w:rsidRPr="009B1F2D" w14:paraId="25B5F0A5" w14:textId="77777777" w:rsidTr="00311DB3">
        <w:trPr>
          <w:jc w:val="center"/>
        </w:trPr>
        <w:tc>
          <w:tcPr>
            <w:tcW w:w="2817" w:type="dxa"/>
          </w:tcPr>
          <w:p w14:paraId="4ABB42F6" w14:textId="77777777" w:rsidR="00B44580" w:rsidRPr="001D11CC" w:rsidRDefault="00B44580" w:rsidP="006B0A73">
            <w:pPr>
              <w:pStyle w:val="TAL"/>
              <w:rPr>
                <w:rFonts w:cs="Arial"/>
                <w:szCs w:val="18"/>
              </w:rPr>
            </w:pPr>
            <w:proofErr w:type="spellStart"/>
            <w:r w:rsidRPr="001D11CC">
              <w:rPr>
                <w:rFonts w:cs="Arial"/>
                <w:szCs w:val="18"/>
              </w:rPr>
              <w:t>sourceIndicator</w:t>
            </w:r>
            <w:proofErr w:type="spellEnd"/>
          </w:p>
        </w:tc>
        <w:tc>
          <w:tcPr>
            <w:tcW w:w="397" w:type="dxa"/>
          </w:tcPr>
          <w:p w14:paraId="0D04BB66" w14:textId="77777777" w:rsidR="00B44580" w:rsidRPr="005563DD" w:rsidRDefault="00B44580" w:rsidP="006B0A73">
            <w:pPr>
              <w:pStyle w:val="TAC"/>
              <w:rPr>
                <w:szCs w:val="18"/>
              </w:rPr>
            </w:pPr>
            <w:r w:rsidRPr="005563DD">
              <w:rPr>
                <w:szCs w:val="18"/>
              </w:rPr>
              <w:t>O</w:t>
            </w:r>
          </w:p>
        </w:tc>
        <w:tc>
          <w:tcPr>
            <w:tcW w:w="3310" w:type="dxa"/>
          </w:tcPr>
          <w:p w14:paraId="0995FE57" w14:textId="77777777" w:rsidR="00B44580" w:rsidRPr="00846C5C" w:rsidRDefault="00B44580" w:rsidP="006B0A73">
            <w:pPr>
              <w:pStyle w:val="TAL"/>
              <w:rPr>
                <w:szCs w:val="18"/>
              </w:rPr>
            </w:pPr>
            <w:proofErr w:type="gramStart"/>
            <w:r w:rsidRPr="009B1F2D">
              <w:rPr>
                <w:szCs w:val="18"/>
              </w:rPr>
              <w:t>ENUM(</w:t>
            </w:r>
            <w:proofErr w:type="gramEnd"/>
          </w:p>
          <w:p w14:paraId="5A4B119E" w14:textId="77777777" w:rsidR="00B44580" w:rsidRPr="00A32054" w:rsidRDefault="00B44580" w:rsidP="006B0A73">
            <w:pPr>
              <w:pStyle w:val="TAL"/>
              <w:rPr>
                <w:szCs w:val="18"/>
              </w:rPr>
            </w:pPr>
            <w:proofErr w:type="spellStart"/>
            <w:r w:rsidRPr="00BB224E">
              <w:rPr>
                <w:szCs w:val="18"/>
              </w:rPr>
              <w:t>Resource_operation</w:t>
            </w:r>
            <w:proofErr w:type="spellEnd"/>
            <w:r w:rsidRPr="00BB224E">
              <w:rPr>
                <w:szCs w:val="18"/>
              </w:rPr>
              <w:t>,</w:t>
            </w:r>
          </w:p>
          <w:p w14:paraId="0CEFB537" w14:textId="77777777" w:rsidR="00B44580" w:rsidRPr="004544E4" w:rsidRDefault="00B44580" w:rsidP="006B0A73">
            <w:pPr>
              <w:pStyle w:val="TAL"/>
              <w:rPr>
                <w:szCs w:val="18"/>
              </w:rPr>
            </w:pPr>
            <w:proofErr w:type="spellStart"/>
            <w:r w:rsidRPr="004544E4">
              <w:rPr>
                <w:szCs w:val="18"/>
              </w:rPr>
              <w:t>Management_operation</w:t>
            </w:r>
            <w:proofErr w:type="spellEnd"/>
            <w:r w:rsidRPr="004544E4">
              <w:rPr>
                <w:szCs w:val="18"/>
              </w:rPr>
              <w:t>,</w:t>
            </w:r>
          </w:p>
          <w:p w14:paraId="6307B826" w14:textId="77777777" w:rsidR="00B44580" w:rsidRPr="007E2C0D" w:rsidRDefault="00B44580" w:rsidP="006B0A73">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2728" w:type="dxa"/>
          </w:tcPr>
          <w:p w14:paraId="3A307A59" w14:textId="77777777" w:rsidR="00B44580" w:rsidRPr="009C1028" w:rsidRDefault="00B44580" w:rsidP="006B0A73">
            <w:pPr>
              <w:pStyle w:val="TAL"/>
              <w:rPr>
                <w:szCs w:val="18"/>
              </w:rPr>
            </w:pPr>
            <w:r w:rsidRPr="001E0433">
              <w:rPr>
                <w:szCs w:val="18"/>
              </w:rPr>
              <w:t>This parameter, when present, indicates the source of the operation that led to the generation of this notification. It can have one of the following values:</w:t>
            </w:r>
          </w:p>
          <w:p w14:paraId="70D27B6D" w14:textId="77777777" w:rsidR="00B44580" w:rsidRPr="00D12BCB" w:rsidRDefault="00B44580" w:rsidP="006B0A73">
            <w:pPr>
              <w:pStyle w:val="TAL"/>
              <w:rPr>
                <w:szCs w:val="18"/>
              </w:rPr>
            </w:pPr>
            <w:r w:rsidRPr="00AC292E">
              <w:rPr>
                <w:szCs w:val="18"/>
              </w:rPr>
              <w:t>1. resource operation: The notification was generated in respo</w:t>
            </w:r>
            <w:r w:rsidRPr="006623B1">
              <w:rPr>
                <w:szCs w:val="18"/>
              </w:rPr>
              <w:t xml:space="preserve">nse to an internal operation of the </w:t>
            </w:r>
            <w:proofErr w:type="gramStart"/>
            <w:r w:rsidRPr="006623B1">
              <w:rPr>
                <w:szCs w:val="18"/>
              </w:rPr>
              <w:t>resource;</w:t>
            </w:r>
            <w:proofErr w:type="gramEnd"/>
          </w:p>
          <w:p w14:paraId="55D5EF4B" w14:textId="77777777" w:rsidR="00B44580" w:rsidRPr="00230F73" w:rsidRDefault="00B44580" w:rsidP="006B0A73">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boundary external to the managed </w:t>
            </w:r>
            <w:proofErr w:type="gramStart"/>
            <w:r w:rsidRPr="00E965D7">
              <w:rPr>
                <w:szCs w:val="18"/>
              </w:rPr>
              <w:t>object;</w:t>
            </w:r>
            <w:proofErr w:type="gramEnd"/>
          </w:p>
          <w:p w14:paraId="0B4A0344" w14:textId="77777777" w:rsidR="00B44580" w:rsidRPr="001D11CC" w:rsidRDefault="00B44580" w:rsidP="006B0A73">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316BF436" w14:textId="77777777" w:rsidR="00B44580" w:rsidRPr="001D11CC" w:rsidRDefault="00B44580"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584916A" w14:textId="77777777" w:rsidR="00B44580" w:rsidRPr="001D11CC" w:rsidRDefault="00B44580" w:rsidP="006B0A73">
            <w:pPr>
              <w:pStyle w:val="TAL"/>
              <w:rPr>
                <w:rFonts w:ascii="Helvetica" w:hAnsi="Helvetica"/>
                <w:szCs w:val="18"/>
              </w:rPr>
            </w:pPr>
          </w:p>
          <w:p w14:paraId="19CB4229" w14:textId="77777777" w:rsidR="00B44580" w:rsidRPr="001D11CC" w:rsidRDefault="00B44580"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519C01EC" w14:textId="77777777" w:rsidTr="00311DB3">
        <w:trPr>
          <w:jc w:val="center"/>
        </w:trPr>
        <w:tc>
          <w:tcPr>
            <w:tcW w:w="2817" w:type="dxa"/>
          </w:tcPr>
          <w:p w14:paraId="4FDDA3EF" w14:textId="77777777" w:rsidR="006A5594" w:rsidRPr="001D11CC" w:rsidRDefault="006A5594" w:rsidP="000516BC">
            <w:pPr>
              <w:pStyle w:val="TAL"/>
              <w:rPr>
                <w:rFonts w:cs="Arial"/>
                <w:szCs w:val="18"/>
              </w:rPr>
            </w:pPr>
            <w:proofErr w:type="spellStart"/>
            <w:r w:rsidRPr="001D11CC">
              <w:rPr>
                <w:rFonts w:cs="Arial"/>
                <w:szCs w:val="18"/>
              </w:rPr>
              <w:lastRenderedPageBreak/>
              <w:t>attributeValueChange</w:t>
            </w:r>
            <w:proofErr w:type="spellEnd"/>
          </w:p>
        </w:tc>
        <w:tc>
          <w:tcPr>
            <w:tcW w:w="397" w:type="dxa"/>
          </w:tcPr>
          <w:p w14:paraId="04E6F84C" w14:textId="77777777" w:rsidR="006A5594" w:rsidRPr="005563DD" w:rsidRDefault="006A5594" w:rsidP="006A5594">
            <w:pPr>
              <w:pStyle w:val="TAC"/>
              <w:rPr>
                <w:szCs w:val="18"/>
              </w:rPr>
            </w:pPr>
            <w:r w:rsidRPr="005563DD">
              <w:rPr>
                <w:szCs w:val="18"/>
              </w:rPr>
              <w:t>M</w:t>
            </w:r>
          </w:p>
        </w:tc>
        <w:tc>
          <w:tcPr>
            <w:tcW w:w="3310" w:type="dxa"/>
          </w:tcPr>
          <w:p w14:paraId="2BD02160" w14:textId="77777777" w:rsidR="006A5594" w:rsidRPr="00BB224E" w:rsidRDefault="006A5594" w:rsidP="000516BC">
            <w:pPr>
              <w:pStyle w:val="TAL"/>
              <w:rPr>
                <w:szCs w:val="18"/>
              </w:rPr>
            </w:pPr>
            <w:r w:rsidRPr="009B1F2D">
              <w:rPr>
                <w:szCs w:val="18"/>
              </w:rPr>
              <w:t>LIST OF SEQUENCE &lt;Attrib</w:t>
            </w:r>
            <w:r w:rsidRPr="00846C5C">
              <w:rPr>
                <w:szCs w:val="18"/>
              </w:rPr>
              <w:t xml:space="preserve">uteName, </w:t>
            </w:r>
            <w:proofErr w:type="spellStart"/>
            <w:r w:rsidRPr="00846C5C">
              <w:rPr>
                <w:szCs w:val="18"/>
              </w:rPr>
              <w:t>NewAttributeValue</w:t>
            </w:r>
            <w:proofErr w:type="spellEnd"/>
            <w:r w:rsidRPr="00846C5C">
              <w:rPr>
                <w:szCs w:val="18"/>
              </w:rPr>
              <w:t>,</w:t>
            </w:r>
          </w:p>
          <w:p w14:paraId="6A9D2854" w14:textId="77777777" w:rsidR="006A5594" w:rsidRPr="004544E4" w:rsidRDefault="006A5594" w:rsidP="000516BC">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2A211128" w14:textId="77777777" w:rsidR="006A5594" w:rsidRPr="007E2C0D" w:rsidRDefault="006A5594" w:rsidP="000516BC">
            <w:pPr>
              <w:pStyle w:val="TAL"/>
              <w:rPr>
                <w:szCs w:val="18"/>
              </w:rPr>
            </w:pPr>
            <w:r w:rsidRPr="002B66C8">
              <w:rPr>
                <w:szCs w:val="18"/>
              </w:rPr>
              <w:t>The changed attributes (name/value pairs) of the MOI (with both new and, optionally, old values).</w:t>
            </w:r>
          </w:p>
        </w:tc>
      </w:tr>
    </w:tbl>
    <w:p w14:paraId="6902A521" w14:textId="77777777" w:rsidR="006A5594" w:rsidRDefault="006A5594" w:rsidP="006A5594">
      <w:pPr>
        <w:pStyle w:val="B10"/>
        <w:ind w:left="0" w:firstLine="0"/>
        <w:rPr>
          <w:b/>
          <w:bCs/>
          <w:lang w:val="en-US" w:eastAsia="zh-CN"/>
        </w:rPr>
      </w:pPr>
    </w:p>
    <w:p w14:paraId="2585E07F" w14:textId="44C1262C" w:rsidR="006A5594" w:rsidRDefault="006A5594" w:rsidP="006A5594">
      <w:pPr>
        <w:pStyle w:val="Heading5"/>
      </w:pPr>
      <w:bookmarkStart w:id="340" w:name="_Toc20494394"/>
      <w:bookmarkStart w:id="341" w:name="_Toc26975414"/>
      <w:bookmarkStart w:id="342" w:name="_Toc35856287"/>
      <w:bookmarkStart w:id="343" w:name="_Toc44001139"/>
      <w:bookmarkStart w:id="344" w:name="_Toc51580738"/>
      <w:bookmarkStart w:id="345" w:name="_Toc52356001"/>
      <w:bookmarkStart w:id="346" w:name="_Toc55227571"/>
      <w:bookmarkStart w:id="347" w:name="_Toc130218873"/>
      <w:r>
        <w:t>11.1.1.9.3</w:t>
      </w:r>
      <w:r>
        <w:tab/>
        <w:t>Triggering event</w:t>
      </w:r>
      <w:bookmarkEnd w:id="340"/>
      <w:bookmarkEnd w:id="341"/>
      <w:bookmarkEnd w:id="342"/>
      <w:bookmarkEnd w:id="343"/>
      <w:bookmarkEnd w:id="344"/>
      <w:bookmarkEnd w:id="345"/>
      <w:bookmarkEnd w:id="346"/>
      <w:bookmarkEnd w:id="347"/>
    </w:p>
    <w:p w14:paraId="1C022522" w14:textId="77777777" w:rsidR="006A5594" w:rsidRDefault="006A5594" w:rsidP="006A5594">
      <w:pPr>
        <w:pStyle w:val="Heading6"/>
      </w:pPr>
      <w:bookmarkStart w:id="348" w:name="_Toc20494395"/>
      <w:bookmarkStart w:id="349" w:name="_Toc26975415"/>
      <w:bookmarkStart w:id="350" w:name="_Toc35856288"/>
      <w:bookmarkStart w:id="351" w:name="_Toc44001140"/>
      <w:bookmarkStart w:id="352" w:name="_Toc51580739"/>
      <w:bookmarkStart w:id="353" w:name="_Toc52356002"/>
      <w:bookmarkStart w:id="354" w:name="_Toc55227572"/>
      <w:bookmarkStart w:id="355" w:name="_Toc130218874"/>
      <w:r>
        <w:t>11.1.1.9.3.1</w:t>
      </w:r>
      <w:r>
        <w:tab/>
        <w:t>From-state</w:t>
      </w:r>
      <w:bookmarkEnd w:id="348"/>
      <w:bookmarkEnd w:id="349"/>
      <w:bookmarkEnd w:id="350"/>
      <w:bookmarkEnd w:id="351"/>
      <w:bookmarkEnd w:id="352"/>
      <w:bookmarkEnd w:id="353"/>
      <w:bookmarkEnd w:id="354"/>
      <w:bookmarkEnd w:id="355"/>
    </w:p>
    <w:p w14:paraId="19573749" w14:textId="77777777" w:rsidR="006A5594" w:rsidRDefault="006A5594" w:rsidP="006A5594">
      <w:proofErr w:type="spellStart"/>
      <w:r>
        <w:t>stateBeforeAttributeValueChange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2"/>
        <w:gridCol w:w="4597"/>
      </w:tblGrid>
      <w:tr w:rsidR="006A5594" w:rsidRPr="009B1F2D" w14:paraId="1B13DCBD" w14:textId="77777777" w:rsidTr="001D11CC">
        <w:trPr>
          <w:jc w:val="center"/>
        </w:trPr>
        <w:tc>
          <w:tcPr>
            <w:tcW w:w="2613" w:type="pct"/>
            <w:shd w:val="clear" w:color="auto" w:fill="BFBFBF"/>
          </w:tcPr>
          <w:p w14:paraId="41F0AC42" w14:textId="77777777" w:rsidR="006A5594" w:rsidRPr="004544E4" w:rsidRDefault="006A5594" w:rsidP="000516BC">
            <w:pPr>
              <w:pStyle w:val="TAH"/>
              <w:rPr>
                <w:rFonts w:cs="Arial"/>
                <w:szCs w:val="18"/>
              </w:rPr>
            </w:pPr>
            <w:r w:rsidRPr="004544E4">
              <w:rPr>
                <w:rFonts w:cs="Arial"/>
                <w:szCs w:val="18"/>
              </w:rPr>
              <w:t>Assertion Name</w:t>
            </w:r>
          </w:p>
        </w:tc>
        <w:tc>
          <w:tcPr>
            <w:tcW w:w="2387" w:type="pct"/>
            <w:shd w:val="clear" w:color="auto" w:fill="BFBFBF"/>
          </w:tcPr>
          <w:p w14:paraId="490D376B" w14:textId="77777777" w:rsidR="006A5594" w:rsidRPr="00846C5C" w:rsidRDefault="006A5594" w:rsidP="000516BC">
            <w:pPr>
              <w:pStyle w:val="TAH"/>
              <w:rPr>
                <w:szCs w:val="18"/>
              </w:rPr>
            </w:pPr>
            <w:r w:rsidRPr="009B1F2D">
              <w:rPr>
                <w:szCs w:val="18"/>
              </w:rPr>
              <w:t>Definition</w:t>
            </w:r>
          </w:p>
        </w:tc>
      </w:tr>
      <w:tr w:rsidR="006A5594" w:rsidRPr="009B1F2D" w14:paraId="7CE8AD84" w14:textId="77777777" w:rsidTr="001D11CC">
        <w:trPr>
          <w:jc w:val="center"/>
        </w:trPr>
        <w:tc>
          <w:tcPr>
            <w:tcW w:w="2613" w:type="pct"/>
          </w:tcPr>
          <w:p w14:paraId="64080278" w14:textId="77777777" w:rsidR="006A5594" w:rsidRPr="001D11CC" w:rsidRDefault="006A5594" w:rsidP="000516BC">
            <w:pPr>
              <w:pStyle w:val="TAL"/>
              <w:rPr>
                <w:rFonts w:cs="Arial"/>
                <w:szCs w:val="18"/>
              </w:rPr>
            </w:pPr>
            <w:proofErr w:type="spellStart"/>
            <w:r w:rsidRPr="001D11CC">
              <w:rPr>
                <w:rFonts w:cs="Arial"/>
                <w:szCs w:val="18"/>
              </w:rPr>
              <w:t>stateBeforeAttributeValueChange</w:t>
            </w:r>
            <w:proofErr w:type="spellEnd"/>
          </w:p>
        </w:tc>
        <w:tc>
          <w:tcPr>
            <w:tcW w:w="2387" w:type="pct"/>
          </w:tcPr>
          <w:p w14:paraId="22539E32" w14:textId="77777777" w:rsidR="006A5594" w:rsidRPr="005563DD" w:rsidRDefault="006A5594" w:rsidP="000516BC">
            <w:pPr>
              <w:pStyle w:val="TAL"/>
              <w:rPr>
                <w:szCs w:val="18"/>
              </w:rPr>
            </w:pPr>
            <w:r w:rsidRPr="005563DD">
              <w:rPr>
                <w:szCs w:val="18"/>
              </w:rPr>
              <w:t>The subject attribute has a value at time T1.</w:t>
            </w:r>
          </w:p>
        </w:tc>
      </w:tr>
    </w:tbl>
    <w:p w14:paraId="05559A7E" w14:textId="77777777" w:rsidR="006A5594" w:rsidRDefault="006A5594" w:rsidP="006A5594"/>
    <w:p w14:paraId="401478DD" w14:textId="77777777" w:rsidR="006A5594" w:rsidRDefault="006A5594" w:rsidP="006A5594">
      <w:pPr>
        <w:pStyle w:val="Heading6"/>
      </w:pPr>
      <w:bookmarkStart w:id="356" w:name="_Toc20494396"/>
      <w:bookmarkStart w:id="357" w:name="_Toc26975416"/>
      <w:bookmarkStart w:id="358" w:name="_Toc35856289"/>
      <w:bookmarkStart w:id="359" w:name="_Toc44001141"/>
      <w:bookmarkStart w:id="360" w:name="_Toc51580740"/>
      <w:bookmarkStart w:id="361" w:name="_Toc52356003"/>
      <w:bookmarkStart w:id="362" w:name="_Toc55227573"/>
      <w:bookmarkStart w:id="363" w:name="_Toc130218875"/>
      <w:r>
        <w:t>11.1.1.9.3.2</w:t>
      </w:r>
      <w:r>
        <w:tab/>
        <w:t>To-state</w:t>
      </w:r>
      <w:bookmarkEnd w:id="356"/>
      <w:bookmarkEnd w:id="357"/>
      <w:bookmarkEnd w:id="358"/>
      <w:bookmarkEnd w:id="359"/>
      <w:bookmarkEnd w:id="360"/>
      <w:bookmarkEnd w:id="361"/>
      <w:bookmarkEnd w:id="362"/>
      <w:bookmarkEnd w:id="363"/>
    </w:p>
    <w:p w14:paraId="6C6D8CC0" w14:textId="77777777" w:rsidR="006A5594" w:rsidRDefault="006A5594" w:rsidP="006A5594">
      <w:pPr>
        <w:keepNext/>
      </w:pPr>
      <w:proofErr w:type="spellStart"/>
      <w:r>
        <w:t>stateAfterAttributeValueChange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39"/>
        <w:gridCol w:w="4558"/>
      </w:tblGrid>
      <w:tr w:rsidR="006A5594" w:rsidRPr="009B1F2D" w14:paraId="42E2D2F9" w14:textId="77777777" w:rsidTr="001D11CC">
        <w:trPr>
          <w:jc w:val="center"/>
        </w:trPr>
        <w:tc>
          <w:tcPr>
            <w:tcW w:w="2613" w:type="pct"/>
            <w:shd w:val="clear" w:color="auto" w:fill="BFBFBF"/>
          </w:tcPr>
          <w:p w14:paraId="41BD931E" w14:textId="77777777" w:rsidR="006A5594" w:rsidRPr="004544E4" w:rsidRDefault="006A5594" w:rsidP="000516BC">
            <w:pPr>
              <w:pStyle w:val="TAH"/>
              <w:rPr>
                <w:rFonts w:cs="Arial"/>
                <w:szCs w:val="18"/>
              </w:rPr>
            </w:pPr>
            <w:r w:rsidRPr="004544E4">
              <w:rPr>
                <w:rFonts w:cs="Arial"/>
                <w:szCs w:val="18"/>
              </w:rPr>
              <w:t>Assertion Name</w:t>
            </w:r>
          </w:p>
        </w:tc>
        <w:tc>
          <w:tcPr>
            <w:tcW w:w="2387" w:type="pct"/>
            <w:gridSpan w:val="2"/>
            <w:shd w:val="clear" w:color="auto" w:fill="BFBFBF"/>
          </w:tcPr>
          <w:p w14:paraId="20C1B8FF" w14:textId="77777777" w:rsidR="006A5594" w:rsidRPr="007E2C0D" w:rsidRDefault="006A5594" w:rsidP="000516BC">
            <w:pPr>
              <w:pStyle w:val="TAH"/>
              <w:rPr>
                <w:rFonts w:cs="Arial"/>
                <w:szCs w:val="18"/>
              </w:rPr>
            </w:pPr>
            <w:r w:rsidRPr="002B66C8">
              <w:rPr>
                <w:rFonts w:cs="Arial"/>
                <w:szCs w:val="18"/>
              </w:rPr>
              <w:t>Definition</w:t>
            </w:r>
          </w:p>
        </w:tc>
      </w:tr>
      <w:tr w:rsidR="006A5594" w:rsidRPr="009B1F2D" w14:paraId="0C3B2BCB" w14:textId="77777777" w:rsidTr="001D11CC">
        <w:trPr>
          <w:jc w:val="center"/>
        </w:trPr>
        <w:tc>
          <w:tcPr>
            <w:tcW w:w="2633" w:type="pct"/>
            <w:gridSpan w:val="2"/>
          </w:tcPr>
          <w:p w14:paraId="12C4671D" w14:textId="77777777" w:rsidR="006A5594" w:rsidRPr="001D11CC" w:rsidRDefault="006A5594" w:rsidP="000516BC">
            <w:pPr>
              <w:pStyle w:val="TAL"/>
              <w:rPr>
                <w:rFonts w:cs="Arial"/>
                <w:szCs w:val="18"/>
              </w:rPr>
            </w:pPr>
            <w:proofErr w:type="spellStart"/>
            <w:r w:rsidRPr="001D11CC">
              <w:rPr>
                <w:rFonts w:cs="Arial"/>
                <w:szCs w:val="18"/>
              </w:rPr>
              <w:t>stateAfterAttributeValueChange</w:t>
            </w:r>
            <w:proofErr w:type="spellEnd"/>
          </w:p>
        </w:tc>
        <w:tc>
          <w:tcPr>
            <w:tcW w:w="2367" w:type="pct"/>
          </w:tcPr>
          <w:p w14:paraId="13B4700C" w14:textId="77777777" w:rsidR="006A5594" w:rsidRPr="009B1F2D" w:rsidRDefault="006A5594" w:rsidP="000516BC">
            <w:pPr>
              <w:pStyle w:val="TAL"/>
              <w:rPr>
                <w:szCs w:val="18"/>
              </w:rPr>
            </w:pPr>
            <w:r w:rsidRPr="005563DD">
              <w:rPr>
                <w:szCs w:val="18"/>
              </w:rPr>
              <w:t>The subject attribute has been changed to a value other than the value at time T1.</w:t>
            </w:r>
          </w:p>
        </w:tc>
      </w:tr>
    </w:tbl>
    <w:p w14:paraId="550BBD66" w14:textId="77777777" w:rsidR="006A5594" w:rsidRDefault="006A5594" w:rsidP="006A5594">
      <w:pPr>
        <w:jc w:val="both"/>
        <w:rPr>
          <w:lang w:eastAsia="zh-CN"/>
        </w:rPr>
      </w:pPr>
    </w:p>
    <w:p w14:paraId="3E6DC3CD" w14:textId="77777777" w:rsidR="00CD2024" w:rsidRPr="005662DD" w:rsidRDefault="00CD2024" w:rsidP="00CD2024">
      <w:pPr>
        <w:pStyle w:val="Heading4"/>
      </w:pPr>
      <w:bookmarkStart w:id="364" w:name="_Toc26975417"/>
      <w:bookmarkStart w:id="365" w:name="_Toc35856290"/>
      <w:bookmarkStart w:id="366" w:name="_Toc44001142"/>
      <w:bookmarkStart w:id="367" w:name="_Toc51580741"/>
      <w:bookmarkStart w:id="368" w:name="_Toc52356004"/>
      <w:bookmarkStart w:id="369" w:name="_Toc55227574"/>
      <w:bookmarkStart w:id="370" w:name="_Toc130218876"/>
      <w:r>
        <w:t>11.1</w:t>
      </w:r>
      <w:r w:rsidRPr="005662DD">
        <w:t>.</w:t>
      </w:r>
      <w:r w:rsidRPr="005662DD">
        <w:rPr>
          <w:rFonts w:hint="eastAsia"/>
        </w:rPr>
        <w:t>1</w:t>
      </w:r>
      <w:r w:rsidRPr="005662DD">
        <w:t>.</w:t>
      </w:r>
      <w:r>
        <w:t>10</w:t>
      </w:r>
      <w:r w:rsidRPr="005662DD">
        <w:tab/>
        <w:t xml:space="preserve">Notification </w:t>
      </w:r>
      <w:proofErr w:type="spellStart"/>
      <w:r w:rsidRPr="001D11CC">
        <w:rPr>
          <w:rFonts w:cs="Arial"/>
        </w:rPr>
        <w:t>notifyEvent</w:t>
      </w:r>
      <w:bookmarkEnd w:id="364"/>
      <w:bookmarkEnd w:id="365"/>
      <w:bookmarkEnd w:id="366"/>
      <w:bookmarkEnd w:id="367"/>
      <w:bookmarkEnd w:id="368"/>
      <w:bookmarkEnd w:id="369"/>
      <w:bookmarkEnd w:id="370"/>
      <w:proofErr w:type="spellEnd"/>
    </w:p>
    <w:p w14:paraId="13FD6FD5" w14:textId="77777777" w:rsidR="00CD2024" w:rsidRDefault="00CD2024" w:rsidP="00CD2024">
      <w:pPr>
        <w:pStyle w:val="Heading5"/>
      </w:pPr>
      <w:bookmarkStart w:id="371" w:name="_Toc26975418"/>
      <w:bookmarkStart w:id="372" w:name="_Toc35856291"/>
      <w:bookmarkStart w:id="373" w:name="_Toc44001143"/>
      <w:bookmarkStart w:id="374" w:name="_Toc51580742"/>
      <w:bookmarkStart w:id="375" w:name="_Toc52356005"/>
      <w:bookmarkStart w:id="376" w:name="_Toc55227575"/>
      <w:bookmarkStart w:id="377" w:name="_Toc130218877"/>
      <w:r>
        <w:t>11.1.1.10.1</w:t>
      </w:r>
      <w:r>
        <w:tab/>
        <w:t>Definition</w:t>
      </w:r>
      <w:bookmarkEnd w:id="371"/>
      <w:bookmarkEnd w:id="372"/>
      <w:bookmarkEnd w:id="373"/>
      <w:bookmarkEnd w:id="374"/>
      <w:bookmarkEnd w:id="375"/>
      <w:bookmarkEnd w:id="376"/>
      <w:bookmarkEnd w:id="377"/>
    </w:p>
    <w:p w14:paraId="7CB8087B" w14:textId="60BEFCB0" w:rsidR="00CD2024" w:rsidRDefault="00CD2024" w:rsidP="00CD2024">
      <w:r w:rsidRPr="00975612">
        <w:t xml:space="preserve">This notification notifies the </w:t>
      </w:r>
      <w:r w:rsidR="001F2D44">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3B2A492D" w14:textId="77777777" w:rsidR="00CD2024" w:rsidRDefault="00CD2024" w:rsidP="00CD2024">
      <w:r>
        <w:t xml:space="preserve">This notification definition is generic in the sense that the specific types of network event are not defined. </w:t>
      </w:r>
    </w:p>
    <w:p w14:paraId="60460BCD" w14:textId="630505BD" w:rsidR="00CD2024" w:rsidRDefault="00CD2024" w:rsidP="00CD2024">
      <w:pPr>
        <w:pStyle w:val="Heading5"/>
      </w:pPr>
      <w:bookmarkStart w:id="378" w:name="_Toc26975419"/>
      <w:bookmarkStart w:id="379" w:name="_Toc35856292"/>
      <w:bookmarkStart w:id="380" w:name="_Toc44001144"/>
      <w:bookmarkStart w:id="381" w:name="_Toc51580743"/>
      <w:bookmarkStart w:id="382" w:name="_Toc52356006"/>
      <w:bookmarkStart w:id="383" w:name="_Toc55227576"/>
      <w:bookmarkStart w:id="384" w:name="_Toc130218878"/>
      <w:r>
        <w:lastRenderedPageBreak/>
        <w:t>11.1.1.10.2</w:t>
      </w:r>
      <w:r>
        <w:tab/>
        <w:t>Input parameters</w:t>
      </w:r>
      <w:bookmarkEnd w:id="378"/>
      <w:bookmarkEnd w:id="379"/>
      <w:bookmarkEnd w:id="380"/>
      <w:bookmarkEnd w:id="381"/>
      <w:bookmarkEnd w:id="382"/>
      <w:bookmarkEnd w:id="383"/>
      <w:bookmarkEnd w:id="3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CD2024" w:rsidRPr="009B1F2D" w14:paraId="53F0E1E9" w14:textId="77777777" w:rsidTr="00311DB3">
        <w:tc>
          <w:tcPr>
            <w:tcW w:w="2501" w:type="dxa"/>
            <w:shd w:val="clear" w:color="auto" w:fill="BFBFBF"/>
          </w:tcPr>
          <w:p w14:paraId="7A3FAA1C" w14:textId="77777777" w:rsidR="00CD2024" w:rsidRPr="004544E4" w:rsidRDefault="00CD2024" w:rsidP="00861F6E">
            <w:pPr>
              <w:pStyle w:val="TAH"/>
              <w:rPr>
                <w:rFonts w:cs="Arial"/>
                <w:szCs w:val="18"/>
              </w:rPr>
            </w:pPr>
            <w:r w:rsidRPr="004544E4">
              <w:rPr>
                <w:rFonts w:cs="Arial"/>
                <w:szCs w:val="18"/>
              </w:rPr>
              <w:t>Parameter Name</w:t>
            </w:r>
          </w:p>
        </w:tc>
        <w:tc>
          <w:tcPr>
            <w:tcW w:w="397" w:type="dxa"/>
            <w:shd w:val="clear" w:color="auto" w:fill="BFBFBF"/>
          </w:tcPr>
          <w:p w14:paraId="776DF0ED" w14:textId="6E572EEF" w:rsidR="00CD2024" w:rsidRPr="005563DD" w:rsidRDefault="00CD2024" w:rsidP="00861F6E">
            <w:pPr>
              <w:pStyle w:val="TAH"/>
              <w:rPr>
                <w:szCs w:val="18"/>
              </w:rPr>
            </w:pPr>
            <w:r w:rsidRPr="005563DD">
              <w:rPr>
                <w:szCs w:val="18"/>
              </w:rPr>
              <w:t>S</w:t>
            </w:r>
          </w:p>
        </w:tc>
        <w:tc>
          <w:tcPr>
            <w:tcW w:w="2668" w:type="dxa"/>
            <w:shd w:val="clear" w:color="auto" w:fill="BFBFBF"/>
          </w:tcPr>
          <w:p w14:paraId="4FC09E92" w14:textId="77777777" w:rsidR="00CD2024" w:rsidRPr="00846C5C" w:rsidRDefault="00CD2024" w:rsidP="00861F6E">
            <w:pPr>
              <w:pStyle w:val="TAH"/>
              <w:rPr>
                <w:szCs w:val="18"/>
              </w:rPr>
            </w:pPr>
            <w:r w:rsidRPr="009B1F2D">
              <w:rPr>
                <w:szCs w:val="18"/>
              </w:rPr>
              <w:t>Information Type / Legal Values</w:t>
            </w:r>
          </w:p>
        </w:tc>
        <w:tc>
          <w:tcPr>
            <w:tcW w:w="3572" w:type="dxa"/>
            <w:shd w:val="clear" w:color="auto" w:fill="BFBFBF"/>
          </w:tcPr>
          <w:p w14:paraId="2B90253A" w14:textId="77777777" w:rsidR="00CD2024" w:rsidRPr="00A32054" w:rsidRDefault="00CD2024" w:rsidP="00861F6E">
            <w:pPr>
              <w:pStyle w:val="TAH"/>
              <w:rPr>
                <w:szCs w:val="18"/>
              </w:rPr>
            </w:pPr>
            <w:r w:rsidRPr="00BB224E">
              <w:rPr>
                <w:szCs w:val="18"/>
              </w:rPr>
              <w:t>Comment</w:t>
            </w:r>
          </w:p>
        </w:tc>
      </w:tr>
      <w:tr w:rsidR="00CD2024" w:rsidRPr="009B1F2D" w14:paraId="4B35972D" w14:textId="77777777" w:rsidTr="00311DB3">
        <w:tc>
          <w:tcPr>
            <w:tcW w:w="2501" w:type="dxa"/>
            <w:shd w:val="clear" w:color="auto" w:fill="auto"/>
          </w:tcPr>
          <w:p w14:paraId="5B177831" w14:textId="77777777" w:rsidR="00CD2024" w:rsidRPr="001D11CC" w:rsidRDefault="00CD2024" w:rsidP="00861F6E">
            <w:pPr>
              <w:pStyle w:val="TAL"/>
              <w:rPr>
                <w:rFonts w:cs="Arial"/>
                <w:szCs w:val="18"/>
              </w:rPr>
            </w:pPr>
            <w:r w:rsidRPr="001D11CC">
              <w:rPr>
                <w:rFonts w:cs="Arial"/>
                <w:szCs w:val="18"/>
              </w:rPr>
              <w:t>objectClass</w:t>
            </w:r>
          </w:p>
        </w:tc>
        <w:tc>
          <w:tcPr>
            <w:tcW w:w="397" w:type="dxa"/>
            <w:shd w:val="clear" w:color="auto" w:fill="auto"/>
          </w:tcPr>
          <w:p w14:paraId="2E6AD3C2"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534A78CA" w14:textId="5632E36B" w:rsidR="00CD2024" w:rsidRPr="009B1F2D" w:rsidRDefault="00EA175F" w:rsidP="00861F6E">
            <w:pPr>
              <w:pStyle w:val="TAL"/>
              <w:rPr>
                <w:szCs w:val="18"/>
              </w:rPr>
            </w:pPr>
            <w:proofErr w:type="spellStart"/>
            <w:ins w:id="385" w:author="Author">
              <w:r>
                <w:rPr>
                  <w:szCs w:val="18"/>
                </w:rPr>
                <w:t>ManagedEntity.objectClass</w:t>
              </w:r>
            </w:ins>
            <w:proofErr w:type="spellEnd"/>
            <w:del w:id="386" w:author="Author">
              <w:r w:rsidR="00CD2024" w:rsidRPr="005563DD" w:rsidDel="00EA175F">
                <w:rPr>
                  <w:szCs w:val="18"/>
                </w:rPr>
                <w:delText>It carries the IOC of an instance where an alert occurs.</w:delText>
              </w:r>
            </w:del>
          </w:p>
        </w:tc>
        <w:tc>
          <w:tcPr>
            <w:tcW w:w="3572" w:type="dxa"/>
            <w:shd w:val="clear" w:color="auto" w:fill="auto"/>
          </w:tcPr>
          <w:p w14:paraId="6B08C9E0" w14:textId="77777777" w:rsidR="00CD2024" w:rsidRPr="00BB224E" w:rsidRDefault="00CD2024" w:rsidP="00861F6E">
            <w:pPr>
              <w:pStyle w:val="TAL"/>
              <w:rPr>
                <w:szCs w:val="18"/>
              </w:rPr>
            </w:pPr>
            <w:r w:rsidRPr="00846C5C">
              <w:rPr>
                <w:szCs w:val="18"/>
              </w:rPr>
              <w:t>--</w:t>
            </w:r>
          </w:p>
        </w:tc>
      </w:tr>
      <w:tr w:rsidR="00CD2024" w:rsidRPr="009B1F2D" w14:paraId="0EF7FAA5" w14:textId="77777777" w:rsidTr="00311DB3">
        <w:tc>
          <w:tcPr>
            <w:tcW w:w="2501" w:type="dxa"/>
            <w:shd w:val="clear" w:color="auto" w:fill="auto"/>
          </w:tcPr>
          <w:p w14:paraId="61F57C7A" w14:textId="77777777" w:rsidR="00CD2024" w:rsidRPr="001D11CC" w:rsidRDefault="00CD2024" w:rsidP="00861F6E">
            <w:pPr>
              <w:pStyle w:val="TAL"/>
              <w:rPr>
                <w:rFonts w:cs="Arial"/>
                <w:szCs w:val="18"/>
              </w:rPr>
            </w:pPr>
            <w:r w:rsidRPr="001D11CC">
              <w:rPr>
                <w:rFonts w:cs="Arial"/>
                <w:szCs w:val="18"/>
              </w:rPr>
              <w:t>objectInstance</w:t>
            </w:r>
          </w:p>
        </w:tc>
        <w:tc>
          <w:tcPr>
            <w:tcW w:w="397" w:type="dxa"/>
            <w:shd w:val="clear" w:color="auto" w:fill="auto"/>
          </w:tcPr>
          <w:p w14:paraId="21B53A13"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4081B801" w14:textId="22049986" w:rsidR="00CD2024" w:rsidRPr="009B1F2D" w:rsidRDefault="00F92894" w:rsidP="00861F6E">
            <w:pPr>
              <w:pStyle w:val="TAL"/>
              <w:rPr>
                <w:szCs w:val="18"/>
              </w:rPr>
            </w:pPr>
            <w:proofErr w:type="spellStart"/>
            <w:ins w:id="387" w:author="Author">
              <w:r>
                <w:rPr>
                  <w:szCs w:val="18"/>
                </w:rPr>
                <w:t>ManagedEntity.objectInstance</w:t>
              </w:r>
            </w:ins>
            <w:proofErr w:type="spellEnd"/>
            <w:del w:id="388" w:author="Author">
              <w:r w:rsidR="00CD2024" w:rsidRPr="005563DD" w:rsidDel="00F92894">
                <w:rPr>
                  <w:szCs w:val="18"/>
                </w:rPr>
                <w:delText>It carries the DN of an instance where an alert occurs.</w:delText>
              </w:r>
            </w:del>
          </w:p>
        </w:tc>
        <w:tc>
          <w:tcPr>
            <w:tcW w:w="3572" w:type="dxa"/>
            <w:shd w:val="clear" w:color="auto" w:fill="auto"/>
          </w:tcPr>
          <w:p w14:paraId="4B7CD4AE" w14:textId="77777777" w:rsidR="00CD2024" w:rsidRPr="00BB224E" w:rsidRDefault="00CD2024" w:rsidP="00861F6E">
            <w:pPr>
              <w:pStyle w:val="TAL"/>
              <w:rPr>
                <w:szCs w:val="18"/>
              </w:rPr>
            </w:pPr>
            <w:r w:rsidRPr="00846C5C">
              <w:rPr>
                <w:szCs w:val="18"/>
              </w:rPr>
              <w:t>--</w:t>
            </w:r>
          </w:p>
        </w:tc>
      </w:tr>
      <w:tr w:rsidR="00CD2024" w:rsidRPr="009B1F2D" w14:paraId="38053649" w14:textId="77777777" w:rsidTr="00311DB3">
        <w:tc>
          <w:tcPr>
            <w:tcW w:w="2501" w:type="dxa"/>
            <w:shd w:val="clear" w:color="auto" w:fill="auto"/>
          </w:tcPr>
          <w:p w14:paraId="5A5740D7" w14:textId="77777777" w:rsidR="00CD2024" w:rsidRPr="001D11CC" w:rsidRDefault="00CD2024" w:rsidP="00861F6E">
            <w:pPr>
              <w:pStyle w:val="TAL"/>
              <w:rPr>
                <w:rFonts w:cs="Arial"/>
                <w:szCs w:val="18"/>
              </w:rPr>
            </w:pPr>
            <w:proofErr w:type="spellStart"/>
            <w:r w:rsidRPr="001D11CC">
              <w:rPr>
                <w:rFonts w:cs="Arial"/>
                <w:szCs w:val="18"/>
              </w:rPr>
              <w:t>notificationId</w:t>
            </w:r>
            <w:proofErr w:type="spellEnd"/>
          </w:p>
        </w:tc>
        <w:tc>
          <w:tcPr>
            <w:tcW w:w="397" w:type="dxa"/>
            <w:shd w:val="clear" w:color="auto" w:fill="auto"/>
          </w:tcPr>
          <w:p w14:paraId="605F5B16"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453632CF" w14:textId="77777777" w:rsidR="00CD2024" w:rsidRPr="009B1F2D" w:rsidRDefault="00CD2024" w:rsidP="00861F6E">
            <w:pPr>
              <w:pStyle w:val="TAL"/>
              <w:rPr>
                <w:szCs w:val="18"/>
              </w:rPr>
            </w:pPr>
            <w:r w:rsidRPr="005563DD">
              <w:rPr>
                <w:szCs w:val="18"/>
              </w:rPr>
              <w:t>It carries the identifier for the subject notification.</w:t>
            </w:r>
          </w:p>
        </w:tc>
        <w:tc>
          <w:tcPr>
            <w:tcW w:w="3572" w:type="dxa"/>
            <w:shd w:val="clear" w:color="auto" w:fill="auto"/>
          </w:tcPr>
          <w:p w14:paraId="4B48048B" w14:textId="77777777" w:rsidR="00CD2024" w:rsidRPr="00BB224E" w:rsidRDefault="00CD2024" w:rsidP="00861F6E">
            <w:pPr>
              <w:pStyle w:val="TAL"/>
              <w:rPr>
                <w:szCs w:val="18"/>
              </w:rPr>
            </w:pPr>
            <w:r w:rsidRPr="00846C5C">
              <w:rPr>
                <w:szCs w:val="18"/>
              </w:rPr>
              <w:t>See Note 1.</w:t>
            </w:r>
          </w:p>
          <w:p w14:paraId="24E31E11" w14:textId="77777777" w:rsidR="00CD2024" w:rsidRPr="00A32054" w:rsidRDefault="00CD2024" w:rsidP="00861F6E">
            <w:pPr>
              <w:pStyle w:val="TAL"/>
              <w:rPr>
                <w:szCs w:val="18"/>
              </w:rPr>
            </w:pPr>
          </w:p>
        </w:tc>
      </w:tr>
      <w:tr w:rsidR="00CD2024" w:rsidRPr="009B1F2D" w14:paraId="48F679D7" w14:textId="77777777" w:rsidTr="00311DB3">
        <w:tc>
          <w:tcPr>
            <w:tcW w:w="2501" w:type="dxa"/>
            <w:shd w:val="clear" w:color="auto" w:fill="auto"/>
          </w:tcPr>
          <w:p w14:paraId="3B006CA1" w14:textId="77777777" w:rsidR="00CD2024" w:rsidRPr="001D11CC" w:rsidRDefault="00CD2024" w:rsidP="00861F6E">
            <w:pPr>
              <w:pStyle w:val="TAL"/>
              <w:rPr>
                <w:rFonts w:cs="Arial"/>
                <w:szCs w:val="18"/>
              </w:rPr>
            </w:pPr>
            <w:proofErr w:type="spellStart"/>
            <w:r w:rsidRPr="001D11CC">
              <w:rPr>
                <w:rFonts w:cs="Arial"/>
                <w:szCs w:val="18"/>
              </w:rPr>
              <w:t>eventTime</w:t>
            </w:r>
            <w:proofErr w:type="spellEnd"/>
          </w:p>
        </w:tc>
        <w:tc>
          <w:tcPr>
            <w:tcW w:w="397" w:type="dxa"/>
            <w:shd w:val="clear" w:color="auto" w:fill="auto"/>
          </w:tcPr>
          <w:p w14:paraId="1A543BBA"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2C83FCE1" w14:textId="77777777" w:rsidR="00CD2024" w:rsidRPr="005563DD" w:rsidRDefault="00CD2024" w:rsidP="00861F6E">
            <w:pPr>
              <w:pStyle w:val="TAL"/>
              <w:rPr>
                <w:szCs w:val="18"/>
              </w:rPr>
            </w:pPr>
            <w:r w:rsidRPr="005563DD">
              <w:rPr>
                <w:szCs w:val="18"/>
              </w:rPr>
              <w:t>It indicates the time of the event.</w:t>
            </w:r>
          </w:p>
        </w:tc>
        <w:tc>
          <w:tcPr>
            <w:tcW w:w="3572" w:type="dxa"/>
            <w:shd w:val="clear" w:color="auto" w:fill="auto"/>
          </w:tcPr>
          <w:p w14:paraId="5E8900F4" w14:textId="77777777" w:rsidR="00CD2024" w:rsidRPr="00846C5C" w:rsidRDefault="00CD2024" w:rsidP="00861F6E">
            <w:pPr>
              <w:pStyle w:val="TAL"/>
              <w:rPr>
                <w:szCs w:val="18"/>
              </w:rPr>
            </w:pPr>
            <w:r w:rsidRPr="009B1F2D">
              <w:rPr>
                <w:szCs w:val="18"/>
              </w:rPr>
              <w:t>The semantics of Generalised Time specified by ITU-T [17] shall be used here.</w:t>
            </w:r>
          </w:p>
        </w:tc>
      </w:tr>
      <w:tr w:rsidR="00CD2024" w:rsidRPr="009B1F2D" w14:paraId="742C70B1" w14:textId="77777777" w:rsidTr="00311DB3">
        <w:tc>
          <w:tcPr>
            <w:tcW w:w="2501" w:type="dxa"/>
            <w:shd w:val="clear" w:color="auto" w:fill="auto"/>
          </w:tcPr>
          <w:p w14:paraId="32AD07D8" w14:textId="77777777" w:rsidR="00CD2024" w:rsidRPr="001D11CC" w:rsidRDefault="00CD2024" w:rsidP="00861F6E">
            <w:pPr>
              <w:pStyle w:val="TAL"/>
              <w:rPr>
                <w:rFonts w:cs="Arial"/>
                <w:szCs w:val="18"/>
              </w:rPr>
            </w:pPr>
            <w:proofErr w:type="spellStart"/>
            <w:r w:rsidRPr="001D11CC">
              <w:rPr>
                <w:rFonts w:cs="Arial"/>
                <w:szCs w:val="18"/>
              </w:rPr>
              <w:t>systemDN</w:t>
            </w:r>
            <w:proofErr w:type="spellEnd"/>
          </w:p>
        </w:tc>
        <w:tc>
          <w:tcPr>
            <w:tcW w:w="397" w:type="dxa"/>
            <w:shd w:val="clear" w:color="auto" w:fill="auto"/>
          </w:tcPr>
          <w:p w14:paraId="3312C209"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71AAA191" w14:textId="72FB7A9A" w:rsidR="00CD2024" w:rsidRPr="005563DD" w:rsidRDefault="00CD2024" w:rsidP="00861F6E">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A0530C3" w14:textId="77777777" w:rsidR="00CD2024" w:rsidRPr="00846C5C" w:rsidRDefault="00CD2024" w:rsidP="00861F6E">
            <w:pPr>
              <w:pStyle w:val="TAL"/>
              <w:rPr>
                <w:szCs w:val="18"/>
              </w:rPr>
            </w:pPr>
            <w:r w:rsidRPr="009B1F2D">
              <w:rPr>
                <w:szCs w:val="18"/>
              </w:rPr>
              <w:t>--</w:t>
            </w:r>
          </w:p>
        </w:tc>
      </w:tr>
      <w:tr w:rsidR="00CD2024" w:rsidRPr="009B1F2D" w14:paraId="418C5EB1" w14:textId="77777777" w:rsidTr="00311DB3">
        <w:tc>
          <w:tcPr>
            <w:tcW w:w="2501" w:type="dxa"/>
            <w:shd w:val="clear" w:color="auto" w:fill="auto"/>
          </w:tcPr>
          <w:p w14:paraId="67EC3DEB" w14:textId="77777777" w:rsidR="00CD2024" w:rsidRPr="001D11CC" w:rsidRDefault="00CD2024" w:rsidP="00861F6E">
            <w:pPr>
              <w:pStyle w:val="TAL"/>
              <w:rPr>
                <w:rFonts w:cs="Arial"/>
                <w:szCs w:val="18"/>
              </w:rPr>
            </w:pPr>
            <w:proofErr w:type="spellStart"/>
            <w:r w:rsidRPr="001D11CC">
              <w:rPr>
                <w:rFonts w:cs="Arial"/>
                <w:szCs w:val="18"/>
              </w:rPr>
              <w:t>notificationType</w:t>
            </w:r>
            <w:proofErr w:type="spellEnd"/>
          </w:p>
        </w:tc>
        <w:tc>
          <w:tcPr>
            <w:tcW w:w="397" w:type="dxa"/>
            <w:shd w:val="clear" w:color="auto" w:fill="auto"/>
          </w:tcPr>
          <w:p w14:paraId="6D1057E1" w14:textId="77777777" w:rsidR="00CD2024" w:rsidRPr="005563DD" w:rsidRDefault="00CD2024" w:rsidP="008D7419">
            <w:pPr>
              <w:pStyle w:val="TAL"/>
              <w:jc w:val="center"/>
              <w:rPr>
                <w:rFonts w:cs="Arial"/>
                <w:szCs w:val="18"/>
              </w:rPr>
            </w:pPr>
            <w:r w:rsidRPr="005563DD">
              <w:rPr>
                <w:rFonts w:cs="Arial"/>
                <w:szCs w:val="18"/>
              </w:rPr>
              <w:t>M</w:t>
            </w:r>
          </w:p>
        </w:tc>
        <w:tc>
          <w:tcPr>
            <w:tcW w:w="2668" w:type="dxa"/>
            <w:shd w:val="clear" w:color="auto" w:fill="auto"/>
          </w:tcPr>
          <w:p w14:paraId="27084814" w14:textId="77777777" w:rsidR="00CD2024" w:rsidRPr="005563DD" w:rsidRDefault="00CD2024" w:rsidP="00861F6E">
            <w:pPr>
              <w:pStyle w:val="TAL"/>
              <w:rPr>
                <w:rFonts w:cs="Arial"/>
                <w:szCs w:val="18"/>
              </w:rPr>
            </w:pPr>
            <w:r w:rsidRPr="005563DD">
              <w:rPr>
                <w:rFonts w:cs="Arial"/>
                <w:szCs w:val="18"/>
              </w:rPr>
              <w:t>"</w:t>
            </w:r>
            <w:proofErr w:type="spellStart"/>
            <w:r w:rsidRPr="005563DD">
              <w:rPr>
                <w:rFonts w:ascii="Courier New" w:hAnsi="Courier New" w:cs="Courier New"/>
                <w:szCs w:val="18"/>
              </w:rPr>
              <w:t>notifyEvent</w:t>
            </w:r>
            <w:proofErr w:type="spellEnd"/>
            <w:r w:rsidRPr="005563DD">
              <w:rPr>
                <w:rFonts w:cs="Arial"/>
                <w:szCs w:val="18"/>
              </w:rPr>
              <w:t>"</w:t>
            </w:r>
          </w:p>
        </w:tc>
        <w:tc>
          <w:tcPr>
            <w:tcW w:w="3572" w:type="dxa"/>
            <w:shd w:val="clear" w:color="auto" w:fill="auto"/>
          </w:tcPr>
          <w:p w14:paraId="03C1EC21" w14:textId="77777777" w:rsidR="00CD2024" w:rsidRPr="00846C5C" w:rsidRDefault="00CD2024" w:rsidP="00861F6E">
            <w:pPr>
              <w:pStyle w:val="TAL"/>
              <w:rPr>
                <w:szCs w:val="18"/>
              </w:rPr>
            </w:pPr>
            <w:r w:rsidRPr="009B1F2D">
              <w:rPr>
                <w:szCs w:val="18"/>
              </w:rPr>
              <w:t>--</w:t>
            </w:r>
          </w:p>
        </w:tc>
      </w:tr>
      <w:tr w:rsidR="00CD2024" w:rsidRPr="009B1F2D" w14:paraId="22FFE8A3" w14:textId="77777777" w:rsidTr="00311DB3">
        <w:tc>
          <w:tcPr>
            <w:tcW w:w="2501" w:type="dxa"/>
            <w:shd w:val="clear" w:color="auto" w:fill="auto"/>
          </w:tcPr>
          <w:p w14:paraId="411988B0" w14:textId="77777777" w:rsidR="00CD2024" w:rsidRPr="001D11CC" w:rsidRDefault="00CD2024" w:rsidP="00861F6E">
            <w:pPr>
              <w:pStyle w:val="TAL"/>
              <w:rPr>
                <w:rFonts w:cs="Arial"/>
                <w:szCs w:val="18"/>
              </w:rPr>
            </w:pPr>
            <w:proofErr w:type="spellStart"/>
            <w:r w:rsidRPr="001D11CC">
              <w:rPr>
                <w:rFonts w:cs="Arial"/>
                <w:szCs w:val="18"/>
              </w:rPr>
              <w:t>specificProblem</w:t>
            </w:r>
            <w:proofErr w:type="spellEnd"/>
          </w:p>
        </w:tc>
        <w:tc>
          <w:tcPr>
            <w:tcW w:w="397" w:type="dxa"/>
            <w:shd w:val="clear" w:color="auto" w:fill="auto"/>
          </w:tcPr>
          <w:p w14:paraId="0B9DA05B" w14:textId="77777777" w:rsidR="00CD2024" w:rsidRPr="005563DD" w:rsidRDefault="00CD2024" w:rsidP="008D7419">
            <w:pPr>
              <w:pStyle w:val="TAL"/>
              <w:jc w:val="center"/>
              <w:rPr>
                <w:rFonts w:cs="Arial"/>
                <w:szCs w:val="18"/>
              </w:rPr>
            </w:pPr>
            <w:r w:rsidRPr="005563DD">
              <w:rPr>
                <w:rFonts w:cs="Arial"/>
                <w:szCs w:val="18"/>
              </w:rPr>
              <w:t>M</w:t>
            </w:r>
          </w:p>
        </w:tc>
        <w:tc>
          <w:tcPr>
            <w:tcW w:w="2668" w:type="dxa"/>
            <w:shd w:val="clear" w:color="auto" w:fill="auto"/>
          </w:tcPr>
          <w:p w14:paraId="391D836C" w14:textId="77777777" w:rsidR="00CD2024" w:rsidRPr="005563DD" w:rsidRDefault="00CD2024" w:rsidP="00861F6E">
            <w:pPr>
              <w:pStyle w:val="TAL"/>
              <w:rPr>
                <w:rFonts w:cs="Arial"/>
                <w:szCs w:val="18"/>
              </w:rPr>
            </w:pPr>
            <w:r w:rsidRPr="005563DD">
              <w:rPr>
                <w:szCs w:val="18"/>
              </w:rPr>
              <w:t>It indicates a problem detected.</w:t>
            </w:r>
          </w:p>
        </w:tc>
        <w:tc>
          <w:tcPr>
            <w:tcW w:w="3572" w:type="dxa"/>
            <w:shd w:val="clear" w:color="auto" w:fill="auto"/>
          </w:tcPr>
          <w:p w14:paraId="3C47A133" w14:textId="77777777" w:rsidR="00CD2024" w:rsidRPr="00846C5C" w:rsidRDefault="00CD2024" w:rsidP="00861F6E">
            <w:pPr>
              <w:pStyle w:val="TAL"/>
              <w:rPr>
                <w:szCs w:val="18"/>
              </w:rPr>
            </w:pPr>
            <w:r w:rsidRPr="009B1F2D">
              <w:rPr>
                <w:szCs w:val="18"/>
              </w:rPr>
              <w:t>--</w:t>
            </w:r>
          </w:p>
        </w:tc>
      </w:tr>
      <w:tr w:rsidR="00CD2024" w:rsidRPr="009B1F2D" w14:paraId="44FD1C29" w14:textId="77777777" w:rsidTr="00311DB3">
        <w:tc>
          <w:tcPr>
            <w:tcW w:w="2501" w:type="dxa"/>
            <w:shd w:val="clear" w:color="auto" w:fill="auto"/>
          </w:tcPr>
          <w:p w14:paraId="4E8C7727" w14:textId="77777777" w:rsidR="00CD2024" w:rsidRPr="001D11CC" w:rsidRDefault="00CD2024" w:rsidP="00861F6E">
            <w:pPr>
              <w:pStyle w:val="TAL"/>
              <w:rPr>
                <w:rFonts w:cs="Arial"/>
                <w:szCs w:val="18"/>
              </w:rPr>
            </w:pPr>
            <w:proofErr w:type="spellStart"/>
            <w:r w:rsidRPr="001D11CC">
              <w:rPr>
                <w:rFonts w:cs="Arial"/>
                <w:szCs w:val="18"/>
              </w:rPr>
              <w:t>additionalText</w:t>
            </w:r>
            <w:proofErr w:type="spellEnd"/>
          </w:p>
        </w:tc>
        <w:tc>
          <w:tcPr>
            <w:tcW w:w="397" w:type="dxa"/>
            <w:shd w:val="clear" w:color="auto" w:fill="auto"/>
          </w:tcPr>
          <w:p w14:paraId="7DC3E702" w14:textId="77777777" w:rsidR="00CD2024" w:rsidRPr="005563DD" w:rsidRDefault="00CD2024" w:rsidP="008D7419">
            <w:pPr>
              <w:pStyle w:val="TAL"/>
              <w:jc w:val="center"/>
              <w:rPr>
                <w:rFonts w:cs="Arial"/>
                <w:szCs w:val="18"/>
              </w:rPr>
            </w:pPr>
            <w:r w:rsidRPr="005563DD">
              <w:rPr>
                <w:rFonts w:cs="Arial"/>
                <w:szCs w:val="18"/>
              </w:rPr>
              <w:t>O</w:t>
            </w:r>
          </w:p>
        </w:tc>
        <w:tc>
          <w:tcPr>
            <w:tcW w:w="2668" w:type="dxa"/>
            <w:shd w:val="clear" w:color="auto" w:fill="auto"/>
          </w:tcPr>
          <w:p w14:paraId="5F8241BE" w14:textId="77777777" w:rsidR="00CD2024" w:rsidRPr="00846C5C" w:rsidRDefault="00CD2024" w:rsidP="00861F6E">
            <w:pPr>
              <w:pStyle w:val="TAL"/>
              <w:rPr>
                <w:rFonts w:cs="Arial"/>
                <w:szCs w:val="18"/>
              </w:rPr>
            </w:pPr>
            <w:r w:rsidRPr="009B1F2D">
              <w:rPr>
                <w:rFonts w:cs="Arial"/>
                <w:szCs w:val="18"/>
              </w:rPr>
              <w:t>It carries additional information.</w:t>
            </w:r>
          </w:p>
        </w:tc>
        <w:tc>
          <w:tcPr>
            <w:tcW w:w="3572" w:type="dxa"/>
            <w:shd w:val="clear" w:color="auto" w:fill="auto"/>
          </w:tcPr>
          <w:p w14:paraId="23210658" w14:textId="77777777" w:rsidR="00CD2024" w:rsidRPr="00A32054" w:rsidRDefault="00CD2024" w:rsidP="00861F6E">
            <w:pPr>
              <w:pStyle w:val="TAL"/>
              <w:rPr>
                <w:szCs w:val="18"/>
              </w:rPr>
            </w:pPr>
            <w:r w:rsidRPr="00BB224E">
              <w:rPr>
                <w:szCs w:val="18"/>
              </w:rPr>
              <w:t>--</w:t>
            </w:r>
          </w:p>
        </w:tc>
      </w:tr>
      <w:tr w:rsidR="00CD2024" w:rsidRPr="009B1F2D" w14:paraId="53103350" w14:textId="77777777" w:rsidTr="00311DB3">
        <w:tc>
          <w:tcPr>
            <w:tcW w:w="2501" w:type="dxa"/>
            <w:shd w:val="clear" w:color="auto" w:fill="auto"/>
          </w:tcPr>
          <w:p w14:paraId="3D2E2198" w14:textId="77777777" w:rsidR="00CD2024" w:rsidRPr="001D11CC" w:rsidRDefault="00CD2024" w:rsidP="00861F6E">
            <w:pPr>
              <w:pStyle w:val="TAL"/>
              <w:rPr>
                <w:rFonts w:cs="Arial"/>
                <w:szCs w:val="18"/>
              </w:rPr>
            </w:pPr>
            <w:proofErr w:type="spellStart"/>
            <w:r w:rsidRPr="001D11CC">
              <w:rPr>
                <w:rFonts w:cs="Arial"/>
                <w:szCs w:val="18"/>
              </w:rPr>
              <w:t>additionalInformation</w:t>
            </w:r>
            <w:proofErr w:type="spellEnd"/>
          </w:p>
        </w:tc>
        <w:tc>
          <w:tcPr>
            <w:tcW w:w="397" w:type="dxa"/>
            <w:shd w:val="clear" w:color="auto" w:fill="auto"/>
          </w:tcPr>
          <w:p w14:paraId="2DCB8FBF" w14:textId="77777777" w:rsidR="00CD2024" w:rsidRPr="005563DD" w:rsidRDefault="00CD2024" w:rsidP="008D7419">
            <w:pPr>
              <w:pStyle w:val="TAL"/>
              <w:jc w:val="center"/>
              <w:rPr>
                <w:rFonts w:cs="Arial"/>
                <w:szCs w:val="18"/>
              </w:rPr>
            </w:pPr>
            <w:r w:rsidRPr="005563DD">
              <w:rPr>
                <w:rFonts w:cs="Arial"/>
                <w:szCs w:val="18"/>
              </w:rPr>
              <w:t>O</w:t>
            </w:r>
          </w:p>
        </w:tc>
        <w:tc>
          <w:tcPr>
            <w:tcW w:w="2668" w:type="dxa"/>
            <w:shd w:val="clear" w:color="auto" w:fill="auto"/>
          </w:tcPr>
          <w:p w14:paraId="75566FD2" w14:textId="77777777" w:rsidR="00CD2024" w:rsidRPr="005563DD" w:rsidRDefault="00CD2024" w:rsidP="00861F6E">
            <w:pPr>
              <w:pStyle w:val="TAL"/>
              <w:rPr>
                <w:rFonts w:cs="Arial"/>
                <w:szCs w:val="18"/>
              </w:rPr>
            </w:pPr>
            <w:r w:rsidRPr="005563DD">
              <w:rPr>
                <w:rFonts w:cs="Arial"/>
                <w:szCs w:val="18"/>
              </w:rPr>
              <w:t>It carries additional information.</w:t>
            </w:r>
          </w:p>
        </w:tc>
        <w:tc>
          <w:tcPr>
            <w:tcW w:w="3572" w:type="dxa"/>
            <w:shd w:val="clear" w:color="auto" w:fill="auto"/>
          </w:tcPr>
          <w:p w14:paraId="100CB88A" w14:textId="77777777" w:rsidR="00CD2024" w:rsidRPr="00846C5C" w:rsidRDefault="00CD2024" w:rsidP="00861F6E">
            <w:pPr>
              <w:pStyle w:val="TAL"/>
              <w:rPr>
                <w:szCs w:val="18"/>
              </w:rPr>
            </w:pPr>
            <w:r w:rsidRPr="009B1F2D">
              <w:rPr>
                <w:szCs w:val="18"/>
              </w:rPr>
              <w:t>--</w:t>
            </w:r>
          </w:p>
        </w:tc>
      </w:tr>
      <w:tr w:rsidR="00CD2024" w:rsidRPr="009B1F2D" w14:paraId="3029E649" w14:textId="77777777" w:rsidTr="00311DB3">
        <w:tc>
          <w:tcPr>
            <w:tcW w:w="9695" w:type="dxa"/>
            <w:gridSpan w:val="4"/>
            <w:shd w:val="clear" w:color="auto" w:fill="auto"/>
          </w:tcPr>
          <w:p w14:paraId="2F8D7235" w14:textId="4B3BD990" w:rsidR="00CD2024" w:rsidRPr="004544E4" w:rsidRDefault="00CD2024" w:rsidP="001D11CC">
            <w:pPr>
              <w:pStyle w:val="TAN"/>
            </w:pPr>
            <w:r w:rsidRPr="004544E4">
              <w:t>NOTE 1:</w:t>
            </w:r>
            <w:r w:rsidR="004544E4">
              <w:tab/>
            </w:r>
            <w:r w:rsidRPr="004544E4">
              <w:t xml:space="preserve">If consumer receives notifications from one producer, consumer can use the </w:t>
            </w:r>
            <w:proofErr w:type="spellStart"/>
            <w:r w:rsidRPr="001D11CC">
              <w:t>notificationId</w:t>
            </w:r>
            <w:proofErr w:type="spellEnd"/>
            <w:r w:rsidRPr="004544E4">
              <w:t xml:space="preserve"> and the </w:t>
            </w:r>
            <w:r w:rsidRPr="001D11CC">
              <w:t>objectInstance</w:t>
            </w:r>
            <w:r w:rsidRPr="004544E4">
              <w:t xml:space="preserve"> to uniquely identify all received notifications.</w:t>
            </w:r>
          </w:p>
          <w:p w14:paraId="6063358A" w14:textId="62B661AC" w:rsidR="00CD2024" w:rsidRPr="001E0433" w:rsidRDefault="004544E4" w:rsidP="001D11CC">
            <w:pPr>
              <w:pStyle w:val="TAN"/>
            </w:pPr>
            <w:r>
              <w:tab/>
            </w:r>
            <w:r w:rsidR="00CD2024" w:rsidRPr="004544E4">
              <w:t xml:space="preserve">If consumer receives notifications from multiple producers and notifications of each </w:t>
            </w:r>
            <w:r w:rsidR="00CD2024" w:rsidRPr="001D11CC">
              <w:t>objectInstance</w:t>
            </w:r>
            <w:r w:rsidR="00CD2024" w:rsidRPr="004544E4">
              <w:t xml:space="preserve"> are reported to at most by one producer, consumer can use the </w:t>
            </w:r>
            <w:proofErr w:type="spellStart"/>
            <w:r w:rsidR="00CD2024" w:rsidRPr="001D11CC">
              <w:t>notificationId</w:t>
            </w:r>
            <w:proofErr w:type="spellEnd"/>
            <w:r w:rsidR="00CD2024" w:rsidRPr="004544E4">
              <w:t xml:space="preserve"> and </w:t>
            </w:r>
            <w:r w:rsidR="00CD2024" w:rsidRPr="001D11CC">
              <w:t>objectInstance</w:t>
            </w:r>
            <w:r w:rsidR="00CD2024" w:rsidRPr="004544E4">
              <w:t xml:space="preserve"> to uniquely </w:t>
            </w:r>
            <w:r w:rsidR="00CD2024" w:rsidRPr="002B66C8">
              <w:t>identify all rece</w:t>
            </w:r>
            <w:r w:rsidR="00CD2024" w:rsidRPr="007E2C0D">
              <w:t>ived notifications.</w:t>
            </w:r>
          </w:p>
          <w:p w14:paraId="5909EA9D" w14:textId="4879993B" w:rsidR="00CD2024" w:rsidRPr="002B66C8" w:rsidRDefault="004544E4" w:rsidP="001D11CC">
            <w:pPr>
              <w:pStyle w:val="TAN"/>
            </w:pPr>
            <w:r>
              <w:tab/>
            </w:r>
            <w:r w:rsidR="00CD2024" w:rsidRPr="004544E4">
              <w:t xml:space="preserve">If consumer receives notifications from multiple producers and notifications of one or more </w:t>
            </w:r>
            <w:r w:rsidR="00CD2024" w:rsidRPr="001D11CC">
              <w:t xml:space="preserve">objectInstance(s) </w:t>
            </w:r>
            <w:r w:rsidR="00CD2024" w:rsidRPr="004544E4">
              <w:t xml:space="preserve">are reported </w:t>
            </w:r>
            <w:proofErr w:type="spellStart"/>
            <w:r w:rsidR="00CD2024" w:rsidRPr="004544E4">
              <w:t>byo</w:t>
            </w:r>
            <w:proofErr w:type="spellEnd"/>
            <w:r w:rsidR="00CD2024" w:rsidRPr="004544E4">
              <w:t xml:space="preserve"> two or more producers, consumer can use the </w:t>
            </w:r>
            <w:proofErr w:type="spellStart"/>
            <w:r w:rsidR="00CD2024" w:rsidRPr="001D11CC">
              <w:t>notificationId</w:t>
            </w:r>
            <w:proofErr w:type="spellEnd"/>
            <w:r w:rsidR="00CD2024" w:rsidRPr="004544E4">
              <w:t xml:space="preserve"> together with </w:t>
            </w:r>
            <w:r w:rsidR="00CD2024" w:rsidRPr="001D11CC">
              <w:t>objectInstance</w:t>
            </w:r>
            <w:r w:rsidR="00CD2024" w:rsidRPr="004544E4">
              <w:t xml:space="preserve"> and the identity of producer (</w:t>
            </w:r>
            <w:proofErr w:type="spellStart"/>
            <w:r w:rsidR="00CD2024" w:rsidRPr="001D11CC">
              <w:t>systemDN</w:t>
            </w:r>
            <w:proofErr w:type="spellEnd"/>
            <w:r w:rsidR="00CD2024" w:rsidRPr="004544E4">
              <w:t xml:space="preserve">), to uniquely identify all received notifications. If the information </w:t>
            </w:r>
            <w:proofErr w:type="spellStart"/>
            <w:r w:rsidR="00CD2024" w:rsidRPr="001D11CC">
              <w:t>systemDN</w:t>
            </w:r>
            <w:proofErr w:type="spellEnd"/>
            <w:r w:rsidR="00CD2024" w:rsidRPr="004544E4">
              <w:t xml:space="preserve"> is absent, consumer needs other means, which are outside the scope of this TS, to determine the identity of producer.</w:t>
            </w:r>
          </w:p>
          <w:p w14:paraId="6C7A700F" w14:textId="4E482B84" w:rsidR="00CD2024" w:rsidRPr="007E2C0D" w:rsidRDefault="004544E4" w:rsidP="001D11CC">
            <w:pPr>
              <w:pStyle w:val="TAN"/>
              <w:rPr>
                <w:szCs w:val="18"/>
              </w:rPr>
            </w:pPr>
            <w:r>
              <w:tab/>
            </w:r>
            <w:r w:rsidR="00CD2024" w:rsidRPr="004544E4">
              <w:t xml:space="preserve">How </w:t>
            </w:r>
            <w:proofErr w:type="spellStart"/>
            <w:r w:rsidR="00CD2024" w:rsidRPr="001D11CC">
              <w:t>notificationId</w:t>
            </w:r>
            <w:proofErr w:type="spellEnd"/>
            <w:r w:rsidR="00CD2024" w:rsidRPr="004544E4">
              <w:t xml:space="preserve"> of notifications are re-used to correlate notifications is outside of the scope of this specification.</w:t>
            </w:r>
            <w:r w:rsidR="00CD2024" w:rsidRPr="002B66C8">
              <w:rPr>
                <w:szCs w:val="18"/>
              </w:rPr>
              <w:t xml:space="preserve"> </w:t>
            </w:r>
          </w:p>
        </w:tc>
      </w:tr>
    </w:tbl>
    <w:p w14:paraId="52745BA8" w14:textId="77777777" w:rsidR="00CD2024" w:rsidRDefault="00CD2024" w:rsidP="006A5594">
      <w:pPr>
        <w:jc w:val="both"/>
        <w:rPr>
          <w:lang w:eastAsia="zh-CN"/>
        </w:rPr>
      </w:pPr>
    </w:p>
    <w:p w14:paraId="54ED0D67" w14:textId="77777777" w:rsidR="006507C5" w:rsidRDefault="006507C5" w:rsidP="006507C5">
      <w:pPr>
        <w:pStyle w:val="Heading4"/>
      </w:pPr>
      <w:bookmarkStart w:id="389" w:name="_Toc44001145"/>
      <w:bookmarkStart w:id="390" w:name="_Toc51580744"/>
      <w:bookmarkStart w:id="391" w:name="_Toc52356007"/>
      <w:bookmarkStart w:id="392" w:name="_Toc55227577"/>
      <w:bookmarkStart w:id="393" w:name="_Toc130218879"/>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389"/>
      <w:bookmarkEnd w:id="390"/>
      <w:bookmarkEnd w:id="391"/>
      <w:bookmarkEnd w:id="392"/>
      <w:bookmarkEnd w:id="393"/>
      <w:proofErr w:type="spellEnd"/>
    </w:p>
    <w:p w14:paraId="25280C4D" w14:textId="77777777" w:rsidR="006507C5" w:rsidRPr="00CF2F3C" w:rsidRDefault="006507C5" w:rsidP="006507C5">
      <w:pPr>
        <w:pStyle w:val="Heading5"/>
      </w:pPr>
      <w:bookmarkStart w:id="394" w:name="_Toc44001146"/>
      <w:bookmarkStart w:id="395" w:name="_Toc51580745"/>
      <w:bookmarkStart w:id="396" w:name="_Toc52356008"/>
      <w:bookmarkStart w:id="397" w:name="_Toc55227578"/>
      <w:bookmarkStart w:id="398" w:name="_Toc130218880"/>
      <w:r>
        <w:t>11.1.1.11.1</w:t>
      </w:r>
      <w:r>
        <w:tab/>
        <w:t>Definition</w:t>
      </w:r>
      <w:bookmarkEnd w:id="394"/>
      <w:bookmarkEnd w:id="395"/>
      <w:bookmarkEnd w:id="396"/>
      <w:bookmarkEnd w:id="397"/>
      <w:bookmarkEnd w:id="398"/>
    </w:p>
    <w:p w14:paraId="4F20093F" w14:textId="77777777" w:rsidR="008471AA" w:rsidRDefault="008471AA" w:rsidP="008471AA">
      <w:r>
        <w:t>This notification reports NRM updates to subscribed MnS consumers. It can report multiple NRM updates that happen at the same time. All possible NRM updates can be reported:</w:t>
      </w:r>
    </w:p>
    <w:p w14:paraId="6C659D03" w14:textId="77777777" w:rsidR="008471AA" w:rsidRDefault="008471AA" w:rsidP="008471AA">
      <w:pPr>
        <w:pStyle w:val="B10"/>
      </w:pPr>
      <w:r>
        <w:t>-</w:t>
      </w:r>
      <w:r>
        <w:tab/>
      </w:r>
      <w:r w:rsidRPr="00BF4F76">
        <w:t>Creation an</w:t>
      </w:r>
      <w:r>
        <w:t>d deletion of an object.</w:t>
      </w:r>
    </w:p>
    <w:p w14:paraId="40A7919F" w14:textId="7D2AC21C" w:rsidR="008471AA" w:rsidRDefault="008471AA" w:rsidP="0097695F">
      <w:pPr>
        <w:pStyle w:val="B10"/>
      </w:pPr>
      <w:r>
        <w:t>-</w:t>
      </w:r>
      <w:r>
        <w:tab/>
        <w:t>Creation and deletion of an attribute, attribute field, attribute element and attribute field element.</w:t>
      </w:r>
    </w:p>
    <w:p w14:paraId="778A482A" w14:textId="7D69D3CD" w:rsidR="008471AA" w:rsidRDefault="008471AA" w:rsidP="0097695F">
      <w:pPr>
        <w:pStyle w:val="B10"/>
      </w:pPr>
      <w:r>
        <w:t>-</w:t>
      </w:r>
      <w:r>
        <w:tab/>
        <w:t>Replacement of an attribute value, attribute field value, attribute element and attribute field element.</w:t>
      </w:r>
    </w:p>
    <w:p w14:paraId="0C6C9E52" w14:textId="66D65C13" w:rsidR="006507C5" w:rsidRDefault="006507C5" w:rsidP="006507C5"/>
    <w:p w14:paraId="3E027A0B" w14:textId="77777777" w:rsidR="006507C5" w:rsidRDefault="006507C5" w:rsidP="006507C5">
      <w:r>
        <w:t xml:space="preserve">The MnS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7DE3AE13" w14:textId="77777777" w:rsidR="008471AA" w:rsidRDefault="006507C5" w:rsidP="008471AA">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229A13E7" w14:textId="77777777" w:rsidR="008471AA" w:rsidRDefault="008471AA" w:rsidP="008471AA">
      <w:r>
        <w:t>In this clause the following definitions apply.</w:t>
      </w:r>
    </w:p>
    <w:p w14:paraId="12FD7C3B" w14:textId="77777777" w:rsidR="00C24717" w:rsidRDefault="00C24717" w:rsidP="0097695F">
      <w:pPr>
        <w:pStyle w:val="B10"/>
      </w:pPr>
      <w:r w:rsidRPr="00C24717">
        <w:t>data type: Constraint on an attribute value</w:t>
      </w:r>
      <w:r>
        <w:t>.</w:t>
      </w:r>
    </w:p>
    <w:p w14:paraId="0BFA4848" w14:textId="03BD80C1" w:rsidR="008471AA" w:rsidRDefault="008471AA" w:rsidP="0097695F">
      <w:pPr>
        <w:pStyle w:val="B10"/>
      </w:pPr>
      <w:r>
        <w:t xml:space="preserve">simple type: </w:t>
      </w:r>
      <w:r w:rsidR="00C24717">
        <w:t>Data type constraining an attribute value to a scalar.</w:t>
      </w:r>
    </w:p>
    <w:p w14:paraId="1BB3B0F3" w14:textId="180119BF" w:rsidR="008471AA" w:rsidRDefault="008471AA" w:rsidP="0097695F">
      <w:pPr>
        <w:pStyle w:val="B10"/>
      </w:pPr>
      <w:r>
        <w:lastRenderedPageBreak/>
        <w:t xml:space="preserve">complex type: </w:t>
      </w:r>
      <w:r w:rsidR="00C24717">
        <w:t>Data type of a structured and/or multi-valued attribute.</w:t>
      </w:r>
    </w:p>
    <w:p w14:paraId="579815FE" w14:textId="7D457F9C" w:rsidR="008471AA" w:rsidRDefault="008471AA" w:rsidP="0097695F">
      <w:pPr>
        <w:pStyle w:val="B10"/>
      </w:pPr>
      <w:r>
        <w:t xml:space="preserve">attribute: </w:t>
      </w:r>
      <w:r w:rsidR="00C24717" w:rsidRPr="00C24717">
        <w:t>I</w:t>
      </w:r>
      <w:r>
        <w:t xml:space="preserve">nformation element </w:t>
      </w:r>
      <w:r w:rsidR="00C24717" w:rsidRPr="00C24717">
        <w:t xml:space="preserve">of an object </w:t>
      </w:r>
      <w:r>
        <w:t>composed of an attribute name and an attribute value.</w:t>
      </w:r>
    </w:p>
    <w:p w14:paraId="0090A890" w14:textId="6E3D91F5" w:rsidR="008471AA" w:rsidRDefault="008471AA" w:rsidP="0097695F">
      <w:pPr>
        <w:pStyle w:val="B10"/>
      </w:pPr>
      <w:r>
        <w:t xml:space="preserve">attribute name: </w:t>
      </w:r>
      <w:r w:rsidR="00C24717" w:rsidRPr="00C24717">
        <w:t>N</w:t>
      </w:r>
      <w:r>
        <w:t>ame of an attribute.</w:t>
      </w:r>
    </w:p>
    <w:p w14:paraId="489F5662" w14:textId="4B1561CF" w:rsidR="008471AA" w:rsidRDefault="008471AA" w:rsidP="0097695F">
      <w:pPr>
        <w:pStyle w:val="B10"/>
      </w:pPr>
      <w:r>
        <w:t xml:space="preserve">attribute value: </w:t>
      </w:r>
      <w:r w:rsidR="00C24717" w:rsidRPr="00C24717">
        <w:t>V</w:t>
      </w:r>
      <w:r>
        <w:t>alue of an attribute. The value is defined by a simple type or a complex type.</w:t>
      </w:r>
    </w:p>
    <w:p w14:paraId="23C1BEAD" w14:textId="1C4CFC0A" w:rsidR="008471AA" w:rsidRDefault="008471AA" w:rsidP="0097695F">
      <w:pPr>
        <w:pStyle w:val="B10"/>
      </w:pPr>
      <w:r>
        <w:t xml:space="preserve">attribute field: </w:t>
      </w:r>
      <w:r w:rsidR="00C24717" w:rsidRPr="00C24717">
        <w:t>A</w:t>
      </w:r>
      <w:r>
        <w:t>ttribute contained in an attribute. Attribute fields can contain attribute fields.</w:t>
      </w:r>
    </w:p>
    <w:p w14:paraId="5ABCC651" w14:textId="506DD55D" w:rsidR="008471AA" w:rsidRDefault="008471AA" w:rsidP="0097695F">
      <w:pPr>
        <w:pStyle w:val="B10"/>
      </w:pPr>
      <w:r>
        <w:t xml:space="preserve">attribute field name: </w:t>
      </w:r>
      <w:r w:rsidR="00C24717" w:rsidRPr="00C24717">
        <w:t>N</w:t>
      </w:r>
      <w:r>
        <w:t>ame of an attribute field.</w:t>
      </w:r>
    </w:p>
    <w:p w14:paraId="1710F89B" w14:textId="209F2070" w:rsidR="008471AA" w:rsidRDefault="008471AA" w:rsidP="0097695F">
      <w:pPr>
        <w:pStyle w:val="B10"/>
      </w:pPr>
      <w:r>
        <w:t xml:space="preserve">attribute field value: </w:t>
      </w:r>
      <w:r w:rsidR="00C24717" w:rsidRPr="00C24717">
        <w:t>V</w:t>
      </w:r>
      <w:r>
        <w:t>alue of an attribute field. The value is defined by a simple type or a complex type.</w:t>
      </w:r>
    </w:p>
    <w:p w14:paraId="011E0A5C" w14:textId="13AC1F63" w:rsidR="008471AA" w:rsidRDefault="008471AA" w:rsidP="0097695F">
      <w:pPr>
        <w:pStyle w:val="B10"/>
      </w:pPr>
      <w:r>
        <w:t>simple attribute: Attribute whose value is a simple type.</w:t>
      </w:r>
    </w:p>
    <w:p w14:paraId="788019CD" w14:textId="4D3CE35E" w:rsidR="008471AA" w:rsidRDefault="008471AA" w:rsidP="0097695F">
      <w:pPr>
        <w:pStyle w:val="B10"/>
      </w:pPr>
      <w:r>
        <w:t>complex attribute: Attribute whose value is a complex type.</w:t>
      </w:r>
    </w:p>
    <w:p w14:paraId="656AB805" w14:textId="6AFA1123" w:rsidR="008471AA" w:rsidRDefault="008471AA" w:rsidP="0097695F">
      <w:pPr>
        <w:pStyle w:val="B10"/>
      </w:pPr>
      <w:r>
        <w:t xml:space="preserve">structured attribute: </w:t>
      </w:r>
      <w:r w:rsidR="00C24717" w:rsidRPr="00C24717">
        <w:t>Attribute whose value contains one or more attribute fields. A structured attribute is a kind of a complex attribute.</w:t>
      </w:r>
    </w:p>
    <w:p w14:paraId="4A22886F" w14:textId="5AEE5279" w:rsidR="008471AA" w:rsidRDefault="008471AA" w:rsidP="0097695F">
      <w:pPr>
        <w:pStyle w:val="B10"/>
      </w:pPr>
      <w:r>
        <w:t>multi-value</w:t>
      </w:r>
      <w:r w:rsidR="00C24717" w:rsidRPr="00C24717">
        <w:t>d</w:t>
      </w:r>
      <w:r>
        <w:t xml:space="preserve"> attribute: </w:t>
      </w:r>
      <w:r w:rsidR="00C24717" w:rsidRPr="00C24717">
        <w:t>Attribute with multiplicity &gt; 1. A multi-valued attribute is a kind of a complex attribute.</w:t>
      </w:r>
    </w:p>
    <w:p w14:paraId="29D8E464" w14:textId="03DEE44C" w:rsidR="008471AA" w:rsidRDefault="008471AA" w:rsidP="0097695F">
      <w:pPr>
        <w:pStyle w:val="B10"/>
      </w:pPr>
      <w:r>
        <w:t xml:space="preserve">attribute element: </w:t>
      </w:r>
      <w:r w:rsidR="00C24717" w:rsidRPr="00C24717">
        <w:t>A</w:t>
      </w:r>
      <w:r>
        <w:t xml:space="preserve"> </w:t>
      </w:r>
      <w:r w:rsidR="00C24717" w:rsidRPr="00C24717">
        <w:t xml:space="preserve">single </w:t>
      </w:r>
      <w:r>
        <w:t>value of a multi-value</w:t>
      </w:r>
      <w:r w:rsidR="00C24717" w:rsidRPr="00C24717">
        <w:t>d</w:t>
      </w:r>
      <w:r>
        <w:t xml:space="preserve"> attribute.</w:t>
      </w:r>
    </w:p>
    <w:p w14:paraId="0010D210" w14:textId="18E8E026" w:rsidR="006507C5" w:rsidRPr="00FA2D0D" w:rsidRDefault="008471AA" w:rsidP="0097695F">
      <w:pPr>
        <w:pStyle w:val="B10"/>
      </w:pPr>
      <w:r>
        <w:t xml:space="preserve">attribute field element: </w:t>
      </w:r>
      <w:r w:rsidR="00C24717" w:rsidRPr="00C24717">
        <w:t>A</w:t>
      </w:r>
      <w:r>
        <w:t xml:space="preserve"> </w:t>
      </w:r>
      <w:r w:rsidR="00C24717" w:rsidRPr="00C24717">
        <w:t xml:space="preserve">single </w:t>
      </w:r>
      <w:r>
        <w:t>value of a multi-value</w:t>
      </w:r>
      <w:r w:rsidR="00C24717" w:rsidRPr="00C24717">
        <w:t>d</w:t>
      </w:r>
      <w:r>
        <w:t xml:space="preserve"> attribute field.</w:t>
      </w:r>
    </w:p>
    <w:p w14:paraId="20577007" w14:textId="64F5C6AE" w:rsidR="006507C5" w:rsidRDefault="006507C5" w:rsidP="006507C5">
      <w:pPr>
        <w:pStyle w:val="Heading5"/>
      </w:pPr>
      <w:bookmarkStart w:id="399" w:name="_Toc44001147"/>
      <w:bookmarkStart w:id="400" w:name="_Toc51580746"/>
      <w:bookmarkStart w:id="401" w:name="_Toc52356009"/>
      <w:bookmarkStart w:id="402" w:name="_Toc55227579"/>
      <w:bookmarkStart w:id="403" w:name="_Toc130218881"/>
      <w:r>
        <w:lastRenderedPageBreak/>
        <w:t>11.1.1.11.2</w:t>
      </w:r>
      <w:r>
        <w:tab/>
        <w:t>Input parameters</w:t>
      </w:r>
      <w:bookmarkEnd w:id="399"/>
      <w:bookmarkEnd w:id="400"/>
      <w:bookmarkEnd w:id="401"/>
      <w:bookmarkEnd w:id="402"/>
      <w:bookmarkEnd w:id="4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6507C5" w:rsidRPr="009B1F2D" w14:paraId="2DA2AB83" w14:textId="77777777" w:rsidTr="00311DB3">
        <w:trPr>
          <w:jc w:val="center"/>
        </w:trPr>
        <w:tc>
          <w:tcPr>
            <w:tcW w:w="1730" w:type="dxa"/>
            <w:shd w:val="clear" w:color="auto" w:fill="BFBFBF"/>
          </w:tcPr>
          <w:p w14:paraId="55718992" w14:textId="77777777" w:rsidR="006507C5" w:rsidRPr="004544E4" w:rsidRDefault="006507C5" w:rsidP="008D20FE">
            <w:pPr>
              <w:pStyle w:val="TAH"/>
              <w:rPr>
                <w:rFonts w:cs="Arial"/>
                <w:szCs w:val="18"/>
              </w:rPr>
            </w:pPr>
            <w:r w:rsidRPr="004544E4">
              <w:rPr>
                <w:rFonts w:cs="Arial"/>
                <w:szCs w:val="18"/>
              </w:rPr>
              <w:lastRenderedPageBreak/>
              <w:t>Parameter Name</w:t>
            </w:r>
          </w:p>
        </w:tc>
        <w:tc>
          <w:tcPr>
            <w:tcW w:w="397" w:type="dxa"/>
            <w:shd w:val="clear" w:color="auto" w:fill="BFBFBF"/>
          </w:tcPr>
          <w:p w14:paraId="7FB78306" w14:textId="07819F9C" w:rsidR="006507C5" w:rsidRPr="00846C5C" w:rsidRDefault="006507C5" w:rsidP="008D20FE">
            <w:pPr>
              <w:pStyle w:val="TAH"/>
              <w:rPr>
                <w:szCs w:val="18"/>
              </w:rPr>
            </w:pPr>
            <w:r w:rsidRPr="009B1F2D">
              <w:rPr>
                <w:szCs w:val="18"/>
              </w:rPr>
              <w:t>S</w:t>
            </w:r>
          </w:p>
        </w:tc>
        <w:tc>
          <w:tcPr>
            <w:tcW w:w="2410" w:type="dxa"/>
            <w:shd w:val="clear" w:color="auto" w:fill="BFBFBF"/>
          </w:tcPr>
          <w:p w14:paraId="3E2A66FB" w14:textId="77777777" w:rsidR="006507C5" w:rsidRPr="00A32054" w:rsidRDefault="006507C5" w:rsidP="008D20FE">
            <w:pPr>
              <w:pStyle w:val="TAH"/>
              <w:rPr>
                <w:szCs w:val="18"/>
              </w:rPr>
            </w:pPr>
            <w:r w:rsidRPr="00BB224E">
              <w:rPr>
                <w:szCs w:val="18"/>
              </w:rPr>
              <w:t>Information Type / Legal Values</w:t>
            </w:r>
          </w:p>
        </w:tc>
        <w:tc>
          <w:tcPr>
            <w:tcW w:w="4706" w:type="dxa"/>
            <w:shd w:val="clear" w:color="auto" w:fill="BFBFBF"/>
          </w:tcPr>
          <w:p w14:paraId="7BBD70F0" w14:textId="77777777" w:rsidR="006507C5" w:rsidRPr="004544E4" w:rsidRDefault="006507C5" w:rsidP="008D20FE">
            <w:pPr>
              <w:pStyle w:val="TAH"/>
              <w:rPr>
                <w:szCs w:val="18"/>
              </w:rPr>
            </w:pPr>
            <w:r w:rsidRPr="004544E4">
              <w:rPr>
                <w:szCs w:val="18"/>
              </w:rPr>
              <w:t>Comment</w:t>
            </w:r>
          </w:p>
        </w:tc>
      </w:tr>
      <w:tr w:rsidR="006507C5" w:rsidRPr="009B1F2D" w14:paraId="55106B2D" w14:textId="77777777" w:rsidTr="00311DB3">
        <w:trPr>
          <w:jc w:val="center"/>
        </w:trPr>
        <w:tc>
          <w:tcPr>
            <w:tcW w:w="1730" w:type="dxa"/>
          </w:tcPr>
          <w:p w14:paraId="549A9209" w14:textId="77777777" w:rsidR="006507C5" w:rsidRPr="001D11CC" w:rsidRDefault="006507C5" w:rsidP="008D20FE">
            <w:pPr>
              <w:pStyle w:val="TAL"/>
              <w:rPr>
                <w:rFonts w:cs="Arial"/>
                <w:szCs w:val="18"/>
              </w:rPr>
            </w:pPr>
            <w:r w:rsidRPr="001D11CC">
              <w:rPr>
                <w:rFonts w:cs="Arial"/>
                <w:szCs w:val="18"/>
              </w:rPr>
              <w:t>objectClass</w:t>
            </w:r>
          </w:p>
        </w:tc>
        <w:tc>
          <w:tcPr>
            <w:tcW w:w="397" w:type="dxa"/>
          </w:tcPr>
          <w:p w14:paraId="48E14E1E" w14:textId="77777777" w:rsidR="006507C5" w:rsidRPr="00846C5C" w:rsidRDefault="006507C5" w:rsidP="008D20FE">
            <w:pPr>
              <w:pStyle w:val="TAL"/>
              <w:jc w:val="center"/>
              <w:rPr>
                <w:szCs w:val="18"/>
              </w:rPr>
            </w:pPr>
            <w:r w:rsidRPr="009B1F2D">
              <w:rPr>
                <w:szCs w:val="18"/>
              </w:rPr>
              <w:t>M</w:t>
            </w:r>
          </w:p>
        </w:tc>
        <w:tc>
          <w:tcPr>
            <w:tcW w:w="2410" w:type="dxa"/>
          </w:tcPr>
          <w:p w14:paraId="067EAF7E" w14:textId="77777777" w:rsidR="006507C5" w:rsidRPr="00A32054" w:rsidRDefault="006507C5" w:rsidP="008D20FE">
            <w:pPr>
              <w:pStyle w:val="TAL"/>
              <w:rPr>
                <w:szCs w:val="18"/>
              </w:rPr>
            </w:pPr>
            <w:r w:rsidRPr="00BB224E">
              <w:rPr>
                <w:szCs w:val="18"/>
              </w:rPr>
              <w:t>See clause 11.1.1.7.2</w:t>
            </w:r>
          </w:p>
        </w:tc>
        <w:tc>
          <w:tcPr>
            <w:tcW w:w="4706" w:type="dxa"/>
          </w:tcPr>
          <w:p w14:paraId="451F190A" w14:textId="65B905E8" w:rsidR="006507C5" w:rsidRPr="002B66C8" w:rsidRDefault="00A26BD1" w:rsidP="008D20FE">
            <w:pPr>
              <w:pStyle w:val="TAL"/>
              <w:rPr>
                <w:szCs w:val="18"/>
              </w:rPr>
            </w:pPr>
            <w:r w:rsidRPr="00A26BD1">
              <w:rPr>
                <w:szCs w:val="18"/>
              </w:rPr>
              <w:t xml:space="preserve">Identifies the </w:t>
            </w:r>
            <w:proofErr w:type="spellStart"/>
            <w:r w:rsidRPr="00A26BD1">
              <w:rPr>
                <w:szCs w:val="18"/>
              </w:rPr>
              <w:t>classe</w:t>
            </w:r>
            <w:proofErr w:type="spellEnd"/>
            <w:r w:rsidRPr="00A26BD1">
              <w:rPr>
                <w:szCs w:val="18"/>
              </w:rPr>
              <w:t xml:space="preserve"> name of a common ancestor object of the objects for which changes are reported. A MnS producer may set this parameter always to the class name of the parent of the local root object in the MIB.</w:t>
            </w:r>
          </w:p>
        </w:tc>
      </w:tr>
      <w:tr w:rsidR="006507C5" w:rsidRPr="009B1F2D" w14:paraId="7AA40107" w14:textId="77777777" w:rsidTr="00311DB3">
        <w:trPr>
          <w:jc w:val="center"/>
        </w:trPr>
        <w:tc>
          <w:tcPr>
            <w:tcW w:w="1730" w:type="dxa"/>
          </w:tcPr>
          <w:p w14:paraId="71EC6F51" w14:textId="77777777" w:rsidR="006507C5" w:rsidRPr="001D11CC" w:rsidRDefault="006507C5" w:rsidP="008D20FE">
            <w:pPr>
              <w:pStyle w:val="TAL"/>
              <w:rPr>
                <w:rFonts w:cs="Arial"/>
                <w:szCs w:val="18"/>
              </w:rPr>
            </w:pPr>
            <w:r w:rsidRPr="001D11CC">
              <w:rPr>
                <w:rFonts w:cs="Arial"/>
                <w:szCs w:val="18"/>
              </w:rPr>
              <w:t>objectInstance</w:t>
            </w:r>
          </w:p>
        </w:tc>
        <w:tc>
          <w:tcPr>
            <w:tcW w:w="397" w:type="dxa"/>
          </w:tcPr>
          <w:p w14:paraId="16776BB1" w14:textId="77777777" w:rsidR="006507C5" w:rsidRPr="00846C5C" w:rsidRDefault="006507C5" w:rsidP="008D20FE">
            <w:pPr>
              <w:pStyle w:val="TAL"/>
              <w:jc w:val="center"/>
              <w:rPr>
                <w:szCs w:val="18"/>
              </w:rPr>
            </w:pPr>
            <w:r w:rsidRPr="009B1F2D">
              <w:rPr>
                <w:szCs w:val="18"/>
              </w:rPr>
              <w:t>M</w:t>
            </w:r>
          </w:p>
        </w:tc>
        <w:tc>
          <w:tcPr>
            <w:tcW w:w="2410" w:type="dxa"/>
          </w:tcPr>
          <w:p w14:paraId="7E6B231D" w14:textId="77777777" w:rsidR="006507C5" w:rsidRPr="00A32054" w:rsidRDefault="006507C5" w:rsidP="008D20FE">
            <w:pPr>
              <w:pStyle w:val="TAL"/>
              <w:rPr>
                <w:szCs w:val="18"/>
              </w:rPr>
            </w:pPr>
            <w:r w:rsidRPr="00BB224E">
              <w:rPr>
                <w:szCs w:val="18"/>
              </w:rPr>
              <w:t>See clause 11.1.1.7.2</w:t>
            </w:r>
          </w:p>
        </w:tc>
        <w:tc>
          <w:tcPr>
            <w:tcW w:w="4706" w:type="dxa"/>
          </w:tcPr>
          <w:p w14:paraId="6F2F0A1E" w14:textId="06247A83" w:rsidR="006507C5" w:rsidRPr="002B66C8" w:rsidRDefault="00A26BD1" w:rsidP="008D20FE">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507C5" w:rsidRPr="009B1F2D" w14:paraId="09F839E1" w14:textId="77777777" w:rsidTr="00311DB3">
        <w:trPr>
          <w:jc w:val="center"/>
        </w:trPr>
        <w:tc>
          <w:tcPr>
            <w:tcW w:w="1730" w:type="dxa"/>
          </w:tcPr>
          <w:p w14:paraId="00C86B8C" w14:textId="77777777" w:rsidR="006507C5" w:rsidRPr="001D11CC" w:rsidRDefault="006507C5" w:rsidP="008D20FE">
            <w:pPr>
              <w:pStyle w:val="TAL"/>
              <w:rPr>
                <w:rFonts w:cs="Arial"/>
                <w:szCs w:val="18"/>
              </w:rPr>
            </w:pPr>
            <w:proofErr w:type="spellStart"/>
            <w:r w:rsidRPr="001D11CC">
              <w:rPr>
                <w:rFonts w:cs="Arial"/>
                <w:szCs w:val="18"/>
              </w:rPr>
              <w:t>notificationId</w:t>
            </w:r>
            <w:proofErr w:type="spellEnd"/>
          </w:p>
        </w:tc>
        <w:tc>
          <w:tcPr>
            <w:tcW w:w="397" w:type="dxa"/>
          </w:tcPr>
          <w:p w14:paraId="23D29308" w14:textId="77777777" w:rsidR="006507C5" w:rsidRPr="00846C5C" w:rsidRDefault="006507C5" w:rsidP="008D20FE">
            <w:pPr>
              <w:pStyle w:val="TAL"/>
              <w:jc w:val="center"/>
              <w:rPr>
                <w:szCs w:val="18"/>
              </w:rPr>
            </w:pPr>
            <w:r w:rsidRPr="009B1F2D">
              <w:rPr>
                <w:szCs w:val="18"/>
              </w:rPr>
              <w:t>M</w:t>
            </w:r>
          </w:p>
        </w:tc>
        <w:tc>
          <w:tcPr>
            <w:tcW w:w="2410" w:type="dxa"/>
          </w:tcPr>
          <w:p w14:paraId="605F6416" w14:textId="77777777" w:rsidR="006507C5" w:rsidRPr="00A32054" w:rsidRDefault="006507C5" w:rsidP="008D20FE">
            <w:pPr>
              <w:pStyle w:val="TAL"/>
              <w:rPr>
                <w:szCs w:val="18"/>
              </w:rPr>
            </w:pPr>
            <w:r w:rsidRPr="00BB224E">
              <w:rPr>
                <w:szCs w:val="18"/>
              </w:rPr>
              <w:t>See clause 11.1.1.7.2</w:t>
            </w:r>
          </w:p>
        </w:tc>
        <w:tc>
          <w:tcPr>
            <w:tcW w:w="4706" w:type="dxa"/>
          </w:tcPr>
          <w:p w14:paraId="468F7E97" w14:textId="77777777" w:rsidR="006507C5" w:rsidRPr="004544E4" w:rsidRDefault="006507C5" w:rsidP="008D20FE">
            <w:pPr>
              <w:pStyle w:val="TAL"/>
              <w:rPr>
                <w:szCs w:val="18"/>
              </w:rPr>
            </w:pPr>
            <w:r w:rsidRPr="004544E4">
              <w:rPr>
                <w:szCs w:val="18"/>
              </w:rPr>
              <w:t>See clause 11.1.1.7.2</w:t>
            </w:r>
          </w:p>
        </w:tc>
      </w:tr>
      <w:tr w:rsidR="006507C5" w:rsidRPr="009B1F2D" w14:paraId="5657A941" w14:textId="77777777" w:rsidTr="00311DB3">
        <w:trPr>
          <w:jc w:val="center"/>
        </w:trPr>
        <w:tc>
          <w:tcPr>
            <w:tcW w:w="1730" w:type="dxa"/>
          </w:tcPr>
          <w:p w14:paraId="12D12A1C" w14:textId="77777777" w:rsidR="006507C5" w:rsidRPr="001D11CC" w:rsidRDefault="006507C5" w:rsidP="008D20FE">
            <w:pPr>
              <w:pStyle w:val="TAL"/>
              <w:rPr>
                <w:rFonts w:cs="Arial"/>
                <w:szCs w:val="18"/>
              </w:rPr>
            </w:pPr>
            <w:proofErr w:type="spellStart"/>
            <w:r w:rsidRPr="001D11CC">
              <w:rPr>
                <w:rFonts w:cs="Arial"/>
                <w:szCs w:val="18"/>
              </w:rPr>
              <w:t>notificationType</w:t>
            </w:r>
            <w:proofErr w:type="spellEnd"/>
          </w:p>
        </w:tc>
        <w:tc>
          <w:tcPr>
            <w:tcW w:w="397" w:type="dxa"/>
          </w:tcPr>
          <w:p w14:paraId="7D491E94" w14:textId="77777777" w:rsidR="006507C5" w:rsidRPr="005563DD" w:rsidRDefault="006507C5" w:rsidP="008D20FE">
            <w:pPr>
              <w:pStyle w:val="TAL"/>
              <w:jc w:val="center"/>
              <w:rPr>
                <w:szCs w:val="18"/>
              </w:rPr>
            </w:pPr>
            <w:r w:rsidRPr="005563DD">
              <w:rPr>
                <w:szCs w:val="18"/>
              </w:rPr>
              <w:t>M</w:t>
            </w:r>
          </w:p>
        </w:tc>
        <w:tc>
          <w:tcPr>
            <w:tcW w:w="2410" w:type="dxa"/>
          </w:tcPr>
          <w:p w14:paraId="79270C9F" w14:textId="77777777" w:rsidR="006507C5" w:rsidRPr="00846C5C" w:rsidRDefault="006507C5" w:rsidP="008D20FE">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706" w:type="dxa"/>
          </w:tcPr>
          <w:p w14:paraId="6A1C2F83" w14:textId="77777777" w:rsidR="006507C5" w:rsidRPr="00A32054" w:rsidRDefault="006507C5" w:rsidP="008D20FE">
            <w:pPr>
              <w:pStyle w:val="TAL"/>
              <w:rPr>
                <w:szCs w:val="18"/>
                <w:lang w:eastAsia="zh-CN"/>
              </w:rPr>
            </w:pPr>
            <w:r w:rsidRPr="00BB224E">
              <w:rPr>
                <w:szCs w:val="18"/>
              </w:rPr>
              <w:t>See clause 11.1.1.7.2</w:t>
            </w:r>
          </w:p>
        </w:tc>
      </w:tr>
      <w:tr w:rsidR="006507C5" w:rsidRPr="009B1F2D" w14:paraId="030F933E" w14:textId="77777777" w:rsidTr="00311DB3">
        <w:trPr>
          <w:jc w:val="center"/>
        </w:trPr>
        <w:tc>
          <w:tcPr>
            <w:tcW w:w="1730" w:type="dxa"/>
          </w:tcPr>
          <w:p w14:paraId="7C04F555" w14:textId="77777777" w:rsidR="006507C5" w:rsidRPr="001D11CC" w:rsidRDefault="006507C5" w:rsidP="008D20FE">
            <w:pPr>
              <w:pStyle w:val="TAL"/>
              <w:rPr>
                <w:rFonts w:cs="Arial"/>
                <w:szCs w:val="18"/>
              </w:rPr>
            </w:pPr>
            <w:proofErr w:type="spellStart"/>
            <w:r w:rsidRPr="001D11CC">
              <w:rPr>
                <w:rFonts w:cs="Arial"/>
                <w:szCs w:val="18"/>
              </w:rPr>
              <w:t>eventTime</w:t>
            </w:r>
            <w:proofErr w:type="spellEnd"/>
          </w:p>
        </w:tc>
        <w:tc>
          <w:tcPr>
            <w:tcW w:w="397" w:type="dxa"/>
          </w:tcPr>
          <w:p w14:paraId="6544AC19" w14:textId="77777777" w:rsidR="006507C5" w:rsidRPr="005563DD" w:rsidRDefault="006507C5" w:rsidP="008D20FE">
            <w:pPr>
              <w:pStyle w:val="TAL"/>
              <w:jc w:val="center"/>
              <w:rPr>
                <w:szCs w:val="18"/>
              </w:rPr>
            </w:pPr>
            <w:r w:rsidRPr="005563DD">
              <w:rPr>
                <w:szCs w:val="18"/>
              </w:rPr>
              <w:t>M</w:t>
            </w:r>
          </w:p>
        </w:tc>
        <w:tc>
          <w:tcPr>
            <w:tcW w:w="2410" w:type="dxa"/>
          </w:tcPr>
          <w:p w14:paraId="168B1C6B" w14:textId="77777777" w:rsidR="006507C5" w:rsidRPr="00846C5C" w:rsidRDefault="006507C5" w:rsidP="008D20FE">
            <w:pPr>
              <w:pStyle w:val="TAL"/>
              <w:rPr>
                <w:szCs w:val="18"/>
              </w:rPr>
            </w:pPr>
            <w:r w:rsidRPr="009B1F2D">
              <w:rPr>
                <w:szCs w:val="18"/>
              </w:rPr>
              <w:t>See clause 11.1.1.7.2</w:t>
            </w:r>
          </w:p>
        </w:tc>
        <w:tc>
          <w:tcPr>
            <w:tcW w:w="4706" w:type="dxa"/>
          </w:tcPr>
          <w:p w14:paraId="71CDE679" w14:textId="77777777" w:rsidR="006507C5" w:rsidRPr="00A32054" w:rsidRDefault="006507C5" w:rsidP="008D20FE">
            <w:pPr>
              <w:pStyle w:val="TAL"/>
              <w:rPr>
                <w:szCs w:val="18"/>
              </w:rPr>
            </w:pPr>
            <w:r w:rsidRPr="00BB224E">
              <w:rPr>
                <w:szCs w:val="18"/>
              </w:rPr>
              <w:t>See clause 11.1.1.7.2</w:t>
            </w:r>
          </w:p>
        </w:tc>
      </w:tr>
      <w:tr w:rsidR="006507C5" w:rsidRPr="009B1F2D" w14:paraId="6A3537B0" w14:textId="77777777" w:rsidTr="00311DB3">
        <w:trPr>
          <w:jc w:val="center"/>
        </w:trPr>
        <w:tc>
          <w:tcPr>
            <w:tcW w:w="1730" w:type="dxa"/>
          </w:tcPr>
          <w:p w14:paraId="07905891" w14:textId="77777777" w:rsidR="006507C5" w:rsidRPr="001D11CC" w:rsidRDefault="006507C5" w:rsidP="008D20FE">
            <w:pPr>
              <w:pStyle w:val="TAL"/>
              <w:rPr>
                <w:rFonts w:cs="Arial"/>
                <w:szCs w:val="18"/>
              </w:rPr>
            </w:pPr>
            <w:proofErr w:type="spellStart"/>
            <w:r w:rsidRPr="001D11CC">
              <w:rPr>
                <w:rFonts w:cs="Arial"/>
                <w:szCs w:val="18"/>
              </w:rPr>
              <w:t>systemDN</w:t>
            </w:r>
            <w:proofErr w:type="spellEnd"/>
          </w:p>
        </w:tc>
        <w:tc>
          <w:tcPr>
            <w:tcW w:w="397" w:type="dxa"/>
          </w:tcPr>
          <w:p w14:paraId="47A25824" w14:textId="77777777" w:rsidR="006507C5" w:rsidRPr="005563DD" w:rsidRDefault="006507C5" w:rsidP="008D20FE">
            <w:pPr>
              <w:pStyle w:val="TAL"/>
              <w:jc w:val="center"/>
              <w:rPr>
                <w:szCs w:val="18"/>
              </w:rPr>
            </w:pPr>
            <w:r w:rsidRPr="005563DD">
              <w:rPr>
                <w:szCs w:val="18"/>
              </w:rPr>
              <w:t>M</w:t>
            </w:r>
          </w:p>
        </w:tc>
        <w:tc>
          <w:tcPr>
            <w:tcW w:w="2410" w:type="dxa"/>
          </w:tcPr>
          <w:p w14:paraId="3A1C4705" w14:textId="77777777" w:rsidR="006507C5" w:rsidRPr="005563DD" w:rsidRDefault="006507C5" w:rsidP="008D20FE">
            <w:pPr>
              <w:pStyle w:val="TAL"/>
              <w:rPr>
                <w:szCs w:val="18"/>
              </w:rPr>
            </w:pPr>
            <w:r w:rsidRPr="005563DD">
              <w:rPr>
                <w:szCs w:val="18"/>
              </w:rPr>
              <w:t>See clause 11.1.1.7.2</w:t>
            </w:r>
          </w:p>
        </w:tc>
        <w:tc>
          <w:tcPr>
            <w:tcW w:w="4706" w:type="dxa"/>
          </w:tcPr>
          <w:p w14:paraId="69DD4F39" w14:textId="77777777" w:rsidR="006507C5" w:rsidRPr="00846C5C" w:rsidRDefault="006507C5" w:rsidP="008D20FE">
            <w:pPr>
              <w:pStyle w:val="TAL"/>
              <w:rPr>
                <w:szCs w:val="18"/>
              </w:rPr>
            </w:pPr>
            <w:r w:rsidRPr="009B1F2D">
              <w:rPr>
                <w:szCs w:val="18"/>
              </w:rPr>
              <w:t>See clause 11.1.1.7.2</w:t>
            </w:r>
          </w:p>
        </w:tc>
      </w:tr>
      <w:tr w:rsidR="006507C5" w:rsidRPr="009B1F2D" w14:paraId="71BB6FA6" w14:textId="77777777" w:rsidTr="00311DB3">
        <w:trPr>
          <w:jc w:val="center"/>
        </w:trPr>
        <w:tc>
          <w:tcPr>
            <w:tcW w:w="1730" w:type="dxa"/>
          </w:tcPr>
          <w:p w14:paraId="16A6500E" w14:textId="407CB647" w:rsidR="006507C5" w:rsidRPr="001D11CC" w:rsidRDefault="006507C5" w:rsidP="008D20FE">
            <w:pPr>
              <w:pStyle w:val="TAL"/>
              <w:rPr>
                <w:rFonts w:cs="Arial"/>
                <w:szCs w:val="18"/>
              </w:rPr>
            </w:pPr>
            <w:proofErr w:type="spellStart"/>
            <w:r w:rsidRPr="001D11CC">
              <w:rPr>
                <w:rFonts w:cs="Arial"/>
                <w:szCs w:val="18"/>
              </w:rPr>
              <w:lastRenderedPageBreak/>
              <w:t>m</w:t>
            </w:r>
            <w:r w:rsidR="00A26BD1" w:rsidRPr="00A26BD1">
              <w:rPr>
                <w:rFonts w:cs="Arial"/>
                <w:szCs w:val="18"/>
              </w:rPr>
              <w:t>oi</w:t>
            </w:r>
            <w:r w:rsidRPr="001D11CC">
              <w:rPr>
                <w:rFonts w:cs="Arial"/>
                <w:szCs w:val="18"/>
              </w:rPr>
              <w:t>Changes</w:t>
            </w:r>
            <w:proofErr w:type="spellEnd"/>
          </w:p>
        </w:tc>
        <w:tc>
          <w:tcPr>
            <w:tcW w:w="397" w:type="dxa"/>
          </w:tcPr>
          <w:p w14:paraId="0559D8E5" w14:textId="77777777" w:rsidR="006507C5" w:rsidRPr="005563DD" w:rsidRDefault="006507C5" w:rsidP="008D20FE">
            <w:pPr>
              <w:pStyle w:val="TAL"/>
              <w:jc w:val="center"/>
              <w:rPr>
                <w:szCs w:val="18"/>
              </w:rPr>
            </w:pPr>
            <w:r w:rsidRPr="005563DD">
              <w:rPr>
                <w:szCs w:val="18"/>
              </w:rPr>
              <w:t>M</w:t>
            </w:r>
          </w:p>
        </w:tc>
        <w:tc>
          <w:tcPr>
            <w:tcW w:w="2410" w:type="dxa"/>
          </w:tcPr>
          <w:p w14:paraId="62E27852" w14:textId="77777777" w:rsidR="006507C5" w:rsidRPr="005563DD" w:rsidRDefault="006507C5" w:rsidP="008D20FE">
            <w:pPr>
              <w:pStyle w:val="TAL"/>
              <w:rPr>
                <w:szCs w:val="18"/>
              </w:rPr>
            </w:pPr>
            <w:r w:rsidRPr="005563DD">
              <w:rPr>
                <w:szCs w:val="18"/>
              </w:rPr>
              <w:t>SEQUENCE OF SET {</w:t>
            </w:r>
          </w:p>
          <w:p w14:paraId="252EC54C" w14:textId="77777777" w:rsidR="006507C5" w:rsidRPr="00846C5C" w:rsidRDefault="006507C5" w:rsidP="008D20FE">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0E53B07B" w14:textId="77777777" w:rsidR="006507C5" w:rsidRPr="00A32054" w:rsidRDefault="006507C5" w:rsidP="008D20FE">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3BA6172E" w14:textId="77777777" w:rsidR="006507C5" w:rsidRPr="004544E4" w:rsidRDefault="006507C5" w:rsidP="008D20FE">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DD417E6" w14:textId="77777777" w:rsidR="006507C5" w:rsidRPr="007E2C0D" w:rsidRDefault="006507C5" w:rsidP="008D20FE">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4B7FB03C" w14:textId="77777777" w:rsidR="00A26BD1" w:rsidRDefault="00A26BD1" w:rsidP="008D20FE">
            <w:pPr>
              <w:pStyle w:val="TAL"/>
              <w:rPr>
                <w:szCs w:val="18"/>
              </w:rPr>
            </w:pPr>
            <w:r w:rsidRPr="00A26BD1">
              <w:rPr>
                <w:szCs w:val="18"/>
              </w:rPr>
              <w:t xml:space="preserve">  op (M),</w:t>
            </w:r>
          </w:p>
          <w:p w14:paraId="7CA5CABC" w14:textId="3E4DD8B7" w:rsidR="006507C5" w:rsidRPr="001E0433" w:rsidRDefault="006507C5" w:rsidP="008D20FE">
            <w:pPr>
              <w:pStyle w:val="TAL"/>
              <w:rPr>
                <w:szCs w:val="18"/>
              </w:rPr>
            </w:pPr>
            <w:r w:rsidRPr="001E0433">
              <w:rPr>
                <w:szCs w:val="18"/>
              </w:rPr>
              <w:t xml:space="preserve">  path (M),</w:t>
            </w:r>
          </w:p>
          <w:p w14:paraId="1A2396E4" w14:textId="6B903E06" w:rsidR="00A26BD1" w:rsidRPr="00A26BD1" w:rsidRDefault="006507C5" w:rsidP="00A26BD1">
            <w:pPr>
              <w:pStyle w:val="TAL"/>
              <w:rPr>
                <w:szCs w:val="18"/>
              </w:rPr>
            </w:pPr>
            <w:r w:rsidRPr="006623B1">
              <w:rPr>
                <w:szCs w:val="18"/>
              </w:rPr>
              <w:t xml:space="preserve">  value (M</w:t>
            </w:r>
            <w:proofErr w:type="gramStart"/>
            <w:r w:rsidRPr="006623B1">
              <w:rPr>
                <w:szCs w:val="18"/>
              </w:rPr>
              <w:t>)</w:t>
            </w:r>
            <w:r w:rsidR="00A26BD1">
              <w:t xml:space="preserve"> </w:t>
            </w:r>
            <w:r w:rsidR="00A26BD1" w:rsidRPr="00A26BD1">
              <w:rPr>
                <w:szCs w:val="18"/>
              </w:rPr>
              <w:t>,</w:t>
            </w:r>
            <w:proofErr w:type="gramEnd"/>
          </w:p>
          <w:p w14:paraId="11EFFEF9" w14:textId="62607567" w:rsidR="006507C5" w:rsidRPr="006623B1" w:rsidRDefault="00A26BD1" w:rsidP="00A26BD1">
            <w:pPr>
              <w:pStyle w:val="TAL"/>
              <w:rPr>
                <w:szCs w:val="18"/>
              </w:rPr>
            </w:pPr>
            <w:r w:rsidRPr="00A26BD1">
              <w:rPr>
                <w:szCs w:val="18"/>
              </w:rPr>
              <w:t xml:space="preserve">  </w:t>
            </w:r>
            <w:proofErr w:type="spellStart"/>
            <w:r w:rsidRPr="00A26BD1">
              <w:rPr>
                <w:szCs w:val="18"/>
              </w:rPr>
              <w:t>oldValue</w:t>
            </w:r>
            <w:proofErr w:type="spellEnd"/>
            <w:r w:rsidRPr="00A26BD1">
              <w:rPr>
                <w:szCs w:val="18"/>
              </w:rPr>
              <w:t xml:space="preserve"> (O)</w:t>
            </w:r>
          </w:p>
          <w:p w14:paraId="3F1543A4" w14:textId="77777777" w:rsidR="006507C5" w:rsidRPr="00543433" w:rsidRDefault="006507C5" w:rsidP="008D20FE">
            <w:pPr>
              <w:pStyle w:val="TAL"/>
              <w:rPr>
                <w:szCs w:val="18"/>
              </w:rPr>
            </w:pPr>
            <w:r w:rsidRPr="00543433">
              <w:rPr>
                <w:szCs w:val="18"/>
              </w:rPr>
              <w:t>}</w:t>
            </w:r>
          </w:p>
        </w:tc>
        <w:tc>
          <w:tcPr>
            <w:tcW w:w="4706" w:type="dxa"/>
          </w:tcPr>
          <w:p w14:paraId="0C3546F6" w14:textId="77777777" w:rsidR="00A26BD1" w:rsidRPr="00A26BD1" w:rsidRDefault="00A26BD1" w:rsidP="00A26BD1">
            <w:pPr>
              <w:pStyle w:val="TAL"/>
              <w:rPr>
                <w:rFonts w:cs="Arial"/>
                <w:szCs w:val="18"/>
              </w:rPr>
            </w:pPr>
            <w:r w:rsidRPr="00A26BD1">
              <w:rPr>
                <w:rFonts w:cs="Arial"/>
                <w:szCs w:val="18"/>
              </w:rPr>
              <w:t>This parameter describes the reported NRM updates. It is a list of items; each item reports a single NRM update. The "</w:t>
            </w:r>
            <w:proofErr w:type="spellStart"/>
            <w:r w:rsidRPr="00A26BD1">
              <w:rPr>
                <w:rFonts w:cs="Arial"/>
                <w:szCs w:val="18"/>
              </w:rPr>
              <w:t>notificationId</w:t>
            </w:r>
            <w:proofErr w:type="spellEnd"/>
            <w:r w:rsidRPr="00A26BD1">
              <w:rPr>
                <w:rFonts w:cs="Arial"/>
                <w:szCs w:val="18"/>
              </w:rPr>
              <w:t>" identifies an item.</w:t>
            </w:r>
          </w:p>
          <w:p w14:paraId="72EFFC71" w14:textId="77777777" w:rsidR="00A26BD1" w:rsidRPr="00A26BD1" w:rsidRDefault="00A26BD1" w:rsidP="00A26BD1">
            <w:pPr>
              <w:pStyle w:val="TAL"/>
              <w:rPr>
                <w:rFonts w:cs="Arial"/>
                <w:szCs w:val="18"/>
              </w:rPr>
            </w:pPr>
          </w:p>
          <w:p w14:paraId="7BB47A47" w14:textId="77777777" w:rsidR="00A26BD1" w:rsidRPr="00A26BD1" w:rsidRDefault="00A26BD1" w:rsidP="00A26BD1">
            <w:pPr>
              <w:pStyle w:val="TAL"/>
              <w:rPr>
                <w:rFonts w:cs="Arial"/>
                <w:szCs w:val="18"/>
              </w:rPr>
            </w:pPr>
            <w:r w:rsidRPr="00A26BD1">
              <w:rPr>
                <w:rFonts w:cs="Arial"/>
                <w:szCs w:val="18"/>
              </w:rPr>
              <w:t xml:space="preserve">The NRM update itself is described by the </w:t>
            </w:r>
            <w:proofErr w:type="gramStart"/>
            <w:r w:rsidRPr="00A26BD1">
              <w:rPr>
                <w:rFonts w:cs="Arial"/>
                <w:szCs w:val="18"/>
              </w:rPr>
              <w:t>parameters</w:t>
            </w:r>
            <w:proofErr w:type="gramEnd"/>
            <w:r w:rsidRPr="00A26BD1">
              <w:rPr>
                <w:rFonts w:cs="Arial"/>
                <w:szCs w:val="18"/>
              </w:rPr>
              <w:t xml:space="preserve"> "op", "path", "value" and "</w:t>
            </w:r>
            <w:proofErr w:type="spellStart"/>
            <w:r w:rsidRPr="00A26BD1">
              <w:rPr>
                <w:rFonts w:cs="Arial"/>
                <w:szCs w:val="18"/>
              </w:rPr>
              <w:t>oldValue</w:t>
            </w:r>
            <w:proofErr w:type="spellEnd"/>
            <w:r w:rsidRPr="00A26BD1">
              <w:rPr>
                <w:rFonts w:cs="Arial"/>
                <w:szCs w:val="18"/>
              </w:rPr>
              <w:t>". The parameters "</w:t>
            </w:r>
            <w:proofErr w:type="spellStart"/>
            <w:r w:rsidRPr="00A26BD1">
              <w:rPr>
                <w:rFonts w:cs="Arial"/>
                <w:szCs w:val="18"/>
              </w:rPr>
              <w:t>correlatedNotifications</w:t>
            </w:r>
            <w:proofErr w:type="spellEnd"/>
            <w:r w:rsidRPr="00A26BD1">
              <w:rPr>
                <w:rFonts w:cs="Arial"/>
                <w:szCs w:val="18"/>
              </w:rPr>
              <w:t>", "</w:t>
            </w:r>
            <w:proofErr w:type="spellStart"/>
            <w:r w:rsidRPr="00A26BD1">
              <w:rPr>
                <w:rFonts w:cs="Arial"/>
                <w:szCs w:val="18"/>
              </w:rPr>
              <w:t>additionalText</w:t>
            </w:r>
            <w:proofErr w:type="spellEnd"/>
            <w:r w:rsidRPr="00A26BD1">
              <w:rPr>
                <w:rFonts w:cs="Arial"/>
                <w:szCs w:val="18"/>
              </w:rPr>
              <w:t>" and "</w:t>
            </w:r>
            <w:proofErr w:type="spellStart"/>
            <w:r w:rsidRPr="00A26BD1">
              <w:rPr>
                <w:rFonts w:cs="Arial"/>
                <w:szCs w:val="18"/>
              </w:rPr>
              <w:t>sourceIndicator</w:t>
            </w:r>
            <w:proofErr w:type="spellEnd"/>
            <w:r w:rsidRPr="00A26BD1">
              <w:rPr>
                <w:rFonts w:cs="Arial"/>
                <w:szCs w:val="18"/>
              </w:rPr>
              <w:t xml:space="preserve"> " provide context information.</w:t>
            </w:r>
          </w:p>
          <w:p w14:paraId="55C3E01D" w14:textId="77777777" w:rsidR="00A26BD1" w:rsidRPr="00A26BD1" w:rsidRDefault="00A26BD1" w:rsidP="00A26BD1">
            <w:pPr>
              <w:pStyle w:val="TAL"/>
              <w:rPr>
                <w:rFonts w:cs="Arial"/>
                <w:szCs w:val="18"/>
              </w:rPr>
            </w:pPr>
          </w:p>
          <w:p w14:paraId="5679AF25" w14:textId="77777777" w:rsidR="00A26BD1" w:rsidRPr="00A26BD1" w:rsidRDefault="00A26BD1" w:rsidP="00A26BD1">
            <w:pPr>
              <w:pStyle w:val="TAL"/>
              <w:rPr>
                <w:rFonts w:cs="Arial"/>
                <w:szCs w:val="18"/>
              </w:rPr>
            </w:pPr>
            <w:r w:rsidRPr="00A26BD1">
              <w:rPr>
                <w:rFonts w:cs="Arial"/>
                <w:szCs w:val="18"/>
              </w:rPr>
              <w:t>The parameter "op" specifies the type of operation reporting the NRM update. Valid values are "</w:t>
            </w:r>
            <w:proofErr w:type="gramStart"/>
            <w:r w:rsidRPr="00A26BD1">
              <w:rPr>
                <w:rFonts w:cs="Arial"/>
                <w:szCs w:val="18"/>
              </w:rPr>
              <w:t>add</w:t>
            </w:r>
            <w:proofErr w:type="gramEnd"/>
            <w:r w:rsidRPr="00A26BD1">
              <w:rPr>
                <w:rFonts w:cs="Arial"/>
                <w:szCs w:val="18"/>
              </w:rPr>
              <w:t>", "remove" and "replace". The operation describes what has conceptually happened to the NRM on the MnS producer. The operation applied to the NRM by the MnS producer and causing the reported NRM update can be different.</w:t>
            </w:r>
          </w:p>
          <w:p w14:paraId="15410CE3" w14:textId="77777777" w:rsidR="00A26BD1" w:rsidRPr="00A26BD1" w:rsidRDefault="00A26BD1" w:rsidP="00A26BD1">
            <w:pPr>
              <w:pStyle w:val="TAL"/>
              <w:rPr>
                <w:rFonts w:cs="Arial"/>
                <w:szCs w:val="18"/>
              </w:rPr>
            </w:pPr>
          </w:p>
          <w:p w14:paraId="7B983043" w14:textId="77777777" w:rsidR="00A26BD1" w:rsidRPr="00A26BD1" w:rsidRDefault="00A26BD1" w:rsidP="00A26BD1">
            <w:pPr>
              <w:pStyle w:val="TAL"/>
              <w:rPr>
                <w:rFonts w:cs="Arial"/>
                <w:szCs w:val="18"/>
              </w:rPr>
            </w:pPr>
            <w:r w:rsidRPr="00A26BD1">
              <w:rPr>
                <w:rFonts w:cs="Arial"/>
                <w:szCs w:val="18"/>
              </w:rPr>
              <w:t>"add" shall be used for reporting the creation of an object, attribute, attribute field or multi-value attribute element.</w:t>
            </w:r>
          </w:p>
          <w:p w14:paraId="18806557" w14:textId="77777777" w:rsidR="00A26BD1" w:rsidRPr="00A26BD1" w:rsidRDefault="00A26BD1" w:rsidP="00A26BD1">
            <w:pPr>
              <w:pStyle w:val="TAL"/>
              <w:rPr>
                <w:rFonts w:cs="Arial"/>
                <w:szCs w:val="18"/>
              </w:rPr>
            </w:pPr>
          </w:p>
          <w:p w14:paraId="10BC7CC5" w14:textId="77777777" w:rsidR="00A26BD1" w:rsidRPr="00A26BD1" w:rsidRDefault="00A26BD1" w:rsidP="00A26BD1">
            <w:pPr>
              <w:pStyle w:val="TAL"/>
              <w:rPr>
                <w:rFonts w:cs="Arial"/>
                <w:szCs w:val="18"/>
              </w:rPr>
            </w:pPr>
            <w:r w:rsidRPr="00A26BD1">
              <w:rPr>
                <w:rFonts w:cs="Arial"/>
                <w:szCs w:val="18"/>
              </w:rPr>
              <w:t>"remove" shall be used for reporting the deletion of an object, attribute, attribute field or multi-value attribute element.</w:t>
            </w:r>
          </w:p>
          <w:p w14:paraId="2A0B53F4" w14:textId="77777777" w:rsidR="00A26BD1" w:rsidRPr="00A26BD1" w:rsidRDefault="00A26BD1" w:rsidP="00A26BD1">
            <w:pPr>
              <w:pStyle w:val="TAL"/>
              <w:rPr>
                <w:rFonts w:cs="Arial"/>
                <w:szCs w:val="18"/>
              </w:rPr>
            </w:pPr>
          </w:p>
          <w:p w14:paraId="0FA08EEF" w14:textId="77777777" w:rsidR="00A26BD1" w:rsidRPr="00A26BD1" w:rsidRDefault="00A26BD1" w:rsidP="00A26BD1">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1D9831C1" w14:textId="77777777" w:rsidR="00A26BD1" w:rsidRPr="00A26BD1" w:rsidRDefault="00A26BD1" w:rsidP="00A26BD1">
            <w:pPr>
              <w:pStyle w:val="TAL"/>
              <w:rPr>
                <w:rFonts w:cs="Arial"/>
                <w:szCs w:val="18"/>
              </w:rPr>
            </w:pPr>
          </w:p>
          <w:p w14:paraId="72B9852A" w14:textId="77777777" w:rsidR="00A26BD1" w:rsidRPr="00A26BD1" w:rsidRDefault="00A26BD1" w:rsidP="00A26BD1">
            <w:pPr>
              <w:pStyle w:val="TAL"/>
              <w:rPr>
                <w:rFonts w:cs="Arial"/>
                <w:szCs w:val="18"/>
              </w:rPr>
            </w:pPr>
            <w:r w:rsidRPr="00A26BD1">
              <w:rPr>
                <w:rFonts w:cs="Arial"/>
                <w:szCs w:val="18"/>
              </w:rPr>
              <w:t xml:space="preserve">The "path" and "objectInstance" identify the object, attribute, attribute field or multi-value attribute element, that was created, </w:t>
            </w:r>
            <w:proofErr w:type="gramStart"/>
            <w:r w:rsidRPr="00A26BD1">
              <w:rPr>
                <w:rFonts w:cs="Arial"/>
                <w:szCs w:val="18"/>
              </w:rPr>
              <w:t>deleted</w:t>
            </w:r>
            <w:proofErr w:type="gramEnd"/>
            <w:r w:rsidRPr="00A26BD1">
              <w:rPr>
                <w:rFonts w:cs="Arial"/>
                <w:szCs w:val="18"/>
              </w:rPr>
              <w:t xml:space="preserve"> or replaced.</w:t>
            </w:r>
          </w:p>
          <w:p w14:paraId="5236841C" w14:textId="77777777" w:rsidR="00A26BD1" w:rsidRPr="00A26BD1" w:rsidRDefault="00A26BD1" w:rsidP="00A26BD1">
            <w:pPr>
              <w:pStyle w:val="TAL"/>
              <w:rPr>
                <w:rFonts w:cs="Arial"/>
                <w:szCs w:val="18"/>
              </w:rPr>
            </w:pPr>
          </w:p>
          <w:p w14:paraId="1076F6B9" w14:textId="77777777" w:rsidR="00A26BD1" w:rsidRPr="00A26BD1" w:rsidRDefault="00A26BD1" w:rsidP="00A26BD1">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3EE3D4CC" w14:textId="77777777" w:rsidR="00A26BD1" w:rsidRPr="00A26BD1" w:rsidRDefault="00A26BD1" w:rsidP="00A26BD1">
            <w:pPr>
              <w:pStyle w:val="TAL"/>
              <w:rPr>
                <w:rFonts w:cs="Arial"/>
                <w:szCs w:val="18"/>
              </w:rPr>
            </w:pPr>
          </w:p>
          <w:p w14:paraId="45677BC9" w14:textId="77777777" w:rsidR="00A26BD1" w:rsidRPr="00A26BD1" w:rsidRDefault="00A26BD1" w:rsidP="00A26BD1">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2E04BA84" w14:textId="77777777" w:rsidR="00A26BD1" w:rsidRPr="00A26BD1" w:rsidRDefault="00A26BD1" w:rsidP="00A26BD1">
            <w:pPr>
              <w:pStyle w:val="TAL"/>
              <w:rPr>
                <w:rFonts w:cs="Arial"/>
                <w:szCs w:val="18"/>
              </w:rPr>
            </w:pPr>
          </w:p>
          <w:p w14:paraId="06743465" w14:textId="77777777" w:rsidR="00A26BD1" w:rsidRPr="00A26BD1" w:rsidRDefault="00A26BD1" w:rsidP="00A26BD1">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330AC362" w14:textId="77777777" w:rsidR="00A26BD1" w:rsidRPr="00A26BD1" w:rsidRDefault="00A26BD1" w:rsidP="00A26BD1">
            <w:pPr>
              <w:pStyle w:val="TAL"/>
              <w:rPr>
                <w:rFonts w:cs="Arial"/>
                <w:szCs w:val="18"/>
              </w:rPr>
            </w:pPr>
          </w:p>
          <w:p w14:paraId="3EF66563" w14:textId="77777777" w:rsidR="00A26BD1" w:rsidRPr="00A26BD1" w:rsidRDefault="00A26BD1" w:rsidP="00A26BD1">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w:t>
            </w:r>
            <w:proofErr w:type="spellStart"/>
            <w:r w:rsidRPr="00A26BD1">
              <w:rPr>
                <w:rFonts w:cs="Arial"/>
                <w:szCs w:val="18"/>
              </w:rPr>
              <w:t>oldValue</w:t>
            </w:r>
            <w:proofErr w:type="spellEnd"/>
            <w:r w:rsidRPr="00A26BD1">
              <w:rPr>
                <w:rFonts w:cs="Arial"/>
                <w:szCs w:val="18"/>
              </w:rPr>
              <w:t>" may optionally carry the old value of the attribute, attribute field or multi-value attribute element before the replacement.</w:t>
            </w:r>
          </w:p>
          <w:p w14:paraId="0D9C5831" w14:textId="77777777" w:rsidR="00A26BD1" w:rsidRPr="00A26BD1" w:rsidRDefault="00A26BD1" w:rsidP="00A26BD1">
            <w:pPr>
              <w:pStyle w:val="TAL"/>
              <w:rPr>
                <w:rFonts w:cs="Arial"/>
                <w:szCs w:val="18"/>
              </w:rPr>
            </w:pPr>
          </w:p>
          <w:p w14:paraId="12B62BCF" w14:textId="3F495B8F" w:rsidR="006507C5" w:rsidRPr="001D11CC" w:rsidRDefault="00A26BD1" w:rsidP="0097695F">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3EB73023" w14:textId="77777777" w:rsidR="006507C5" w:rsidRPr="00215D3C" w:rsidRDefault="006507C5" w:rsidP="006A5594">
      <w:pPr>
        <w:jc w:val="both"/>
        <w:rPr>
          <w:lang w:eastAsia="zh-CN"/>
        </w:rPr>
      </w:pPr>
    </w:p>
    <w:p w14:paraId="14BE79DF" w14:textId="77777777" w:rsidR="006A5594" w:rsidRPr="00215D3C" w:rsidRDefault="006A5594" w:rsidP="006A5594">
      <w:pPr>
        <w:pStyle w:val="Heading3"/>
      </w:pPr>
      <w:bookmarkStart w:id="404" w:name="_Toc20494397"/>
      <w:bookmarkStart w:id="405" w:name="_Toc26975420"/>
      <w:bookmarkStart w:id="406" w:name="_Toc35856293"/>
      <w:bookmarkStart w:id="407" w:name="_Toc44001148"/>
      <w:bookmarkStart w:id="408" w:name="_Toc51580747"/>
      <w:bookmarkStart w:id="409" w:name="_Toc52356010"/>
      <w:bookmarkStart w:id="410" w:name="_Toc55227580"/>
      <w:bookmarkStart w:id="411" w:name="_Toc130218882"/>
      <w:r>
        <w:lastRenderedPageBreak/>
        <w:t>11.1</w:t>
      </w:r>
      <w:r w:rsidRPr="00215D3C">
        <w:t>.</w:t>
      </w:r>
      <w:r w:rsidRPr="00215D3C">
        <w:rPr>
          <w:lang w:eastAsia="zh-CN"/>
        </w:rPr>
        <w:t>2</w:t>
      </w:r>
      <w:r w:rsidRPr="00215D3C">
        <w:tab/>
        <w:t>Managed Information</w:t>
      </w:r>
      <w:bookmarkEnd w:id="404"/>
      <w:bookmarkEnd w:id="405"/>
      <w:bookmarkEnd w:id="406"/>
      <w:bookmarkEnd w:id="407"/>
      <w:bookmarkEnd w:id="408"/>
      <w:bookmarkEnd w:id="409"/>
      <w:bookmarkEnd w:id="410"/>
      <w:bookmarkEnd w:id="411"/>
    </w:p>
    <w:p w14:paraId="6A561A9A" w14:textId="6FCA7F1E" w:rsidR="006A5594" w:rsidRPr="00215D3C" w:rsidRDefault="006A5594" w:rsidP="006A5594">
      <w:pPr>
        <w:pStyle w:val="Heading4"/>
      </w:pPr>
      <w:bookmarkStart w:id="412" w:name="_Toc20494398"/>
      <w:bookmarkStart w:id="413" w:name="_Toc26975421"/>
      <w:bookmarkStart w:id="414" w:name="_Toc35856294"/>
      <w:bookmarkStart w:id="415" w:name="_Toc44001149"/>
      <w:bookmarkStart w:id="416" w:name="_Toc51580748"/>
      <w:bookmarkStart w:id="417" w:name="_Toc52356011"/>
      <w:bookmarkStart w:id="418" w:name="_Toc55227581"/>
      <w:bookmarkStart w:id="419" w:name="_Toc130218883"/>
      <w:r>
        <w:t>11.1</w:t>
      </w:r>
      <w:r w:rsidRPr="00215D3C">
        <w:t>.2.1</w:t>
      </w:r>
      <w:r w:rsidRPr="00215D3C">
        <w:tab/>
      </w:r>
      <w:proofErr w:type="spellStart"/>
      <w:r w:rsidRPr="001D11CC">
        <w:rPr>
          <w:rFonts w:cs="Arial"/>
        </w:rPr>
        <w:t>ManagedEntity</w:t>
      </w:r>
      <w:bookmarkEnd w:id="412"/>
      <w:bookmarkEnd w:id="413"/>
      <w:bookmarkEnd w:id="414"/>
      <w:bookmarkEnd w:id="415"/>
      <w:bookmarkEnd w:id="416"/>
      <w:bookmarkEnd w:id="417"/>
      <w:bookmarkEnd w:id="418"/>
      <w:proofErr w:type="spellEnd"/>
      <w:r w:rsidR="00D91E1D" w:rsidRPr="00D91E1D">
        <w:rPr>
          <w:rFonts w:cs="Arial"/>
        </w:rPr>
        <w:t xml:space="preserve"> </w:t>
      </w:r>
      <w:r w:rsidR="00D91E1D" w:rsidRPr="00D91E1D">
        <w:rPr>
          <w:rFonts w:ascii="Courier New" w:eastAsiaTheme="minorEastAsia" w:hAnsi="Courier New" w:cs="Courier New"/>
        </w:rPr>
        <w:t>&lt;&lt; ProxyClass&gt;&gt;</w:t>
      </w:r>
      <w:bookmarkEnd w:id="419"/>
    </w:p>
    <w:p w14:paraId="044787CD" w14:textId="77777777" w:rsidR="006A5594" w:rsidRPr="00215D3C" w:rsidRDefault="006A5594" w:rsidP="006A5594">
      <w:pPr>
        <w:pStyle w:val="Heading5"/>
      </w:pPr>
      <w:bookmarkStart w:id="420" w:name="_Toc20494399"/>
      <w:bookmarkStart w:id="421" w:name="_Toc26975422"/>
      <w:bookmarkStart w:id="422" w:name="_Toc35856295"/>
      <w:bookmarkStart w:id="423" w:name="_Toc44001150"/>
      <w:bookmarkStart w:id="424" w:name="_Toc51580749"/>
      <w:bookmarkStart w:id="425" w:name="_Toc52356012"/>
      <w:bookmarkStart w:id="426" w:name="_Toc55227582"/>
      <w:bookmarkStart w:id="427" w:name="_Toc130218884"/>
      <w:r>
        <w:t>11.1</w:t>
      </w:r>
      <w:r w:rsidRPr="00215D3C">
        <w:t>.</w:t>
      </w:r>
      <w:r w:rsidRPr="00215D3C">
        <w:rPr>
          <w:lang w:eastAsia="zh-CN"/>
        </w:rPr>
        <w:t>2</w:t>
      </w:r>
      <w:r w:rsidRPr="00215D3C">
        <w:t>.1.1</w:t>
      </w:r>
      <w:r w:rsidRPr="00215D3C">
        <w:tab/>
        <w:t>Definition</w:t>
      </w:r>
      <w:bookmarkEnd w:id="420"/>
      <w:bookmarkEnd w:id="421"/>
      <w:bookmarkEnd w:id="422"/>
      <w:bookmarkEnd w:id="423"/>
      <w:bookmarkEnd w:id="424"/>
      <w:bookmarkEnd w:id="425"/>
      <w:bookmarkEnd w:id="426"/>
      <w:bookmarkEnd w:id="427"/>
    </w:p>
    <w:p w14:paraId="47316EA2" w14:textId="77777777" w:rsidR="006A5594" w:rsidRPr="008E6A8E" w:rsidRDefault="006A5594" w:rsidP="006A5594">
      <w:pPr>
        <w:rPr>
          <w:lang w:eastAsia="zh-CN"/>
        </w:rPr>
      </w:pPr>
      <w:r w:rsidRPr="00215D3C">
        <w:t xml:space="preserve">The ProxyClass </w:t>
      </w:r>
      <w:proofErr w:type="spellStart"/>
      <w:r w:rsidRPr="00215D3C">
        <w:rPr>
          <w:rFonts w:ascii="Courier New" w:hAnsi="Courier New"/>
        </w:rPr>
        <w:t>ManagedEntity</w:t>
      </w:r>
      <w:proofErr w:type="spellEnd"/>
      <w:r w:rsidRPr="00215D3C">
        <w:t xml:space="preserve"> represents the role that can be played by an instance of an IOC defined in NRMs, </w:t>
      </w:r>
      <w:proofErr w:type="gramStart"/>
      <w:r w:rsidRPr="00215D3C">
        <w:t>e.g.</w:t>
      </w:r>
      <w:proofErr w:type="gramEnd"/>
      <w:r w:rsidRPr="00215D3C">
        <w:t xml:space="preserve"> Generic NRM, NR and NG-RAN NRM, or 5GC NRM. </w:t>
      </w:r>
      <w:proofErr w:type="spellStart"/>
      <w:r w:rsidRPr="00215D3C">
        <w:rPr>
          <w:rFonts w:ascii="Courier New" w:hAnsi="Courier New"/>
        </w:rPr>
        <w:t>ManagedEntity</w:t>
      </w:r>
      <w:proofErr w:type="spellEnd"/>
      <w:r w:rsidRPr="00215D3C">
        <w:t xml:space="preserve"> is used in the specification of provisioning operations </w:t>
      </w:r>
      <w:r w:rsidR="006507C5">
        <w:t xml:space="preserve">and notifications </w:t>
      </w:r>
      <w:r w:rsidRPr="00215D3C">
        <w:t>to represent an instance of an IOC defined in these NRMs.</w:t>
      </w:r>
    </w:p>
    <w:p w14:paraId="4E6E084E" w14:textId="77777777" w:rsidR="006A5594" w:rsidRDefault="006A5594" w:rsidP="006A5594">
      <w:pPr>
        <w:pStyle w:val="Heading2"/>
        <w:tabs>
          <w:tab w:val="left" w:pos="1140"/>
        </w:tabs>
        <w:rPr>
          <w:lang w:eastAsia="zh-CN"/>
        </w:rPr>
      </w:pPr>
      <w:bookmarkStart w:id="428" w:name="_Toc20494400"/>
      <w:bookmarkStart w:id="429" w:name="_Toc26975423"/>
      <w:bookmarkStart w:id="430" w:name="_Toc35856296"/>
      <w:bookmarkStart w:id="431" w:name="_Toc44001151"/>
      <w:bookmarkStart w:id="432" w:name="_Toc51580750"/>
      <w:bookmarkStart w:id="433" w:name="_Toc52356013"/>
      <w:bookmarkStart w:id="434" w:name="_Toc55227583"/>
      <w:bookmarkStart w:id="435" w:name="_Toc130218885"/>
      <w:r>
        <w:rPr>
          <w:lang w:eastAsia="zh-CN"/>
        </w:rPr>
        <w:t>11.2</w:t>
      </w:r>
      <w:r w:rsidRPr="00215D3C">
        <w:rPr>
          <w:lang w:eastAsia="zh-CN"/>
        </w:rPr>
        <w:tab/>
      </w:r>
      <w:r>
        <w:rPr>
          <w:lang w:eastAsia="zh-CN"/>
        </w:rPr>
        <w:t>Generic fault supervision management service</w:t>
      </w:r>
      <w:bookmarkEnd w:id="428"/>
      <w:bookmarkEnd w:id="429"/>
      <w:bookmarkEnd w:id="430"/>
      <w:bookmarkEnd w:id="431"/>
      <w:bookmarkEnd w:id="432"/>
      <w:bookmarkEnd w:id="433"/>
      <w:bookmarkEnd w:id="434"/>
      <w:bookmarkEnd w:id="435"/>
    </w:p>
    <w:p w14:paraId="6E416ECD" w14:textId="77777777" w:rsidR="006A5594" w:rsidRPr="00215D3C" w:rsidRDefault="006A5594" w:rsidP="006A5594">
      <w:pPr>
        <w:pStyle w:val="Heading3"/>
        <w:rPr>
          <w:lang w:eastAsia="zh-CN"/>
        </w:rPr>
      </w:pPr>
      <w:bookmarkStart w:id="436" w:name="_Toc20494401"/>
      <w:bookmarkStart w:id="437" w:name="_Toc26975424"/>
      <w:bookmarkStart w:id="438" w:name="_Toc35856297"/>
      <w:bookmarkStart w:id="439" w:name="_Toc44001152"/>
      <w:bookmarkStart w:id="440" w:name="_Toc51580751"/>
      <w:bookmarkStart w:id="441" w:name="_Toc52356014"/>
      <w:bookmarkStart w:id="442" w:name="_Toc55227584"/>
      <w:bookmarkStart w:id="443" w:name="_Toc130218886"/>
      <w:r>
        <w:rPr>
          <w:lang w:eastAsia="zh-CN"/>
        </w:rPr>
        <w:t>11.2</w:t>
      </w:r>
      <w:r w:rsidRPr="00215D3C">
        <w:rPr>
          <w:lang w:eastAsia="zh-CN"/>
        </w:rPr>
        <w:t>.1</w:t>
      </w:r>
      <w:r w:rsidRPr="00215D3C">
        <w:rPr>
          <w:lang w:eastAsia="zh-CN"/>
        </w:rPr>
        <w:tab/>
        <w:t>Operations and notifications</w:t>
      </w:r>
      <w:bookmarkEnd w:id="436"/>
      <w:bookmarkEnd w:id="437"/>
      <w:bookmarkEnd w:id="438"/>
      <w:bookmarkEnd w:id="439"/>
      <w:bookmarkEnd w:id="440"/>
      <w:bookmarkEnd w:id="441"/>
      <w:bookmarkEnd w:id="442"/>
      <w:bookmarkEnd w:id="443"/>
    </w:p>
    <w:p w14:paraId="5F449FD6" w14:textId="54092F12" w:rsidR="006A5594" w:rsidRPr="00215D3C" w:rsidRDefault="006A5594" w:rsidP="006A5594">
      <w:pPr>
        <w:pStyle w:val="Heading4"/>
      </w:pPr>
      <w:bookmarkStart w:id="444" w:name="_Toc20494402"/>
      <w:bookmarkStart w:id="445" w:name="_Toc26975425"/>
      <w:bookmarkStart w:id="446" w:name="_Toc35856298"/>
      <w:bookmarkStart w:id="447" w:name="_Toc44001153"/>
      <w:bookmarkStart w:id="448" w:name="_Toc51580752"/>
      <w:bookmarkStart w:id="449" w:name="_Toc52356015"/>
      <w:bookmarkStart w:id="450" w:name="_Toc55227585"/>
      <w:bookmarkStart w:id="451" w:name="_Toc130218887"/>
      <w:r>
        <w:t>11.2</w:t>
      </w:r>
      <w:r w:rsidRPr="00215D3C">
        <w:t>.1.1</w:t>
      </w:r>
      <w:r w:rsidRPr="00215D3C">
        <w:tab/>
      </w:r>
      <w:r w:rsidR="00B96F8E" w:rsidRPr="00B96F8E">
        <w:t>F</w:t>
      </w:r>
      <w:r w:rsidRPr="00215D3C">
        <w:t xml:space="preserve">ault supervision data </w:t>
      </w:r>
      <w:r w:rsidRPr="00215D3C">
        <w:rPr>
          <w:rFonts w:hint="eastAsia"/>
        </w:rPr>
        <w:t>report</w:t>
      </w:r>
      <w:bookmarkEnd w:id="444"/>
      <w:bookmarkEnd w:id="445"/>
      <w:bookmarkEnd w:id="446"/>
      <w:bookmarkEnd w:id="447"/>
      <w:bookmarkEnd w:id="448"/>
      <w:bookmarkEnd w:id="449"/>
      <w:bookmarkEnd w:id="450"/>
      <w:bookmarkEnd w:id="451"/>
    </w:p>
    <w:p w14:paraId="66B4CE33" w14:textId="77777777" w:rsidR="006A5594" w:rsidRPr="00215D3C" w:rsidRDefault="006A5594" w:rsidP="006A5594">
      <w:pPr>
        <w:pStyle w:val="Heading5"/>
      </w:pPr>
      <w:bookmarkStart w:id="452" w:name="_Toc20494403"/>
      <w:bookmarkStart w:id="453" w:name="_Toc26975426"/>
      <w:bookmarkStart w:id="454" w:name="_Toc35856299"/>
      <w:bookmarkStart w:id="455" w:name="_Toc44001154"/>
      <w:bookmarkStart w:id="456" w:name="_Toc51580753"/>
      <w:bookmarkStart w:id="457" w:name="_Toc52356016"/>
      <w:bookmarkStart w:id="458" w:name="_Toc55227586"/>
      <w:bookmarkStart w:id="459" w:name="_Toc130218888"/>
      <w:r>
        <w:t>11.2</w:t>
      </w:r>
      <w:r w:rsidRPr="00215D3C">
        <w:t>.1.1</w:t>
      </w:r>
      <w:r w:rsidRPr="00215D3C">
        <w:rPr>
          <w:rFonts w:hint="eastAsia"/>
        </w:rPr>
        <w:t>.</w:t>
      </w:r>
      <w:r w:rsidRPr="00215D3C">
        <w:t>1</w:t>
      </w:r>
      <w:r w:rsidRPr="00215D3C">
        <w:tab/>
      </w:r>
      <w:r w:rsidRPr="001D11CC">
        <w:rPr>
          <w:rFonts w:cs="Arial"/>
        </w:rPr>
        <w:t>subscribe</w:t>
      </w:r>
      <w:bookmarkEnd w:id="452"/>
      <w:bookmarkEnd w:id="453"/>
      <w:bookmarkEnd w:id="454"/>
      <w:bookmarkEnd w:id="455"/>
      <w:bookmarkEnd w:id="456"/>
      <w:bookmarkEnd w:id="457"/>
      <w:bookmarkEnd w:id="458"/>
      <w:bookmarkEnd w:id="459"/>
    </w:p>
    <w:p w14:paraId="4157653A" w14:textId="77777777" w:rsidR="006A5594" w:rsidRPr="00215D3C" w:rsidRDefault="006A5594" w:rsidP="006A5594">
      <w:pPr>
        <w:pStyle w:val="Heading6"/>
      </w:pPr>
      <w:bookmarkStart w:id="460" w:name="_Toc20494404"/>
      <w:bookmarkStart w:id="461" w:name="_Toc26975427"/>
      <w:bookmarkStart w:id="462" w:name="_Toc35856300"/>
      <w:bookmarkStart w:id="463" w:name="_Toc44001155"/>
      <w:bookmarkStart w:id="464" w:name="_Toc51580754"/>
      <w:bookmarkStart w:id="465" w:name="_Toc52356017"/>
      <w:bookmarkStart w:id="466" w:name="_Toc55227587"/>
      <w:bookmarkStart w:id="467" w:name="_Toc130218889"/>
      <w:r>
        <w:t>11.2</w:t>
      </w:r>
      <w:r w:rsidRPr="00215D3C">
        <w:t>.1.1.1.1</w:t>
      </w:r>
      <w:r w:rsidRPr="00215D3C">
        <w:tab/>
        <w:t>Definition</w:t>
      </w:r>
      <w:bookmarkEnd w:id="460"/>
      <w:bookmarkEnd w:id="461"/>
      <w:bookmarkEnd w:id="462"/>
      <w:bookmarkEnd w:id="463"/>
      <w:bookmarkEnd w:id="464"/>
      <w:bookmarkEnd w:id="465"/>
      <w:bookmarkEnd w:id="466"/>
      <w:bookmarkEnd w:id="467"/>
    </w:p>
    <w:p w14:paraId="50D32EB9" w14:textId="77777777" w:rsidR="006A5594" w:rsidRPr="00215D3C" w:rsidRDefault="00643DFD" w:rsidP="006A5594">
      <w:r>
        <w:rPr>
          <w:lang w:eastAsia="zh-CN" w:bidi="ar-KW"/>
        </w:rPr>
        <w:t>A MnS consumer</w:t>
      </w:r>
      <w:r w:rsidR="006A5594" w:rsidRPr="00215D3C">
        <w:t xml:space="preserve"> invokes this operation to establish subscription to receive network events</w:t>
      </w:r>
      <w:r w:rsidR="006A5594" w:rsidRPr="00215D3C">
        <w:rPr>
          <w:rFonts w:hint="eastAsia"/>
          <w:lang w:eastAsia="zh-CN"/>
        </w:rPr>
        <w:t xml:space="preserve"> </w:t>
      </w:r>
      <w:r w:rsidR="006A5594" w:rsidRPr="00215D3C">
        <w:t>via notifications, under the filter constraint specified in this operation.</w:t>
      </w:r>
    </w:p>
    <w:p w14:paraId="50B44214" w14:textId="77777777" w:rsidR="006A5594" w:rsidRPr="00215D3C" w:rsidRDefault="006A5594" w:rsidP="006A5594">
      <w:pPr>
        <w:pStyle w:val="Heading6"/>
      </w:pPr>
      <w:bookmarkStart w:id="468" w:name="_Toc20494405"/>
      <w:bookmarkStart w:id="469" w:name="_Toc26975428"/>
      <w:bookmarkStart w:id="470" w:name="_Toc35856301"/>
      <w:bookmarkStart w:id="471" w:name="_Toc44001156"/>
      <w:bookmarkStart w:id="472" w:name="_Toc51580755"/>
      <w:bookmarkStart w:id="473" w:name="_Toc52356018"/>
      <w:bookmarkStart w:id="474" w:name="_Toc55227588"/>
      <w:bookmarkStart w:id="475" w:name="_Toc130218890"/>
      <w:r>
        <w:t>11.2</w:t>
      </w:r>
      <w:r w:rsidRPr="00215D3C">
        <w:t>.1.1.1.2</w:t>
      </w:r>
      <w:r w:rsidRPr="00215D3C">
        <w:tab/>
        <w:t xml:space="preserve">Input </w:t>
      </w:r>
      <w:bookmarkEnd w:id="468"/>
      <w:bookmarkEnd w:id="469"/>
      <w:bookmarkEnd w:id="470"/>
      <w:r w:rsidR="00643DFD">
        <w:t>p</w:t>
      </w:r>
      <w:r w:rsidR="00643DFD" w:rsidRPr="00215D3C">
        <w:t>arameters</w:t>
      </w:r>
      <w:bookmarkEnd w:id="471"/>
      <w:bookmarkEnd w:id="472"/>
      <w:bookmarkEnd w:id="473"/>
      <w:bookmarkEnd w:id="474"/>
      <w:bookmarkEnd w:id="4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22"/>
        <w:gridCol w:w="396"/>
        <w:gridCol w:w="3341"/>
        <w:gridCol w:w="4170"/>
      </w:tblGrid>
      <w:tr w:rsidR="006A5594" w:rsidRPr="00215D3C" w14:paraId="5EECF6AF" w14:textId="77777777" w:rsidTr="00311DB3">
        <w:trPr>
          <w:tblHeader/>
          <w:jc w:val="center"/>
        </w:trPr>
        <w:tc>
          <w:tcPr>
            <w:tcW w:w="1729" w:type="dxa"/>
            <w:shd w:val="clear" w:color="auto" w:fill="BFBFBF"/>
          </w:tcPr>
          <w:p w14:paraId="2E57CF0F" w14:textId="77777777" w:rsidR="006A5594" w:rsidRPr="00215D3C" w:rsidRDefault="006A5594" w:rsidP="000516BC">
            <w:pPr>
              <w:pStyle w:val="TAH"/>
            </w:pPr>
            <w:r w:rsidRPr="00215D3C">
              <w:t>Parameter Name</w:t>
            </w:r>
          </w:p>
        </w:tc>
        <w:tc>
          <w:tcPr>
            <w:tcW w:w="397" w:type="dxa"/>
            <w:shd w:val="clear" w:color="auto" w:fill="BFBFBF"/>
          </w:tcPr>
          <w:p w14:paraId="79AF4B76" w14:textId="77777777" w:rsidR="006A5594" w:rsidRPr="00215D3C" w:rsidRDefault="006A5594" w:rsidP="000516BC">
            <w:pPr>
              <w:pStyle w:val="TAH"/>
            </w:pPr>
            <w:r w:rsidRPr="00215D3C">
              <w:t>S</w:t>
            </w:r>
          </w:p>
        </w:tc>
        <w:tc>
          <w:tcPr>
            <w:tcW w:w="3354" w:type="dxa"/>
            <w:shd w:val="clear" w:color="auto" w:fill="BFBFBF"/>
          </w:tcPr>
          <w:p w14:paraId="54EEE5FA" w14:textId="77777777" w:rsidR="006A5594" w:rsidRPr="00215D3C" w:rsidRDefault="006A5594" w:rsidP="000516BC">
            <w:pPr>
              <w:pStyle w:val="TAH"/>
            </w:pPr>
            <w:r w:rsidRPr="00215D3C">
              <w:t>Information Type / Legal Values</w:t>
            </w:r>
          </w:p>
        </w:tc>
        <w:tc>
          <w:tcPr>
            <w:tcW w:w="4186" w:type="dxa"/>
            <w:shd w:val="clear" w:color="auto" w:fill="BFBFBF"/>
          </w:tcPr>
          <w:p w14:paraId="6BF98840" w14:textId="77777777" w:rsidR="006A5594" w:rsidRPr="00215D3C" w:rsidRDefault="006A5594" w:rsidP="000516BC">
            <w:pPr>
              <w:pStyle w:val="TAH"/>
            </w:pPr>
            <w:r w:rsidRPr="00215D3C">
              <w:t>Comment</w:t>
            </w:r>
          </w:p>
        </w:tc>
      </w:tr>
      <w:tr w:rsidR="006A5594" w:rsidRPr="00215D3C" w14:paraId="55BABE14" w14:textId="77777777" w:rsidTr="00311DB3">
        <w:trPr>
          <w:jc w:val="center"/>
        </w:trPr>
        <w:tc>
          <w:tcPr>
            <w:tcW w:w="1729" w:type="dxa"/>
          </w:tcPr>
          <w:p w14:paraId="43C08618" w14:textId="77777777" w:rsidR="006A5594" w:rsidRPr="00215D3C" w:rsidRDefault="006A5594" w:rsidP="000516BC">
            <w:pPr>
              <w:pStyle w:val="TAL"/>
              <w:rPr>
                <w:rFonts w:ascii="Courier New" w:hAnsi="Courier New" w:cs="Courier New"/>
              </w:rPr>
            </w:pPr>
            <w:proofErr w:type="spellStart"/>
            <w:r w:rsidRPr="00215D3C">
              <w:t>consumerReference</w:t>
            </w:r>
            <w:proofErr w:type="spellEnd"/>
          </w:p>
        </w:tc>
        <w:tc>
          <w:tcPr>
            <w:tcW w:w="397" w:type="dxa"/>
          </w:tcPr>
          <w:p w14:paraId="4BE51D7C" w14:textId="77777777" w:rsidR="006A5594" w:rsidRPr="00215D3C" w:rsidRDefault="006A5594" w:rsidP="000516BC">
            <w:pPr>
              <w:pStyle w:val="TAL"/>
              <w:jc w:val="center"/>
            </w:pPr>
            <w:r w:rsidRPr="00215D3C">
              <w:t>M</w:t>
            </w:r>
          </w:p>
        </w:tc>
        <w:tc>
          <w:tcPr>
            <w:tcW w:w="3354" w:type="dxa"/>
          </w:tcPr>
          <w:p w14:paraId="2FA904ED" w14:textId="77777777" w:rsidR="006A5594" w:rsidRPr="00215D3C" w:rsidRDefault="006A5594" w:rsidP="000516BC">
            <w:pPr>
              <w:pStyle w:val="TAL"/>
              <w:rPr>
                <w:i/>
                <w:lang w:eastAsia="zh-CN"/>
              </w:rPr>
            </w:pPr>
            <w:proofErr w:type="spellStart"/>
            <w:r w:rsidRPr="00215D3C">
              <w:t>NtfSubscriber.ntfManagerReference</w:t>
            </w:r>
            <w:proofErr w:type="spellEnd"/>
          </w:p>
        </w:tc>
        <w:tc>
          <w:tcPr>
            <w:tcW w:w="4186" w:type="dxa"/>
          </w:tcPr>
          <w:p w14:paraId="022EBAA3" w14:textId="600AA9F6" w:rsidR="006A5594" w:rsidRPr="00215D3C" w:rsidRDefault="006A5594" w:rsidP="000516BC">
            <w:pPr>
              <w:pStyle w:val="TAL"/>
            </w:pPr>
            <w:r w:rsidRPr="00215D3C">
              <w:t xml:space="preserve">It specifies the reference of the authorized </w:t>
            </w:r>
            <w:r w:rsidR="00B96F8E" w:rsidRPr="00B96F8E">
              <w:t xml:space="preserve">MnS </w:t>
            </w:r>
            <w:r w:rsidRPr="00215D3C">
              <w:t>consumer to which notifications shall be sent.</w:t>
            </w:r>
            <w:r w:rsidRPr="00215D3C">
              <w:rPr>
                <w:rFonts w:cs="Arial"/>
              </w:rPr>
              <w:t xml:space="preserve"> </w:t>
            </w:r>
          </w:p>
        </w:tc>
      </w:tr>
      <w:tr w:rsidR="006A5594" w:rsidRPr="00215D3C" w14:paraId="7163314B" w14:textId="77777777" w:rsidTr="00311DB3">
        <w:trPr>
          <w:jc w:val="center"/>
        </w:trPr>
        <w:tc>
          <w:tcPr>
            <w:tcW w:w="1729" w:type="dxa"/>
          </w:tcPr>
          <w:p w14:paraId="781AEE50" w14:textId="77777777" w:rsidR="006A5594" w:rsidRPr="00215D3C" w:rsidRDefault="006A5594" w:rsidP="000516BC">
            <w:pPr>
              <w:pStyle w:val="TAL"/>
            </w:pPr>
            <w:proofErr w:type="spellStart"/>
            <w:r w:rsidRPr="00215D3C">
              <w:t>timeTick</w:t>
            </w:r>
            <w:proofErr w:type="spellEnd"/>
          </w:p>
        </w:tc>
        <w:tc>
          <w:tcPr>
            <w:tcW w:w="397" w:type="dxa"/>
          </w:tcPr>
          <w:p w14:paraId="3C357D3B" w14:textId="77777777" w:rsidR="006A5594" w:rsidRPr="00215D3C" w:rsidRDefault="006A5594" w:rsidP="000516BC">
            <w:pPr>
              <w:pStyle w:val="TAL"/>
              <w:jc w:val="center"/>
            </w:pPr>
            <w:r w:rsidRPr="00215D3C">
              <w:t>O</w:t>
            </w:r>
          </w:p>
        </w:tc>
        <w:tc>
          <w:tcPr>
            <w:tcW w:w="3354" w:type="dxa"/>
          </w:tcPr>
          <w:p w14:paraId="6B12182C" w14:textId="63F909B5" w:rsidR="006A5594" w:rsidRPr="00215D3C" w:rsidRDefault="006A5594" w:rsidP="000516BC">
            <w:pPr>
              <w:pStyle w:val="TAL"/>
            </w:pPr>
            <w:proofErr w:type="spellStart"/>
            <w:r w:rsidRPr="00215D3C">
              <w:t>NtfSubscription.ntfTimeTick</w:t>
            </w:r>
            <w:proofErr w:type="spellEnd"/>
          </w:p>
        </w:tc>
        <w:tc>
          <w:tcPr>
            <w:tcW w:w="4186" w:type="dxa"/>
          </w:tcPr>
          <w:p w14:paraId="303644B9" w14:textId="77777777" w:rsidR="006A5594" w:rsidRPr="00215D3C" w:rsidRDefault="006A5594" w:rsidP="000516BC">
            <w:pPr>
              <w:pStyle w:val="TAL"/>
            </w:pPr>
            <w:r w:rsidRPr="00215D3C">
              <w:t>It specifies the value of a timer held for the subject management service consumer.</w:t>
            </w:r>
            <w:r>
              <w:t xml:space="preserve"> </w:t>
            </w:r>
          </w:p>
          <w:p w14:paraId="2CF7470C" w14:textId="77777777" w:rsidR="006A5594" w:rsidRPr="00215D3C" w:rsidRDefault="006A5594" w:rsidP="000516BC">
            <w:pPr>
              <w:pStyle w:val="TAL"/>
            </w:pPr>
            <w:r w:rsidRPr="00215D3C">
              <w:t xml:space="preserve">The value is in unit of whole minute. </w:t>
            </w:r>
          </w:p>
          <w:p w14:paraId="256D6908" w14:textId="77777777" w:rsidR="006A5594" w:rsidRPr="00215D3C" w:rsidRDefault="006A5594" w:rsidP="000516BC">
            <w:pPr>
              <w:pStyle w:val="TAL"/>
            </w:pPr>
            <w:r w:rsidRPr="00215D3C">
              <w:t>A special infinite value is assumed when parameter is absent or present but equal to zero.</w:t>
            </w:r>
          </w:p>
        </w:tc>
      </w:tr>
      <w:tr w:rsidR="006A5594" w:rsidRPr="00215D3C" w14:paraId="3B328CDB" w14:textId="77777777" w:rsidTr="00311DB3">
        <w:trPr>
          <w:jc w:val="center"/>
        </w:trPr>
        <w:tc>
          <w:tcPr>
            <w:tcW w:w="1729" w:type="dxa"/>
          </w:tcPr>
          <w:p w14:paraId="0566FED7" w14:textId="77777777" w:rsidR="006A5594" w:rsidRPr="00215D3C" w:rsidRDefault="006A5594" w:rsidP="000516BC">
            <w:pPr>
              <w:pStyle w:val="TAL"/>
            </w:pPr>
            <w:r w:rsidRPr="00215D3C">
              <w:t>filter</w:t>
            </w:r>
          </w:p>
        </w:tc>
        <w:tc>
          <w:tcPr>
            <w:tcW w:w="397" w:type="dxa"/>
          </w:tcPr>
          <w:p w14:paraId="5B4B237E" w14:textId="77777777" w:rsidR="006A5594" w:rsidRPr="00215D3C" w:rsidRDefault="006A5594" w:rsidP="000516BC">
            <w:pPr>
              <w:pStyle w:val="TAC"/>
            </w:pPr>
            <w:r w:rsidRPr="00215D3C">
              <w:t>O</w:t>
            </w:r>
          </w:p>
        </w:tc>
        <w:tc>
          <w:tcPr>
            <w:tcW w:w="3354" w:type="dxa"/>
          </w:tcPr>
          <w:p w14:paraId="4B25B577" w14:textId="2F13A719" w:rsidR="006A5594" w:rsidRPr="00215D3C" w:rsidRDefault="006A5594" w:rsidP="000516BC">
            <w:pPr>
              <w:pStyle w:val="TAL"/>
            </w:pPr>
            <w:r w:rsidRPr="00215D3C">
              <w:t xml:space="preserve">This </w:t>
            </w:r>
            <w:r w:rsidR="000E3B70">
              <w:t>a</w:t>
            </w:r>
            <w:r w:rsidR="000E3B70" w:rsidRPr="00215D3C">
              <w:t xml:space="preserve">ttribute </w:t>
            </w:r>
            <w:r w:rsidRPr="00215D3C">
              <w:t>represents the filter of a subscription.</w:t>
            </w:r>
          </w:p>
        </w:tc>
        <w:tc>
          <w:tcPr>
            <w:tcW w:w="4186" w:type="dxa"/>
          </w:tcPr>
          <w:p w14:paraId="00AF72EC" w14:textId="32135726" w:rsidR="006A5594" w:rsidRPr="00215D3C" w:rsidRDefault="006A5594" w:rsidP="000516BC">
            <w:pPr>
              <w:pStyle w:val="TAL"/>
            </w:pPr>
            <w:r w:rsidRPr="00215D3C">
              <w:t xml:space="preserve">It specifies a filter constraint that </w:t>
            </w:r>
            <w:r w:rsidR="00B96F8E" w:rsidRPr="00B96F8E">
              <w:t>MnS producer</w:t>
            </w:r>
            <w:r w:rsidRPr="00215D3C">
              <w:t xml:space="preserve"> shall use to filter notification of the alarms. </w:t>
            </w:r>
          </w:p>
          <w:p w14:paraId="65D86F4B" w14:textId="77777777" w:rsidR="006A5594" w:rsidRPr="00215D3C" w:rsidRDefault="006A5594" w:rsidP="000516BC">
            <w:pPr>
              <w:pStyle w:val="TAL"/>
            </w:pPr>
            <w:r w:rsidRPr="00215D3C">
              <w:t>If this parameter is absent, then no filter constraint shall be applied.</w:t>
            </w:r>
            <w:r>
              <w:t xml:space="preserve"> </w:t>
            </w:r>
          </w:p>
        </w:tc>
      </w:tr>
    </w:tbl>
    <w:p w14:paraId="1D526F20" w14:textId="77777777" w:rsidR="006A5594" w:rsidRPr="00215D3C" w:rsidRDefault="006A5594" w:rsidP="006A5594"/>
    <w:p w14:paraId="7E7DCFA0" w14:textId="77777777" w:rsidR="006A5594" w:rsidRPr="00215D3C" w:rsidRDefault="006A5594" w:rsidP="006A5594">
      <w:pPr>
        <w:pStyle w:val="Heading6"/>
      </w:pPr>
      <w:bookmarkStart w:id="476" w:name="_Toc20494406"/>
      <w:bookmarkStart w:id="477" w:name="_Toc26975429"/>
      <w:bookmarkStart w:id="478" w:name="_Toc35856302"/>
      <w:bookmarkStart w:id="479" w:name="_Toc44001157"/>
      <w:bookmarkStart w:id="480" w:name="_Toc51580756"/>
      <w:bookmarkStart w:id="481" w:name="_Toc52356019"/>
      <w:bookmarkStart w:id="482" w:name="_Toc55227589"/>
      <w:bookmarkStart w:id="483" w:name="_Toc130218891"/>
      <w:r>
        <w:t>11.2</w:t>
      </w:r>
      <w:r w:rsidRPr="00215D3C">
        <w:t>.1.1.1.3</w:t>
      </w:r>
      <w:r w:rsidRPr="00215D3C">
        <w:tab/>
        <w:t xml:space="preserve">Output </w:t>
      </w:r>
      <w:bookmarkEnd w:id="476"/>
      <w:bookmarkEnd w:id="477"/>
      <w:bookmarkEnd w:id="478"/>
      <w:r w:rsidR="000E3B70">
        <w:t>p</w:t>
      </w:r>
      <w:r w:rsidR="000E3B70" w:rsidRPr="00215D3C">
        <w:t>arameters</w:t>
      </w:r>
      <w:bookmarkEnd w:id="479"/>
      <w:bookmarkEnd w:id="480"/>
      <w:bookmarkEnd w:id="481"/>
      <w:bookmarkEnd w:id="482"/>
      <w:bookmarkEnd w:id="4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3"/>
        <w:gridCol w:w="389"/>
        <w:gridCol w:w="3519"/>
        <w:gridCol w:w="4148"/>
      </w:tblGrid>
      <w:tr w:rsidR="006A5594" w:rsidRPr="00215D3C" w14:paraId="4947BF0E" w14:textId="77777777" w:rsidTr="00311DB3">
        <w:trPr>
          <w:tblHeader/>
          <w:jc w:val="center"/>
        </w:trPr>
        <w:tc>
          <w:tcPr>
            <w:tcW w:w="1614" w:type="dxa"/>
            <w:shd w:val="clear" w:color="auto" w:fill="BFBFBF"/>
          </w:tcPr>
          <w:p w14:paraId="3B932563" w14:textId="77777777" w:rsidR="006A5594" w:rsidRPr="00215D3C" w:rsidRDefault="006A5594" w:rsidP="000516BC">
            <w:pPr>
              <w:pStyle w:val="TAH"/>
            </w:pPr>
            <w:r w:rsidRPr="00215D3C">
              <w:t>Parameter Name</w:t>
            </w:r>
          </w:p>
        </w:tc>
        <w:tc>
          <w:tcPr>
            <w:tcW w:w="397" w:type="dxa"/>
            <w:shd w:val="clear" w:color="auto" w:fill="BFBFBF"/>
          </w:tcPr>
          <w:p w14:paraId="170E0EF9" w14:textId="77777777" w:rsidR="006A5594" w:rsidRPr="00215D3C" w:rsidRDefault="006A5594" w:rsidP="000516BC">
            <w:pPr>
              <w:pStyle w:val="TAH"/>
            </w:pPr>
            <w:r w:rsidRPr="00215D3C">
              <w:t>S</w:t>
            </w:r>
          </w:p>
        </w:tc>
        <w:tc>
          <w:tcPr>
            <w:tcW w:w="3612" w:type="dxa"/>
            <w:shd w:val="clear" w:color="auto" w:fill="BFBFBF"/>
          </w:tcPr>
          <w:p w14:paraId="11612F4A" w14:textId="77777777" w:rsidR="006A5594" w:rsidRPr="00215D3C" w:rsidRDefault="006A5594" w:rsidP="000516BC">
            <w:pPr>
              <w:pStyle w:val="TAH"/>
            </w:pPr>
            <w:r w:rsidRPr="00215D3C">
              <w:t xml:space="preserve">Matching Information / </w:t>
            </w:r>
          </w:p>
          <w:p w14:paraId="585FF2A3" w14:textId="77777777" w:rsidR="006A5594" w:rsidRPr="00215D3C" w:rsidRDefault="006A5594" w:rsidP="000516BC">
            <w:pPr>
              <w:pStyle w:val="TAH"/>
            </w:pPr>
            <w:r w:rsidRPr="00215D3C">
              <w:t>Information Type / Legal Values</w:t>
            </w:r>
          </w:p>
        </w:tc>
        <w:tc>
          <w:tcPr>
            <w:tcW w:w="4258" w:type="dxa"/>
            <w:shd w:val="clear" w:color="auto" w:fill="BFBFBF"/>
          </w:tcPr>
          <w:p w14:paraId="73EC3F5D" w14:textId="77777777" w:rsidR="006A5594" w:rsidRPr="00215D3C" w:rsidRDefault="006A5594" w:rsidP="000516BC">
            <w:pPr>
              <w:pStyle w:val="TAH"/>
            </w:pPr>
            <w:r w:rsidRPr="00215D3C">
              <w:t>Comment</w:t>
            </w:r>
          </w:p>
        </w:tc>
      </w:tr>
      <w:tr w:rsidR="006A5594" w:rsidRPr="00215D3C" w14:paraId="6521677B" w14:textId="77777777" w:rsidTr="00311DB3">
        <w:trPr>
          <w:trHeight w:val="357"/>
          <w:jc w:val="center"/>
        </w:trPr>
        <w:tc>
          <w:tcPr>
            <w:tcW w:w="1614" w:type="dxa"/>
          </w:tcPr>
          <w:p w14:paraId="6079680E" w14:textId="77777777" w:rsidR="006A5594" w:rsidRPr="001D11CC" w:rsidRDefault="006A5594" w:rsidP="000516BC">
            <w:pPr>
              <w:pStyle w:val="TAL"/>
              <w:rPr>
                <w:rFonts w:cs="Arial"/>
              </w:rPr>
            </w:pPr>
            <w:proofErr w:type="spellStart"/>
            <w:r w:rsidRPr="001D11CC">
              <w:rPr>
                <w:rFonts w:cs="Arial"/>
              </w:rPr>
              <w:t>subscriptionId</w:t>
            </w:r>
            <w:proofErr w:type="spellEnd"/>
          </w:p>
        </w:tc>
        <w:tc>
          <w:tcPr>
            <w:tcW w:w="397" w:type="dxa"/>
          </w:tcPr>
          <w:p w14:paraId="2C99D779" w14:textId="77777777" w:rsidR="006A5594" w:rsidRPr="00215D3C" w:rsidRDefault="006A5594" w:rsidP="000516BC">
            <w:pPr>
              <w:pStyle w:val="TAC"/>
            </w:pPr>
            <w:r w:rsidRPr="00215D3C">
              <w:t>M</w:t>
            </w:r>
          </w:p>
        </w:tc>
        <w:tc>
          <w:tcPr>
            <w:tcW w:w="3612" w:type="dxa"/>
          </w:tcPr>
          <w:p w14:paraId="24EC1680" w14:textId="77777777" w:rsidR="006A5594" w:rsidRPr="00215D3C" w:rsidRDefault="006A5594" w:rsidP="000516BC">
            <w:pPr>
              <w:pStyle w:val="TAL"/>
            </w:pPr>
            <w:proofErr w:type="spellStart"/>
            <w:r w:rsidRPr="00215D3C">
              <w:t>NtfSubscription.ntfSubscriptionId</w:t>
            </w:r>
            <w:proofErr w:type="spellEnd"/>
            <w:r w:rsidRPr="00215D3C">
              <w:t>.</w:t>
            </w:r>
          </w:p>
        </w:tc>
        <w:tc>
          <w:tcPr>
            <w:tcW w:w="4258" w:type="dxa"/>
          </w:tcPr>
          <w:p w14:paraId="1027E24D" w14:textId="77777777" w:rsidR="006A5594" w:rsidRPr="00215D3C" w:rsidRDefault="006A5594" w:rsidP="000516BC">
            <w:pPr>
              <w:pStyle w:val="TAL"/>
            </w:pPr>
            <w:r w:rsidRPr="00215D3C">
              <w:t>It holds an unambiguous identity of this subscription.</w:t>
            </w:r>
          </w:p>
        </w:tc>
      </w:tr>
      <w:tr w:rsidR="006A5594" w:rsidRPr="00215D3C" w14:paraId="53436462" w14:textId="77777777" w:rsidTr="00311DB3">
        <w:trPr>
          <w:jc w:val="center"/>
        </w:trPr>
        <w:tc>
          <w:tcPr>
            <w:tcW w:w="1614" w:type="dxa"/>
          </w:tcPr>
          <w:p w14:paraId="4D8BCCC6" w14:textId="77777777" w:rsidR="006A5594" w:rsidRPr="001D11CC" w:rsidRDefault="006A5594" w:rsidP="000516BC">
            <w:pPr>
              <w:pStyle w:val="TAL"/>
              <w:rPr>
                <w:rFonts w:cs="Arial"/>
              </w:rPr>
            </w:pPr>
            <w:r w:rsidRPr="001D11CC">
              <w:rPr>
                <w:rFonts w:cs="Arial"/>
              </w:rPr>
              <w:t>status</w:t>
            </w:r>
          </w:p>
        </w:tc>
        <w:tc>
          <w:tcPr>
            <w:tcW w:w="397" w:type="dxa"/>
          </w:tcPr>
          <w:p w14:paraId="073BA1C6" w14:textId="77777777" w:rsidR="006A5594" w:rsidRPr="00215D3C" w:rsidRDefault="006A5594" w:rsidP="000516BC">
            <w:pPr>
              <w:pStyle w:val="TAC"/>
            </w:pPr>
            <w:r w:rsidRPr="00215D3C">
              <w:t>M</w:t>
            </w:r>
          </w:p>
        </w:tc>
        <w:tc>
          <w:tcPr>
            <w:tcW w:w="3612" w:type="dxa"/>
          </w:tcPr>
          <w:p w14:paraId="15B9D43E" w14:textId="77777777" w:rsidR="006A5594" w:rsidRPr="00215D3C" w:rsidRDefault="006A5594" w:rsidP="000516BC">
            <w:pPr>
              <w:pStyle w:val="TAL"/>
            </w:pPr>
            <w:r w:rsidRPr="00215D3C">
              <w:t xml:space="preserve">ENUM (OperationSucceeded, </w:t>
            </w:r>
            <w:proofErr w:type="spellStart"/>
            <w:r w:rsidRPr="00215D3C">
              <w:t>OperationFailedExistingSubscription</w:t>
            </w:r>
            <w:proofErr w:type="spellEnd"/>
            <w:r w:rsidRPr="00215D3C">
              <w:t xml:space="preserve">, </w:t>
            </w:r>
            <w:proofErr w:type="spellStart"/>
            <w:r w:rsidRPr="00215D3C">
              <w:t>OperationFailed</w:t>
            </w:r>
            <w:proofErr w:type="spellEnd"/>
            <w:r w:rsidRPr="00215D3C">
              <w:t>)</w:t>
            </w:r>
          </w:p>
        </w:tc>
        <w:tc>
          <w:tcPr>
            <w:tcW w:w="4258" w:type="dxa"/>
          </w:tcPr>
          <w:p w14:paraId="1510018D" w14:textId="77777777" w:rsidR="006A5594" w:rsidRPr="00215D3C" w:rsidRDefault="006A5594" w:rsidP="000516BC">
            <w:pPr>
              <w:pStyle w:val="TAL"/>
            </w:pPr>
            <w:r w:rsidRPr="00215D3C">
              <w:t xml:space="preserve">If </w:t>
            </w:r>
            <w:proofErr w:type="spellStart"/>
            <w:r w:rsidRPr="00215D3C">
              <w:t>subscriptionCreated</w:t>
            </w:r>
            <w:proofErr w:type="spellEnd"/>
            <w:r w:rsidRPr="00215D3C">
              <w:t xml:space="preserve"> is true, status = </w:t>
            </w:r>
            <w:proofErr w:type="spellStart"/>
            <w:r w:rsidRPr="00215D3C">
              <w:t>OperationSuceeded</w:t>
            </w:r>
            <w:proofErr w:type="spellEnd"/>
            <w:r w:rsidRPr="00215D3C">
              <w:t>.</w:t>
            </w:r>
          </w:p>
          <w:p w14:paraId="22184C73" w14:textId="77777777" w:rsidR="006A5594" w:rsidRPr="00215D3C" w:rsidRDefault="006A5594" w:rsidP="000516BC">
            <w:pPr>
              <w:pStyle w:val="TAL"/>
            </w:pPr>
            <w:r w:rsidRPr="00215D3C">
              <w:t xml:space="preserve">If </w:t>
            </w:r>
            <w:proofErr w:type="spellStart"/>
            <w:r w:rsidRPr="00215D3C">
              <w:t>operation_failed_existing_subscription</w:t>
            </w:r>
            <w:proofErr w:type="spellEnd"/>
            <w:r w:rsidRPr="00215D3C">
              <w:t xml:space="preserve"> is true, status = </w:t>
            </w:r>
            <w:proofErr w:type="spellStart"/>
            <w:r w:rsidRPr="00215D3C">
              <w:t>OperationFailedExistingSubscription</w:t>
            </w:r>
            <w:proofErr w:type="spellEnd"/>
          </w:p>
          <w:p w14:paraId="1939A388" w14:textId="77777777" w:rsidR="006A5594" w:rsidRPr="00215D3C" w:rsidRDefault="006A5594" w:rsidP="000516BC">
            <w:pPr>
              <w:pStyle w:val="TAL"/>
            </w:pPr>
            <w:r w:rsidRPr="00215D3C">
              <w:t xml:space="preserve">If </w:t>
            </w:r>
            <w:proofErr w:type="spellStart"/>
            <w:r w:rsidRPr="00215D3C">
              <w:t>operation_failed</w:t>
            </w:r>
            <w:proofErr w:type="spellEnd"/>
            <w:r w:rsidRPr="00215D3C">
              <w:t xml:space="preserve"> is true, status = </w:t>
            </w:r>
            <w:proofErr w:type="spellStart"/>
            <w:r w:rsidRPr="00215D3C">
              <w:t>OperationFailed</w:t>
            </w:r>
            <w:proofErr w:type="spellEnd"/>
            <w:r w:rsidRPr="00215D3C">
              <w:t>.</w:t>
            </w:r>
          </w:p>
        </w:tc>
      </w:tr>
    </w:tbl>
    <w:p w14:paraId="5B6EE47C" w14:textId="77777777" w:rsidR="006A5594" w:rsidRPr="00215D3C" w:rsidRDefault="006A5594" w:rsidP="006A5594"/>
    <w:p w14:paraId="48403D91" w14:textId="77777777" w:rsidR="006A5594" w:rsidRPr="00215D3C" w:rsidRDefault="006A5594" w:rsidP="006A5594">
      <w:pPr>
        <w:pStyle w:val="Heading6"/>
      </w:pPr>
      <w:bookmarkStart w:id="484" w:name="_Toc20494407"/>
      <w:bookmarkStart w:id="485" w:name="_Toc26975430"/>
      <w:bookmarkStart w:id="486" w:name="_Toc35856303"/>
      <w:bookmarkStart w:id="487" w:name="_Toc44001158"/>
      <w:bookmarkStart w:id="488" w:name="_Toc51580757"/>
      <w:bookmarkStart w:id="489" w:name="_Toc52356020"/>
      <w:bookmarkStart w:id="490" w:name="_Toc55227590"/>
      <w:bookmarkStart w:id="491" w:name="_Toc130218892"/>
      <w:r>
        <w:lastRenderedPageBreak/>
        <w:t>11.2</w:t>
      </w:r>
      <w:r w:rsidRPr="00215D3C">
        <w:t>.1.1.1.</w:t>
      </w:r>
      <w:r w:rsidRPr="00215D3C">
        <w:rPr>
          <w:rFonts w:hint="eastAsia"/>
        </w:rPr>
        <w:t>4</w:t>
      </w:r>
      <w:r w:rsidRPr="00215D3C">
        <w:tab/>
        <w:t>Pre-condition</w:t>
      </w:r>
      <w:bookmarkEnd w:id="484"/>
      <w:bookmarkEnd w:id="485"/>
      <w:bookmarkEnd w:id="486"/>
      <w:bookmarkEnd w:id="487"/>
      <w:bookmarkEnd w:id="488"/>
      <w:bookmarkEnd w:id="489"/>
      <w:bookmarkEnd w:id="490"/>
      <w:bookmarkEnd w:id="491"/>
    </w:p>
    <w:p w14:paraId="6386B951" w14:textId="77777777" w:rsidR="006A5594" w:rsidRPr="00215D3C" w:rsidRDefault="006A5594" w:rsidP="006A5594">
      <w:pPr>
        <w:keepNext/>
      </w:pPr>
      <w:proofErr w:type="spellStart"/>
      <w:r w:rsidRPr="00215D3C">
        <w:t>notificationCategoriesNotAllSubscribed</w:t>
      </w:r>
      <w:proofErr w:type="spellEnd"/>
      <w:r w:rsidRPr="00215D3C">
        <w:t xml:space="preserve"> OR </w:t>
      </w:r>
      <w:proofErr w:type="spellStart"/>
      <w:r w:rsidRPr="00215D3C">
        <w:t>notificationCategoriesParameterAbsentAndNotAllSubscribed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93"/>
        <w:gridCol w:w="3536"/>
      </w:tblGrid>
      <w:tr w:rsidR="006A5594" w:rsidRPr="00215D3C" w14:paraId="36F883D3"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shd w:val="clear" w:color="auto" w:fill="BFBFBF"/>
            <w:hideMark/>
          </w:tcPr>
          <w:p w14:paraId="428049DE" w14:textId="77777777" w:rsidR="006A5594" w:rsidRPr="00215D3C" w:rsidRDefault="006A5594" w:rsidP="000516BC">
            <w:pPr>
              <w:pStyle w:val="TAH"/>
              <w:shd w:val="clear" w:color="auto" w:fill="CCCCCC"/>
            </w:pPr>
            <w:r w:rsidRPr="00215D3C">
              <w:t>Assertion Name</w:t>
            </w:r>
          </w:p>
        </w:tc>
        <w:tc>
          <w:tcPr>
            <w:tcW w:w="1836" w:type="pct"/>
            <w:tcBorders>
              <w:top w:val="single" w:sz="4" w:space="0" w:color="auto"/>
              <w:left w:val="single" w:sz="4" w:space="0" w:color="auto"/>
              <w:bottom w:val="single" w:sz="4" w:space="0" w:color="auto"/>
              <w:right w:val="single" w:sz="4" w:space="0" w:color="auto"/>
            </w:tcBorders>
            <w:shd w:val="clear" w:color="auto" w:fill="BFBFBF"/>
            <w:hideMark/>
          </w:tcPr>
          <w:p w14:paraId="4E9EA3A3" w14:textId="77777777" w:rsidR="006A5594" w:rsidRPr="00215D3C" w:rsidRDefault="006A5594" w:rsidP="000516BC">
            <w:pPr>
              <w:pStyle w:val="TAH"/>
              <w:shd w:val="clear" w:color="auto" w:fill="CCCCCC"/>
            </w:pPr>
            <w:r w:rsidRPr="00215D3C">
              <w:t>Definition</w:t>
            </w:r>
          </w:p>
        </w:tc>
      </w:tr>
      <w:tr w:rsidR="006A5594" w:rsidRPr="00215D3C" w14:paraId="1700C1A4"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hideMark/>
          </w:tcPr>
          <w:p w14:paraId="76E606CC" w14:textId="77777777" w:rsidR="006A5594" w:rsidRPr="001D11CC" w:rsidRDefault="006A5594" w:rsidP="000516BC">
            <w:pPr>
              <w:pStyle w:val="TAL"/>
              <w:rPr>
                <w:rFonts w:cs="Arial"/>
              </w:rPr>
            </w:pPr>
            <w:proofErr w:type="spellStart"/>
            <w:r w:rsidRPr="001D11CC">
              <w:rPr>
                <w:rFonts w:cs="Arial"/>
              </w:rPr>
              <w:t>notificationCategoriesNotAllSubscribed</w:t>
            </w:r>
            <w:proofErr w:type="spellEnd"/>
          </w:p>
        </w:tc>
        <w:tc>
          <w:tcPr>
            <w:tcW w:w="1836" w:type="pct"/>
            <w:tcBorders>
              <w:top w:val="single" w:sz="4" w:space="0" w:color="auto"/>
              <w:left w:val="single" w:sz="4" w:space="0" w:color="auto"/>
              <w:bottom w:val="single" w:sz="4" w:space="0" w:color="auto"/>
              <w:right w:val="single" w:sz="4" w:space="0" w:color="auto"/>
            </w:tcBorders>
            <w:hideMark/>
          </w:tcPr>
          <w:p w14:paraId="719FB572" w14:textId="77777777" w:rsidR="006A5594" w:rsidRPr="00215D3C" w:rsidRDefault="006A5594" w:rsidP="000516BC">
            <w:pPr>
              <w:pStyle w:val="TAL"/>
            </w:pPr>
            <w:r w:rsidRPr="00215D3C">
              <w:t xml:space="preserve">At least one </w:t>
            </w:r>
            <w:proofErr w:type="spellStart"/>
            <w:r w:rsidRPr="00215D3C">
              <w:t>notificationCategory</w:t>
            </w:r>
            <w:proofErr w:type="spellEnd"/>
            <w:r w:rsidRPr="00215D3C">
              <w:t xml:space="preserve"> identified in the </w:t>
            </w:r>
            <w:proofErr w:type="spellStart"/>
            <w:r w:rsidRPr="00215D3C">
              <w:t>notificationCategories</w:t>
            </w:r>
            <w:proofErr w:type="spellEnd"/>
            <w:r w:rsidRPr="00215D3C">
              <w:t xml:space="preserve"> input parameter is supported by management service producer and is not a member of the </w:t>
            </w:r>
            <w:proofErr w:type="spellStart"/>
            <w:r w:rsidRPr="00215D3C">
              <w:t>ntfNotificationCategorySet</w:t>
            </w:r>
            <w:proofErr w:type="spellEnd"/>
            <w:r w:rsidRPr="00215D3C">
              <w:t xml:space="preserve"> attribute of an </w:t>
            </w:r>
            <w:proofErr w:type="spellStart"/>
            <w:r w:rsidRPr="00215D3C">
              <w:t>NtfSubscription</w:t>
            </w:r>
            <w:proofErr w:type="spellEnd"/>
            <w:r w:rsidRPr="00215D3C">
              <w:t xml:space="preserve"> which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r w:rsidR="006A5594" w:rsidRPr="00215D3C" w14:paraId="0FE58DCE"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hideMark/>
          </w:tcPr>
          <w:p w14:paraId="1311615C" w14:textId="77777777" w:rsidR="006A5594" w:rsidRPr="001D11CC" w:rsidRDefault="006A5594" w:rsidP="000516BC">
            <w:pPr>
              <w:pStyle w:val="TAL"/>
              <w:rPr>
                <w:rFonts w:cs="Arial"/>
              </w:rPr>
            </w:pPr>
            <w:proofErr w:type="spellStart"/>
            <w:r w:rsidRPr="001D11CC">
              <w:rPr>
                <w:rFonts w:cs="Arial"/>
              </w:rPr>
              <w:t>notificationCategoriesParameterAbsentAndNotAllSubscribed</w:t>
            </w:r>
            <w:proofErr w:type="spellEnd"/>
          </w:p>
        </w:tc>
        <w:tc>
          <w:tcPr>
            <w:tcW w:w="1836" w:type="pct"/>
            <w:tcBorders>
              <w:top w:val="single" w:sz="4" w:space="0" w:color="auto"/>
              <w:left w:val="single" w:sz="4" w:space="0" w:color="auto"/>
              <w:bottom w:val="single" w:sz="4" w:space="0" w:color="auto"/>
              <w:right w:val="single" w:sz="4" w:space="0" w:color="auto"/>
            </w:tcBorders>
            <w:hideMark/>
          </w:tcPr>
          <w:p w14:paraId="1CD0C36A" w14:textId="77777777" w:rsidR="006A5594" w:rsidRPr="00215D3C" w:rsidRDefault="006A5594" w:rsidP="000516BC">
            <w:pPr>
              <w:pStyle w:val="TAL"/>
            </w:pPr>
            <w:r w:rsidRPr="00215D3C">
              <w:t xml:space="preserve">The </w:t>
            </w:r>
            <w:proofErr w:type="spellStart"/>
            <w:r w:rsidRPr="00215D3C">
              <w:t>notificationCategories</w:t>
            </w:r>
            <w:proofErr w:type="spellEnd"/>
            <w:r w:rsidRPr="00215D3C">
              <w:t xml:space="preserve"> input parameter is absent and at least one </w:t>
            </w:r>
            <w:proofErr w:type="spellStart"/>
            <w:r w:rsidRPr="00215D3C">
              <w:t>notificationCategory</w:t>
            </w:r>
            <w:proofErr w:type="spellEnd"/>
            <w:r w:rsidRPr="00215D3C">
              <w:t xml:space="preserve"> supported by management service producer is not a member of the </w:t>
            </w:r>
            <w:proofErr w:type="spellStart"/>
            <w:r w:rsidRPr="00215D3C">
              <w:t>ntfNotificationCategorySet</w:t>
            </w:r>
            <w:proofErr w:type="spellEnd"/>
            <w:r w:rsidRPr="00215D3C">
              <w:t xml:space="preserve"> attribute of </w:t>
            </w:r>
            <w:proofErr w:type="gramStart"/>
            <w:r w:rsidRPr="00215D3C">
              <w:t>an</w:t>
            </w:r>
            <w:proofErr w:type="gramEnd"/>
            <w:r w:rsidRPr="00215D3C">
              <w:t xml:space="preserve"> </w:t>
            </w:r>
            <w:proofErr w:type="spellStart"/>
            <w:r w:rsidRPr="00215D3C">
              <w:t>ntfSsubscription</w:t>
            </w:r>
            <w:proofErr w:type="spellEnd"/>
            <w:r w:rsidRPr="00215D3C">
              <w:t xml:space="preserve"> which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bl>
    <w:p w14:paraId="747DD892" w14:textId="77777777" w:rsidR="006A5594" w:rsidRPr="00215D3C" w:rsidRDefault="006A5594" w:rsidP="006A5594"/>
    <w:p w14:paraId="1AEA56D9" w14:textId="77777777" w:rsidR="006A5594" w:rsidRPr="00215D3C" w:rsidRDefault="006A5594" w:rsidP="006A5594">
      <w:pPr>
        <w:pStyle w:val="Heading6"/>
      </w:pPr>
      <w:bookmarkStart w:id="492" w:name="_Toc20494408"/>
      <w:bookmarkStart w:id="493" w:name="_Toc26975431"/>
      <w:bookmarkStart w:id="494" w:name="_Toc35856304"/>
      <w:bookmarkStart w:id="495" w:name="_Toc44001159"/>
      <w:bookmarkStart w:id="496" w:name="_Toc51580758"/>
      <w:bookmarkStart w:id="497" w:name="_Toc52356021"/>
      <w:bookmarkStart w:id="498" w:name="_Toc55227591"/>
      <w:bookmarkStart w:id="499" w:name="_Toc130218893"/>
      <w:r>
        <w:t>11.2</w:t>
      </w:r>
      <w:r w:rsidRPr="00215D3C">
        <w:t>.1.1.1.</w:t>
      </w:r>
      <w:r w:rsidRPr="00215D3C">
        <w:rPr>
          <w:rFonts w:hint="eastAsia"/>
        </w:rPr>
        <w:t>5</w:t>
      </w:r>
      <w:r w:rsidRPr="00215D3C">
        <w:tab/>
      </w:r>
      <w:proofErr w:type="gramStart"/>
      <w:r w:rsidRPr="00215D3C">
        <w:t>Post-condition</w:t>
      </w:r>
      <w:bookmarkEnd w:id="492"/>
      <w:bookmarkEnd w:id="493"/>
      <w:bookmarkEnd w:id="494"/>
      <w:bookmarkEnd w:id="495"/>
      <w:bookmarkEnd w:id="496"/>
      <w:bookmarkEnd w:id="497"/>
      <w:bookmarkEnd w:id="498"/>
      <w:bookmarkEnd w:id="499"/>
      <w:proofErr w:type="gramEnd"/>
    </w:p>
    <w:p w14:paraId="2B127569" w14:textId="77777777" w:rsidR="006A5594" w:rsidRPr="00215D3C" w:rsidRDefault="006A5594" w:rsidP="006A5594">
      <w:proofErr w:type="spellStart"/>
      <w:r w:rsidRPr="00215D3C">
        <w:t>subscriberPossiblyCreated</w:t>
      </w:r>
      <w:proofErr w:type="spellEnd"/>
      <w:r w:rsidRPr="00215D3C">
        <w:t xml:space="preserve"> AND </w:t>
      </w:r>
      <w:proofErr w:type="spellStart"/>
      <w:r w:rsidRPr="00215D3C">
        <w:t>subscriptionCreated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4"/>
        <w:gridCol w:w="6835"/>
      </w:tblGrid>
      <w:tr w:rsidR="006A5594" w:rsidRPr="00215D3C" w14:paraId="298080C9"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shd w:val="clear" w:color="auto" w:fill="BFBFBF"/>
            <w:hideMark/>
          </w:tcPr>
          <w:p w14:paraId="7E2F07EB" w14:textId="77777777" w:rsidR="006A5594" w:rsidRPr="00215D3C" w:rsidRDefault="006A5594" w:rsidP="000516BC">
            <w:pPr>
              <w:pStyle w:val="TAH"/>
            </w:pPr>
            <w:r w:rsidRPr="00215D3C">
              <w:t>Assertion Name</w:t>
            </w:r>
          </w:p>
        </w:tc>
        <w:tc>
          <w:tcPr>
            <w:tcW w:w="3549" w:type="pct"/>
            <w:tcBorders>
              <w:top w:val="single" w:sz="4" w:space="0" w:color="auto"/>
              <w:left w:val="single" w:sz="4" w:space="0" w:color="auto"/>
              <w:bottom w:val="single" w:sz="4" w:space="0" w:color="auto"/>
              <w:right w:val="single" w:sz="4" w:space="0" w:color="auto"/>
            </w:tcBorders>
            <w:shd w:val="clear" w:color="auto" w:fill="BFBFBF"/>
            <w:hideMark/>
          </w:tcPr>
          <w:p w14:paraId="6D4FCD36" w14:textId="77777777" w:rsidR="006A5594" w:rsidRPr="00215D3C" w:rsidRDefault="006A5594" w:rsidP="000516BC">
            <w:pPr>
              <w:pStyle w:val="TAH"/>
            </w:pPr>
            <w:r w:rsidRPr="00215D3C">
              <w:t>Definition</w:t>
            </w:r>
          </w:p>
        </w:tc>
      </w:tr>
      <w:tr w:rsidR="006A5594" w:rsidRPr="00215D3C" w14:paraId="78657E32"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hideMark/>
          </w:tcPr>
          <w:p w14:paraId="41D975B6" w14:textId="77777777" w:rsidR="006A5594" w:rsidRPr="001D11CC" w:rsidRDefault="006A5594" w:rsidP="000516BC">
            <w:pPr>
              <w:pStyle w:val="TAL"/>
              <w:rPr>
                <w:rFonts w:cs="Arial"/>
              </w:rPr>
            </w:pPr>
            <w:proofErr w:type="spellStart"/>
            <w:r w:rsidRPr="001D11CC">
              <w:rPr>
                <w:rFonts w:cs="Arial"/>
              </w:rPr>
              <w:t>subscriberPossiblyCreated</w:t>
            </w:r>
            <w:proofErr w:type="spellEnd"/>
          </w:p>
        </w:tc>
        <w:tc>
          <w:tcPr>
            <w:tcW w:w="3549" w:type="pct"/>
            <w:tcBorders>
              <w:top w:val="single" w:sz="4" w:space="0" w:color="auto"/>
              <w:left w:val="single" w:sz="4" w:space="0" w:color="auto"/>
              <w:bottom w:val="single" w:sz="4" w:space="0" w:color="auto"/>
              <w:right w:val="single" w:sz="4" w:space="0" w:color="auto"/>
            </w:tcBorders>
            <w:hideMark/>
          </w:tcPr>
          <w:p w14:paraId="4E85A706" w14:textId="77777777" w:rsidR="006A5594" w:rsidRPr="00215D3C" w:rsidRDefault="006A5594" w:rsidP="000516BC">
            <w:pPr>
              <w:pStyle w:val="TAL"/>
            </w:pPr>
            <w:r w:rsidRPr="00215D3C">
              <w:t xml:space="preserve">An </w:t>
            </w:r>
            <w:proofErr w:type="spellStart"/>
            <w:r w:rsidRPr="00215D3C">
              <w:t>NtfSubscriber</w:t>
            </w:r>
            <w:proofErr w:type="spellEnd"/>
            <w:r w:rsidRPr="00215D3C">
              <w:t xml:space="preserve"> with </w:t>
            </w:r>
            <w:proofErr w:type="gramStart"/>
            <w:r w:rsidRPr="00215D3C">
              <w:t>an</w:t>
            </w:r>
            <w:proofErr w:type="gramEnd"/>
            <w:r w:rsidRPr="00215D3C">
              <w:t xml:space="preserve"> </w:t>
            </w:r>
            <w:proofErr w:type="spellStart"/>
            <w:r w:rsidRPr="00215D3C">
              <w:t>ntfManagerReference</w:t>
            </w:r>
            <w:proofErr w:type="spellEnd"/>
            <w:r w:rsidRPr="00215D3C">
              <w:t xml:space="preserve"> attribute equal to the value of the </w:t>
            </w:r>
            <w:proofErr w:type="spellStart"/>
            <w:r w:rsidRPr="00215D3C">
              <w:t>managerReference</w:t>
            </w:r>
            <w:proofErr w:type="spellEnd"/>
            <w:r w:rsidRPr="00215D3C">
              <w:t xml:space="preserve"> input parameter is involved in a </w:t>
            </w:r>
            <w:proofErr w:type="spellStart"/>
            <w:r w:rsidRPr="00215D3C">
              <w:t>subscriptionRegistration</w:t>
            </w:r>
            <w:proofErr w:type="spellEnd"/>
            <w:r w:rsidRPr="00215D3C">
              <w:t xml:space="preserve"> relationship.</w:t>
            </w:r>
          </w:p>
        </w:tc>
      </w:tr>
      <w:tr w:rsidR="006A5594" w:rsidRPr="00215D3C" w14:paraId="2BDDE78F"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hideMark/>
          </w:tcPr>
          <w:p w14:paraId="68A74F61" w14:textId="77777777" w:rsidR="006A5594" w:rsidRPr="001D11CC" w:rsidRDefault="006A5594" w:rsidP="000516BC">
            <w:pPr>
              <w:pStyle w:val="TAL"/>
              <w:rPr>
                <w:rFonts w:cs="Arial"/>
              </w:rPr>
            </w:pPr>
            <w:proofErr w:type="spellStart"/>
            <w:r w:rsidRPr="001D11CC">
              <w:rPr>
                <w:rFonts w:cs="Arial"/>
              </w:rPr>
              <w:t>subscriptionCreated</w:t>
            </w:r>
            <w:proofErr w:type="spellEnd"/>
          </w:p>
        </w:tc>
        <w:tc>
          <w:tcPr>
            <w:tcW w:w="3549" w:type="pct"/>
            <w:tcBorders>
              <w:top w:val="single" w:sz="4" w:space="0" w:color="auto"/>
              <w:left w:val="single" w:sz="4" w:space="0" w:color="auto"/>
              <w:bottom w:val="single" w:sz="4" w:space="0" w:color="auto"/>
              <w:right w:val="single" w:sz="4" w:space="0" w:color="auto"/>
            </w:tcBorders>
            <w:hideMark/>
          </w:tcPr>
          <w:p w14:paraId="759D28F5" w14:textId="77777777" w:rsidR="006A5594" w:rsidRPr="00215D3C" w:rsidRDefault="006A5594" w:rsidP="000516BC">
            <w:pPr>
              <w:pStyle w:val="TAL"/>
            </w:pPr>
            <w:r w:rsidRPr="00215D3C">
              <w:t xml:space="preserve">An </w:t>
            </w:r>
            <w:proofErr w:type="spellStart"/>
            <w:r w:rsidRPr="00215D3C">
              <w:t>NtfSubscription</w:t>
            </w:r>
            <w:proofErr w:type="spellEnd"/>
            <w:r w:rsidRPr="00215D3C">
              <w:t xml:space="preserve"> has been created according to the following rules:</w:t>
            </w:r>
          </w:p>
          <w:p w14:paraId="29392E59" w14:textId="77777777" w:rsidR="006A5594" w:rsidRPr="00215D3C" w:rsidRDefault="006A5594" w:rsidP="000516BC">
            <w:pPr>
              <w:pStyle w:val="TAL"/>
            </w:pPr>
            <w:r w:rsidRPr="00215D3C">
              <w:t>-</w:t>
            </w:r>
            <w:r w:rsidRPr="00215D3C">
              <w:tab/>
            </w:r>
            <w:proofErr w:type="spellStart"/>
            <w:r w:rsidRPr="00215D3C">
              <w:t>ntfSubscriptionState</w:t>
            </w:r>
            <w:proofErr w:type="spellEnd"/>
            <w:r w:rsidRPr="00215D3C">
              <w:t xml:space="preserve"> attribute value has been set to "</w:t>
            </w:r>
            <w:proofErr w:type="spellStart"/>
            <w:r w:rsidRPr="00215D3C">
              <w:t>notSuspended</w:t>
            </w:r>
            <w:proofErr w:type="spellEnd"/>
            <w:proofErr w:type="gramStart"/>
            <w:r w:rsidRPr="00215D3C">
              <w:t>";</w:t>
            </w:r>
            <w:proofErr w:type="gramEnd"/>
          </w:p>
          <w:p w14:paraId="11B3E32D" w14:textId="77777777" w:rsidR="006A5594" w:rsidRPr="00215D3C" w:rsidRDefault="006A5594" w:rsidP="000516BC">
            <w:pPr>
              <w:pStyle w:val="TAL"/>
            </w:pPr>
            <w:r w:rsidRPr="00215D3C">
              <w:t>-</w:t>
            </w:r>
            <w:r w:rsidRPr="00215D3C">
              <w:tab/>
            </w:r>
            <w:proofErr w:type="spellStart"/>
            <w:r w:rsidRPr="00215D3C">
              <w:t>ntfTimeTick</w:t>
            </w:r>
            <w:proofErr w:type="spellEnd"/>
            <w:r w:rsidRPr="00215D3C">
              <w:t xml:space="preserve"> attribute value has been set to the value of the </w:t>
            </w:r>
            <w:proofErr w:type="spellStart"/>
            <w:r w:rsidRPr="00215D3C">
              <w:t>timeTick</w:t>
            </w:r>
            <w:proofErr w:type="spellEnd"/>
            <w:r w:rsidRPr="00215D3C">
              <w:t xml:space="preserve"> input parameter if This value was higher or equal to 15, or set to 15 if this parameter value was between 1 and 15, or set to a special infinite value if the parameter value was lower or equal to 0 or if parameter was </w:t>
            </w:r>
            <w:proofErr w:type="gramStart"/>
            <w:r w:rsidRPr="00215D3C">
              <w:t>absent;</w:t>
            </w:r>
            <w:proofErr w:type="gramEnd"/>
          </w:p>
          <w:p w14:paraId="3D1EFCD4" w14:textId="77777777" w:rsidR="006A5594" w:rsidRPr="00215D3C" w:rsidRDefault="006A5594" w:rsidP="000516BC">
            <w:pPr>
              <w:pStyle w:val="TAL"/>
            </w:pPr>
            <w:r w:rsidRPr="00215D3C">
              <w:t>-</w:t>
            </w:r>
            <w:r w:rsidRPr="00215D3C">
              <w:tab/>
            </w:r>
            <w:proofErr w:type="spellStart"/>
            <w:r w:rsidRPr="00215D3C">
              <w:t>ntfTimeTickTimer</w:t>
            </w:r>
            <w:proofErr w:type="spellEnd"/>
            <w:r w:rsidRPr="00215D3C">
              <w:t xml:space="preserve"> has been reset with the value of </w:t>
            </w:r>
            <w:proofErr w:type="spellStart"/>
            <w:r w:rsidRPr="00215D3C">
              <w:t>timeTick</w:t>
            </w:r>
            <w:proofErr w:type="spellEnd"/>
            <w:r w:rsidRPr="00215D3C">
              <w:t xml:space="preserve"> </w:t>
            </w:r>
            <w:proofErr w:type="gramStart"/>
            <w:r w:rsidRPr="00215D3C">
              <w:t>attribute;</w:t>
            </w:r>
            <w:proofErr w:type="gramEnd"/>
          </w:p>
          <w:p w14:paraId="68D635CB" w14:textId="77777777" w:rsidR="006A5594" w:rsidRPr="00215D3C" w:rsidRDefault="006A5594" w:rsidP="000516BC">
            <w:pPr>
              <w:pStyle w:val="TAL"/>
            </w:pPr>
            <w:r w:rsidRPr="00215D3C">
              <w:t>-</w:t>
            </w:r>
            <w:r w:rsidRPr="00215D3C">
              <w:tab/>
            </w:r>
            <w:proofErr w:type="spellStart"/>
            <w:r w:rsidRPr="00215D3C">
              <w:t>ntfFilter</w:t>
            </w:r>
            <w:proofErr w:type="spellEnd"/>
            <w:r w:rsidRPr="00215D3C">
              <w:t xml:space="preserve"> attribute value has been set to the value of the filter input parameter if </w:t>
            </w:r>
            <w:proofErr w:type="gramStart"/>
            <w:r w:rsidRPr="00215D3C">
              <w:t>present;</w:t>
            </w:r>
            <w:proofErr w:type="gramEnd"/>
          </w:p>
          <w:p w14:paraId="7CDA9258" w14:textId="77777777" w:rsidR="006A5594" w:rsidRPr="00215D3C" w:rsidRDefault="006A5594" w:rsidP="000516BC">
            <w:pPr>
              <w:pStyle w:val="TAL"/>
            </w:pPr>
            <w:r w:rsidRPr="00215D3C">
              <w:t>-</w:t>
            </w:r>
            <w:r w:rsidRPr="00215D3C">
              <w:tab/>
            </w:r>
            <w:proofErr w:type="spellStart"/>
            <w:r w:rsidRPr="00215D3C">
              <w:t>NtfSubscription</w:t>
            </w:r>
            <w:proofErr w:type="spellEnd"/>
            <w:r w:rsidRPr="00215D3C">
              <w:t xml:space="preserve">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w:t>
            </w:r>
            <w:proofErr w:type="gramStart"/>
            <w:r w:rsidRPr="00215D3C">
              <w:t>parameter;</w:t>
            </w:r>
            <w:proofErr w:type="gramEnd"/>
          </w:p>
          <w:p w14:paraId="682D45DC" w14:textId="77777777" w:rsidR="006A5594" w:rsidRPr="00215D3C" w:rsidRDefault="006A5594" w:rsidP="000516BC">
            <w:pPr>
              <w:pStyle w:val="TAL"/>
            </w:pPr>
            <w:r w:rsidRPr="00215D3C">
              <w:t>-</w:t>
            </w:r>
            <w:r w:rsidRPr="00215D3C">
              <w:tab/>
              <w:t xml:space="preserve">attribute </w:t>
            </w:r>
            <w:proofErr w:type="spellStart"/>
            <w:r w:rsidRPr="00215D3C">
              <w:t>ntfNotificationCategorySet</w:t>
            </w:r>
            <w:proofErr w:type="spellEnd"/>
            <w:r w:rsidRPr="00215D3C">
              <w:t xml:space="preserve"> of </w:t>
            </w:r>
            <w:proofErr w:type="spellStart"/>
            <w:r w:rsidRPr="00215D3C">
              <w:t>NtfSubscription</w:t>
            </w:r>
            <w:proofErr w:type="spellEnd"/>
            <w:r w:rsidRPr="00215D3C">
              <w:t xml:space="preserve"> contains EITHER the notification categories identified by the </w:t>
            </w:r>
            <w:proofErr w:type="spellStart"/>
            <w:r w:rsidRPr="00215D3C">
              <w:t>notificationCategories</w:t>
            </w:r>
            <w:proofErr w:type="spellEnd"/>
            <w:r w:rsidRPr="00215D3C">
              <w:t xml:space="preserve"> input parameter that were not already contained in the </w:t>
            </w:r>
            <w:proofErr w:type="spellStart"/>
            <w:r w:rsidRPr="00215D3C">
              <w:t>ntfNotificationCategorySet</w:t>
            </w:r>
            <w:proofErr w:type="spellEnd"/>
            <w:r w:rsidRPr="00215D3C">
              <w:t xml:space="preserve"> attribute of other </w:t>
            </w:r>
            <w:proofErr w:type="spellStart"/>
            <w:r w:rsidRPr="00215D3C">
              <w:t>NtfSubscription</w:t>
            </w:r>
            <w:proofErr w:type="spellEnd"/>
            <w:r w:rsidRPr="00215D3C">
              <w:t xml:space="preserve"> of the same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OR if </w:t>
            </w:r>
            <w:proofErr w:type="spellStart"/>
            <w:r w:rsidRPr="00215D3C">
              <w:t>notificationCategories</w:t>
            </w:r>
            <w:proofErr w:type="spellEnd"/>
            <w:r w:rsidRPr="00215D3C">
              <w:t xml:space="preserve"> input parameter is absent, all notification categories supported by management service producer that were not already contained in the </w:t>
            </w:r>
            <w:proofErr w:type="spellStart"/>
            <w:r w:rsidRPr="00215D3C">
              <w:t>ntfNotificationCategorySet</w:t>
            </w:r>
            <w:proofErr w:type="spellEnd"/>
            <w:r w:rsidRPr="00215D3C">
              <w:t xml:space="preserve"> attribute of other subscriptions of the same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bl>
    <w:p w14:paraId="7B091C3B" w14:textId="77777777" w:rsidR="006A5594" w:rsidRPr="00215D3C" w:rsidRDefault="006A5594" w:rsidP="006A5594"/>
    <w:p w14:paraId="278D07FC" w14:textId="77777777" w:rsidR="006A5594" w:rsidRPr="00215D3C" w:rsidRDefault="006A5594" w:rsidP="006A5594">
      <w:pPr>
        <w:pStyle w:val="Heading6"/>
      </w:pPr>
      <w:bookmarkStart w:id="500" w:name="_Toc20494409"/>
      <w:bookmarkStart w:id="501" w:name="_Toc26975432"/>
      <w:bookmarkStart w:id="502" w:name="_Toc35856305"/>
      <w:bookmarkStart w:id="503" w:name="_Toc44001160"/>
      <w:bookmarkStart w:id="504" w:name="_Toc51580759"/>
      <w:bookmarkStart w:id="505" w:name="_Toc52356022"/>
      <w:bookmarkStart w:id="506" w:name="_Toc55227592"/>
      <w:bookmarkStart w:id="507" w:name="_Toc130218894"/>
      <w:r>
        <w:t>11.2</w:t>
      </w:r>
      <w:r w:rsidRPr="00215D3C">
        <w:t>.1.1.1.</w:t>
      </w:r>
      <w:r w:rsidRPr="00215D3C">
        <w:rPr>
          <w:rFonts w:hint="eastAsia"/>
        </w:rPr>
        <w:t>6</w:t>
      </w:r>
      <w:r w:rsidRPr="00215D3C">
        <w:tab/>
        <w:t>Exceptions</w:t>
      </w:r>
      <w:bookmarkEnd w:id="500"/>
      <w:bookmarkEnd w:id="501"/>
      <w:bookmarkEnd w:id="502"/>
      <w:bookmarkEnd w:id="503"/>
      <w:bookmarkEnd w:id="504"/>
      <w:bookmarkEnd w:id="505"/>
      <w:bookmarkEnd w:id="506"/>
      <w:bookmarkEnd w:id="5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77"/>
        <w:gridCol w:w="5452"/>
      </w:tblGrid>
      <w:tr w:rsidR="006A5594" w:rsidRPr="00215D3C" w14:paraId="17AF3B70"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shd w:val="clear" w:color="auto" w:fill="BFBFBF"/>
            <w:hideMark/>
          </w:tcPr>
          <w:p w14:paraId="68780E75" w14:textId="77777777" w:rsidR="006A5594" w:rsidRPr="00215D3C" w:rsidRDefault="006A5594" w:rsidP="000516BC">
            <w:pPr>
              <w:pStyle w:val="TAH"/>
            </w:pPr>
            <w:r w:rsidRPr="00215D3C">
              <w:t>Name</w:t>
            </w:r>
          </w:p>
        </w:tc>
        <w:tc>
          <w:tcPr>
            <w:tcW w:w="2831" w:type="pct"/>
            <w:tcBorders>
              <w:top w:val="single" w:sz="4" w:space="0" w:color="auto"/>
              <w:left w:val="single" w:sz="4" w:space="0" w:color="auto"/>
              <w:bottom w:val="single" w:sz="4" w:space="0" w:color="auto"/>
              <w:right w:val="single" w:sz="4" w:space="0" w:color="auto"/>
            </w:tcBorders>
            <w:shd w:val="clear" w:color="auto" w:fill="BFBFBF"/>
            <w:hideMark/>
          </w:tcPr>
          <w:p w14:paraId="60CF9C62" w14:textId="77777777" w:rsidR="006A5594" w:rsidRPr="00215D3C" w:rsidRDefault="006A5594" w:rsidP="000516BC">
            <w:pPr>
              <w:pStyle w:val="TAH"/>
            </w:pPr>
            <w:r w:rsidRPr="00215D3C">
              <w:t>Definition</w:t>
            </w:r>
          </w:p>
        </w:tc>
      </w:tr>
      <w:tr w:rsidR="006A5594" w:rsidRPr="00215D3C" w14:paraId="19925323"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hideMark/>
          </w:tcPr>
          <w:p w14:paraId="3887F761" w14:textId="77777777" w:rsidR="006A5594" w:rsidRPr="001D11CC" w:rsidRDefault="006A5594" w:rsidP="000516BC">
            <w:pPr>
              <w:pStyle w:val="TAL"/>
              <w:rPr>
                <w:rFonts w:cs="Arial"/>
              </w:rPr>
            </w:pPr>
            <w:proofErr w:type="spellStart"/>
            <w:r w:rsidRPr="001D11CC">
              <w:rPr>
                <w:rFonts w:cs="Arial"/>
              </w:rPr>
              <w:t>operation_failed_existing_subscription</w:t>
            </w:r>
            <w:proofErr w:type="spellEnd"/>
          </w:p>
        </w:tc>
        <w:tc>
          <w:tcPr>
            <w:tcW w:w="2831" w:type="pct"/>
            <w:tcBorders>
              <w:top w:val="single" w:sz="4" w:space="0" w:color="auto"/>
              <w:left w:val="single" w:sz="4" w:space="0" w:color="auto"/>
              <w:bottom w:val="single" w:sz="4" w:space="0" w:color="auto"/>
              <w:right w:val="single" w:sz="4" w:space="0" w:color="auto"/>
            </w:tcBorders>
            <w:hideMark/>
          </w:tcPr>
          <w:p w14:paraId="532A06D9" w14:textId="77777777" w:rsidR="006A5594" w:rsidRPr="00215D3C" w:rsidRDefault="006A5594" w:rsidP="000516BC">
            <w:pPr>
              <w:pStyle w:val="TAL"/>
              <w:rPr>
                <w:b/>
              </w:rPr>
            </w:pPr>
            <w:r w:rsidRPr="00215D3C">
              <w:rPr>
                <w:b/>
              </w:rPr>
              <w:t>Condition:</w:t>
            </w:r>
            <w:r w:rsidRPr="00215D3C">
              <w:t xml:space="preserve"> (</w:t>
            </w:r>
            <w:proofErr w:type="spellStart"/>
            <w:r w:rsidRPr="00215D3C">
              <w:t>notificationCategoriesNotAllSubscribed</w:t>
            </w:r>
            <w:proofErr w:type="spellEnd"/>
            <w:r w:rsidRPr="00215D3C">
              <w:t xml:space="preserve"> OR </w:t>
            </w:r>
            <w:proofErr w:type="spellStart"/>
            <w:r w:rsidRPr="00215D3C">
              <w:t>notificationCategoriesParameterAbsentAndNotAllSubscribed</w:t>
            </w:r>
            <w:proofErr w:type="spellEnd"/>
            <w:r w:rsidRPr="00215D3C">
              <w:t>) not true</w:t>
            </w:r>
          </w:p>
          <w:p w14:paraId="0E559F08"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05C2B47A" w14:textId="77777777" w:rsidR="006A5594" w:rsidRPr="00215D3C" w:rsidRDefault="006A5594" w:rsidP="000516BC">
            <w:pPr>
              <w:pStyle w:val="TAL"/>
              <w:rPr>
                <w:b/>
              </w:rPr>
            </w:pPr>
            <w:r w:rsidRPr="00215D3C">
              <w:rPr>
                <w:b/>
              </w:rPr>
              <w:t>Exit state:</w:t>
            </w:r>
            <w:r w:rsidRPr="00215D3C">
              <w:t xml:space="preserve"> Entry State</w:t>
            </w:r>
          </w:p>
        </w:tc>
      </w:tr>
      <w:tr w:rsidR="006A5594" w:rsidRPr="00215D3C" w14:paraId="255E49AD"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hideMark/>
          </w:tcPr>
          <w:p w14:paraId="1D8C1CA4"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2831" w:type="pct"/>
            <w:tcBorders>
              <w:top w:val="single" w:sz="4" w:space="0" w:color="auto"/>
              <w:left w:val="single" w:sz="4" w:space="0" w:color="auto"/>
              <w:bottom w:val="single" w:sz="4" w:space="0" w:color="auto"/>
              <w:right w:val="single" w:sz="4" w:space="0" w:color="auto"/>
            </w:tcBorders>
            <w:hideMark/>
          </w:tcPr>
          <w:p w14:paraId="23337887" w14:textId="77777777" w:rsidR="006A5594" w:rsidRPr="00215D3C" w:rsidRDefault="006A5594" w:rsidP="000516BC">
            <w:pPr>
              <w:pStyle w:val="TAL"/>
              <w:rPr>
                <w:b/>
              </w:rPr>
            </w:pPr>
            <w:r w:rsidRPr="00215D3C">
              <w:rPr>
                <w:b/>
              </w:rPr>
              <w:t>Condition:</w:t>
            </w:r>
            <w:r w:rsidRPr="00215D3C">
              <w:t xml:space="preserve"> Post-condition is false</w:t>
            </w:r>
          </w:p>
          <w:p w14:paraId="08A38852"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04B16AE3" w14:textId="77777777" w:rsidR="006A5594" w:rsidRPr="00215D3C" w:rsidRDefault="006A5594" w:rsidP="000516BC">
            <w:pPr>
              <w:pStyle w:val="TAL"/>
            </w:pPr>
            <w:r w:rsidRPr="00215D3C">
              <w:rPr>
                <w:b/>
              </w:rPr>
              <w:t>Exit state:</w:t>
            </w:r>
            <w:r w:rsidRPr="00215D3C">
              <w:t xml:space="preserve"> Entry State</w:t>
            </w:r>
          </w:p>
        </w:tc>
      </w:tr>
    </w:tbl>
    <w:p w14:paraId="2D3D4911" w14:textId="77777777" w:rsidR="006A5594" w:rsidRPr="00215D3C" w:rsidRDefault="006A5594" w:rsidP="006A5594"/>
    <w:p w14:paraId="2328D523" w14:textId="6E93138A" w:rsidR="006A5594" w:rsidRPr="00215D3C" w:rsidRDefault="006A5594" w:rsidP="006A5594">
      <w:pPr>
        <w:pStyle w:val="Heading5"/>
      </w:pPr>
      <w:bookmarkStart w:id="508" w:name="_Toc20494410"/>
      <w:bookmarkStart w:id="509" w:name="_Toc26975433"/>
      <w:bookmarkStart w:id="510" w:name="_Toc35856306"/>
      <w:bookmarkStart w:id="511" w:name="_Toc44001161"/>
      <w:bookmarkStart w:id="512" w:name="_Toc51580760"/>
      <w:bookmarkStart w:id="513" w:name="_Toc52356023"/>
      <w:bookmarkStart w:id="514" w:name="_Toc55227593"/>
      <w:bookmarkStart w:id="515" w:name="_Toc130218895"/>
      <w:r>
        <w:lastRenderedPageBreak/>
        <w:t>11.2</w:t>
      </w:r>
      <w:r w:rsidRPr="00215D3C">
        <w:t>.1.1.2</w:t>
      </w:r>
      <w:r w:rsidRPr="00215D3C">
        <w:tab/>
      </w:r>
      <w:r w:rsidRPr="001D11CC">
        <w:rPr>
          <w:rFonts w:cs="Arial"/>
        </w:rPr>
        <w:t>unsubscribe</w:t>
      </w:r>
      <w:bookmarkEnd w:id="508"/>
      <w:bookmarkEnd w:id="509"/>
      <w:bookmarkEnd w:id="510"/>
      <w:bookmarkEnd w:id="511"/>
      <w:bookmarkEnd w:id="512"/>
      <w:bookmarkEnd w:id="513"/>
      <w:bookmarkEnd w:id="514"/>
      <w:bookmarkEnd w:id="515"/>
    </w:p>
    <w:p w14:paraId="70856FE3" w14:textId="77777777" w:rsidR="006A5594" w:rsidRPr="00215D3C" w:rsidRDefault="006A5594" w:rsidP="006A5594">
      <w:pPr>
        <w:pStyle w:val="Heading6"/>
      </w:pPr>
      <w:bookmarkStart w:id="516" w:name="_Toc20494411"/>
      <w:bookmarkStart w:id="517" w:name="_Toc26975434"/>
      <w:bookmarkStart w:id="518" w:name="_Toc35856307"/>
      <w:bookmarkStart w:id="519" w:name="_Toc44001162"/>
      <w:bookmarkStart w:id="520" w:name="_Toc51580761"/>
      <w:bookmarkStart w:id="521" w:name="_Toc52356024"/>
      <w:bookmarkStart w:id="522" w:name="_Toc55227594"/>
      <w:bookmarkStart w:id="523" w:name="_Toc130218896"/>
      <w:r>
        <w:t>11.2</w:t>
      </w:r>
      <w:r w:rsidRPr="00215D3C">
        <w:t>.1.1.2.1</w:t>
      </w:r>
      <w:r w:rsidRPr="00215D3C">
        <w:tab/>
        <w:t>Definition</w:t>
      </w:r>
      <w:bookmarkEnd w:id="516"/>
      <w:bookmarkEnd w:id="517"/>
      <w:bookmarkEnd w:id="518"/>
      <w:bookmarkEnd w:id="519"/>
      <w:bookmarkEnd w:id="520"/>
      <w:bookmarkEnd w:id="521"/>
      <w:bookmarkEnd w:id="522"/>
      <w:bookmarkEnd w:id="523"/>
    </w:p>
    <w:p w14:paraId="4A223EF1" w14:textId="77777777" w:rsidR="006A5594" w:rsidRPr="00215D3C" w:rsidRDefault="000E3B70" w:rsidP="006A5594">
      <w:r>
        <w:rPr>
          <w:lang w:eastAsia="zh-CN" w:bidi="ar-KW"/>
        </w:rPr>
        <w:t>A MnS consumer</w:t>
      </w:r>
      <w:r w:rsidR="006A5594" w:rsidRPr="00215D3C">
        <w:t xml:space="preserve"> invokes this operation to cancel subscriptions. The </w:t>
      </w:r>
      <w:r>
        <w:rPr>
          <w:lang w:eastAsia="zh-CN" w:bidi="ar-KW"/>
        </w:rPr>
        <w:t>MnS consumer</w:t>
      </w:r>
      <w:r w:rsidR="006A5594" w:rsidRPr="00215D3C">
        <w:t xml:space="preserve"> can cancel one subscription made with a </w:t>
      </w:r>
      <w:proofErr w:type="spellStart"/>
      <w:r w:rsidR="006A5594" w:rsidRPr="00215D3C">
        <w:t>consumerReference</w:t>
      </w:r>
      <w:proofErr w:type="spellEnd"/>
      <w:r w:rsidR="006A5594" w:rsidRPr="00215D3C">
        <w:t xml:space="preserve"> by providing the corresponding </w:t>
      </w:r>
      <w:proofErr w:type="spellStart"/>
      <w:r w:rsidR="006A5594" w:rsidRPr="00215D3C">
        <w:t>subscriptionId</w:t>
      </w:r>
      <w:proofErr w:type="spellEnd"/>
      <w:r w:rsidR="006A5594" w:rsidRPr="00215D3C">
        <w:t xml:space="preserve"> or all subscriptions made with the same </w:t>
      </w:r>
      <w:proofErr w:type="spellStart"/>
      <w:r w:rsidR="006A5594" w:rsidRPr="00215D3C">
        <w:t>consumerReference</w:t>
      </w:r>
      <w:proofErr w:type="spellEnd"/>
      <w:r w:rsidR="006A5594" w:rsidRPr="00215D3C">
        <w:t xml:space="preserve"> by leaving the </w:t>
      </w:r>
      <w:proofErr w:type="spellStart"/>
      <w:r w:rsidR="006A5594" w:rsidRPr="00215D3C">
        <w:t>subscriptionId</w:t>
      </w:r>
      <w:proofErr w:type="spellEnd"/>
      <w:r w:rsidR="006A5594" w:rsidRPr="00215D3C">
        <w:t xml:space="preserve"> parameter absent.</w:t>
      </w:r>
    </w:p>
    <w:p w14:paraId="1ED5778C" w14:textId="77777777" w:rsidR="006A5594" w:rsidRPr="00215D3C" w:rsidRDefault="006A5594" w:rsidP="006A5594">
      <w:pPr>
        <w:pStyle w:val="Heading6"/>
      </w:pPr>
      <w:bookmarkStart w:id="524" w:name="_Toc20494412"/>
      <w:bookmarkStart w:id="525" w:name="_Toc26975435"/>
      <w:bookmarkStart w:id="526" w:name="_Toc35856308"/>
      <w:bookmarkStart w:id="527" w:name="_Toc44001163"/>
      <w:bookmarkStart w:id="528" w:name="_Toc51580762"/>
      <w:bookmarkStart w:id="529" w:name="_Toc52356025"/>
      <w:bookmarkStart w:id="530" w:name="_Toc55227595"/>
      <w:bookmarkStart w:id="531" w:name="_Toc130218897"/>
      <w:r>
        <w:t>11.2</w:t>
      </w:r>
      <w:r w:rsidRPr="00215D3C">
        <w:t>.1.1.2.2</w:t>
      </w:r>
      <w:r w:rsidRPr="00215D3C">
        <w:tab/>
        <w:t xml:space="preserve">Input </w:t>
      </w:r>
      <w:r w:rsidR="000E3B70">
        <w:t>p</w:t>
      </w:r>
      <w:r w:rsidRPr="00215D3C">
        <w:t>arameters</w:t>
      </w:r>
      <w:bookmarkEnd w:id="524"/>
      <w:bookmarkEnd w:id="525"/>
      <w:bookmarkEnd w:id="526"/>
      <w:bookmarkEnd w:id="527"/>
      <w:bookmarkEnd w:id="528"/>
      <w:bookmarkEnd w:id="529"/>
      <w:bookmarkEnd w:id="530"/>
      <w:bookmarkEnd w:id="5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75"/>
        <w:gridCol w:w="391"/>
        <w:gridCol w:w="2481"/>
        <w:gridCol w:w="4782"/>
      </w:tblGrid>
      <w:tr w:rsidR="006A5594" w:rsidRPr="00215D3C" w14:paraId="2E2C81C6" w14:textId="77777777" w:rsidTr="00311DB3">
        <w:trPr>
          <w:tblHeader/>
          <w:jc w:val="center"/>
        </w:trPr>
        <w:tc>
          <w:tcPr>
            <w:tcW w:w="2013" w:type="dxa"/>
            <w:shd w:val="clear" w:color="auto" w:fill="BFBFBF"/>
          </w:tcPr>
          <w:p w14:paraId="7E580115" w14:textId="77777777" w:rsidR="006A5594" w:rsidRPr="00215D3C" w:rsidRDefault="006A5594" w:rsidP="000516BC">
            <w:pPr>
              <w:pStyle w:val="TAH"/>
            </w:pPr>
            <w:r w:rsidRPr="00215D3C">
              <w:t>Parameter Name</w:t>
            </w:r>
          </w:p>
        </w:tc>
        <w:tc>
          <w:tcPr>
            <w:tcW w:w="397" w:type="dxa"/>
            <w:shd w:val="clear" w:color="auto" w:fill="BFBFBF"/>
          </w:tcPr>
          <w:p w14:paraId="112E90EC" w14:textId="77777777" w:rsidR="006A5594" w:rsidRPr="00215D3C" w:rsidRDefault="006A5594" w:rsidP="000516BC">
            <w:pPr>
              <w:pStyle w:val="TAH"/>
            </w:pPr>
            <w:r w:rsidRPr="00215D3C">
              <w:t>S</w:t>
            </w:r>
          </w:p>
        </w:tc>
        <w:tc>
          <w:tcPr>
            <w:tcW w:w="2529" w:type="dxa"/>
            <w:shd w:val="clear" w:color="auto" w:fill="BFBFBF"/>
          </w:tcPr>
          <w:p w14:paraId="427A5ED0" w14:textId="77777777" w:rsidR="006A5594" w:rsidRPr="00215D3C" w:rsidRDefault="006A5594" w:rsidP="000516BC">
            <w:pPr>
              <w:pStyle w:val="TAH"/>
            </w:pPr>
            <w:r w:rsidRPr="00215D3C">
              <w:t>Information Type / Legal Values</w:t>
            </w:r>
          </w:p>
        </w:tc>
        <w:tc>
          <w:tcPr>
            <w:tcW w:w="4876" w:type="dxa"/>
            <w:shd w:val="clear" w:color="auto" w:fill="BFBFBF"/>
          </w:tcPr>
          <w:p w14:paraId="6B942A6D" w14:textId="77777777" w:rsidR="006A5594" w:rsidRPr="00215D3C" w:rsidRDefault="006A5594" w:rsidP="000516BC">
            <w:pPr>
              <w:pStyle w:val="TAH"/>
            </w:pPr>
            <w:r w:rsidRPr="00215D3C">
              <w:t>Comment</w:t>
            </w:r>
          </w:p>
        </w:tc>
      </w:tr>
      <w:tr w:rsidR="006A5594" w:rsidRPr="00215D3C" w14:paraId="77A50AD0" w14:textId="77777777" w:rsidTr="00311DB3">
        <w:trPr>
          <w:jc w:val="center"/>
        </w:trPr>
        <w:tc>
          <w:tcPr>
            <w:tcW w:w="2013" w:type="dxa"/>
          </w:tcPr>
          <w:p w14:paraId="7C7B4B3D" w14:textId="77777777" w:rsidR="006A5594" w:rsidRPr="001D11CC" w:rsidRDefault="006A5594" w:rsidP="000516BC">
            <w:pPr>
              <w:pStyle w:val="TAL"/>
              <w:rPr>
                <w:rFonts w:cs="Arial"/>
              </w:rPr>
            </w:pPr>
            <w:proofErr w:type="spellStart"/>
            <w:r w:rsidRPr="001D11CC">
              <w:rPr>
                <w:rFonts w:cs="Arial"/>
              </w:rPr>
              <w:t>consumerReference</w:t>
            </w:r>
            <w:proofErr w:type="spellEnd"/>
          </w:p>
        </w:tc>
        <w:tc>
          <w:tcPr>
            <w:tcW w:w="397" w:type="dxa"/>
          </w:tcPr>
          <w:p w14:paraId="210259D9" w14:textId="77777777" w:rsidR="006A5594" w:rsidRPr="00215D3C" w:rsidRDefault="006A5594" w:rsidP="000516BC">
            <w:pPr>
              <w:pStyle w:val="TAL"/>
              <w:jc w:val="center"/>
            </w:pPr>
            <w:r w:rsidRPr="00215D3C">
              <w:t>M</w:t>
            </w:r>
          </w:p>
        </w:tc>
        <w:tc>
          <w:tcPr>
            <w:tcW w:w="2529" w:type="dxa"/>
          </w:tcPr>
          <w:p w14:paraId="723DA8E1" w14:textId="77777777" w:rsidR="006A5594" w:rsidRPr="00215D3C" w:rsidRDefault="006A5594" w:rsidP="000516BC">
            <w:pPr>
              <w:pStyle w:val="TAL"/>
              <w:rPr>
                <w:i/>
                <w:lang w:eastAsia="zh-CN"/>
              </w:rPr>
            </w:pPr>
            <w:r w:rsidRPr="00215D3C">
              <w:rPr>
                <w:rFonts w:hint="eastAsia"/>
              </w:rPr>
              <w:t>DN</w:t>
            </w:r>
          </w:p>
        </w:tc>
        <w:tc>
          <w:tcPr>
            <w:tcW w:w="4876" w:type="dxa"/>
          </w:tcPr>
          <w:p w14:paraId="4284B1C8" w14:textId="77777777" w:rsidR="006A5594" w:rsidRPr="00215D3C" w:rsidRDefault="006A5594" w:rsidP="000516BC">
            <w:pPr>
              <w:pStyle w:val="TAL"/>
            </w:pPr>
            <w:r w:rsidRPr="00215D3C">
              <w:t xml:space="preserve">It specifies the reference of the </w:t>
            </w:r>
            <w:r w:rsidR="000E3B70">
              <w:t>MnS consumer</w:t>
            </w:r>
            <w:r w:rsidRPr="00215D3C">
              <w:t xml:space="preserve"> to which notifications shall be sent.</w:t>
            </w:r>
            <w:r w:rsidRPr="00215D3C">
              <w:rPr>
                <w:rFonts w:cs="Arial"/>
              </w:rPr>
              <w:t xml:space="preserve"> </w:t>
            </w:r>
          </w:p>
        </w:tc>
      </w:tr>
      <w:tr w:rsidR="006A5594" w:rsidRPr="00215D3C" w14:paraId="0405DFD0" w14:textId="77777777" w:rsidTr="00311DB3">
        <w:trPr>
          <w:jc w:val="center"/>
        </w:trPr>
        <w:tc>
          <w:tcPr>
            <w:tcW w:w="2013" w:type="dxa"/>
          </w:tcPr>
          <w:p w14:paraId="119CC081" w14:textId="77777777" w:rsidR="006A5594" w:rsidRPr="001D11CC" w:rsidRDefault="006A5594" w:rsidP="000516BC">
            <w:pPr>
              <w:pStyle w:val="TAL"/>
              <w:rPr>
                <w:rFonts w:cs="Arial"/>
              </w:rPr>
            </w:pPr>
            <w:proofErr w:type="spellStart"/>
            <w:r w:rsidRPr="001D11CC">
              <w:rPr>
                <w:rFonts w:cs="Arial"/>
              </w:rPr>
              <w:t>subscriptionId</w:t>
            </w:r>
            <w:proofErr w:type="spellEnd"/>
          </w:p>
        </w:tc>
        <w:tc>
          <w:tcPr>
            <w:tcW w:w="397" w:type="dxa"/>
          </w:tcPr>
          <w:p w14:paraId="4591E0EA" w14:textId="77777777" w:rsidR="006A5594" w:rsidRPr="00215D3C" w:rsidRDefault="006A5594" w:rsidP="000516BC">
            <w:pPr>
              <w:pStyle w:val="TAC"/>
              <w:rPr>
                <w:rFonts w:cs="Arial"/>
              </w:rPr>
            </w:pPr>
            <w:r w:rsidRPr="00215D3C">
              <w:rPr>
                <w:rFonts w:cs="Arial"/>
              </w:rPr>
              <w:t>O</w:t>
            </w:r>
          </w:p>
        </w:tc>
        <w:tc>
          <w:tcPr>
            <w:tcW w:w="2529" w:type="dxa"/>
          </w:tcPr>
          <w:p w14:paraId="086E58DD" w14:textId="77777777" w:rsidR="006A5594" w:rsidRPr="00215D3C" w:rsidRDefault="006A5594" w:rsidP="000516BC">
            <w:pPr>
              <w:pStyle w:val="TAL"/>
              <w:rPr>
                <w:rFonts w:cs="Arial"/>
              </w:rPr>
            </w:pPr>
            <w:r w:rsidRPr="00215D3C">
              <w:t>A unique identifier that is SS dependent.</w:t>
            </w:r>
          </w:p>
        </w:tc>
        <w:tc>
          <w:tcPr>
            <w:tcW w:w="4876" w:type="dxa"/>
          </w:tcPr>
          <w:p w14:paraId="0C53C053" w14:textId="77777777" w:rsidR="006A5594" w:rsidRPr="00215D3C" w:rsidRDefault="006A5594" w:rsidP="000516BC">
            <w:pPr>
              <w:pStyle w:val="TAL"/>
              <w:rPr>
                <w:rFonts w:cs="Arial"/>
              </w:rPr>
            </w:pPr>
            <w:r w:rsidRPr="00215D3C">
              <w:rPr>
                <w:rFonts w:cs="Arial"/>
              </w:rPr>
              <w:t xml:space="preserve">It holds a </w:t>
            </w:r>
            <w:proofErr w:type="spellStart"/>
            <w:r w:rsidRPr="00215D3C">
              <w:rPr>
                <w:rFonts w:cs="Arial"/>
              </w:rPr>
              <w:t>subscriptionId</w:t>
            </w:r>
            <w:proofErr w:type="spellEnd"/>
            <w:r w:rsidRPr="00215D3C">
              <w:rPr>
                <w:rFonts w:cs="Arial"/>
              </w:rPr>
              <w:t xml:space="preserve"> carried as the output parameter in the subscribe operation. </w:t>
            </w:r>
          </w:p>
        </w:tc>
      </w:tr>
    </w:tbl>
    <w:p w14:paraId="7067CFC1" w14:textId="77777777" w:rsidR="006A5594" w:rsidRPr="00215D3C" w:rsidRDefault="006A5594" w:rsidP="006A5594"/>
    <w:p w14:paraId="599A0ADC" w14:textId="77777777" w:rsidR="006A5594" w:rsidRPr="00215D3C" w:rsidRDefault="006A5594" w:rsidP="006A5594">
      <w:pPr>
        <w:pStyle w:val="Heading6"/>
      </w:pPr>
      <w:bookmarkStart w:id="532" w:name="_Toc20494413"/>
      <w:bookmarkStart w:id="533" w:name="_Toc26975436"/>
      <w:bookmarkStart w:id="534" w:name="_Toc35856309"/>
      <w:bookmarkStart w:id="535" w:name="_Toc44001164"/>
      <w:bookmarkStart w:id="536" w:name="_Toc51580763"/>
      <w:bookmarkStart w:id="537" w:name="_Toc52356026"/>
      <w:bookmarkStart w:id="538" w:name="_Toc55227596"/>
      <w:bookmarkStart w:id="539" w:name="_Toc130218898"/>
      <w:r>
        <w:t>11.2</w:t>
      </w:r>
      <w:r w:rsidRPr="00215D3C">
        <w:t>.1.1.2.3</w:t>
      </w:r>
      <w:r w:rsidRPr="00215D3C">
        <w:tab/>
        <w:t xml:space="preserve">Output </w:t>
      </w:r>
      <w:r w:rsidR="000E3B70">
        <w:t>p</w:t>
      </w:r>
      <w:r w:rsidRPr="00215D3C">
        <w:t>arameters</w:t>
      </w:r>
      <w:bookmarkEnd w:id="532"/>
      <w:bookmarkEnd w:id="533"/>
      <w:bookmarkEnd w:id="534"/>
      <w:bookmarkEnd w:id="535"/>
      <w:bookmarkEnd w:id="536"/>
      <w:bookmarkEnd w:id="537"/>
      <w:bookmarkEnd w:id="538"/>
      <w:bookmarkEnd w:id="5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5"/>
        <w:gridCol w:w="396"/>
        <w:gridCol w:w="3051"/>
        <w:gridCol w:w="4177"/>
      </w:tblGrid>
      <w:tr w:rsidR="006A5594" w:rsidRPr="00215D3C" w14:paraId="461282CD" w14:textId="77777777" w:rsidTr="00311DB3">
        <w:trPr>
          <w:tblHeader/>
          <w:jc w:val="center"/>
        </w:trPr>
        <w:tc>
          <w:tcPr>
            <w:tcW w:w="2013" w:type="dxa"/>
            <w:shd w:val="clear" w:color="auto" w:fill="BFBFBF"/>
          </w:tcPr>
          <w:p w14:paraId="059F7B8F" w14:textId="77777777" w:rsidR="006A5594" w:rsidRPr="00215D3C" w:rsidRDefault="006A5594" w:rsidP="000516BC">
            <w:pPr>
              <w:pStyle w:val="TAH"/>
            </w:pPr>
            <w:r w:rsidRPr="00215D3C">
              <w:t>Parameter Name</w:t>
            </w:r>
          </w:p>
        </w:tc>
        <w:tc>
          <w:tcPr>
            <w:tcW w:w="397" w:type="dxa"/>
            <w:shd w:val="clear" w:color="auto" w:fill="BFBFBF"/>
          </w:tcPr>
          <w:p w14:paraId="5253C410" w14:textId="77777777" w:rsidR="006A5594" w:rsidRPr="00215D3C" w:rsidRDefault="006A5594" w:rsidP="000516BC">
            <w:pPr>
              <w:pStyle w:val="TAH"/>
            </w:pPr>
            <w:r w:rsidRPr="00215D3C">
              <w:t>S</w:t>
            </w:r>
          </w:p>
        </w:tc>
        <w:tc>
          <w:tcPr>
            <w:tcW w:w="3063" w:type="dxa"/>
            <w:shd w:val="clear" w:color="auto" w:fill="BFBFBF"/>
          </w:tcPr>
          <w:p w14:paraId="72956C9B" w14:textId="77777777" w:rsidR="006A5594" w:rsidRPr="00215D3C" w:rsidRDefault="006A5594" w:rsidP="000516BC">
            <w:pPr>
              <w:pStyle w:val="TAH"/>
            </w:pPr>
            <w:r w:rsidRPr="00215D3C">
              <w:t xml:space="preserve">Matching Information / </w:t>
            </w:r>
          </w:p>
          <w:p w14:paraId="69746B7F" w14:textId="77777777" w:rsidR="006A5594" w:rsidRPr="00215D3C" w:rsidRDefault="006A5594" w:rsidP="000516BC">
            <w:pPr>
              <w:pStyle w:val="TAH"/>
            </w:pPr>
            <w:r w:rsidRPr="00215D3C">
              <w:t>Information Type / Legal Values</w:t>
            </w:r>
          </w:p>
        </w:tc>
        <w:tc>
          <w:tcPr>
            <w:tcW w:w="4194" w:type="dxa"/>
            <w:shd w:val="clear" w:color="auto" w:fill="BFBFBF"/>
          </w:tcPr>
          <w:p w14:paraId="324CC446" w14:textId="77777777" w:rsidR="006A5594" w:rsidRPr="00215D3C" w:rsidRDefault="006A5594" w:rsidP="000516BC">
            <w:pPr>
              <w:pStyle w:val="TAH"/>
            </w:pPr>
            <w:r w:rsidRPr="00215D3C">
              <w:t>Comment</w:t>
            </w:r>
          </w:p>
        </w:tc>
      </w:tr>
      <w:tr w:rsidR="006A5594" w:rsidRPr="00215D3C" w14:paraId="177AE088" w14:textId="77777777" w:rsidTr="00311DB3">
        <w:trPr>
          <w:jc w:val="center"/>
        </w:trPr>
        <w:tc>
          <w:tcPr>
            <w:tcW w:w="2013" w:type="dxa"/>
          </w:tcPr>
          <w:p w14:paraId="4F30D65A" w14:textId="77777777" w:rsidR="006A5594" w:rsidRPr="001D11CC" w:rsidRDefault="006A5594" w:rsidP="000516BC">
            <w:pPr>
              <w:pStyle w:val="TAL"/>
              <w:rPr>
                <w:rFonts w:cs="Arial"/>
              </w:rPr>
            </w:pPr>
            <w:r w:rsidRPr="001D11CC">
              <w:rPr>
                <w:rFonts w:cs="Arial"/>
              </w:rPr>
              <w:t>status</w:t>
            </w:r>
          </w:p>
        </w:tc>
        <w:tc>
          <w:tcPr>
            <w:tcW w:w="397" w:type="dxa"/>
          </w:tcPr>
          <w:p w14:paraId="1F9C1968" w14:textId="77777777" w:rsidR="006A5594" w:rsidRPr="00215D3C" w:rsidRDefault="006A5594" w:rsidP="000516BC">
            <w:pPr>
              <w:pStyle w:val="TAC"/>
            </w:pPr>
            <w:r w:rsidRPr="00215D3C">
              <w:t>M</w:t>
            </w:r>
          </w:p>
        </w:tc>
        <w:tc>
          <w:tcPr>
            <w:tcW w:w="3063" w:type="dxa"/>
          </w:tcPr>
          <w:p w14:paraId="42877509" w14:textId="77777777" w:rsidR="006A5594" w:rsidRPr="00215D3C" w:rsidRDefault="006A5594" w:rsidP="000516BC">
            <w:pPr>
              <w:pStyle w:val="TAL"/>
            </w:pPr>
            <w:r w:rsidRPr="00215D3C">
              <w:t xml:space="preserve">ENUM (OperationSucceeded, </w:t>
            </w:r>
            <w:proofErr w:type="spellStart"/>
            <w:r w:rsidRPr="00215D3C">
              <w:t>OperationFailed</w:t>
            </w:r>
            <w:proofErr w:type="spellEnd"/>
            <w:r w:rsidRPr="00215D3C">
              <w:t>)</w:t>
            </w:r>
          </w:p>
        </w:tc>
        <w:tc>
          <w:tcPr>
            <w:tcW w:w="4194" w:type="dxa"/>
          </w:tcPr>
          <w:p w14:paraId="61A1B455" w14:textId="77777777" w:rsidR="006A5594" w:rsidRPr="00215D3C" w:rsidRDefault="006A5594" w:rsidP="000516BC">
            <w:pPr>
              <w:pStyle w:val="TAL"/>
            </w:pPr>
            <w:r w:rsidRPr="00215D3C">
              <w:t>If (</w:t>
            </w:r>
            <w:proofErr w:type="spellStart"/>
            <w:r w:rsidRPr="00215D3C">
              <w:t>subscriptionDeleted</w:t>
            </w:r>
            <w:proofErr w:type="spellEnd"/>
            <w:r w:rsidRPr="00215D3C">
              <w:t xml:space="preserve"> OR </w:t>
            </w:r>
            <w:proofErr w:type="spellStart"/>
            <w:r w:rsidRPr="00215D3C">
              <w:t>allSubscriptionDeleted</w:t>
            </w:r>
            <w:proofErr w:type="spellEnd"/>
            <w:r w:rsidRPr="00215D3C">
              <w:t>) is true, status = OperationSucceeded.</w:t>
            </w:r>
          </w:p>
          <w:p w14:paraId="13900775" w14:textId="77777777" w:rsidR="006A5594" w:rsidRPr="00215D3C" w:rsidRDefault="006A5594" w:rsidP="000516BC">
            <w:pPr>
              <w:pStyle w:val="TAL"/>
            </w:pPr>
            <w:r w:rsidRPr="00215D3C">
              <w:t xml:space="preserve">If </w:t>
            </w:r>
            <w:proofErr w:type="spellStart"/>
            <w:r w:rsidRPr="00215D3C">
              <w:t>operation_failed</w:t>
            </w:r>
            <w:proofErr w:type="spellEnd"/>
            <w:r w:rsidRPr="00215D3C">
              <w:t xml:space="preserve"> is true, status = </w:t>
            </w:r>
            <w:proofErr w:type="spellStart"/>
            <w:r w:rsidRPr="00215D3C">
              <w:t>OperationFailed</w:t>
            </w:r>
            <w:proofErr w:type="spellEnd"/>
            <w:r w:rsidRPr="00215D3C">
              <w:t>.</w:t>
            </w:r>
          </w:p>
        </w:tc>
      </w:tr>
    </w:tbl>
    <w:p w14:paraId="600490C1" w14:textId="77777777" w:rsidR="006A5594" w:rsidRPr="00215D3C" w:rsidRDefault="006A5594" w:rsidP="006A5594"/>
    <w:p w14:paraId="2A3223AA" w14:textId="77777777" w:rsidR="006A5594" w:rsidRPr="00215D3C" w:rsidRDefault="006A5594" w:rsidP="006A5594">
      <w:pPr>
        <w:pStyle w:val="Heading6"/>
      </w:pPr>
      <w:bookmarkStart w:id="540" w:name="_Toc20494414"/>
      <w:bookmarkStart w:id="541" w:name="_Toc26975437"/>
      <w:bookmarkStart w:id="542" w:name="_Toc35856310"/>
      <w:bookmarkStart w:id="543" w:name="_Toc44001165"/>
      <w:bookmarkStart w:id="544" w:name="_Toc51580764"/>
      <w:bookmarkStart w:id="545" w:name="_Toc52356027"/>
      <w:bookmarkStart w:id="546" w:name="_Toc55227597"/>
      <w:bookmarkStart w:id="547" w:name="_Toc130218899"/>
      <w:r>
        <w:t>11.2</w:t>
      </w:r>
      <w:r w:rsidRPr="00215D3C">
        <w:t>.1.1.2.4</w:t>
      </w:r>
      <w:r w:rsidRPr="00215D3C">
        <w:tab/>
        <w:t>Pre-condition</w:t>
      </w:r>
      <w:bookmarkEnd w:id="540"/>
      <w:bookmarkEnd w:id="541"/>
      <w:bookmarkEnd w:id="542"/>
      <w:bookmarkEnd w:id="543"/>
      <w:bookmarkEnd w:id="544"/>
      <w:bookmarkEnd w:id="545"/>
      <w:bookmarkEnd w:id="546"/>
      <w:bookmarkEnd w:id="547"/>
    </w:p>
    <w:p w14:paraId="608F0BA5" w14:textId="77777777" w:rsidR="006A5594" w:rsidRPr="00215D3C" w:rsidRDefault="006A5594" w:rsidP="006A5594">
      <w:proofErr w:type="spellStart"/>
      <w:r w:rsidRPr="00215D3C">
        <w:t>validSubscriptionId&amp;ManagerReference</w:t>
      </w:r>
      <w:proofErr w:type="spellEnd"/>
      <w:r w:rsidRPr="00215D3C">
        <w:t xml:space="preserve"> OR </w:t>
      </w:r>
      <w:proofErr w:type="spellStart"/>
      <w:r w:rsidRPr="00215D3C">
        <w:t>SubscriptionIdAbsent&amp;ValidManagerReference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03"/>
        <w:gridCol w:w="5026"/>
      </w:tblGrid>
      <w:tr w:rsidR="006A5594" w:rsidRPr="00215D3C" w14:paraId="0F875B6E"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shd w:val="clear" w:color="auto" w:fill="BFBFBF"/>
            <w:hideMark/>
          </w:tcPr>
          <w:p w14:paraId="6ABE9F71" w14:textId="77777777" w:rsidR="006A5594" w:rsidRPr="00215D3C" w:rsidRDefault="006A5594" w:rsidP="000516BC">
            <w:pPr>
              <w:pStyle w:val="TAH"/>
            </w:pPr>
            <w:r w:rsidRPr="00215D3C">
              <w:t>Assertion Name</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2DF79E79" w14:textId="77777777" w:rsidR="006A5594" w:rsidRPr="00215D3C" w:rsidRDefault="006A5594" w:rsidP="000516BC">
            <w:pPr>
              <w:pStyle w:val="TAH"/>
            </w:pPr>
            <w:r w:rsidRPr="00215D3C">
              <w:t>Definition</w:t>
            </w:r>
          </w:p>
        </w:tc>
      </w:tr>
      <w:tr w:rsidR="006A5594" w:rsidRPr="00215D3C" w14:paraId="7B06E359"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hideMark/>
          </w:tcPr>
          <w:p w14:paraId="56CB4BC6" w14:textId="77777777" w:rsidR="006A5594" w:rsidRPr="001D11CC" w:rsidRDefault="006A5594" w:rsidP="000516BC">
            <w:pPr>
              <w:pStyle w:val="TAL"/>
              <w:rPr>
                <w:rFonts w:cs="Arial"/>
              </w:rPr>
            </w:pPr>
            <w:proofErr w:type="spellStart"/>
            <w:r w:rsidRPr="001D11CC">
              <w:rPr>
                <w:rFonts w:cs="Arial"/>
              </w:rPr>
              <w:t>validSubscriptionId&amp;ManagerReference</w:t>
            </w:r>
            <w:proofErr w:type="spellEnd"/>
          </w:p>
        </w:tc>
        <w:tc>
          <w:tcPr>
            <w:tcW w:w="2610" w:type="pct"/>
            <w:tcBorders>
              <w:top w:val="single" w:sz="4" w:space="0" w:color="auto"/>
              <w:left w:val="single" w:sz="4" w:space="0" w:color="auto"/>
              <w:bottom w:val="single" w:sz="4" w:space="0" w:color="auto"/>
              <w:right w:val="single" w:sz="4" w:space="0" w:color="auto"/>
            </w:tcBorders>
            <w:hideMark/>
          </w:tcPr>
          <w:p w14:paraId="5026C957" w14:textId="77777777" w:rsidR="006A5594" w:rsidRPr="00215D3C" w:rsidRDefault="006A5594" w:rsidP="000516BC">
            <w:pPr>
              <w:pStyle w:val="TAL"/>
            </w:pPr>
            <w:r w:rsidRPr="00215D3C">
              <w:t xml:space="preserve">The </w:t>
            </w:r>
            <w:proofErr w:type="spellStart"/>
            <w:r w:rsidRPr="00215D3C">
              <w:t>NtfSubscription</w:t>
            </w:r>
            <w:proofErr w:type="spellEnd"/>
            <w:r w:rsidRPr="00215D3C">
              <w:t xml:space="preserve"> identified by </w:t>
            </w:r>
            <w:proofErr w:type="spellStart"/>
            <w:r w:rsidRPr="00215D3C">
              <w:t>subscriptionId</w:t>
            </w:r>
            <w:proofErr w:type="spellEnd"/>
            <w:r w:rsidRPr="00215D3C">
              <w:t xml:space="preserve"> input parameter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r w:rsidR="006A5594" w:rsidRPr="00215D3C" w14:paraId="309F47C8"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hideMark/>
          </w:tcPr>
          <w:p w14:paraId="524CB7E1" w14:textId="77777777" w:rsidR="006A5594" w:rsidRPr="001D11CC" w:rsidRDefault="006A5594" w:rsidP="000516BC">
            <w:pPr>
              <w:pStyle w:val="TAL"/>
              <w:rPr>
                <w:rFonts w:cs="Arial"/>
              </w:rPr>
            </w:pPr>
            <w:proofErr w:type="spellStart"/>
            <w:r w:rsidRPr="001D11CC">
              <w:rPr>
                <w:rFonts w:cs="Arial"/>
              </w:rPr>
              <w:t>subscriptionIdAbsent&amp;ValidManagerReference</w:t>
            </w:r>
            <w:proofErr w:type="spellEnd"/>
          </w:p>
        </w:tc>
        <w:tc>
          <w:tcPr>
            <w:tcW w:w="2610" w:type="pct"/>
            <w:tcBorders>
              <w:top w:val="single" w:sz="4" w:space="0" w:color="auto"/>
              <w:left w:val="single" w:sz="4" w:space="0" w:color="auto"/>
              <w:bottom w:val="single" w:sz="4" w:space="0" w:color="auto"/>
              <w:right w:val="single" w:sz="4" w:space="0" w:color="auto"/>
            </w:tcBorders>
            <w:hideMark/>
          </w:tcPr>
          <w:p w14:paraId="643717F7" w14:textId="77777777" w:rsidR="006A5594" w:rsidRPr="00215D3C" w:rsidRDefault="006A5594" w:rsidP="000516BC">
            <w:pPr>
              <w:pStyle w:val="TAL"/>
            </w:pPr>
            <w:r w:rsidRPr="00215D3C">
              <w:t xml:space="preserve">The </w:t>
            </w:r>
            <w:proofErr w:type="spellStart"/>
            <w:r w:rsidRPr="00215D3C">
              <w:t>subscriptionId</w:t>
            </w:r>
            <w:proofErr w:type="spellEnd"/>
            <w:r w:rsidRPr="00215D3C">
              <w:t xml:space="preserve"> input parameter is absent and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exists.</w:t>
            </w:r>
          </w:p>
        </w:tc>
      </w:tr>
    </w:tbl>
    <w:p w14:paraId="69919075" w14:textId="77777777" w:rsidR="006A5594" w:rsidRPr="00215D3C" w:rsidRDefault="006A5594" w:rsidP="006A5594"/>
    <w:p w14:paraId="105FB951" w14:textId="77777777" w:rsidR="006A5594" w:rsidRPr="00215D3C" w:rsidRDefault="006A5594" w:rsidP="006A5594">
      <w:pPr>
        <w:pStyle w:val="Heading6"/>
      </w:pPr>
      <w:bookmarkStart w:id="548" w:name="_Toc20494415"/>
      <w:bookmarkStart w:id="549" w:name="_Toc26975438"/>
      <w:bookmarkStart w:id="550" w:name="_Toc35856311"/>
      <w:bookmarkStart w:id="551" w:name="_Toc44001166"/>
      <w:bookmarkStart w:id="552" w:name="_Toc51580765"/>
      <w:bookmarkStart w:id="553" w:name="_Toc52356028"/>
      <w:bookmarkStart w:id="554" w:name="_Toc55227598"/>
      <w:bookmarkStart w:id="555" w:name="_Toc130218900"/>
      <w:r>
        <w:t>11.2</w:t>
      </w:r>
      <w:r w:rsidRPr="00215D3C">
        <w:t>.1.1.2.5</w:t>
      </w:r>
      <w:r w:rsidRPr="00215D3C">
        <w:tab/>
      </w:r>
      <w:proofErr w:type="gramStart"/>
      <w:r w:rsidRPr="00215D3C">
        <w:t>Post-condition</w:t>
      </w:r>
      <w:bookmarkEnd w:id="548"/>
      <w:bookmarkEnd w:id="549"/>
      <w:bookmarkEnd w:id="550"/>
      <w:bookmarkEnd w:id="551"/>
      <w:bookmarkEnd w:id="552"/>
      <w:bookmarkEnd w:id="553"/>
      <w:bookmarkEnd w:id="554"/>
      <w:bookmarkEnd w:id="555"/>
      <w:proofErr w:type="gramEnd"/>
    </w:p>
    <w:p w14:paraId="4354FF9D" w14:textId="77777777" w:rsidR="006A5594" w:rsidRPr="00215D3C" w:rsidRDefault="006A5594" w:rsidP="006A5594">
      <w:proofErr w:type="spellStart"/>
      <w:r w:rsidRPr="00215D3C">
        <w:t>subscriptionDeleted</w:t>
      </w:r>
      <w:proofErr w:type="spellEnd"/>
      <w:r w:rsidRPr="00215D3C">
        <w:t xml:space="preserve"> OR </w:t>
      </w:r>
      <w:proofErr w:type="spellStart"/>
      <w:r w:rsidRPr="00215D3C">
        <w:t>allSubscriptionDeleted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5"/>
        <w:gridCol w:w="7154"/>
      </w:tblGrid>
      <w:tr w:rsidR="006A5594" w:rsidRPr="00215D3C" w14:paraId="1EA48DDC"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shd w:val="clear" w:color="auto" w:fill="BFBFBF"/>
            <w:hideMark/>
          </w:tcPr>
          <w:p w14:paraId="2EDF03CD" w14:textId="77777777" w:rsidR="006A5594" w:rsidRPr="00215D3C" w:rsidRDefault="006A5594" w:rsidP="000516BC">
            <w:pPr>
              <w:pStyle w:val="TAH"/>
            </w:pPr>
            <w:r w:rsidRPr="00215D3C">
              <w:t>Assertion Name</w:t>
            </w:r>
          </w:p>
        </w:tc>
        <w:tc>
          <w:tcPr>
            <w:tcW w:w="3715" w:type="pct"/>
            <w:tcBorders>
              <w:top w:val="single" w:sz="4" w:space="0" w:color="auto"/>
              <w:left w:val="single" w:sz="4" w:space="0" w:color="auto"/>
              <w:bottom w:val="single" w:sz="4" w:space="0" w:color="auto"/>
              <w:right w:val="single" w:sz="4" w:space="0" w:color="auto"/>
            </w:tcBorders>
            <w:shd w:val="clear" w:color="auto" w:fill="BFBFBF"/>
            <w:hideMark/>
          </w:tcPr>
          <w:p w14:paraId="3CA19A2D" w14:textId="77777777" w:rsidR="006A5594" w:rsidRPr="00215D3C" w:rsidRDefault="006A5594" w:rsidP="000516BC">
            <w:pPr>
              <w:pStyle w:val="TAH"/>
            </w:pPr>
            <w:r w:rsidRPr="00215D3C">
              <w:t>Definition</w:t>
            </w:r>
          </w:p>
        </w:tc>
      </w:tr>
      <w:tr w:rsidR="006A5594" w:rsidRPr="00215D3C" w14:paraId="4284C879"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hideMark/>
          </w:tcPr>
          <w:p w14:paraId="29E2FEC6" w14:textId="77777777" w:rsidR="006A5594" w:rsidRPr="001D11CC" w:rsidRDefault="006A5594" w:rsidP="000516BC">
            <w:pPr>
              <w:pStyle w:val="TAL"/>
              <w:rPr>
                <w:rFonts w:cs="Arial"/>
              </w:rPr>
            </w:pPr>
            <w:proofErr w:type="spellStart"/>
            <w:r w:rsidRPr="001D11CC">
              <w:rPr>
                <w:rFonts w:cs="Arial"/>
              </w:rPr>
              <w:t>subscriptionDeleted</w:t>
            </w:r>
            <w:proofErr w:type="spellEnd"/>
          </w:p>
        </w:tc>
        <w:tc>
          <w:tcPr>
            <w:tcW w:w="3715" w:type="pct"/>
            <w:tcBorders>
              <w:top w:val="single" w:sz="4" w:space="0" w:color="auto"/>
              <w:left w:val="single" w:sz="4" w:space="0" w:color="auto"/>
              <w:bottom w:val="single" w:sz="4" w:space="0" w:color="auto"/>
              <w:right w:val="single" w:sz="4" w:space="0" w:color="auto"/>
            </w:tcBorders>
            <w:hideMark/>
          </w:tcPr>
          <w:p w14:paraId="0454C135" w14:textId="77777777" w:rsidR="006A5594" w:rsidRPr="00215D3C" w:rsidRDefault="006A5594" w:rsidP="000516BC">
            <w:pPr>
              <w:pStyle w:val="TAL"/>
            </w:pPr>
            <w:r w:rsidRPr="00215D3C">
              <w:t xml:space="preserve">The </w:t>
            </w:r>
            <w:proofErr w:type="spellStart"/>
            <w:r w:rsidRPr="00215D3C">
              <w:t>NtfSubscription</w:t>
            </w:r>
            <w:proofErr w:type="spellEnd"/>
            <w:r w:rsidRPr="00215D3C">
              <w:t xml:space="preserve"> identified by </w:t>
            </w:r>
            <w:proofErr w:type="spellStart"/>
            <w:r w:rsidRPr="00215D3C">
              <w:t>subscriptionId</w:t>
            </w:r>
            <w:proofErr w:type="spellEnd"/>
            <w:r w:rsidRPr="00215D3C">
              <w:t xml:space="preserve"> input parameter is no more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and has been deleted. If this </w:t>
            </w:r>
            <w:proofErr w:type="spellStart"/>
            <w:r w:rsidRPr="00215D3C">
              <w:t>NtfSubscriber</w:t>
            </w:r>
            <w:proofErr w:type="spellEnd"/>
            <w:r w:rsidRPr="00215D3C">
              <w:t xml:space="preserve"> has no more </w:t>
            </w:r>
            <w:proofErr w:type="spellStart"/>
            <w:r w:rsidRPr="00215D3C">
              <w:t>NtfSubscription</w:t>
            </w:r>
            <w:proofErr w:type="spellEnd"/>
            <w:r w:rsidRPr="00215D3C">
              <w:t>, it is deleted as well.</w:t>
            </w:r>
          </w:p>
        </w:tc>
      </w:tr>
      <w:tr w:rsidR="006A5594" w:rsidRPr="00215D3C" w14:paraId="74144E93"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hideMark/>
          </w:tcPr>
          <w:p w14:paraId="7B0BA8F6" w14:textId="77777777" w:rsidR="006A5594" w:rsidRPr="001D11CC" w:rsidRDefault="006A5594" w:rsidP="000516BC">
            <w:pPr>
              <w:pStyle w:val="TAL"/>
              <w:rPr>
                <w:rFonts w:cs="Arial"/>
              </w:rPr>
            </w:pPr>
            <w:proofErr w:type="spellStart"/>
            <w:r w:rsidRPr="001D11CC">
              <w:rPr>
                <w:rFonts w:cs="Arial"/>
              </w:rPr>
              <w:t>allSubscriptionDeleted</w:t>
            </w:r>
            <w:proofErr w:type="spellEnd"/>
          </w:p>
        </w:tc>
        <w:tc>
          <w:tcPr>
            <w:tcW w:w="3715" w:type="pct"/>
            <w:tcBorders>
              <w:top w:val="single" w:sz="4" w:space="0" w:color="auto"/>
              <w:left w:val="single" w:sz="4" w:space="0" w:color="auto"/>
              <w:bottom w:val="single" w:sz="4" w:space="0" w:color="auto"/>
              <w:right w:val="single" w:sz="4" w:space="0" w:color="auto"/>
            </w:tcBorders>
            <w:hideMark/>
          </w:tcPr>
          <w:p w14:paraId="095DF1DD" w14:textId="77777777" w:rsidR="006A5594" w:rsidRPr="00215D3C" w:rsidRDefault="006A5594" w:rsidP="000516BC">
            <w:pPr>
              <w:pStyle w:val="TAL"/>
            </w:pPr>
            <w:r w:rsidRPr="00215D3C">
              <w:t xml:space="preserve">"In the case </w:t>
            </w:r>
            <w:proofErr w:type="spellStart"/>
            <w:r w:rsidRPr="00215D3C">
              <w:t>subscriptionId</w:t>
            </w:r>
            <w:proofErr w:type="spellEnd"/>
            <w:r w:rsidRPr="00215D3C">
              <w:t xml:space="preserve"> input parameter was absent,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is no more involved in any subscription relationship and is deleted, the corresponding </w:t>
            </w:r>
            <w:proofErr w:type="spellStart"/>
            <w:r w:rsidRPr="00215D3C">
              <w:t>NtfSubscription</w:t>
            </w:r>
            <w:proofErr w:type="spellEnd"/>
            <w:r w:rsidRPr="00215D3C">
              <w:t xml:space="preserve"> have been deleted as well.</w:t>
            </w:r>
          </w:p>
        </w:tc>
      </w:tr>
    </w:tbl>
    <w:p w14:paraId="4A174C72" w14:textId="77777777" w:rsidR="006A5594" w:rsidRPr="00215D3C" w:rsidRDefault="006A5594" w:rsidP="006A5594"/>
    <w:p w14:paraId="7ADC92BE" w14:textId="77777777" w:rsidR="006A5594" w:rsidRPr="00215D3C" w:rsidRDefault="006A5594" w:rsidP="006A5594">
      <w:pPr>
        <w:pStyle w:val="Heading6"/>
      </w:pPr>
      <w:bookmarkStart w:id="556" w:name="_Toc20494416"/>
      <w:bookmarkStart w:id="557" w:name="_Toc26975439"/>
      <w:bookmarkStart w:id="558" w:name="_Toc35856312"/>
      <w:bookmarkStart w:id="559" w:name="_Toc44001167"/>
      <w:bookmarkStart w:id="560" w:name="_Toc51580766"/>
      <w:bookmarkStart w:id="561" w:name="_Toc52356029"/>
      <w:bookmarkStart w:id="562" w:name="_Toc55227599"/>
      <w:bookmarkStart w:id="563" w:name="_Toc130218901"/>
      <w:r>
        <w:t>11.2</w:t>
      </w:r>
      <w:r w:rsidRPr="00215D3C">
        <w:t>.1.1.2.</w:t>
      </w:r>
      <w:r w:rsidRPr="00215D3C">
        <w:rPr>
          <w:rFonts w:hint="eastAsia"/>
        </w:rPr>
        <w:t>6</w:t>
      </w:r>
      <w:r w:rsidRPr="00215D3C">
        <w:tab/>
        <w:t>Exceptions</w:t>
      </w:r>
      <w:bookmarkEnd w:id="556"/>
      <w:bookmarkEnd w:id="557"/>
      <w:bookmarkEnd w:id="558"/>
      <w:bookmarkEnd w:id="559"/>
      <w:bookmarkEnd w:id="560"/>
      <w:bookmarkEnd w:id="561"/>
      <w:bookmarkEnd w:id="562"/>
      <w:bookmarkEnd w:id="5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1"/>
        <w:gridCol w:w="6478"/>
      </w:tblGrid>
      <w:tr w:rsidR="006A5594" w:rsidRPr="00215D3C" w14:paraId="25AECFF7" w14:textId="77777777" w:rsidTr="001D11CC">
        <w:trPr>
          <w:jc w:val="center"/>
        </w:trPr>
        <w:tc>
          <w:tcPr>
            <w:tcW w:w="1636" w:type="pct"/>
            <w:tcBorders>
              <w:top w:val="single" w:sz="4" w:space="0" w:color="auto"/>
              <w:left w:val="single" w:sz="4" w:space="0" w:color="auto"/>
              <w:bottom w:val="single" w:sz="4" w:space="0" w:color="auto"/>
              <w:right w:val="single" w:sz="4" w:space="0" w:color="auto"/>
            </w:tcBorders>
            <w:shd w:val="clear" w:color="auto" w:fill="BFBFBF"/>
            <w:hideMark/>
          </w:tcPr>
          <w:p w14:paraId="7AF68159" w14:textId="77777777" w:rsidR="006A5594" w:rsidRPr="00215D3C" w:rsidRDefault="006A5594" w:rsidP="000516BC">
            <w:pPr>
              <w:pStyle w:val="TAH"/>
            </w:pPr>
            <w:r w:rsidRPr="00215D3C">
              <w:t>Name</w:t>
            </w:r>
          </w:p>
        </w:tc>
        <w:tc>
          <w:tcPr>
            <w:tcW w:w="3364" w:type="pct"/>
            <w:tcBorders>
              <w:top w:val="single" w:sz="4" w:space="0" w:color="auto"/>
              <w:left w:val="single" w:sz="4" w:space="0" w:color="auto"/>
              <w:bottom w:val="single" w:sz="4" w:space="0" w:color="auto"/>
              <w:right w:val="single" w:sz="4" w:space="0" w:color="auto"/>
            </w:tcBorders>
            <w:shd w:val="clear" w:color="auto" w:fill="BFBFBF"/>
            <w:hideMark/>
          </w:tcPr>
          <w:p w14:paraId="5DCD3D20" w14:textId="77777777" w:rsidR="006A5594" w:rsidRPr="00215D3C" w:rsidRDefault="006A5594" w:rsidP="000516BC">
            <w:pPr>
              <w:pStyle w:val="TAH"/>
            </w:pPr>
            <w:r w:rsidRPr="00215D3C">
              <w:t>Definition</w:t>
            </w:r>
          </w:p>
        </w:tc>
      </w:tr>
      <w:tr w:rsidR="006A5594" w:rsidRPr="00215D3C" w14:paraId="53AFB74D" w14:textId="77777777" w:rsidTr="001D11CC">
        <w:trPr>
          <w:jc w:val="center"/>
        </w:trPr>
        <w:tc>
          <w:tcPr>
            <w:tcW w:w="1636" w:type="pct"/>
            <w:tcBorders>
              <w:top w:val="single" w:sz="4" w:space="0" w:color="auto"/>
              <w:left w:val="single" w:sz="4" w:space="0" w:color="auto"/>
              <w:bottom w:val="single" w:sz="4" w:space="0" w:color="auto"/>
              <w:right w:val="single" w:sz="4" w:space="0" w:color="auto"/>
            </w:tcBorders>
            <w:hideMark/>
          </w:tcPr>
          <w:p w14:paraId="3E6CFA51"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364" w:type="pct"/>
            <w:tcBorders>
              <w:top w:val="single" w:sz="4" w:space="0" w:color="auto"/>
              <w:left w:val="single" w:sz="4" w:space="0" w:color="auto"/>
              <w:bottom w:val="single" w:sz="4" w:space="0" w:color="auto"/>
              <w:right w:val="single" w:sz="4" w:space="0" w:color="auto"/>
            </w:tcBorders>
            <w:hideMark/>
          </w:tcPr>
          <w:p w14:paraId="75CBC91E" w14:textId="77777777" w:rsidR="006A5594" w:rsidRPr="00215D3C" w:rsidRDefault="006A5594" w:rsidP="000516BC">
            <w:pPr>
              <w:pStyle w:val="TAL"/>
              <w:rPr>
                <w:b/>
              </w:rPr>
            </w:pPr>
            <w:r w:rsidRPr="00215D3C">
              <w:rPr>
                <w:b/>
              </w:rPr>
              <w:t>Condition:</w:t>
            </w:r>
            <w:r w:rsidRPr="00215D3C">
              <w:t xml:space="preserve"> Pre-condition is false or post-condition is false</w:t>
            </w:r>
          </w:p>
          <w:p w14:paraId="25EF7FFB"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700D923A" w14:textId="77777777" w:rsidR="006A5594" w:rsidRPr="00215D3C" w:rsidRDefault="006A5594" w:rsidP="000516BC">
            <w:pPr>
              <w:pStyle w:val="TAL"/>
            </w:pPr>
            <w:r w:rsidRPr="00215D3C">
              <w:rPr>
                <w:b/>
              </w:rPr>
              <w:t>Exit state:</w:t>
            </w:r>
            <w:r w:rsidRPr="00215D3C">
              <w:t xml:space="preserve"> Entry State</w:t>
            </w:r>
          </w:p>
        </w:tc>
      </w:tr>
    </w:tbl>
    <w:p w14:paraId="1717E51C" w14:textId="77777777" w:rsidR="006A5594" w:rsidRPr="00215D3C" w:rsidRDefault="006A5594" w:rsidP="006A5594"/>
    <w:p w14:paraId="0ABD1860" w14:textId="370F067D" w:rsidR="006A5594" w:rsidRPr="00215D3C" w:rsidRDefault="006A5594" w:rsidP="006A5594">
      <w:pPr>
        <w:pStyle w:val="Heading5"/>
      </w:pPr>
      <w:bookmarkStart w:id="564" w:name="_Toc20494417"/>
      <w:bookmarkStart w:id="565" w:name="_Toc26975440"/>
      <w:bookmarkStart w:id="566" w:name="_Toc35856313"/>
      <w:bookmarkStart w:id="567" w:name="_Toc44001168"/>
      <w:bookmarkStart w:id="568" w:name="_Toc51580767"/>
      <w:bookmarkStart w:id="569" w:name="_Toc52356030"/>
      <w:bookmarkStart w:id="570" w:name="_Toc55227600"/>
      <w:bookmarkStart w:id="571" w:name="_Toc130218902"/>
      <w:r>
        <w:lastRenderedPageBreak/>
        <w:t>11.2</w:t>
      </w:r>
      <w:r w:rsidRPr="00215D3C">
        <w:t>.1.1.3</w:t>
      </w:r>
      <w:r w:rsidRPr="00215D3C">
        <w:tab/>
      </w:r>
      <w:proofErr w:type="spellStart"/>
      <w:r w:rsidRPr="001D11CC">
        <w:rPr>
          <w:rFonts w:cs="Arial"/>
        </w:rPr>
        <w:t>getAlarmList</w:t>
      </w:r>
      <w:bookmarkEnd w:id="564"/>
      <w:bookmarkEnd w:id="565"/>
      <w:bookmarkEnd w:id="566"/>
      <w:bookmarkEnd w:id="567"/>
      <w:bookmarkEnd w:id="568"/>
      <w:bookmarkEnd w:id="569"/>
      <w:bookmarkEnd w:id="570"/>
      <w:bookmarkEnd w:id="571"/>
      <w:proofErr w:type="spellEnd"/>
    </w:p>
    <w:p w14:paraId="135CCD01" w14:textId="77777777" w:rsidR="006A5594" w:rsidRPr="00215D3C" w:rsidRDefault="006A5594" w:rsidP="006A5594">
      <w:pPr>
        <w:pStyle w:val="Heading6"/>
      </w:pPr>
      <w:bookmarkStart w:id="572" w:name="_Toc20494418"/>
      <w:bookmarkStart w:id="573" w:name="_Toc26975441"/>
      <w:bookmarkStart w:id="574" w:name="_Toc35856314"/>
      <w:bookmarkStart w:id="575" w:name="_Toc44001169"/>
      <w:bookmarkStart w:id="576" w:name="_Toc51580768"/>
      <w:bookmarkStart w:id="577" w:name="_Toc52356031"/>
      <w:bookmarkStart w:id="578" w:name="_Toc55227601"/>
      <w:bookmarkStart w:id="579" w:name="_Toc130218903"/>
      <w:r>
        <w:t>11.2</w:t>
      </w:r>
      <w:r w:rsidRPr="00215D3C">
        <w:t>.1.1.3.1</w:t>
      </w:r>
      <w:r w:rsidRPr="00215D3C">
        <w:tab/>
        <w:t>Definition</w:t>
      </w:r>
      <w:bookmarkEnd w:id="572"/>
      <w:bookmarkEnd w:id="573"/>
      <w:bookmarkEnd w:id="574"/>
      <w:bookmarkEnd w:id="575"/>
      <w:bookmarkEnd w:id="576"/>
      <w:bookmarkEnd w:id="577"/>
      <w:bookmarkEnd w:id="578"/>
      <w:bookmarkEnd w:id="579"/>
    </w:p>
    <w:p w14:paraId="6A3166B1" w14:textId="77777777" w:rsidR="006A5594" w:rsidRPr="00215D3C" w:rsidRDefault="000E3B70" w:rsidP="006A5594">
      <w:r>
        <w:rPr>
          <w:lang w:eastAsia="zh-CN" w:bidi="ar-KW"/>
        </w:rPr>
        <w:t>A MnS consumer</w:t>
      </w:r>
      <w:r w:rsidR="006A5594" w:rsidRPr="00215D3C">
        <w:t xml:space="preserve"> invokes this operation to request the </w:t>
      </w:r>
      <w:r>
        <w:t>MnS producer</w:t>
      </w:r>
      <w:r w:rsidR="006A5594" w:rsidRPr="00215D3C">
        <w:t xml:space="preserve"> to provide either the complete list of </w:t>
      </w:r>
      <w:proofErr w:type="spellStart"/>
      <w:r w:rsidR="006A5594" w:rsidRPr="00215D3C">
        <w:rPr>
          <w:rFonts w:ascii="Courier New" w:hAnsi="Courier New"/>
        </w:rPr>
        <w:t>AlarmInformation</w:t>
      </w:r>
      <w:proofErr w:type="spellEnd"/>
      <w:r w:rsidR="006A5594" w:rsidRPr="00215D3C">
        <w:t xml:space="preserve"> instances in the </w:t>
      </w:r>
      <w:r w:rsidR="006A5594" w:rsidRPr="00215D3C">
        <w:rPr>
          <w:rFonts w:ascii="Courier New" w:hAnsi="Courier New"/>
        </w:rPr>
        <w:t>AlarmList</w:t>
      </w:r>
      <w:r w:rsidR="006A5594" w:rsidRPr="00215D3C">
        <w:t xml:space="preserve"> or only a part of this list (partial alarm alignment).</w:t>
      </w:r>
    </w:p>
    <w:p w14:paraId="043D9183" w14:textId="77777777" w:rsidR="006A5594" w:rsidRPr="00215D3C" w:rsidRDefault="006A5594" w:rsidP="006A5594">
      <w:r w:rsidRPr="00215D3C">
        <w:t xml:space="preserve">The parameters </w:t>
      </w:r>
      <w:proofErr w:type="spellStart"/>
      <w:r w:rsidRPr="00215D3C">
        <w:rPr>
          <w:rFonts w:ascii="Courier New" w:hAnsi="Courier New"/>
        </w:rPr>
        <w:t>baseObjectClass</w:t>
      </w:r>
      <w:proofErr w:type="spellEnd"/>
      <w:r w:rsidRPr="00215D3C">
        <w:t xml:space="preserve"> and </w:t>
      </w:r>
      <w:proofErr w:type="spellStart"/>
      <w:r w:rsidRPr="00215D3C">
        <w:rPr>
          <w:rFonts w:ascii="Courier New" w:hAnsi="Courier New"/>
        </w:rPr>
        <w:t>baseObjectInstance</w:t>
      </w:r>
      <w:proofErr w:type="spellEnd"/>
      <w:r w:rsidRPr="00215D3C">
        <w:t xml:space="preserve"> are used to identify the part of the alarm list to be returned. If they are absent, then the complete alarm list shall be provided (full alarm alignment). If they identify a particular class instance, then only a) the </w:t>
      </w:r>
      <w:proofErr w:type="spellStart"/>
      <w:r w:rsidRPr="00215D3C">
        <w:rPr>
          <w:rFonts w:ascii="Courier New" w:hAnsi="Courier New"/>
        </w:rPr>
        <w:t>AlarmInformation</w:t>
      </w:r>
      <w:proofErr w:type="spellEnd"/>
      <w:r w:rsidRPr="00215D3C">
        <w:t xml:space="preserve"> instances related to this class instance and b) the </w:t>
      </w:r>
      <w:proofErr w:type="spellStart"/>
      <w:r w:rsidRPr="00215D3C">
        <w:rPr>
          <w:rFonts w:ascii="Courier New" w:hAnsi="Courier New" w:cs="Courier New"/>
        </w:rPr>
        <w:t>AlarmInformation</w:t>
      </w:r>
      <w:proofErr w:type="spellEnd"/>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4903EFB5" w14:textId="77777777" w:rsidR="006A5594" w:rsidRPr="00215D3C" w:rsidRDefault="006A5594" w:rsidP="006A5594">
      <w:r w:rsidRPr="00215D3C">
        <w:t xml:space="preserve">There are two modes of operation. One mode is 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instances </w:t>
      </w:r>
      <w:r w:rsidRPr="00215D3C">
        <w:t>in</w:t>
      </w:r>
      <w:r w:rsidRPr="00215D3C">
        <w:rPr>
          <w:rFonts w:ascii="Courier New" w:hAnsi="Courier New"/>
        </w:rPr>
        <w:t xml:space="preserve"> AlarmList </w:t>
      </w:r>
      <w:r w:rsidRPr="00215D3C">
        <w:t xml:space="preserve">is returned synchronously with the operation. The other mode is asynchronous.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370FD789" w14:textId="77777777" w:rsidR="006A5594" w:rsidRPr="00215D3C" w:rsidRDefault="006A5594" w:rsidP="006A5594">
      <w:pPr>
        <w:pStyle w:val="Heading6"/>
      </w:pPr>
      <w:bookmarkStart w:id="580" w:name="_Toc20494419"/>
      <w:bookmarkStart w:id="581" w:name="_Toc26975442"/>
      <w:bookmarkStart w:id="582" w:name="_Toc35856315"/>
      <w:bookmarkStart w:id="583" w:name="_Toc44001170"/>
      <w:bookmarkStart w:id="584" w:name="_Toc51580769"/>
      <w:bookmarkStart w:id="585" w:name="_Toc52356032"/>
      <w:bookmarkStart w:id="586" w:name="_Toc55227602"/>
      <w:bookmarkStart w:id="587" w:name="_Toc130218904"/>
      <w:r>
        <w:t>11.2</w:t>
      </w:r>
      <w:r w:rsidRPr="00215D3C">
        <w:t>.1.1.3.2</w:t>
      </w:r>
      <w:r w:rsidRPr="00215D3C">
        <w:tab/>
        <w:t xml:space="preserve">Input </w:t>
      </w:r>
      <w:r w:rsidR="000E3B70">
        <w:t>p</w:t>
      </w:r>
      <w:r w:rsidRPr="00215D3C">
        <w:t>arameters</w:t>
      </w:r>
      <w:bookmarkEnd w:id="580"/>
      <w:bookmarkEnd w:id="581"/>
      <w:bookmarkEnd w:id="582"/>
      <w:bookmarkEnd w:id="583"/>
      <w:bookmarkEnd w:id="584"/>
      <w:bookmarkEnd w:id="585"/>
      <w:bookmarkEnd w:id="586"/>
      <w:bookmarkEnd w:id="5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2"/>
        <w:gridCol w:w="853"/>
        <w:gridCol w:w="2700"/>
        <w:gridCol w:w="3944"/>
      </w:tblGrid>
      <w:tr w:rsidR="006A5594" w:rsidRPr="00215D3C" w14:paraId="51248FF4" w14:textId="77777777" w:rsidTr="00311DB3">
        <w:trPr>
          <w:tblHeader/>
          <w:jc w:val="center"/>
        </w:trPr>
        <w:tc>
          <w:tcPr>
            <w:tcW w:w="2146" w:type="dxa"/>
            <w:shd w:val="clear" w:color="auto" w:fill="BFBFBF"/>
          </w:tcPr>
          <w:p w14:paraId="75CC6202" w14:textId="77777777" w:rsidR="006A5594" w:rsidRPr="00215D3C" w:rsidRDefault="006A5594" w:rsidP="000516BC">
            <w:pPr>
              <w:pStyle w:val="TAH"/>
            </w:pPr>
            <w:r w:rsidRPr="00215D3C">
              <w:t>Parameter Name</w:t>
            </w:r>
          </w:p>
        </w:tc>
        <w:tc>
          <w:tcPr>
            <w:tcW w:w="859" w:type="dxa"/>
            <w:shd w:val="clear" w:color="auto" w:fill="BFBFBF"/>
          </w:tcPr>
          <w:p w14:paraId="3CD8CC41" w14:textId="77777777" w:rsidR="006A5594" w:rsidRPr="00215D3C" w:rsidRDefault="006A5594" w:rsidP="000516BC">
            <w:pPr>
              <w:pStyle w:val="TAH"/>
            </w:pPr>
            <w:r w:rsidRPr="00215D3C">
              <w:t>S</w:t>
            </w:r>
          </w:p>
        </w:tc>
        <w:tc>
          <w:tcPr>
            <w:tcW w:w="2719" w:type="dxa"/>
            <w:shd w:val="clear" w:color="auto" w:fill="BFBFBF"/>
          </w:tcPr>
          <w:p w14:paraId="6420B83F" w14:textId="77777777" w:rsidR="006A5594" w:rsidRPr="00215D3C" w:rsidRDefault="006A5594" w:rsidP="000516BC">
            <w:pPr>
              <w:pStyle w:val="TAH"/>
            </w:pPr>
            <w:r w:rsidRPr="00215D3C">
              <w:t>Information Type / Legal Values</w:t>
            </w:r>
          </w:p>
        </w:tc>
        <w:tc>
          <w:tcPr>
            <w:tcW w:w="3971" w:type="dxa"/>
            <w:shd w:val="clear" w:color="auto" w:fill="BFBFBF"/>
          </w:tcPr>
          <w:p w14:paraId="56493289" w14:textId="77777777" w:rsidR="006A5594" w:rsidRPr="00215D3C" w:rsidRDefault="006A5594" w:rsidP="000516BC">
            <w:pPr>
              <w:pStyle w:val="TAH"/>
            </w:pPr>
            <w:r w:rsidRPr="00215D3C">
              <w:t>Comment</w:t>
            </w:r>
          </w:p>
        </w:tc>
      </w:tr>
      <w:tr w:rsidR="006A5594" w:rsidRPr="00215D3C" w14:paraId="3D5D654C" w14:textId="77777777" w:rsidTr="00311DB3">
        <w:trPr>
          <w:jc w:val="center"/>
        </w:trPr>
        <w:tc>
          <w:tcPr>
            <w:tcW w:w="2146" w:type="dxa"/>
          </w:tcPr>
          <w:p w14:paraId="02B369D9" w14:textId="77777777" w:rsidR="006A5594" w:rsidRPr="001D11CC" w:rsidRDefault="006A5594" w:rsidP="000516BC">
            <w:pPr>
              <w:pStyle w:val="TAL"/>
              <w:rPr>
                <w:rFonts w:cs="Arial"/>
              </w:rPr>
            </w:pPr>
            <w:proofErr w:type="spellStart"/>
            <w:r w:rsidRPr="001D11CC">
              <w:rPr>
                <w:rFonts w:cs="Arial"/>
              </w:rPr>
              <w:t>alarmAckState</w:t>
            </w:r>
            <w:proofErr w:type="spellEnd"/>
          </w:p>
        </w:tc>
        <w:tc>
          <w:tcPr>
            <w:tcW w:w="859" w:type="dxa"/>
          </w:tcPr>
          <w:p w14:paraId="37F05404" w14:textId="77777777" w:rsidR="006A5594" w:rsidRPr="00215D3C" w:rsidRDefault="006A5594" w:rsidP="000516BC">
            <w:pPr>
              <w:pStyle w:val="TAL"/>
              <w:jc w:val="center"/>
              <w:rPr>
                <w:rFonts w:cs="Arial"/>
              </w:rPr>
            </w:pPr>
            <w:r w:rsidRPr="00215D3C">
              <w:rPr>
                <w:rFonts w:cs="Arial"/>
              </w:rPr>
              <w:t>O</w:t>
            </w:r>
          </w:p>
        </w:tc>
        <w:tc>
          <w:tcPr>
            <w:tcW w:w="2719" w:type="dxa"/>
          </w:tcPr>
          <w:p w14:paraId="19D4016A" w14:textId="77777777" w:rsidR="006A5594" w:rsidRPr="00215D3C" w:rsidRDefault="006A5594" w:rsidP="000516BC">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3971" w:type="dxa"/>
          </w:tcPr>
          <w:p w14:paraId="7546EF76" w14:textId="77777777" w:rsidR="006A5594" w:rsidRPr="00215D3C" w:rsidRDefault="006A5594" w:rsidP="000516BC">
            <w:pPr>
              <w:pStyle w:val="TAL"/>
              <w:rPr>
                <w:rFonts w:cs="Arial"/>
              </w:rPr>
            </w:pPr>
            <w:r w:rsidRPr="00215D3C">
              <w:rPr>
                <w:rFonts w:cs="Arial"/>
              </w:rPr>
              <w:t xml:space="preserve">It carries a constraint. The </w:t>
            </w:r>
            <w:proofErr w:type="spellStart"/>
            <w:r w:rsidRPr="00971FE6">
              <w:rPr>
                <w:rFonts w:cs="Arial"/>
                <w:lang w:eastAsia="zh-CN"/>
              </w:rPr>
              <w:t>FaultSupervision</w:t>
            </w:r>
            <w:proofErr w:type="spellEnd"/>
            <w:r w:rsidRPr="00971FE6">
              <w:rPr>
                <w:rFonts w:cs="Arial"/>
                <w:lang w:eastAsia="zh-CN"/>
              </w:rPr>
              <w:t xml:space="preserve"> MnS producer</w:t>
            </w:r>
            <w:r w:rsidRPr="00215D3C">
              <w:rPr>
                <w:rFonts w:cs="Arial"/>
              </w:rPr>
              <w:t xml:space="preserve"> shall apply it on </w:t>
            </w:r>
            <w:proofErr w:type="spellStart"/>
            <w:r w:rsidRPr="00215D3C">
              <w:rPr>
                <w:rFonts w:cs="Arial"/>
              </w:rPr>
              <w:t>AlarmInformation</w:t>
            </w:r>
            <w:proofErr w:type="spellEnd"/>
            <w:r w:rsidRPr="00215D3C">
              <w:rPr>
                <w:rFonts w:cs="Arial"/>
              </w:rPr>
              <w:t xml:space="preserve"> instances in AlarmList when constructing its output parameter </w:t>
            </w:r>
            <w:proofErr w:type="spellStart"/>
            <w:r w:rsidRPr="00215D3C">
              <w:rPr>
                <w:rFonts w:cs="Arial"/>
              </w:rPr>
              <w:t>AlarmInformationList</w:t>
            </w:r>
            <w:proofErr w:type="spellEnd"/>
            <w:r w:rsidRPr="00215D3C">
              <w:rPr>
                <w:rFonts w:cs="Arial"/>
              </w:rPr>
              <w:t>.</w:t>
            </w:r>
          </w:p>
        </w:tc>
      </w:tr>
      <w:tr w:rsidR="006A5594" w:rsidRPr="00215D3C" w14:paraId="38436399" w14:textId="77777777" w:rsidTr="00311DB3">
        <w:trPr>
          <w:jc w:val="center"/>
        </w:trPr>
        <w:tc>
          <w:tcPr>
            <w:tcW w:w="2146" w:type="dxa"/>
          </w:tcPr>
          <w:p w14:paraId="4303EFF2" w14:textId="77777777" w:rsidR="006A5594" w:rsidRPr="001D11CC" w:rsidRDefault="006A5594" w:rsidP="000516BC">
            <w:pPr>
              <w:pStyle w:val="TAL"/>
              <w:rPr>
                <w:rFonts w:cs="Arial"/>
              </w:rPr>
            </w:pPr>
            <w:proofErr w:type="spellStart"/>
            <w:r w:rsidRPr="001D11CC">
              <w:rPr>
                <w:rFonts w:cs="Arial"/>
              </w:rPr>
              <w:t>baseObjectClass</w:t>
            </w:r>
            <w:proofErr w:type="spellEnd"/>
          </w:p>
        </w:tc>
        <w:tc>
          <w:tcPr>
            <w:tcW w:w="859" w:type="dxa"/>
          </w:tcPr>
          <w:p w14:paraId="091900DE" w14:textId="77777777" w:rsidR="006A5594" w:rsidRPr="00215D3C" w:rsidRDefault="006A5594" w:rsidP="000516BC">
            <w:pPr>
              <w:pStyle w:val="TAL"/>
              <w:jc w:val="center"/>
              <w:rPr>
                <w:rFonts w:cs="Arial"/>
              </w:rPr>
            </w:pPr>
            <w:r w:rsidRPr="00215D3C">
              <w:t>O, see note 1</w:t>
            </w:r>
          </w:p>
        </w:tc>
        <w:tc>
          <w:tcPr>
            <w:tcW w:w="2719" w:type="dxa"/>
          </w:tcPr>
          <w:p w14:paraId="1F42F1FB" w14:textId="77777777" w:rsidR="006A5594" w:rsidRPr="00215D3C" w:rsidRDefault="006A5594" w:rsidP="000516BC">
            <w:pPr>
              <w:pStyle w:val="TAL"/>
              <w:rPr>
                <w:rFonts w:cs="Arial"/>
              </w:rPr>
            </w:pPr>
            <w:r w:rsidRPr="00215D3C">
              <w:t>This parameter is either absent or carries the object class of a certain class.</w:t>
            </w:r>
          </w:p>
        </w:tc>
        <w:tc>
          <w:tcPr>
            <w:tcW w:w="3971" w:type="dxa"/>
          </w:tcPr>
          <w:p w14:paraId="6649FFE6" w14:textId="1E8C1EC8" w:rsidR="006A5594" w:rsidRPr="00215D3C" w:rsidRDefault="006A5594" w:rsidP="000516BC">
            <w:pPr>
              <w:pStyle w:val="TAL"/>
            </w:pPr>
            <w:r w:rsidRPr="00215D3C">
              <w:t>See how this attribute is used to support full alarm alignment and partial alarm alignment in</w:t>
            </w:r>
            <w:r>
              <w:t xml:space="preserve"> 11.</w:t>
            </w:r>
            <w:r w:rsidRPr="00215D3C">
              <w:t>2.</w:t>
            </w:r>
            <w:r w:rsidR="00D91E1D" w:rsidRPr="00D91E1D">
              <w:t>1.1</w:t>
            </w:r>
            <w:r w:rsidRPr="00215D3C">
              <w:t>.3.1.</w:t>
            </w:r>
          </w:p>
          <w:p w14:paraId="3FEB12F7" w14:textId="77777777" w:rsidR="006A5594" w:rsidRPr="00215D3C" w:rsidRDefault="006A5594" w:rsidP="000516BC">
            <w:pPr>
              <w:pStyle w:val="TAL"/>
              <w:rPr>
                <w:rFonts w:cs="Arial"/>
              </w:rPr>
            </w:pPr>
            <w:r w:rsidRPr="00215D3C">
              <w:t>See note 2.</w:t>
            </w:r>
          </w:p>
        </w:tc>
      </w:tr>
      <w:tr w:rsidR="006A5594" w:rsidRPr="00215D3C" w14:paraId="1A1CFD52" w14:textId="77777777" w:rsidTr="00311DB3">
        <w:trPr>
          <w:jc w:val="center"/>
        </w:trPr>
        <w:tc>
          <w:tcPr>
            <w:tcW w:w="2146" w:type="dxa"/>
          </w:tcPr>
          <w:p w14:paraId="0C50C492" w14:textId="77777777" w:rsidR="006A5594" w:rsidRPr="001D11CC" w:rsidRDefault="006A5594" w:rsidP="000516BC">
            <w:pPr>
              <w:pStyle w:val="TAL"/>
              <w:rPr>
                <w:rFonts w:cs="Arial"/>
              </w:rPr>
            </w:pPr>
            <w:proofErr w:type="spellStart"/>
            <w:r w:rsidRPr="001D11CC">
              <w:rPr>
                <w:rFonts w:cs="Arial"/>
              </w:rPr>
              <w:t>baseObjectInstance</w:t>
            </w:r>
            <w:proofErr w:type="spellEnd"/>
          </w:p>
        </w:tc>
        <w:tc>
          <w:tcPr>
            <w:tcW w:w="859" w:type="dxa"/>
          </w:tcPr>
          <w:p w14:paraId="1191BC4E" w14:textId="77777777" w:rsidR="006A5594" w:rsidRPr="00215D3C" w:rsidRDefault="006A5594" w:rsidP="000516BC">
            <w:pPr>
              <w:pStyle w:val="TAL"/>
              <w:jc w:val="center"/>
              <w:rPr>
                <w:rFonts w:cs="Arial"/>
              </w:rPr>
            </w:pPr>
            <w:r w:rsidRPr="00215D3C">
              <w:rPr>
                <w:rFonts w:cs="Arial"/>
              </w:rPr>
              <w:t>O, see note 1</w:t>
            </w:r>
          </w:p>
        </w:tc>
        <w:tc>
          <w:tcPr>
            <w:tcW w:w="2719" w:type="dxa"/>
          </w:tcPr>
          <w:p w14:paraId="1EF1B6B5" w14:textId="77777777" w:rsidR="006A5594" w:rsidRPr="00215D3C" w:rsidRDefault="006A5594" w:rsidP="000516BC">
            <w:pPr>
              <w:pStyle w:val="TAL"/>
              <w:rPr>
                <w:rFonts w:cs="Arial"/>
              </w:rPr>
            </w:pPr>
            <w:r w:rsidRPr="00215D3C">
              <w:rPr>
                <w:rFonts w:cs="Arial"/>
              </w:rPr>
              <w:t>This parameter is either absent or carries the DN of a certain class instance.</w:t>
            </w:r>
          </w:p>
        </w:tc>
        <w:tc>
          <w:tcPr>
            <w:tcW w:w="3971" w:type="dxa"/>
          </w:tcPr>
          <w:p w14:paraId="39FB0456" w14:textId="1F18D5F7" w:rsidR="006A5594" w:rsidRPr="00215D3C" w:rsidRDefault="006A5594" w:rsidP="000516BC">
            <w:pPr>
              <w:pStyle w:val="TAL"/>
            </w:pPr>
            <w:r w:rsidRPr="00215D3C">
              <w:t>See how this attribute is used to support full alarm alignment and partial alarm alignment in</w:t>
            </w:r>
            <w:r>
              <w:t xml:space="preserve"> 11</w:t>
            </w:r>
            <w:r w:rsidRPr="00215D3C">
              <w:t>.2.</w:t>
            </w:r>
            <w:r w:rsidR="00D91E1D" w:rsidRPr="00D91E1D">
              <w:t>1.1</w:t>
            </w:r>
            <w:r w:rsidRPr="00215D3C">
              <w:t>.3.1.</w:t>
            </w:r>
          </w:p>
          <w:p w14:paraId="6DE23520" w14:textId="77777777" w:rsidR="006A5594" w:rsidRPr="00215D3C" w:rsidRDefault="006A5594" w:rsidP="000516BC">
            <w:pPr>
              <w:pStyle w:val="TAL"/>
              <w:rPr>
                <w:rFonts w:cs="Arial"/>
              </w:rPr>
            </w:pPr>
            <w:r w:rsidRPr="00215D3C">
              <w:t>See note 2.</w:t>
            </w:r>
          </w:p>
        </w:tc>
      </w:tr>
      <w:tr w:rsidR="006A5594" w:rsidRPr="00215D3C" w14:paraId="219AD3B7" w14:textId="77777777" w:rsidTr="00311DB3">
        <w:trPr>
          <w:jc w:val="center"/>
        </w:trPr>
        <w:tc>
          <w:tcPr>
            <w:tcW w:w="2146" w:type="dxa"/>
          </w:tcPr>
          <w:p w14:paraId="652EED75" w14:textId="77777777" w:rsidR="006A5594" w:rsidRPr="001D11CC" w:rsidRDefault="006A5594" w:rsidP="000516BC">
            <w:pPr>
              <w:pStyle w:val="TAL"/>
              <w:rPr>
                <w:rFonts w:cs="Arial"/>
              </w:rPr>
            </w:pPr>
            <w:r w:rsidRPr="001D11CC">
              <w:rPr>
                <w:rFonts w:cs="Arial"/>
              </w:rPr>
              <w:t>filter</w:t>
            </w:r>
          </w:p>
        </w:tc>
        <w:tc>
          <w:tcPr>
            <w:tcW w:w="859" w:type="dxa"/>
          </w:tcPr>
          <w:p w14:paraId="545883F5" w14:textId="77777777" w:rsidR="006A5594" w:rsidRPr="00215D3C" w:rsidRDefault="006A5594" w:rsidP="000516BC">
            <w:pPr>
              <w:pStyle w:val="TAC"/>
            </w:pPr>
            <w:r w:rsidRPr="00215D3C">
              <w:t>O</w:t>
            </w:r>
          </w:p>
        </w:tc>
        <w:tc>
          <w:tcPr>
            <w:tcW w:w="2719" w:type="dxa"/>
          </w:tcPr>
          <w:p w14:paraId="62CB41C4" w14:textId="77777777" w:rsidR="006A5594" w:rsidRPr="00215D3C" w:rsidRDefault="006A5594" w:rsidP="000516BC">
            <w:pPr>
              <w:pStyle w:val="TAL"/>
            </w:pPr>
            <w:r w:rsidRPr="00215D3C">
              <w:t>N/A</w:t>
            </w:r>
          </w:p>
        </w:tc>
        <w:tc>
          <w:tcPr>
            <w:tcW w:w="3971" w:type="dxa"/>
          </w:tcPr>
          <w:p w14:paraId="2AA6EE65" w14:textId="77777777" w:rsidR="006A5594" w:rsidRPr="00215D3C" w:rsidRDefault="006A5594" w:rsidP="000516BC">
            <w:pPr>
              <w:pStyle w:val="TAL"/>
              <w:rPr>
                <w:rFonts w:cs="Arial"/>
              </w:rPr>
            </w:pPr>
            <w:r w:rsidRPr="00215D3C">
              <w:rPr>
                <w:rFonts w:cs="Arial"/>
              </w:rPr>
              <w:t xml:space="preserve">It carries a filter constraint. </w:t>
            </w:r>
          </w:p>
          <w:p w14:paraId="61146BA3" w14:textId="2B0324B2"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ascii="Courier New" w:hAnsi="Courier New"/>
                <w:sz w:val="20"/>
              </w:rPr>
              <w:t xml:space="preserve"> </w:t>
            </w:r>
            <w:r w:rsidRPr="00215D3C">
              <w:rPr>
                <w:rFonts w:cs="Arial"/>
              </w:rPr>
              <w:t xml:space="preserve">is present, the </w:t>
            </w:r>
            <w:r w:rsidR="00B96F8E" w:rsidRPr="00B96F8E">
              <w:rPr>
                <w:rFonts w:cs="Arial"/>
              </w:rPr>
              <w:t>MnS producer</w:t>
            </w:r>
            <w:r w:rsidRPr="00215D3C">
              <w:rPr>
                <w:rFonts w:cs="Arial"/>
              </w:rPr>
              <w:t xml:space="preserve"> shall apply it on </w:t>
            </w:r>
            <w:proofErr w:type="spellStart"/>
            <w:r w:rsidRPr="00215D3C">
              <w:rPr>
                <w:rFonts w:ascii="Courier New" w:hAnsi="Courier New" w:cs="Courier New"/>
              </w:rPr>
              <w:t>AlarmInformation</w:t>
            </w:r>
            <w:proofErr w:type="spellEnd"/>
            <w:r w:rsidRPr="00215D3C">
              <w:rPr>
                <w:rFonts w:cs="Arial"/>
              </w:rPr>
              <w:t xml:space="preserve"> instances in </w:t>
            </w:r>
            <w:r w:rsidRPr="00215D3C">
              <w:rPr>
                <w:rFonts w:ascii="Courier New" w:hAnsi="Courier New" w:cs="Courier New"/>
              </w:rPr>
              <w:t>AlarmList</w:t>
            </w:r>
            <w:r w:rsidRPr="00215D3C">
              <w:rPr>
                <w:rFonts w:cs="Arial"/>
              </w:rPr>
              <w:t xml:space="preserve"> when constructing its output parameter </w:t>
            </w:r>
            <w:proofErr w:type="spellStart"/>
            <w:r w:rsidRPr="00215D3C">
              <w:rPr>
                <w:rFonts w:ascii="Courier New" w:hAnsi="Courier New" w:cs="Courier New"/>
              </w:rPr>
              <w:t>AlarmInformationList</w:t>
            </w:r>
            <w:proofErr w:type="spellEnd"/>
            <w:r w:rsidRPr="00215D3C">
              <w:rPr>
                <w:rFonts w:cs="Arial"/>
              </w:rPr>
              <w:t>.</w:t>
            </w:r>
          </w:p>
          <w:p w14:paraId="677228F9" w14:textId="77777777"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cs="Arial"/>
              </w:rPr>
              <w:t xml:space="preserve"> is not present, </w:t>
            </w:r>
            <w:proofErr w:type="gramStart"/>
            <w:r w:rsidRPr="00215D3C">
              <w:rPr>
                <w:rFonts w:cs="Arial"/>
              </w:rPr>
              <w:t>all of</w:t>
            </w:r>
            <w:proofErr w:type="gramEnd"/>
            <w:r w:rsidRPr="00215D3C">
              <w:rPr>
                <w:rFonts w:cs="Arial"/>
              </w:rPr>
              <w:t xml:space="preserve"> the </w:t>
            </w:r>
            <w:proofErr w:type="spellStart"/>
            <w:r w:rsidRPr="00215D3C">
              <w:rPr>
                <w:rFonts w:ascii="Courier New" w:hAnsi="Courier New" w:cs="Courier New"/>
              </w:rPr>
              <w:t>AlarmInformation</w:t>
            </w:r>
            <w:proofErr w:type="spellEnd"/>
            <w:r w:rsidRPr="00215D3C">
              <w:rPr>
                <w:rFonts w:cs="Arial"/>
              </w:rPr>
              <w:t xml:space="preserve"> instances included by the scope are selected.</w:t>
            </w:r>
          </w:p>
        </w:tc>
      </w:tr>
      <w:tr w:rsidR="006A5594" w:rsidRPr="00215D3C" w14:paraId="1D15D185" w14:textId="77777777" w:rsidTr="00311DB3">
        <w:trPr>
          <w:jc w:val="center"/>
        </w:trPr>
        <w:tc>
          <w:tcPr>
            <w:tcW w:w="9695" w:type="dxa"/>
            <w:gridSpan w:val="4"/>
          </w:tcPr>
          <w:p w14:paraId="4BB8E59A" w14:textId="77777777" w:rsidR="006A5594" w:rsidRPr="00215D3C" w:rsidRDefault="006A5594" w:rsidP="000516BC">
            <w:pPr>
              <w:pStyle w:val="TAN"/>
            </w:pPr>
            <w:r w:rsidRPr="00215D3C">
              <w:t>NOTE 1:</w:t>
            </w:r>
            <w:r w:rsidRPr="00215D3C">
              <w:tab/>
              <w:t xml:space="preserve">If the notification </w:t>
            </w:r>
            <w:proofErr w:type="spellStart"/>
            <w:r w:rsidRPr="00215D3C">
              <w:rPr>
                <w:rFonts w:ascii="Courier New" w:hAnsi="Courier New"/>
                <w:sz w:val="20"/>
              </w:rPr>
              <w:t>notifyAlarmListRebuilt</w:t>
            </w:r>
            <w:proofErr w:type="spellEnd"/>
            <w:r w:rsidRPr="00215D3C">
              <w:t xml:space="preserve"> supports indicating that only a part of the alarm list has been rebuilt then the operation </w:t>
            </w:r>
            <w:proofErr w:type="spellStart"/>
            <w:r w:rsidRPr="00215D3C">
              <w:rPr>
                <w:rFonts w:ascii="Courier New" w:hAnsi="Courier New"/>
                <w:sz w:val="20"/>
              </w:rPr>
              <w:t>getAlarmList</w:t>
            </w:r>
            <w:proofErr w:type="spellEnd"/>
            <w:r w:rsidRPr="00215D3C">
              <w:t xml:space="preserve"> shall support partial alarm alignment.</w:t>
            </w:r>
          </w:p>
          <w:p w14:paraId="0F4D21C9" w14:textId="77777777" w:rsidR="006A5594" w:rsidRPr="00215D3C" w:rsidRDefault="006A5594" w:rsidP="000516BC">
            <w:pPr>
              <w:pStyle w:val="TAN"/>
            </w:pPr>
            <w:r w:rsidRPr="00215D3C">
              <w:t>NOTE 2:</w:t>
            </w:r>
            <w:r w:rsidRPr="00215D3C">
              <w:tab/>
              <w:t xml:space="preserve">The legal values of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are restricted to those carried by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in the recent </w:t>
            </w:r>
            <w:proofErr w:type="spellStart"/>
            <w:r w:rsidRPr="00215D3C">
              <w:rPr>
                <w:rFonts w:ascii="Courier New" w:hAnsi="Courier New"/>
                <w:sz w:val="20"/>
              </w:rPr>
              <w:t>notifyAlarmListRebuilt</w:t>
            </w:r>
            <w:proofErr w:type="spellEnd"/>
            <w:r w:rsidRPr="00215D3C">
              <w:t xml:space="preserve"> notifications. The timeline for "recent" is </w:t>
            </w:r>
            <w:proofErr w:type="gramStart"/>
            <w:r w:rsidRPr="00215D3C">
              <w:t>vendor-specific</w:t>
            </w:r>
            <w:proofErr w:type="gramEnd"/>
            <w:r w:rsidRPr="00215D3C">
              <w:t>.</w:t>
            </w:r>
          </w:p>
        </w:tc>
      </w:tr>
    </w:tbl>
    <w:p w14:paraId="6913A951" w14:textId="77777777" w:rsidR="006A5594" w:rsidRPr="00215D3C" w:rsidRDefault="006A5594" w:rsidP="006A5594"/>
    <w:p w14:paraId="325365A3" w14:textId="77777777" w:rsidR="006A5594" w:rsidRPr="00215D3C" w:rsidRDefault="006A5594" w:rsidP="006A5594"/>
    <w:p w14:paraId="446EF68E" w14:textId="77777777" w:rsidR="006A5594" w:rsidRDefault="006A5594" w:rsidP="006A5594">
      <w:pPr>
        <w:pStyle w:val="Heading6"/>
      </w:pPr>
      <w:bookmarkStart w:id="588" w:name="_Toc20494420"/>
      <w:bookmarkStart w:id="589" w:name="_Toc26975443"/>
      <w:bookmarkStart w:id="590" w:name="_Toc35856316"/>
      <w:bookmarkStart w:id="591" w:name="_Toc44001171"/>
      <w:bookmarkStart w:id="592" w:name="_Toc51580770"/>
      <w:bookmarkStart w:id="593" w:name="_Toc52356033"/>
      <w:bookmarkStart w:id="594" w:name="_Toc55227603"/>
      <w:bookmarkStart w:id="595" w:name="_Toc130218905"/>
      <w:r>
        <w:lastRenderedPageBreak/>
        <w:t>11.2</w:t>
      </w:r>
      <w:r w:rsidRPr="00215D3C">
        <w:t>.1.1.3.3</w:t>
      </w:r>
      <w:r w:rsidRPr="00215D3C">
        <w:tab/>
        <w:t xml:space="preserve">Output </w:t>
      </w:r>
      <w:r w:rsidR="000E3B70">
        <w:t>p</w:t>
      </w:r>
      <w:r w:rsidRPr="00215D3C">
        <w:t>arameters</w:t>
      </w:r>
      <w:bookmarkEnd w:id="588"/>
      <w:bookmarkEnd w:id="589"/>
      <w:bookmarkEnd w:id="590"/>
      <w:bookmarkEnd w:id="591"/>
      <w:bookmarkEnd w:id="592"/>
      <w:bookmarkEnd w:id="593"/>
      <w:bookmarkEnd w:id="594"/>
      <w:bookmarkEnd w:id="595"/>
    </w:p>
    <w:p w14:paraId="6FF58557" w14:textId="77777777" w:rsidR="006A5594" w:rsidRPr="00A76A0D" w:rsidRDefault="006A5594" w:rsidP="00075335">
      <w:pPr>
        <w:pStyle w:val="TH"/>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w:t>
      </w:r>
      <w:r w:rsidRPr="00215D3C">
        <w:rPr>
          <w:lang w:eastAsia="zh-CN"/>
        </w:rPr>
        <w:t xml:space="preserve">1: </w:t>
      </w:r>
      <w:r>
        <w:rPr>
          <w:lang w:eastAsia="zh-CN"/>
        </w:rPr>
        <w:t>Output</w:t>
      </w:r>
      <w:r w:rsidRPr="00215D3C">
        <w:rPr>
          <w:lang w:eastAsia="zh-CN"/>
        </w:rPr>
        <w:t xml:space="preserve"> </w:t>
      </w:r>
      <w:r w:rsidR="000E3B70">
        <w:rPr>
          <w:lang w:eastAsia="zh-CN"/>
        </w:rPr>
        <w:t>p</w:t>
      </w:r>
      <w:r w:rsidRPr="00215D3C">
        <w:rPr>
          <w:lang w:eastAsia="zh-CN"/>
        </w:rPr>
        <w:t xml:space="preserve">arameters for </w:t>
      </w:r>
      <w:r>
        <w:rPr>
          <w:lang w:eastAsia="zh-CN"/>
        </w:rPr>
        <w:t xml:space="preserve">the operation </w:t>
      </w:r>
      <w:proofErr w:type="spellStart"/>
      <w:r>
        <w:rPr>
          <w:lang w:eastAsia="zh-CN"/>
        </w:rPr>
        <w:t>getAlarmList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28"/>
        <w:gridCol w:w="396"/>
        <w:gridCol w:w="3032"/>
        <w:gridCol w:w="3773"/>
      </w:tblGrid>
      <w:tr w:rsidR="006A5594" w:rsidRPr="00215D3C" w14:paraId="24010D55" w14:textId="77777777" w:rsidTr="00311DB3">
        <w:trPr>
          <w:tblHeader/>
          <w:jc w:val="center"/>
        </w:trPr>
        <w:tc>
          <w:tcPr>
            <w:tcW w:w="2438" w:type="dxa"/>
            <w:shd w:val="clear" w:color="auto" w:fill="BFBFBF"/>
          </w:tcPr>
          <w:p w14:paraId="3909600E" w14:textId="77777777" w:rsidR="006A5594" w:rsidRPr="00215D3C" w:rsidRDefault="006A5594" w:rsidP="000516BC">
            <w:pPr>
              <w:pStyle w:val="TAH"/>
            </w:pPr>
            <w:r w:rsidRPr="00215D3C">
              <w:t>Parameter Name</w:t>
            </w:r>
          </w:p>
        </w:tc>
        <w:tc>
          <w:tcPr>
            <w:tcW w:w="397" w:type="dxa"/>
            <w:shd w:val="clear" w:color="auto" w:fill="BFBFBF"/>
          </w:tcPr>
          <w:p w14:paraId="37B6BFE5" w14:textId="77777777" w:rsidR="006A5594" w:rsidRPr="00215D3C" w:rsidRDefault="006A5594" w:rsidP="000516BC">
            <w:pPr>
              <w:pStyle w:val="TAH"/>
            </w:pPr>
            <w:r w:rsidRPr="00215D3C">
              <w:t>S</w:t>
            </w:r>
          </w:p>
        </w:tc>
        <w:tc>
          <w:tcPr>
            <w:tcW w:w="3044" w:type="dxa"/>
            <w:shd w:val="clear" w:color="auto" w:fill="BFBFBF"/>
          </w:tcPr>
          <w:p w14:paraId="78EC809D" w14:textId="77777777" w:rsidR="006A5594" w:rsidRPr="00215D3C" w:rsidRDefault="006A5594" w:rsidP="000516BC">
            <w:pPr>
              <w:pStyle w:val="TAH"/>
            </w:pPr>
            <w:r w:rsidRPr="00215D3C">
              <w:t xml:space="preserve">Matching Information / </w:t>
            </w:r>
          </w:p>
          <w:p w14:paraId="240F11BB" w14:textId="77777777" w:rsidR="006A5594" w:rsidRPr="00215D3C" w:rsidRDefault="006A5594" w:rsidP="000516BC">
            <w:pPr>
              <w:pStyle w:val="TAH"/>
            </w:pPr>
            <w:r w:rsidRPr="00215D3C">
              <w:t>Information Type / Legal Values</w:t>
            </w:r>
          </w:p>
        </w:tc>
        <w:tc>
          <w:tcPr>
            <w:tcW w:w="3788" w:type="dxa"/>
            <w:shd w:val="clear" w:color="auto" w:fill="BFBFBF"/>
          </w:tcPr>
          <w:p w14:paraId="7127EECC" w14:textId="77777777" w:rsidR="006A5594" w:rsidRPr="00215D3C" w:rsidRDefault="006A5594" w:rsidP="000516BC">
            <w:pPr>
              <w:pStyle w:val="TAH"/>
            </w:pPr>
            <w:r w:rsidRPr="00215D3C">
              <w:t>Comment</w:t>
            </w:r>
          </w:p>
        </w:tc>
      </w:tr>
      <w:tr w:rsidR="006A5594" w:rsidRPr="00215D3C" w14:paraId="2A7373F3" w14:textId="77777777" w:rsidTr="00311DB3">
        <w:trPr>
          <w:jc w:val="center"/>
        </w:trPr>
        <w:tc>
          <w:tcPr>
            <w:tcW w:w="2438" w:type="dxa"/>
          </w:tcPr>
          <w:p w14:paraId="57694E38" w14:textId="77777777" w:rsidR="006A5594" w:rsidRPr="001D11CC" w:rsidRDefault="006A5594" w:rsidP="000516BC">
            <w:pPr>
              <w:pStyle w:val="TAL"/>
              <w:rPr>
                <w:rFonts w:cs="Arial"/>
              </w:rPr>
            </w:pPr>
            <w:proofErr w:type="spellStart"/>
            <w:r w:rsidRPr="001D11CC">
              <w:rPr>
                <w:rFonts w:cs="Arial"/>
              </w:rPr>
              <w:t>alarmInformationList</w:t>
            </w:r>
            <w:proofErr w:type="spellEnd"/>
          </w:p>
        </w:tc>
        <w:tc>
          <w:tcPr>
            <w:tcW w:w="397" w:type="dxa"/>
          </w:tcPr>
          <w:p w14:paraId="2C26B688" w14:textId="6DF27E73" w:rsidR="006A5594" w:rsidRPr="00215D3C" w:rsidRDefault="006A5594" w:rsidP="00543433">
            <w:pPr>
              <w:pStyle w:val="TAL"/>
              <w:jc w:val="center"/>
              <w:rPr>
                <w:rFonts w:cs="Arial"/>
              </w:rPr>
            </w:pPr>
            <w:r w:rsidRPr="00215D3C">
              <w:rPr>
                <w:rFonts w:cs="Arial"/>
              </w:rPr>
              <w:t>M</w:t>
            </w:r>
          </w:p>
        </w:tc>
        <w:tc>
          <w:tcPr>
            <w:tcW w:w="3044" w:type="dxa"/>
          </w:tcPr>
          <w:p w14:paraId="64354636" w14:textId="77777777" w:rsidR="006A5594" w:rsidRPr="00215D3C" w:rsidRDefault="006A5594" w:rsidP="000516BC">
            <w:pPr>
              <w:pStyle w:val="TAL"/>
              <w:rPr>
                <w:rFonts w:cs="Arial"/>
              </w:rPr>
            </w:pPr>
            <w:r w:rsidRPr="00215D3C">
              <w:rPr>
                <w:rFonts w:cs="Arial"/>
              </w:rPr>
              <w:t xml:space="preserve">List of </w:t>
            </w:r>
            <w:proofErr w:type="spellStart"/>
            <w:r w:rsidRPr="00215D3C">
              <w:rPr>
                <w:rFonts w:cs="Arial"/>
              </w:rPr>
              <w:t>AlarmInformation</w:t>
            </w:r>
            <w:proofErr w:type="spellEnd"/>
            <w:r w:rsidRPr="00215D3C">
              <w:rPr>
                <w:rFonts w:cs="Arial"/>
              </w:rPr>
              <w:t>.</w:t>
            </w:r>
          </w:p>
        </w:tc>
        <w:tc>
          <w:tcPr>
            <w:tcW w:w="3788" w:type="dxa"/>
          </w:tcPr>
          <w:p w14:paraId="6AD37868" w14:textId="77777777" w:rsidR="006A5594" w:rsidRPr="00215D3C" w:rsidRDefault="006A5594" w:rsidP="000516BC">
            <w:pPr>
              <w:pStyle w:val="TAL"/>
              <w:rPr>
                <w:rFonts w:cs="Arial"/>
              </w:rPr>
            </w:pPr>
            <w:r w:rsidRPr="00215D3C">
              <w:rPr>
                <w:rFonts w:cs="Arial"/>
              </w:rPr>
              <w:t xml:space="preserve">It carries the requested </w:t>
            </w:r>
            <w:proofErr w:type="spellStart"/>
            <w:r w:rsidRPr="00215D3C">
              <w:rPr>
                <w:rFonts w:ascii="Courier New" w:hAnsi="Courier New" w:cs="Courier New"/>
              </w:rPr>
              <w:t>AlarmInformation</w:t>
            </w:r>
            <w:proofErr w:type="spellEnd"/>
            <w:r w:rsidRPr="00215D3C">
              <w:rPr>
                <w:rFonts w:cs="Arial"/>
              </w:rPr>
              <w:t xml:space="preserve"> instances.</w:t>
            </w:r>
          </w:p>
          <w:p w14:paraId="4DBF121C" w14:textId="77777777" w:rsidR="006A5594" w:rsidRPr="00215D3C" w:rsidRDefault="006A5594" w:rsidP="000516BC">
            <w:pPr>
              <w:pStyle w:val="TAL"/>
              <w:rPr>
                <w:rFonts w:cs="Arial"/>
              </w:rPr>
            </w:pPr>
          </w:p>
          <w:p w14:paraId="36269E67" w14:textId="77777777" w:rsidR="006A5594" w:rsidRPr="00215D3C" w:rsidRDefault="006A5594" w:rsidP="000516BC">
            <w:pPr>
              <w:pStyle w:val="TAL"/>
              <w:rPr>
                <w:rFonts w:cs="Arial"/>
              </w:rPr>
            </w:pPr>
            <w:r w:rsidRPr="00215D3C">
              <w:rPr>
                <w:rFonts w:cs="Arial"/>
              </w:rPr>
              <w:t>Case when synchronous mode of operation is used:</w:t>
            </w:r>
          </w:p>
          <w:p w14:paraId="0297B448" w14:textId="32A39CFA" w:rsidR="006A5594" w:rsidRPr="00215D3C" w:rsidRDefault="006A5594" w:rsidP="000516BC">
            <w:pPr>
              <w:pStyle w:val="TAL"/>
              <w:rPr>
                <w:rFonts w:cs="Arial"/>
              </w:rPr>
            </w:pPr>
            <w:r w:rsidRPr="00215D3C">
              <w:rPr>
                <w:rFonts w:cs="Arial"/>
              </w:rPr>
              <w:t xml:space="preserve">(a) The </w:t>
            </w:r>
            <w:r w:rsidR="00B96F8E" w:rsidRPr="00B96F8E">
              <w:rPr>
                <w:rFonts w:cs="Arial"/>
              </w:rPr>
              <w:t>MnS producer</w:t>
            </w:r>
            <w:r w:rsidRPr="00215D3C">
              <w:rPr>
                <w:rFonts w:cs="Arial"/>
              </w:rPr>
              <w:t xml:space="preserve"> shall apply the constraints expressed in </w:t>
            </w:r>
            <w:proofErr w:type="spellStart"/>
            <w:r w:rsidRPr="00215D3C">
              <w:rPr>
                <w:rFonts w:cs="Arial"/>
              </w:rPr>
              <w:t>alarmAckState</w:t>
            </w:r>
            <w:proofErr w:type="spellEnd"/>
            <w:r w:rsidRPr="00215D3C">
              <w:rPr>
                <w:rFonts w:cs="Arial"/>
              </w:rPr>
              <w:t xml:space="preserve"> and filter to </w:t>
            </w:r>
            <w:proofErr w:type="spellStart"/>
            <w:r w:rsidRPr="00215D3C">
              <w:rPr>
                <w:rFonts w:cs="Arial"/>
              </w:rPr>
              <w:t>AlarmInformation</w:t>
            </w:r>
            <w:proofErr w:type="spellEnd"/>
            <w:r w:rsidRPr="00215D3C">
              <w:rPr>
                <w:rFonts w:cs="Arial"/>
              </w:rPr>
              <w:t xml:space="preserve"> instances when constructing this output parameter.</w:t>
            </w:r>
          </w:p>
          <w:p w14:paraId="10EBDFFD" w14:textId="77777777" w:rsidR="006A5594" w:rsidRPr="00215D3C" w:rsidRDefault="006A5594" w:rsidP="000516BC">
            <w:pPr>
              <w:pStyle w:val="TAL"/>
              <w:rPr>
                <w:rFonts w:cs="Arial"/>
              </w:rPr>
            </w:pPr>
          </w:p>
          <w:p w14:paraId="43FC985F" w14:textId="77777777" w:rsidR="006A5594" w:rsidRPr="00215D3C" w:rsidRDefault="006A5594" w:rsidP="000516BC">
            <w:pPr>
              <w:pStyle w:val="TAL"/>
              <w:rPr>
                <w:rFonts w:cs="Arial"/>
              </w:rPr>
            </w:pPr>
            <w:r w:rsidRPr="00215D3C">
              <w:rPr>
                <w:rFonts w:cs="Arial"/>
              </w:rPr>
              <w:t>Case when asynchronous mode of operation is used (</w:t>
            </w:r>
            <w:proofErr w:type="gramStart"/>
            <w:r w:rsidRPr="00215D3C">
              <w:rPr>
                <w:rFonts w:cs="Arial"/>
              </w:rPr>
              <w:t>i.e.</w:t>
            </w:r>
            <w:proofErr w:type="gramEnd"/>
            <w:r w:rsidRPr="00215D3C">
              <w:rPr>
                <w:rFonts w:cs="Arial"/>
              </w:rPr>
              <w:t xml:space="preserve"> this output parameter is conveyed via notifications):</w:t>
            </w:r>
          </w:p>
          <w:p w14:paraId="4C6E4C7A" w14:textId="77777777" w:rsidR="006A5594" w:rsidRPr="00215D3C" w:rsidRDefault="006A5594" w:rsidP="000516BC">
            <w:pPr>
              <w:pStyle w:val="TAL"/>
              <w:rPr>
                <w:rFonts w:cs="Arial"/>
              </w:rPr>
            </w:pPr>
          </w:p>
          <w:p w14:paraId="3E78C79A" w14:textId="753D5ECF" w:rsidR="006A5594" w:rsidRPr="00215D3C" w:rsidRDefault="006A5594" w:rsidP="000516BC">
            <w:pPr>
              <w:pStyle w:val="TAL"/>
              <w:rPr>
                <w:rFonts w:cs="Arial"/>
              </w:rPr>
            </w:pPr>
            <w:r w:rsidRPr="00215D3C">
              <w:rPr>
                <w:rFonts w:cs="Arial"/>
              </w:rPr>
              <w:t xml:space="preserve">(a) If the filter parameter is present, </w:t>
            </w:r>
            <w:proofErr w:type="spellStart"/>
            <w:r w:rsidRPr="00215D3C">
              <w:rPr>
                <w:rFonts w:cs="Arial"/>
              </w:rPr>
              <w:t>the</w:t>
            </w:r>
            <w:r w:rsidR="00B96F8E" w:rsidRPr="00B96F8E">
              <w:rPr>
                <w:rFonts w:cs="Arial"/>
              </w:rPr>
              <w:t>MnS</w:t>
            </w:r>
            <w:proofErr w:type="spellEnd"/>
            <w:r w:rsidR="00B96F8E" w:rsidRPr="00B96F8E">
              <w:rPr>
                <w:rFonts w:cs="Arial"/>
              </w:rPr>
              <w:t xml:space="preserve"> producer</w:t>
            </w:r>
            <w:r w:rsidRPr="00215D3C">
              <w:rPr>
                <w:rFonts w:cs="Arial"/>
              </w:rPr>
              <w:t xml:space="preserve"> shall apply the constraint when constructing this output parameter. Furthermore,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 The filter constraint, if any, that is currently active in the notification channel is not used for the construction of this output parameter. </w:t>
            </w:r>
          </w:p>
          <w:p w14:paraId="3A8E2C46" w14:textId="77777777" w:rsidR="006A5594" w:rsidRPr="00215D3C" w:rsidRDefault="006A5594" w:rsidP="000516BC">
            <w:pPr>
              <w:pStyle w:val="TAL"/>
              <w:rPr>
                <w:rFonts w:cs="Arial"/>
              </w:rPr>
            </w:pPr>
          </w:p>
          <w:p w14:paraId="7B453E49" w14:textId="7E255A57" w:rsidR="006A5594" w:rsidRPr="00215D3C" w:rsidRDefault="006A5594" w:rsidP="000516BC">
            <w:pPr>
              <w:pStyle w:val="TAL"/>
              <w:rPr>
                <w:rFonts w:cs="Arial"/>
              </w:rPr>
            </w:pPr>
            <w:r w:rsidRPr="00215D3C">
              <w:rPr>
                <w:rFonts w:cs="Arial"/>
              </w:rPr>
              <w:t xml:space="preserve">(b) If the filter parameter is absent, the </w:t>
            </w:r>
            <w:r w:rsidR="00B96F8E" w:rsidRPr="00B96F8E">
              <w:rPr>
                <w:rFonts w:cs="Arial"/>
              </w:rPr>
              <w:t>MnS producer</w:t>
            </w:r>
            <w:r w:rsidRPr="00215D3C">
              <w:rPr>
                <w:rFonts w:cs="Arial"/>
              </w:rPr>
              <w:t xml:space="preserve"> shall apply the filter constraint currently active in the notification channel when constructing this output parameter.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w:t>
            </w:r>
          </w:p>
        </w:tc>
      </w:tr>
      <w:tr w:rsidR="006A5594" w:rsidRPr="00215D3C" w14:paraId="0279B06A" w14:textId="77777777" w:rsidTr="00311DB3">
        <w:trPr>
          <w:jc w:val="center"/>
        </w:trPr>
        <w:tc>
          <w:tcPr>
            <w:tcW w:w="2438" w:type="dxa"/>
          </w:tcPr>
          <w:p w14:paraId="2A340DD1" w14:textId="77777777" w:rsidR="006A5594" w:rsidRPr="001D11CC" w:rsidRDefault="006A5594" w:rsidP="000516BC">
            <w:pPr>
              <w:pStyle w:val="TAL"/>
              <w:rPr>
                <w:rFonts w:cs="Arial"/>
              </w:rPr>
            </w:pPr>
            <w:r w:rsidRPr="001D11CC">
              <w:rPr>
                <w:rFonts w:cs="Arial"/>
              </w:rPr>
              <w:t>status</w:t>
            </w:r>
          </w:p>
        </w:tc>
        <w:tc>
          <w:tcPr>
            <w:tcW w:w="397" w:type="dxa"/>
          </w:tcPr>
          <w:p w14:paraId="2A02CAEB" w14:textId="77777777" w:rsidR="006A5594" w:rsidRPr="00215D3C" w:rsidRDefault="006A5594" w:rsidP="000516BC">
            <w:pPr>
              <w:pStyle w:val="TAL"/>
              <w:jc w:val="center"/>
              <w:rPr>
                <w:rFonts w:cs="Arial"/>
              </w:rPr>
            </w:pPr>
            <w:r w:rsidRPr="00215D3C">
              <w:rPr>
                <w:rFonts w:cs="Arial"/>
              </w:rPr>
              <w:t>M</w:t>
            </w:r>
          </w:p>
        </w:tc>
        <w:tc>
          <w:tcPr>
            <w:tcW w:w="3044" w:type="dxa"/>
          </w:tcPr>
          <w:p w14:paraId="482F517E" w14:textId="77777777" w:rsidR="006A5594" w:rsidRPr="00215D3C" w:rsidRDefault="006A5594" w:rsidP="000516BC">
            <w:pPr>
              <w:pStyle w:val="TAL"/>
              <w:rPr>
                <w:rFonts w:cs="Arial"/>
              </w:rPr>
            </w:pPr>
            <w:r w:rsidRPr="00215D3C">
              <w:rPr>
                <w:rFonts w:cs="Arial"/>
              </w:rPr>
              <w:t xml:space="preserve">ENUM (OperationSucceeded, </w:t>
            </w:r>
            <w:proofErr w:type="spellStart"/>
            <w:r w:rsidRPr="00215D3C">
              <w:rPr>
                <w:rFonts w:cs="Arial"/>
              </w:rPr>
              <w:t>OperationFailed</w:t>
            </w:r>
            <w:proofErr w:type="spellEnd"/>
            <w:r w:rsidRPr="00215D3C">
              <w:rPr>
                <w:rFonts w:cs="Arial"/>
              </w:rPr>
              <w:t>)</w:t>
            </w:r>
          </w:p>
        </w:tc>
        <w:tc>
          <w:tcPr>
            <w:tcW w:w="3788" w:type="dxa"/>
          </w:tcPr>
          <w:p w14:paraId="5A562A7C" w14:textId="77777777" w:rsidR="006A5594" w:rsidRPr="00215D3C" w:rsidRDefault="006A5594" w:rsidP="000516BC">
            <w:pPr>
              <w:pStyle w:val="TAL"/>
              <w:rPr>
                <w:rFonts w:cs="Arial"/>
              </w:rPr>
            </w:pPr>
            <w:r w:rsidRPr="00215D3C">
              <w:rPr>
                <w:rFonts w:cs="Arial"/>
              </w:rPr>
              <w:t xml:space="preserve">If all the </w:t>
            </w:r>
            <w:proofErr w:type="spellStart"/>
            <w:r w:rsidRPr="00215D3C">
              <w:rPr>
                <w:rFonts w:cs="Arial"/>
              </w:rPr>
              <w:t>AlarmInformation</w:t>
            </w:r>
            <w:proofErr w:type="spellEnd"/>
            <w:r w:rsidRPr="00215D3C">
              <w:rPr>
                <w:rFonts w:cs="Arial"/>
              </w:rPr>
              <w:t xml:space="preserve"> are returned, status = OperationSucceeded.</w:t>
            </w:r>
          </w:p>
          <w:p w14:paraId="36A8BD7A" w14:textId="77777777" w:rsidR="006A5594" w:rsidRPr="00215D3C" w:rsidRDefault="006A5594" w:rsidP="000516BC">
            <w:pPr>
              <w:pStyle w:val="TAL"/>
              <w:rPr>
                <w:rFonts w:cs="Arial"/>
              </w:rPr>
            </w:pPr>
            <w:r w:rsidRPr="00215D3C">
              <w:rPr>
                <w:rFonts w:cs="Arial"/>
              </w:rPr>
              <w:t xml:space="preserve">If operation is failed, status = </w:t>
            </w:r>
            <w:proofErr w:type="spellStart"/>
            <w:r w:rsidRPr="00215D3C">
              <w:rPr>
                <w:rFonts w:cs="Arial"/>
              </w:rPr>
              <w:t>OperationFailed</w:t>
            </w:r>
            <w:proofErr w:type="spellEnd"/>
            <w:r w:rsidRPr="00215D3C">
              <w:rPr>
                <w:rFonts w:cs="Arial"/>
              </w:rPr>
              <w:t>.</w:t>
            </w:r>
          </w:p>
        </w:tc>
      </w:tr>
    </w:tbl>
    <w:p w14:paraId="117183BD" w14:textId="77777777" w:rsidR="006A5594" w:rsidRPr="00215D3C" w:rsidRDefault="006A5594" w:rsidP="006A5594"/>
    <w:p w14:paraId="4AD7AA1A" w14:textId="77777777" w:rsidR="00C073D5" w:rsidRDefault="006A5594" w:rsidP="00075335">
      <w:pPr>
        <w:rPr>
          <w:lang w:eastAsia="zh-CN"/>
        </w:rPr>
      </w:pPr>
      <w:r w:rsidRPr="00215D3C">
        <w:t xml:space="preserve">The following table </w:t>
      </w:r>
      <w:r w:rsidR="00F137D3">
        <w:t xml:space="preserve">defines an item of </w:t>
      </w:r>
      <w:proofErr w:type="spellStart"/>
      <w:r w:rsidR="00F137D3">
        <w:rPr>
          <w:rFonts w:ascii="Courier New" w:hAnsi="Courier New" w:cs="Courier New"/>
        </w:rPr>
        <w:t>a</w:t>
      </w:r>
      <w:r w:rsidR="00F137D3" w:rsidRPr="00CA26F4">
        <w:rPr>
          <w:rFonts w:ascii="Courier New" w:hAnsi="Courier New" w:cs="Courier New"/>
        </w:rPr>
        <w:t>larm</w:t>
      </w:r>
      <w:r w:rsidR="00F137D3">
        <w:rPr>
          <w:rFonts w:ascii="Courier New" w:hAnsi="Courier New" w:cs="Courier New"/>
        </w:rPr>
        <w:t>Information</w:t>
      </w:r>
      <w:r w:rsidR="00F137D3" w:rsidRPr="00CA26F4">
        <w:rPr>
          <w:rFonts w:ascii="Courier New" w:hAnsi="Courier New" w:cs="Courier New"/>
        </w:rPr>
        <w:t>List</w:t>
      </w:r>
      <w:proofErr w:type="spellEnd"/>
      <w:r w:rsidR="00F137D3">
        <w:t>.</w:t>
      </w:r>
    </w:p>
    <w:p w14:paraId="4EA57A04" w14:textId="77777777" w:rsidR="00C073D5" w:rsidRPr="00215D3C" w:rsidRDefault="00C073D5" w:rsidP="00075335">
      <w:pPr>
        <w:pStyle w:val="TH"/>
      </w:pPr>
      <w:r w:rsidRPr="00215D3C">
        <w:rPr>
          <w:rFonts w:hint="eastAsia"/>
          <w:lang w:eastAsia="zh-CN"/>
        </w:rPr>
        <w:lastRenderedPageBreak/>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3-2</w:t>
      </w:r>
      <w:r w:rsidRPr="00215D3C">
        <w:rPr>
          <w:lang w:eastAsia="zh-CN"/>
        </w:rPr>
        <w:t xml:space="preserve">: </w:t>
      </w:r>
      <w:r w:rsidR="00F137D3">
        <w:rPr>
          <w:lang w:eastAsia="zh-CN"/>
        </w:rPr>
        <w:t xml:space="preserve">Definition of an item of </w:t>
      </w:r>
      <w:proofErr w:type="spellStart"/>
      <w:r w:rsidRPr="007D7AB5">
        <w:rPr>
          <w:rFonts w:ascii="Courier New" w:hAnsi="Courier New" w:cs="Courier New"/>
          <w:lang w:eastAsia="zh-CN"/>
        </w:rPr>
        <w:t>alarmInformationList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01"/>
        <w:gridCol w:w="392"/>
        <w:gridCol w:w="3461"/>
        <w:gridCol w:w="3275"/>
      </w:tblGrid>
      <w:tr w:rsidR="00C073D5" w:rsidRPr="00215D3C" w14:paraId="3164E7AA" w14:textId="77777777" w:rsidTr="00311DB3">
        <w:trPr>
          <w:cantSplit/>
          <w:tblHeader/>
        </w:trPr>
        <w:tc>
          <w:tcPr>
            <w:tcW w:w="2541" w:type="dxa"/>
            <w:shd w:val="clear" w:color="auto" w:fill="BFBFBF"/>
          </w:tcPr>
          <w:p w14:paraId="3D46CBBD"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lastRenderedPageBreak/>
              <w:t>Parameter name</w:t>
            </w:r>
          </w:p>
        </w:tc>
        <w:tc>
          <w:tcPr>
            <w:tcW w:w="397" w:type="dxa"/>
            <w:shd w:val="clear" w:color="auto" w:fill="BFBFBF"/>
          </w:tcPr>
          <w:p w14:paraId="6002D4CB" w14:textId="77777777" w:rsidR="00C073D5" w:rsidRPr="00075335" w:rsidRDefault="00F137D3" w:rsidP="00075335">
            <w:pPr>
              <w:pStyle w:val="TAL"/>
              <w:overflowPunct/>
              <w:autoSpaceDE/>
              <w:autoSpaceDN/>
              <w:adjustRightInd/>
              <w:jc w:val="center"/>
              <w:textAlignment w:val="auto"/>
              <w:rPr>
                <w:rFonts w:cs="Arial"/>
                <w:b/>
              </w:rPr>
            </w:pPr>
            <w:r>
              <w:rPr>
                <w:rFonts w:cs="Arial"/>
                <w:b/>
              </w:rPr>
              <w:t>S</w:t>
            </w:r>
          </w:p>
        </w:tc>
        <w:tc>
          <w:tcPr>
            <w:tcW w:w="3518" w:type="dxa"/>
            <w:shd w:val="clear" w:color="auto" w:fill="BFBFBF"/>
          </w:tcPr>
          <w:p w14:paraId="67AA665B"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Matching information</w:t>
            </w:r>
          </w:p>
        </w:tc>
        <w:tc>
          <w:tcPr>
            <w:tcW w:w="3329" w:type="dxa"/>
            <w:shd w:val="clear" w:color="auto" w:fill="BFBFBF"/>
          </w:tcPr>
          <w:p w14:paraId="0F259F82"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Comment</w:t>
            </w:r>
          </w:p>
        </w:tc>
      </w:tr>
      <w:tr w:rsidR="00F137D3" w:rsidRPr="00215D3C" w14:paraId="719A0979" w14:textId="77777777" w:rsidTr="00311DB3">
        <w:trPr>
          <w:cantSplit/>
          <w:tblHeader/>
        </w:trPr>
        <w:tc>
          <w:tcPr>
            <w:tcW w:w="2541" w:type="dxa"/>
          </w:tcPr>
          <w:p w14:paraId="07182965" w14:textId="77777777" w:rsidR="00F137D3" w:rsidRPr="001D11CC" w:rsidRDefault="00F137D3" w:rsidP="00F137D3">
            <w:pPr>
              <w:pStyle w:val="TAL"/>
              <w:rPr>
                <w:rFonts w:cs="Arial"/>
              </w:rPr>
            </w:pPr>
            <w:r w:rsidRPr="001D11CC">
              <w:rPr>
                <w:rFonts w:cs="Arial"/>
              </w:rPr>
              <w:t>objectClass,</w:t>
            </w:r>
          </w:p>
          <w:p w14:paraId="44F8C9DA" w14:textId="77777777" w:rsidR="00F137D3" w:rsidRPr="001D11CC" w:rsidRDefault="00F137D3" w:rsidP="00F137D3">
            <w:pPr>
              <w:pStyle w:val="TAL"/>
              <w:rPr>
                <w:rFonts w:cs="Arial"/>
              </w:rPr>
            </w:pPr>
            <w:r w:rsidRPr="001D11CC">
              <w:rPr>
                <w:rFonts w:cs="Arial"/>
              </w:rPr>
              <w:t>objectInstance</w:t>
            </w:r>
          </w:p>
        </w:tc>
        <w:tc>
          <w:tcPr>
            <w:tcW w:w="397" w:type="dxa"/>
          </w:tcPr>
          <w:p w14:paraId="176498F3" w14:textId="77777777" w:rsidR="00F137D3" w:rsidRPr="00215D3C" w:rsidRDefault="00F137D3" w:rsidP="00F137D3">
            <w:pPr>
              <w:pStyle w:val="TAL"/>
              <w:jc w:val="center"/>
            </w:pPr>
            <w:r w:rsidRPr="00215D3C">
              <w:t>M</w:t>
            </w:r>
          </w:p>
        </w:tc>
        <w:tc>
          <w:tcPr>
            <w:tcW w:w="3518" w:type="dxa"/>
          </w:tcPr>
          <w:p w14:paraId="094C5336" w14:textId="77777777" w:rsidR="00F137D3" w:rsidRDefault="00F137D3" w:rsidP="00F137D3">
            <w:pPr>
              <w:pStyle w:val="TAL"/>
              <w:rPr>
                <w:rFonts w:cs="Arial"/>
              </w:rPr>
            </w:pPr>
            <w:proofErr w:type="spellStart"/>
            <w:r w:rsidRPr="00215D3C">
              <w:rPr>
                <w:rFonts w:cs="Arial"/>
              </w:rPr>
              <w:t>MonitoredEntity.objectClass</w:t>
            </w:r>
            <w:proofErr w:type="spellEnd"/>
            <w:r>
              <w:rPr>
                <w:rFonts w:cs="Arial"/>
              </w:rPr>
              <w:t>,</w:t>
            </w:r>
          </w:p>
          <w:p w14:paraId="5020E32E" w14:textId="77777777" w:rsidR="00F137D3" w:rsidRPr="00215D3C" w:rsidRDefault="00F137D3" w:rsidP="00F137D3">
            <w:pPr>
              <w:pStyle w:val="TAL"/>
              <w:rPr>
                <w:rFonts w:cs="Arial"/>
              </w:rPr>
            </w:pPr>
            <w:proofErr w:type="spellStart"/>
            <w:r w:rsidRPr="00215D3C">
              <w:rPr>
                <w:rFonts w:cs="Arial"/>
              </w:rPr>
              <w:t>MonitoredEntity.objectInstance</w:t>
            </w:r>
            <w:proofErr w:type="spellEnd"/>
          </w:p>
        </w:tc>
        <w:tc>
          <w:tcPr>
            <w:tcW w:w="3329" w:type="dxa"/>
          </w:tcPr>
          <w:p w14:paraId="18B84E21" w14:textId="77777777" w:rsidR="00F137D3" w:rsidRPr="00215D3C" w:rsidRDefault="00F137D3" w:rsidP="00F137D3">
            <w:pPr>
              <w:pStyle w:val="TAL"/>
              <w:rPr>
                <w:rFonts w:ascii="Helvetica" w:hAnsi="Helvetica"/>
              </w:rPr>
            </w:pPr>
            <w:r>
              <w:rPr>
                <w:rFonts w:cs="Arial"/>
              </w:rPr>
              <w:t>T</w:t>
            </w:r>
            <w:r w:rsidRPr="00215D3C">
              <w:rPr>
                <w:rFonts w:cs="Arial"/>
              </w:rPr>
              <w:t xml:space="preserve">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w:t>
            </w:r>
          </w:p>
        </w:tc>
      </w:tr>
      <w:tr w:rsidR="00F137D3" w:rsidRPr="00215D3C" w14:paraId="257655E2" w14:textId="77777777" w:rsidTr="00311DB3">
        <w:trPr>
          <w:cantSplit/>
          <w:tblHeader/>
        </w:trPr>
        <w:tc>
          <w:tcPr>
            <w:tcW w:w="2541" w:type="dxa"/>
          </w:tcPr>
          <w:p w14:paraId="3D6A5DB8" w14:textId="77777777" w:rsidR="00F137D3" w:rsidRPr="001D11CC" w:rsidRDefault="00F137D3" w:rsidP="00F137D3">
            <w:pPr>
              <w:pStyle w:val="TAL"/>
              <w:rPr>
                <w:rFonts w:cs="Arial"/>
              </w:rPr>
            </w:pPr>
            <w:proofErr w:type="spellStart"/>
            <w:r w:rsidRPr="001D11CC">
              <w:rPr>
                <w:rFonts w:cs="Arial"/>
              </w:rPr>
              <w:t>notificationId</w:t>
            </w:r>
            <w:proofErr w:type="spellEnd"/>
          </w:p>
        </w:tc>
        <w:tc>
          <w:tcPr>
            <w:tcW w:w="397" w:type="dxa"/>
          </w:tcPr>
          <w:p w14:paraId="349A31F0" w14:textId="77777777" w:rsidR="00F137D3" w:rsidRPr="00215D3C" w:rsidRDefault="00F137D3" w:rsidP="00F137D3">
            <w:pPr>
              <w:pStyle w:val="TAL"/>
              <w:jc w:val="center"/>
            </w:pPr>
            <w:r w:rsidRPr="00215D3C">
              <w:t>M</w:t>
            </w:r>
          </w:p>
        </w:tc>
        <w:tc>
          <w:tcPr>
            <w:tcW w:w="3518" w:type="dxa"/>
          </w:tcPr>
          <w:p w14:paraId="1A7A92B7" w14:textId="77777777" w:rsidR="00F137D3" w:rsidRPr="00215D3C" w:rsidRDefault="00F137D3" w:rsidP="00F137D3">
            <w:pPr>
              <w:pStyle w:val="TAL"/>
              <w:rPr>
                <w:rFonts w:cs="Arial"/>
              </w:rPr>
            </w:pPr>
            <w:proofErr w:type="spellStart"/>
            <w:r>
              <w:rPr>
                <w:rFonts w:cs="Arial"/>
              </w:rPr>
              <w:t>AlarmInformation.notificationId</w:t>
            </w:r>
            <w:proofErr w:type="spellEnd"/>
          </w:p>
        </w:tc>
        <w:tc>
          <w:tcPr>
            <w:tcW w:w="3329" w:type="dxa"/>
          </w:tcPr>
          <w:p w14:paraId="6B5B37BE" w14:textId="77777777" w:rsidR="00F137D3" w:rsidRPr="00215D3C" w:rsidRDefault="00F137D3" w:rsidP="00F137D3">
            <w:pPr>
              <w:pStyle w:val="TAL"/>
              <w:rPr>
                <w:rFonts w:ascii="Helvetica" w:hAnsi="Helvetica"/>
              </w:rPr>
            </w:pPr>
          </w:p>
        </w:tc>
      </w:tr>
      <w:tr w:rsidR="006A5594" w:rsidRPr="00215D3C" w14:paraId="7663E462" w14:textId="77777777" w:rsidTr="00311DB3">
        <w:trPr>
          <w:cantSplit/>
          <w:tblHeader/>
        </w:trPr>
        <w:tc>
          <w:tcPr>
            <w:tcW w:w="2541" w:type="dxa"/>
          </w:tcPr>
          <w:p w14:paraId="47C97B45" w14:textId="77777777" w:rsidR="006A5594" w:rsidRPr="001D11CC" w:rsidRDefault="006A5594" w:rsidP="000516BC">
            <w:pPr>
              <w:pStyle w:val="TAL"/>
              <w:rPr>
                <w:rFonts w:cs="Arial"/>
              </w:rPr>
            </w:pPr>
            <w:proofErr w:type="spellStart"/>
            <w:r w:rsidRPr="001D11CC">
              <w:rPr>
                <w:rFonts w:cs="Arial"/>
              </w:rPr>
              <w:t>notificationType</w:t>
            </w:r>
            <w:proofErr w:type="spellEnd"/>
          </w:p>
        </w:tc>
        <w:tc>
          <w:tcPr>
            <w:tcW w:w="397" w:type="dxa"/>
          </w:tcPr>
          <w:p w14:paraId="178ADA70" w14:textId="77777777" w:rsidR="006A5594" w:rsidRPr="00215D3C" w:rsidRDefault="006A5594" w:rsidP="000516BC">
            <w:pPr>
              <w:pStyle w:val="TAL"/>
              <w:jc w:val="center"/>
            </w:pPr>
            <w:r w:rsidRPr="00215D3C">
              <w:t>M</w:t>
            </w:r>
          </w:p>
        </w:tc>
        <w:tc>
          <w:tcPr>
            <w:tcW w:w="3518" w:type="dxa"/>
          </w:tcPr>
          <w:p w14:paraId="44EAC265" w14:textId="77777777" w:rsidR="006A5594" w:rsidRPr="00215D3C" w:rsidRDefault="006A5594" w:rsidP="000516BC">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p w14:paraId="7D307002" w14:textId="77777777" w:rsidR="006A5594" w:rsidRPr="00215D3C" w:rsidRDefault="006A5594" w:rsidP="000516BC">
            <w:pPr>
              <w:pStyle w:val="TAL"/>
              <w:rPr>
                <w:rFonts w:cs="Arial"/>
              </w:rPr>
            </w:pPr>
            <w:r w:rsidRPr="00215D3C">
              <w:rPr>
                <w:rFonts w:cs="Arial"/>
              </w:rPr>
              <w:t xml:space="preserve">or </w:t>
            </w:r>
          </w:p>
          <w:p w14:paraId="4645FC54" w14:textId="77777777" w:rsidR="006A5594" w:rsidRPr="00215D3C" w:rsidRDefault="006A5594" w:rsidP="000516BC">
            <w:pPr>
              <w:pStyle w:val="TAL"/>
              <w:rPr>
                <w:rFonts w:cs="Arial"/>
              </w:rPr>
            </w:pPr>
            <w:r w:rsidRPr="00215D3C">
              <w:rPr>
                <w:rFonts w:cs="Arial"/>
              </w:rPr>
              <w:t>"</w:t>
            </w:r>
            <w:proofErr w:type="spellStart"/>
            <w:r w:rsidRPr="00215D3C">
              <w:rPr>
                <w:rFonts w:cs="Arial"/>
              </w:rPr>
              <w:t>notifyChangedAlarm</w:t>
            </w:r>
            <w:proofErr w:type="spellEnd"/>
            <w:r w:rsidRPr="00215D3C">
              <w:rPr>
                <w:rFonts w:cs="Arial"/>
              </w:rPr>
              <w:t>"</w:t>
            </w:r>
          </w:p>
          <w:p w14:paraId="05EE093F" w14:textId="77777777" w:rsidR="006A5594" w:rsidRPr="00215D3C" w:rsidRDefault="006A5594" w:rsidP="000516BC">
            <w:pPr>
              <w:pStyle w:val="TAL"/>
              <w:rPr>
                <w:rFonts w:cs="Arial"/>
              </w:rPr>
            </w:pPr>
            <w:r w:rsidRPr="00215D3C">
              <w:rPr>
                <w:rFonts w:cs="Arial"/>
              </w:rPr>
              <w:t xml:space="preserve">or </w:t>
            </w:r>
          </w:p>
          <w:p w14:paraId="17E56A7D" w14:textId="77777777" w:rsidR="006A5594" w:rsidRPr="00215D3C" w:rsidRDefault="006A5594" w:rsidP="000516BC">
            <w:pPr>
              <w:pStyle w:val="TAL"/>
            </w:pPr>
            <w:r w:rsidRPr="00215D3C">
              <w:rPr>
                <w:rFonts w:cs="Arial"/>
              </w:rPr>
              <w:t>"</w:t>
            </w:r>
            <w:proofErr w:type="spellStart"/>
            <w:r w:rsidRPr="00215D3C">
              <w:rPr>
                <w:rFonts w:cs="Arial"/>
              </w:rPr>
              <w:t>notifyClearedAlarm</w:t>
            </w:r>
            <w:proofErr w:type="spellEnd"/>
            <w:r w:rsidRPr="00215D3C">
              <w:rPr>
                <w:rFonts w:cs="Arial"/>
              </w:rPr>
              <w:t>"</w:t>
            </w:r>
          </w:p>
        </w:tc>
        <w:tc>
          <w:tcPr>
            <w:tcW w:w="3329" w:type="dxa"/>
          </w:tcPr>
          <w:p w14:paraId="57330484" w14:textId="77777777" w:rsidR="006A5594" w:rsidRPr="00215D3C" w:rsidRDefault="006A5594" w:rsidP="000516BC">
            <w:pPr>
              <w:pStyle w:val="TAL"/>
              <w:rPr>
                <w:rFonts w:ascii="Helvetica" w:hAnsi="Helvetica"/>
              </w:rPr>
            </w:pPr>
            <w:r w:rsidRPr="00215D3C">
              <w:rPr>
                <w:rFonts w:ascii="Helvetica" w:hAnsi="Helvetica"/>
              </w:rPr>
              <w:t xml:space="preserve">The parameter </w:t>
            </w:r>
            <w:proofErr w:type="gramStart"/>
            <w:r w:rsidRPr="00215D3C">
              <w:rPr>
                <w:rFonts w:ascii="Helvetica" w:hAnsi="Helvetica"/>
              </w:rPr>
              <w:t>carries</w:t>
            </w:r>
            <w:proofErr w:type="gramEnd"/>
          </w:p>
          <w:p w14:paraId="5B412441" w14:textId="77777777" w:rsidR="006A5594" w:rsidRPr="00215D3C" w:rsidRDefault="006A5594" w:rsidP="000516BC">
            <w:pPr>
              <w:pStyle w:val="TAL"/>
              <w:rPr>
                <w:rFonts w:ascii="Helvetica" w:hAnsi="Helvetica"/>
              </w:rPr>
            </w:pPr>
          </w:p>
          <w:p w14:paraId="6D18A575" w14:textId="77777777" w:rsidR="006A5594" w:rsidRPr="00215D3C" w:rsidRDefault="006A5594" w:rsidP="007056CE">
            <w:pPr>
              <w:pStyle w:val="FP"/>
            </w:pPr>
            <w:r>
              <w:t xml:space="preserve">- </w:t>
            </w:r>
            <w:proofErr w:type="spellStart"/>
            <w:r w:rsidRPr="00215D3C">
              <w:t>notifyNewAlarm</w:t>
            </w:r>
            <w:proofErr w:type="spellEnd"/>
            <w:r w:rsidRPr="00215D3C">
              <w:t xml:space="preserve"> in case the alarm has not yet changed and has not yet been cleared.</w:t>
            </w:r>
          </w:p>
          <w:p w14:paraId="65905D28" w14:textId="77777777" w:rsidR="006A5594" w:rsidRPr="00215D3C" w:rsidRDefault="006A5594" w:rsidP="007056CE">
            <w:pPr>
              <w:pStyle w:val="FP"/>
            </w:pPr>
            <w:r>
              <w:t xml:space="preserve">- </w:t>
            </w:r>
            <w:proofErr w:type="spellStart"/>
            <w:r w:rsidRPr="00215D3C">
              <w:t>notifyChangedAlarm</w:t>
            </w:r>
            <w:proofErr w:type="spellEnd"/>
            <w:r w:rsidRPr="00215D3C">
              <w:t xml:space="preserve"> in case the alarm has changed but has not yet been cleared.</w:t>
            </w:r>
          </w:p>
          <w:p w14:paraId="6E52B7D9" w14:textId="77777777" w:rsidR="006A5594" w:rsidRPr="00215D3C" w:rsidRDefault="006A5594" w:rsidP="007056CE">
            <w:pPr>
              <w:pStyle w:val="FP"/>
            </w:pPr>
            <w:r>
              <w:t xml:space="preserve">- </w:t>
            </w:r>
            <w:proofErr w:type="spellStart"/>
            <w:r w:rsidRPr="00215D3C">
              <w:t>notifyClearedAlarm</w:t>
            </w:r>
            <w:proofErr w:type="spellEnd"/>
            <w:r w:rsidRPr="00215D3C">
              <w:t xml:space="preserve"> in case the alarm has been cleared but not yet acknowledged.</w:t>
            </w:r>
          </w:p>
        </w:tc>
      </w:tr>
      <w:tr w:rsidR="006A5594" w:rsidRPr="00215D3C" w14:paraId="18F1F204" w14:textId="77777777" w:rsidTr="00311DB3">
        <w:trPr>
          <w:cantSplit/>
          <w:tblHeader/>
        </w:trPr>
        <w:tc>
          <w:tcPr>
            <w:tcW w:w="2541" w:type="dxa"/>
          </w:tcPr>
          <w:p w14:paraId="713D7ACF"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7" w:type="dxa"/>
          </w:tcPr>
          <w:p w14:paraId="5E9D571A" w14:textId="77777777" w:rsidR="006A5594" w:rsidRPr="00215D3C" w:rsidRDefault="006A5594" w:rsidP="000516BC">
            <w:pPr>
              <w:pStyle w:val="TAL"/>
              <w:jc w:val="center"/>
            </w:pPr>
            <w:r w:rsidRPr="00215D3C">
              <w:t>O</w:t>
            </w:r>
          </w:p>
        </w:tc>
        <w:tc>
          <w:tcPr>
            <w:tcW w:w="3518" w:type="dxa"/>
          </w:tcPr>
          <w:p w14:paraId="55235CAE" w14:textId="77777777" w:rsidR="006A5594" w:rsidRPr="00215D3C" w:rsidRDefault="006A5594" w:rsidP="000516BC">
            <w:pPr>
              <w:pStyle w:val="TAL"/>
            </w:pPr>
            <w:proofErr w:type="spellStart"/>
            <w:r w:rsidRPr="00215D3C">
              <w:rPr>
                <w:rFonts w:cs="Arial"/>
              </w:rPr>
              <w:t>AlarmInformation.alarmRaisedTime</w:t>
            </w:r>
            <w:proofErr w:type="spellEnd"/>
            <w:r w:rsidRPr="00215D3C">
              <w:t xml:space="preserve"> or </w:t>
            </w:r>
          </w:p>
          <w:p w14:paraId="48A7700E" w14:textId="77777777" w:rsidR="006A5594" w:rsidRPr="00215D3C" w:rsidRDefault="006A5594" w:rsidP="000516BC">
            <w:pPr>
              <w:pStyle w:val="TAL"/>
              <w:rPr>
                <w:rFonts w:cs="Arial"/>
              </w:rPr>
            </w:pPr>
            <w:proofErr w:type="spellStart"/>
            <w:r w:rsidRPr="00215D3C">
              <w:rPr>
                <w:rFonts w:cs="Arial"/>
              </w:rPr>
              <w:t>AlarmInformation.alarmChangedTime</w:t>
            </w:r>
            <w:proofErr w:type="spellEnd"/>
            <w:r w:rsidRPr="00215D3C">
              <w:rPr>
                <w:rFonts w:cs="Arial"/>
              </w:rPr>
              <w:t xml:space="preserve"> or</w:t>
            </w:r>
          </w:p>
          <w:p w14:paraId="5A8291B1" w14:textId="77777777" w:rsidR="006A5594" w:rsidRPr="00215D3C" w:rsidRDefault="006A5594" w:rsidP="000516BC">
            <w:pPr>
              <w:pStyle w:val="TAL"/>
            </w:pPr>
            <w:proofErr w:type="spellStart"/>
            <w:r w:rsidRPr="00215D3C">
              <w:rPr>
                <w:rFonts w:cs="Arial"/>
              </w:rPr>
              <w:t>AlarmInformation.alarmClearedTime</w:t>
            </w:r>
            <w:proofErr w:type="spellEnd"/>
          </w:p>
        </w:tc>
        <w:tc>
          <w:tcPr>
            <w:tcW w:w="3329" w:type="dxa"/>
          </w:tcPr>
          <w:p w14:paraId="5E1C0D83" w14:textId="77777777" w:rsidR="006A5594" w:rsidRPr="00215D3C" w:rsidRDefault="006A5594" w:rsidP="000516BC">
            <w:pPr>
              <w:pStyle w:val="TAL"/>
              <w:rPr>
                <w:rFonts w:ascii="Helvetica" w:hAnsi="Helvetica"/>
              </w:rPr>
            </w:pPr>
            <w:r w:rsidRPr="00215D3C">
              <w:rPr>
                <w:rFonts w:ascii="Helvetica" w:hAnsi="Helvetica"/>
              </w:rPr>
              <w:t>The parameter carries the</w:t>
            </w:r>
          </w:p>
          <w:p w14:paraId="753F4F1A" w14:textId="77777777" w:rsidR="006A5594" w:rsidRPr="00215D3C" w:rsidRDefault="006A5594" w:rsidP="000516BC">
            <w:pPr>
              <w:pStyle w:val="TAL"/>
              <w:rPr>
                <w:rFonts w:ascii="Helvetica" w:hAnsi="Helvetica"/>
              </w:rPr>
            </w:pPr>
          </w:p>
          <w:p w14:paraId="18CA8398" w14:textId="77777777" w:rsidR="006A5594" w:rsidRPr="00215D3C" w:rsidRDefault="006A5594" w:rsidP="000516BC">
            <w:pPr>
              <w:pStyle w:val="TAL"/>
            </w:pPr>
            <w:r w:rsidRPr="00215D3C">
              <w:t>-</w:t>
            </w:r>
            <w:r w:rsidRPr="00215D3C">
              <w:tab/>
            </w:r>
            <w:proofErr w:type="spellStart"/>
            <w:r w:rsidRPr="00215D3C">
              <w:t>alarmRaisedTime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notifyNewAlarm</w:t>
            </w:r>
            <w:proofErr w:type="spellEnd"/>
          </w:p>
          <w:p w14:paraId="2C272E78" w14:textId="77777777" w:rsidR="006A5594" w:rsidRPr="00215D3C" w:rsidRDefault="006A5594" w:rsidP="000516BC">
            <w:pPr>
              <w:pStyle w:val="TAL"/>
            </w:pPr>
            <w:r w:rsidRPr="00215D3C">
              <w:t>-</w:t>
            </w:r>
            <w:r w:rsidRPr="00215D3C">
              <w:tab/>
            </w:r>
            <w:proofErr w:type="spellStart"/>
            <w:r w:rsidRPr="00215D3C">
              <w:t>alarmChangedTime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notifyChangedAlarm</w:t>
            </w:r>
            <w:proofErr w:type="spellEnd"/>
          </w:p>
          <w:p w14:paraId="762E79AC" w14:textId="77777777" w:rsidR="006A5594" w:rsidRPr="00215D3C" w:rsidRDefault="006A5594" w:rsidP="000516BC">
            <w:pPr>
              <w:pStyle w:val="TAL"/>
            </w:pPr>
            <w:r w:rsidRPr="00215D3C">
              <w:t>-</w:t>
            </w:r>
            <w:r w:rsidRPr="00215D3C">
              <w:tab/>
            </w:r>
            <w:proofErr w:type="spellStart"/>
            <w:r w:rsidRPr="00215D3C">
              <w:t>alarmClearedTime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notifyClearedAlarm</w:t>
            </w:r>
            <w:proofErr w:type="spellEnd"/>
          </w:p>
          <w:p w14:paraId="6FFEB1A5" w14:textId="77777777" w:rsidR="006A5594" w:rsidRPr="00215D3C" w:rsidRDefault="006A5594" w:rsidP="000516BC">
            <w:pPr>
              <w:pStyle w:val="TAL"/>
              <w:rPr>
                <w:rFonts w:cs="Arial"/>
              </w:rPr>
            </w:pPr>
          </w:p>
        </w:tc>
      </w:tr>
      <w:tr w:rsidR="006A5594" w:rsidRPr="00215D3C" w14:paraId="38CCE203" w14:textId="77777777" w:rsidTr="00311DB3">
        <w:trPr>
          <w:cantSplit/>
          <w:tblHeader/>
        </w:trPr>
        <w:tc>
          <w:tcPr>
            <w:tcW w:w="2541" w:type="dxa"/>
          </w:tcPr>
          <w:p w14:paraId="14DE4CA9"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7" w:type="dxa"/>
          </w:tcPr>
          <w:p w14:paraId="2F2FB4A1" w14:textId="77777777" w:rsidR="006A5594" w:rsidRPr="00215D3C" w:rsidRDefault="00F137D3" w:rsidP="000516BC">
            <w:pPr>
              <w:pStyle w:val="TAL"/>
              <w:jc w:val="center"/>
            </w:pPr>
            <w:r>
              <w:t>M</w:t>
            </w:r>
          </w:p>
        </w:tc>
        <w:tc>
          <w:tcPr>
            <w:tcW w:w="3518" w:type="dxa"/>
          </w:tcPr>
          <w:p w14:paraId="54315808" w14:textId="349B4B40" w:rsidR="006A5594" w:rsidRPr="00215D3C" w:rsidRDefault="00F137D3" w:rsidP="000516BC">
            <w:pPr>
              <w:pStyle w:val="TAL"/>
            </w:pPr>
            <w:r>
              <w:t>--</w:t>
            </w:r>
          </w:p>
        </w:tc>
        <w:tc>
          <w:tcPr>
            <w:tcW w:w="3329" w:type="dxa"/>
          </w:tcPr>
          <w:p w14:paraId="040B190E" w14:textId="77777777" w:rsidR="006A5594" w:rsidRPr="00215D3C" w:rsidRDefault="006A5594" w:rsidP="000516BC">
            <w:pPr>
              <w:pStyle w:val="TAL"/>
            </w:pPr>
          </w:p>
        </w:tc>
      </w:tr>
      <w:tr w:rsidR="006A5594" w:rsidRPr="00215D3C" w14:paraId="7AF418C1" w14:textId="77777777" w:rsidTr="00311DB3">
        <w:trPr>
          <w:cantSplit/>
          <w:tblHeader/>
        </w:trPr>
        <w:tc>
          <w:tcPr>
            <w:tcW w:w="2541" w:type="dxa"/>
          </w:tcPr>
          <w:p w14:paraId="27076236" w14:textId="77777777" w:rsidR="006A5594" w:rsidRPr="001D11CC" w:rsidRDefault="006A5594" w:rsidP="000516BC">
            <w:pPr>
              <w:pStyle w:val="TAL"/>
              <w:rPr>
                <w:rFonts w:cs="Arial"/>
              </w:rPr>
            </w:pPr>
            <w:proofErr w:type="spellStart"/>
            <w:r w:rsidRPr="001D11CC">
              <w:rPr>
                <w:rFonts w:cs="Arial"/>
              </w:rPr>
              <w:t>alarmId</w:t>
            </w:r>
            <w:proofErr w:type="spellEnd"/>
          </w:p>
        </w:tc>
        <w:tc>
          <w:tcPr>
            <w:tcW w:w="397" w:type="dxa"/>
          </w:tcPr>
          <w:p w14:paraId="614F7247" w14:textId="77777777" w:rsidR="006A5594" w:rsidRPr="00215D3C" w:rsidRDefault="006A5594" w:rsidP="000516BC">
            <w:pPr>
              <w:pStyle w:val="TAL"/>
              <w:jc w:val="center"/>
            </w:pPr>
            <w:r w:rsidRPr="00215D3C">
              <w:t>M</w:t>
            </w:r>
          </w:p>
        </w:tc>
        <w:tc>
          <w:tcPr>
            <w:tcW w:w="3518" w:type="dxa"/>
          </w:tcPr>
          <w:p w14:paraId="3FE004A1" w14:textId="77777777" w:rsidR="006A5594" w:rsidRPr="00215D3C" w:rsidRDefault="006A5594" w:rsidP="000516BC">
            <w:pPr>
              <w:pStyle w:val="TAL"/>
              <w:rPr>
                <w:rFonts w:ascii="Helvetica" w:hAnsi="Helvetica"/>
              </w:rPr>
            </w:pPr>
            <w:proofErr w:type="spellStart"/>
            <w:r w:rsidRPr="00215D3C">
              <w:rPr>
                <w:rFonts w:cs="Arial"/>
              </w:rPr>
              <w:t>AlarmInformation.alarmId</w:t>
            </w:r>
            <w:proofErr w:type="spellEnd"/>
          </w:p>
        </w:tc>
        <w:tc>
          <w:tcPr>
            <w:tcW w:w="3329" w:type="dxa"/>
          </w:tcPr>
          <w:p w14:paraId="101E717A" w14:textId="77777777" w:rsidR="006A5594" w:rsidRPr="00215D3C" w:rsidRDefault="006A5594" w:rsidP="000516BC">
            <w:pPr>
              <w:pStyle w:val="TAL"/>
            </w:pPr>
          </w:p>
        </w:tc>
      </w:tr>
      <w:tr w:rsidR="00AD6280" w:rsidRPr="00215D3C" w14:paraId="6245C09F" w14:textId="77777777" w:rsidTr="00311DB3">
        <w:trPr>
          <w:cantSplit/>
          <w:tblHeader/>
        </w:trPr>
        <w:tc>
          <w:tcPr>
            <w:tcW w:w="2541" w:type="dxa"/>
          </w:tcPr>
          <w:p w14:paraId="0166903D" w14:textId="77777777" w:rsidR="00AD6280" w:rsidRPr="001D11CC" w:rsidRDefault="00AD6280" w:rsidP="00AD6280">
            <w:pPr>
              <w:pStyle w:val="TAL"/>
              <w:rPr>
                <w:rFonts w:cs="Arial"/>
              </w:rPr>
            </w:pPr>
            <w:r w:rsidRPr="001D11CC">
              <w:rPr>
                <w:rFonts w:cs="Arial"/>
              </w:rPr>
              <w:t>[objectClass],</w:t>
            </w:r>
          </w:p>
          <w:p w14:paraId="56B82BD5" w14:textId="77777777" w:rsidR="00AD6280" w:rsidRPr="001D11CC" w:rsidRDefault="00AD6280" w:rsidP="00AD6280">
            <w:pPr>
              <w:pStyle w:val="TAL"/>
              <w:rPr>
                <w:rFonts w:cs="Arial"/>
              </w:rPr>
            </w:pPr>
            <w:r w:rsidRPr="001D11CC">
              <w:rPr>
                <w:rFonts w:cs="Arial"/>
              </w:rPr>
              <w:t>[objectInstance]</w:t>
            </w:r>
          </w:p>
        </w:tc>
        <w:tc>
          <w:tcPr>
            <w:tcW w:w="397" w:type="dxa"/>
          </w:tcPr>
          <w:p w14:paraId="727662A5" w14:textId="77777777" w:rsidR="00AD6280" w:rsidRPr="00215D3C" w:rsidRDefault="00AD6280" w:rsidP="00AD6280">
            <w:pPr>
              <w:pStyle w:val="TAL"/>
              <w:jc w:val="center"/>
            </w:pPr>
            <w:r>
              <w:t>n/a</w:t>
            </w:r>
          </w:p>
        </w:tc>
        <w:tc>
          <w:tcPr>
            <w:tcW w:w="3518" w:type="dxa"/>
          </w:tcPr>
          <w:p w14:paraId="42B33832" w14:textId="77777777" w:rsidR="00AD6280" w:rsidRDefault="00AD6280" w:rsidP="00AD6280">
            <w:pPr>
              <w:pStyle w:val="TAL"/>
              <w:rPr>
                <w:rFonts w:cs="Arial"/>
              </w:rPr>
            </w:pPr>
            <w:proofErr w:type="spellStart"/>
            <w:r w:rsidRPr="00215D3C">
              <w:rPr>
                <w:rFonts w:cs="Arial"/>
              </w:rPr>
              <w:t>MonitoredEntity.object</w:t>
            </w:r>
            <w:r>
              <w:rPr>
                <w:rFonts w:cs="Arial"/>
              </w:rPr>
              <w:t>Class</w:t>
            </w:r>
            <w:proofErr w:type="spellEnd"/>
            <w:r>
              <w:rPr>
                <w:rFonts w:cs="Arial"/>
              </w:rPr>
              <w:t>,</w:t>
            </w:r>
          </w:p>
          <w:p w14:paraId="707FB180" w14:textId="77777777" w:rsidR="00AD6280" w:rsidRPr="00215D3C" w:rsidRDefault="00AD6280" w:rsidP="00AD6280">
            <w:pPr>
              <w:pStyle w:val="TAL"/>
              <w:rPr>
                <w:rFonts w:cs="Arial"/>
              </w:rPr>
            </w:pPr>
            <w:proofErr w:type="spellStart"/>
            <w:r w:rsidRPr="00215D3C">
              <w:rPr>
                <w:rFonts w:cs="Arial"/>
              </w:rPr>
              <w:t>MonitoredEntity.objectInstance</w:t>
            </w:r>
            <w:proofErr w:type="spellEnd"/>
          </w:p>
        </w:tc>
        <w:tc>
          <w:tcPr>
            <w:tcW w:w="3329" w:type="dxa"/>
          </w:tcPr>
          <w:p w14:paraId="6DC96572"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first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AD6280" w:rsidRPr="00215D3C" w14:paraId="19E0CC22" w14:textId="77777777" w:rsidTr="00311DB3">
        <w:trPr>
          <w:cantSplit/>
          <w:tblHeader/>
        </w:trPr>
        <w:tc>
          <w:tcPr>
            <w:tcW w:w="2541" w:type="dxa"/>
          </w:tcPr>
          <w:p w14:paraId="28FB777E" w14:textId="77777777" w:rsidR="00AD6280" w:rsidRPr="001D11CC" w:rsidRDefault="00AD6280" w:rsidP="00AD6280">
            <w:pPr>
              <w:pStyle w:val="TAL"/>
              <w:rPr>
                <w:rFonts w:cs="Arial"/>
              </w:rPr>
            </w:pPr>
            <w:r w:rsidRPr="001D11CC">
              <w:rPr>
                <w:rFonts w:cs="Arial"/>
              </w:rPr>
              <w:t>[</w:t>
            </w:r>
            <w:proofErr w:type="spellStart"/>
            <w:r w:rsidRPr="001D11CC">
              <w:rPr>
                <w:rFonts w:cs="Arial"/>
              </w:rPr>
              <w:t>notificationId</w:t>
            </w:r>
            <w:proofErr w:type="spellEnd"/>
            <w:r w:rsidRPr="001D11CC">
              <w:rPr>
                <w:rFonts w:cs="Arial"/>
              </w:rPr>
              <w:t>]</w:t>
            </w:r>
          </w:p>
        </w:tc>
        <w:tc>
          <w:tcPr>
            <w:tcW w:w="397" w:type="dxa"/>
          </w:tcPr>
          <w:p w14:paraId="5223ED8C" w14:textId="77777777" w:rsidR="00AD6280" w:rsidRPr="00215D3C" w:rsidRDefault="00AD6280" w:rsidP="00AD6280">
            <w:pPr>
              <w:pStyle w:val="TAL"/>
              <w:jc w:val="center"/>
            </w:pPr>
            <w:r>
              <w:t>n/a</w:t>
            </w:r>
          </w:p>
        </w:tc>
        <w:tc>
          <w:tcPr>
            <w:tcW w:w="3518" w:type="dxa"/>
          </w:tcPr>
          <w:p w14:paraId="475CE65B" w14:textId="77777777" w:rsidR="00AD6280" w:rsidRPr="00215D3C" w:rsidRDefault="00AD6280" w:rsidP="00AD6280">
            <w:pPr>
              <w:pStyle w:val="TAL"/>
              <w:rPr>
                <w:rFonts w:cs="Arial"/>
              </w:rPr>
            </w:pPr>
            <w:proofErr w:type="spellStart"/>
            <w:r>
              <w:rPr>
                <w:rFonts w:cs="Arial"/>
              </w:rPr>
              <w:t>AlarmInformation.notificationId</w:t>
            </w:r>
            <w:proofErr w:type="spellEnd"/>
          </w:p>
        </w:tc>
        <w:tc>
          <w:tcPr>
            <w:tcW w:w="3329" w:type="dxa"/>
          </w:tcPr>
          <w:p w14:paraId="51FE0A5F"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second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6A5594" w:rsidRPr="00215D3C" w14:paraId="2A69B7B4" w14:textId="77777777" w:rsidTr="00311DB3">
        <w:trPr>
          <w:cantSplit/>
          <w:tblHeader/>
        </w:trPr>
        <w:tc>
          <w:tcPr>
            <w:tcW w:w="2541" w:type="dxa"/>
          </w:tcPr>
          <w:p w14:paraId="60040439" w14:textId="77777777" w:rsidR="006A5594" w:rsidRPr="001D11CC" w:rsidRDefault="006A5594" w:rsidP="000516BC">
            <w:pPr>
              <w:pStyle w:val="TAL"/>
              <w:rPr>
                <w:rFonts w:cs="Arial"/>
              </w:rPr>
            </w:pPr>
            <w:proofErr w:type="spellStart"/>
            <w:r w:rsidRPr="001D11CC">
              <w:rPr>
                <w:rFonts w:cs="Arial"/>
              </w:rPr>
              <w:t>alarmRaisedTime</w:t>
            </w:r>
            <w:proofErr w:type="spellEnd"/>
          </w:p>
        </w:tc>
        <w:tc>
          <w:tcPr>
            <w:tcW w:w="397" w:type="dxa"/>
          </w:tcPr>
          <w:p w14:paraId="1522F0AD"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518" w:type="dxa"/>
          </w:tcPr>
          <w:p w14:paraId="7877DAE3" w14:textId="77777777" w:rsidR="006A5594" w:rsidRPr="00215D3C" w:rsidRDefault="006A5594" w:rsidP="000516BC">
            <w:pPr>
              <w:pStyle w:val="TAL"/>
            </w:pPr>
            <w:proofErr w:type="spellStart"/>
            <w:r w:rsidRPr="00215D3C">
              <w:rPr>
                <w:rFonts w:cs="Arial"/>
              </w:rPr>
              <w:t>AlarmInformation.alarmRaisedTime</w:t>
            </w:r>
            <w:proofErr w:type="spellEnd"/>
          </w:p>
        </w:tc>
        <w:tc>
          <w:tcPr>
            <w:tcW w:w="3329" w:type="dxa"/>
          </w:tcPr>
          <w:p w14:paraId="29151F97" w14:textId="77777777" w:rsidR="006A5594" w:rsidRPr="00215D3C" w:rsidRDefault="006A5594" w:rsidP="000516BC">
            <w:pPr>
              <w:pStyle w:val="TAL"/>
              <w:rPr>
                <w:rFonts w:cs="Arial"/>
              </w:rPr>
            </w:pPr>
          </w:p>
        </w:tc>
      </w:tr>
      <w:tr w:rsidR="006A5594" w:rsidRPr="00215D3C" w14:paraId="29480238" w14:textId="77777777" w:rsidTr="00311DB3">
        <w:trPr>
          <w:cantSplit/>
          <w:tblHeader/>
        </w:trPr>
        <w:tc>
          <w:tcPr>
            <w:tcW w:w="2541" w:type="dxa"/>
          </w:tcPr>
          <w:p w14:paraId="34B931AF" w14:textId="77777777" w:rsidR="006A5594" w:rsidRPr="001D11CC" w:rsidRDefault="006A5594" w:rsidP="000516BC">
            <w:pPr>
              <w:pStyle w:val="TAL"/>
              <w:rPr>
                <w:rFonts w:cs="Arial"/>
                <w:sz w:val="16"/>
                <w:szCs w:val="16"/>
              </w:rPr>
            </w:pPr>
            <w:proofErr w:type="spellStart"/>
            <w:r w:rsidRPr="001D11CC">
              <w:rPr>
                <w:rFonts w:cs="Arial"/>
                <w:szCs w:val="16"/>
              </w:rPr>
              <w:t>alarmChangedTime</w:t>
            </w:r>
            <w:proofErr w:type="spellEnd"/>
          </w:p>
        </w:tc>
        <w:tc>
          <w:tcPr>
            <w:tcW w:w="397" w:type="dxa"/>
          </w:tcPr>
          <w:p w14:paraId="3FB3D061" w14:textId="77777777" w:rsidR="006A5594" w:rsidRPr="00215D3C" w:rsidRDefault="006A5594" w:rsidP="000516BC">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3518" w:type="dxa"/>
          </w:tcPr>
          <w:p w14:paraId="704DEFDA" w14:textId="77777777" w:rsidR="006A5594" w:rsidRPr="00215D3C" w:rsidRDefault="006A5594" w:rsidP="000516BC">
            <w:pPr>
              <w:pStyle w:val="TAL"/>
              <w:rPr>
                <w:rFonts w:cs="Arial"/>
                <w:sz w:val="16"/>
                <w:szCs w:val="16"/>
              </w:rPr>
            </w:pPr>
            <w:proofErr w:type="spellStart"/>
            <w:r w:rsidRPr="00215D3C">
              <w:rPr>
                <w:rFonts w:cs="Arial"/>
                <w:sz w:val="16"/>
                <w:szCs w:val="16"/>
              </w:rPr>
              <w:t>AlarmInformation.</w:t>
            </w:r>
            <w:r w:rsidRPr="00215D3C">
              <w:rPr>
                <w:rFonts w:ascii="Helvetica" w:hAnsi="Helvetica"/>
                <w:sz w:val="16"/>
                <w:szCs w:val="16"/>
              </w:rPr>
              <w:t>alarmChangedTime</w:t>
            </w:r>
            <w:proofErr w:type="spellEnd"/>
          </w:p>
        </w:tc>
        <w:tc>
          <w:tcPr>
            <w:tcW w:w="3329" w:type="dxa"/>
          </w:tcPr>
          <w:p w14:paraId="78F77D7F" w14:textId="77777777" w:rsidR="006A5594" w:rsidRPr="00215D3C" w:rsidRDefault="006A5594" w:rsidP="000516BC">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proofErr w:type="gramStart"/>
            <w:r w:rsidRPr="00215D3C">
              <w:rPr>
                <w:rFonts w:hint="eastAsia"/>
                <w:lang w:eastAsia="zh-CN"/>
              </w:rPr>
              <w:t>chang</w:t>
            </w:r>
            <w:r w:rsidRPr="00215D3C">
              <w:t>ed</w:t>
            </w:r>
            <w:proofErr w:type="gramEnd"/>
          </w:p>
          <w:p w14:paraId="4996625A" w14:textId="77777777" w:rsidR="006A5594" w:rsidRPr="00215D3C" w:rsidRDefault="006A5594" w:rsidP="000516BC">
            <w:pPr>
              <w:pStyle w:val="TAR"/>
              <w:jc w:val="left"/>
              <w:rPr>
                <w:rFonts w:cs="Arial"/>
                <w:lang w:eastAsia="zh-CN"/>
              </w:rPr>
            </w:pPr>
          </w:p>
        </w:tc>
      </w:tr>
      <w:tr w:rsidR="006A5594" w:rsidRPr="00215D3C" w14:paraId="4196FA14" w14:textId="77777777" w:rsidTr="00311DB3">
        <w:trPr>
          <w:cantSplit/>
          <w:tblHeader/>
        </w:trPr>
        <w:tc>
          <w:tcPr>
            <w:tcW w:w="2541" w:type="dxa"/>
          </w:tcPr>
          <w:p w14:paraId="4A89EAEC" w14:textId="77777777" w:rsidR="006A5594" w:rsidRPr="001D11CC" w:rsidRDefault="006A5594" w:rsidP="000516BC">
            <w:pPr>
              <w:pStyle w:val="TAL"/>
              <w:rPr>
                <w:rFonts w:cs="Arial"/>
              </w:rPr>
            </w:pPr>
            <w:proofErr w:type="spellStart"/>
            <w:r w:rsidRPr="001D11CC">
              <w:rPr>
                <w:rFonts w:cs="Arial"/>
              </w:rPr>
              <w:t>alarmClearedTime</w:t>
            </w:r>
            <w:proofErr w:type="spellEnd"/>
          </w:p>
        </w:tc>
        <w:tc>
          <w:tcPr>
            <w:tcW w:w="397" w:type="dxa"/>
          </w:tcPr>
          <w:p w14:paraId="28062BA3"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518" w:type="dxa"/>
          </w:tcPr>
          <w:p w14:paraId="0FC4E622" w14:textId="77777777" w:rsidR="006A5594" w:rsidRPr="00215D3C" w:rsidRDefault="006A5594" w:rsidP="000516BC">
            <w:pPr>
              <w:pStyle w:val="TAL"/>
            </w:pPr>
            <w:proofErr w:type="spellStart"/>
            <w:r w:rsidRPr="00215D3C">
              <w:rPr>
                <w:rFonts w:cs="Arial"/>
              </w:rPr>
              <w:t>AlarmInformation.alarmClearedTime</w:t>
            </w:r>
            <w:proofErr w:type="spellEnd"/>
          </w:p>
        </w:tc>
        <w:tc>
          <w:tcPr>
            <w:tcW w:w="3329" w:type="dxa"/>
          </w:tcPr>
          <w:p w14:paraId="0FBD58A2" w14:textId="77777777" w:rsidR="006A5594" w:rsidRPr="00215D3C" w:rsidRDefault="006A5594" w:rsidP="000516BC">
            <w:pPr>
              <w:pStyle w:val="TAL"/>
              <w:rPr>
                <w:rFonts w:ascii="Helvetica" w:hAnsi="Helvetica"/>
              </w:rPr>
            </w:pPr>
            <w:r w:rsidRPr="00215D3C">
              <w:rPr>
                <w:rFonts w:ascii="Helvetica" w:hAnsi="Helvetica"/>
              </w:rPr>
              <w:t xml:space="preserve">not applicable if related alarm was not </w:t>
            </w:r>
            <w:proofErr w:type="gramStart"/>
            <w:r w:rsidRPr="00215D3C">
              <w:rPr>
                <w:rFonts w:ascii="Helvetica" w:hAnsi="Helvetica"/>
              </w:rPr>
              <w:t>cleared</w:t>
            </w:r>
            <w:proofErr w:type="gramEnd"/>
          </w:p>
          <w:p w14:paraId="6DFDEDC1" w14:textId="77777777" w:rsidR="006A5594" w:rsidRPr="00215D3C" w:rsidRDefault="006A5594" w:rsidP="000516BC">
            <w:pPr>
              <w:pStyle w:val="TAL"/>
              <w:rPr>
                <w:rFonts w:cs="Arial"/>
              </w:rPr>
            </w:pPr>
          </w:p>
        </w:tc>
      </w:tr>
      <w:tr w:rsidR="004920A2" w:rsidRPr="00215D3C" w14:paraId="46D70065" w14:textId="77777777" w:rsidTr="00311DB3">
        <w:trPr>
          <w:cantSplit/>
          <w:tblHeader/>
        </w:trPr>
        <w:tc>
          <w:tcPr>
            <w:tcW w:w="2541" w:type="dxa"/>
          </w:tcPr>
          <w:p w14:paraId="58049992" w14:textId="77777777" w:rsidR="004920A2" w:rsidRPr="001D11CC" w:rsidRDefault="004920A2" w:rsidP="004920A2">
            <w:pPr>
              <w:pStyle w:val="TAL"/>
              <w:rPr>
                <w:rFonts w:cs="Arial"/>
              </w:rPr>
            </w:pPr>
            <w:proofErr w:type="spellStart"/>
            <w:r w:rsidRPr="001D11CC">
              <w:rPr>
                <w:rFonts w:cs="Arial"/>
              </w:rPr>
              <w:t>alarmType</w:t>
            </w:r>
            <w:proofErr w:type="spellEnd"/>
          </w:p>
        </w:tc>
        <w:tc>
          <w:tcPr>
            <w:tcW w:w="397" w:type="dxa"/>
          </w:tcPr>
          <w:p w14:paraId="43845ABE" w14:textId="77777777" w:rsidR="004920A2" w:rsidRPr="00215D3C" w:rsidRDefault="004920A2" w:rsidP="004920A2">
            <w:pPr>
              <w:pStyle w:val="TAL"/>
              <w:jc w:val="center"/>
            </w:pPr>
            <w:r w:rsidRPr="00215D3C">
              <w:t>M</w:t>
            </w:r>
          </w:p>
        </w:tc>
        <w:tc>
          <w:tcPr>
            <w:tcW w:w="3518" w:type="dxa"/>
          </w:tcPr>
          <w:p w14:paraId="479A09A8" w14:textId="77777777" w:rsidR="004920A2" w:rsidRPr="00215D3C" w:rsidRDefault="004920A2" w:rsidP="004920A2">
            <w:pPr>
              <w:pStyle w:val="TAL"/>
              <w:rPr>
                <w:rFonts w:cs="Arial"/>
              </w:rPr>
            </w:pPr>
            <w:proofErr w:type="spellStart"/>
            <w:r w:rsidRPr="00215D3C">
              <w:t>AlarmInformation.</w:t>
            </w:r>
            <w:r>
              <w:t>alarmType</w:t>
            </w:r>
            <w:proofErr w:type="spellEnd"/>
          </w:p>
        </w:tc>
        <w:tc>
          <w:tcPr>
            <w:tcW w:w="3329" w:type="dxa"/>
          </w:tcPr>
          <w:p w14:paraId="7B715BAD" w14:textId="77777777" w:rsidR="004920A2" w:rsidRPr="00215D3C" w:rsidRDefault="004920A2" w:rsidP="004920A2">
            <w:pPr>
              <w:pStyle w:val="TAL"/>
            </w:pPr>
          </w:p>
        </w:tc>
      </w:tr>
      <w:tr w:rsidR="006A5594" w:rsidRPr="00215D3C" w14:paraId="5F21B8DA" w14:textId="77777777" w:rsidTr="00311DB3">
        <w:trPr>
          <w:cantSplit/>
          <w:tblHeader/>
        </w:trPr>
        <w:tc>
          <w:tcPr>
            <w:tcW w:w="2541" w:type="dxa"/>
          </w:tcPr>
          <w:p w14:paraId="413708F8"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7" w:type="dxa"/>
          </w:tcPr>
          <w:p w14:paraId="775FE99B" w14:textId="77777777" w:rsidR="006A5594" w:rsidRPr="00215D3C" w:rsidRDefault="006A5594" w:rsidP="000516BC">
            <w:pPr>
              <w:pStyle w:val="TAL"/>
              <w:jc w:val="center"/>
            </w:pPr>
            <w:r w:rsidRPr="00215D3C">
              <w:t>M</w:t>
            </w:r>
          </w:p>
        </w:tc>
        <w:tc>
          <w:tcPr>
            <w:tcW w:w="3518" w:type="dxa"/>
          </w:tcPr>
          <w:p w14:paraId="3591E582" w14:textId="77777777" w:rsidR="006A5594" w:rsidRPr="00215D3C" w:rsidRDefault="006A5594" w:rsidP="000516BC">
            <w:pPr>
              <w:pStyle w:val="TAL"/>
              <w:rPr>
                <w:rFonts w:ascii="Helvetica" w:hAnsi="Helvetica"/>
              </w:rPr>
            </w:pPr>
            <w:proofErr w:type="spellStart"/>
            <w:r w:rsidRPr="00215D3C">
              <w:rPr>
                <w:rFonts w:cs="Arial"/>
              </w:rPr>
              <w:t>AlarmInformation.probableCause</w:t>
            </w:r>
            <w:proofErr w:type="spellEnd"/>
          </w:p>
        </w:tc>
        <w:tc>
          <w:tcPr>
            <w:tcW w:w="3329" w:type="dxa"/>
          </w:tcPr>
          <w:p w14:paraId="391E6BFE" w14:textId="77777777" w:rsidR="006A5594" w:rsidRPr="00215D3C" w:rsidRDefault="006A5594" w:rsidP="000516BC">
            <w:pPr>
              <w:pStyle w:val="TAL"/>
            </w:pPr>
          </w:p>
        </w:tc>
      </w:tr>
      <w:tr w:rsidR="004920A2" w:rsidRPr="00215D3C" w14:paraId="6F5BBA27" w14:textId="77777777" w:rsidTr="00311DB3">
        <w:trPr>
          <w:cantSplit/>
          <w:tblHeader/>
        </w:trPr>
        <w:tc>
          <w:tcPr>
            <w:tcW w:w="2541" w:type="dxa"/>
          </w:tcPr>
          <w:p w14:paraId="2BBD6B46" w14:textId="77777777" w:rsidR="004920A2" w:rsidRPr="001D11CC" w:rsidRDefault="004920A2" w:rsidP="004920A2">
            <w:pPr>
              <w:pStyle w:val="TAL"/>
              <w:rPr>
                <w:rFonts w:cs="Arial"/>
              </w:rPr>
            </w:pPr>
            <w:proofErr w:type="spellStart"/>
            <w:r w:rsidRPr="001D11CC">
              <w:rPr>
                <w:rFonts w:cs="Arial"/>
              </w:rPr>
              <w:t>specificProblem</w:t>
            </w:r>
            <w:proofErr w:type="spellEnd"/>
          </w:p>
        </w:tc>
        <w:tc>
          <w:tcPr>
            <w:tcW w:w="397" w:type="dxa"/>
          </w:tcPr>
          <w:p w14:paraId="1CC91B5F" w14:textId="77777777" w:rsidR="004920A2" w:rsidRPr="00215D3C" w:rsidRDefault="004920A2" w:rsidP="004920A2">
            <w:pPr>
              <w:pStyle w:val="TAL"/>
              <w:jc w:val="center"/>
            </w:pPr>
            <w:r w:rsidRPr="00215D3C">
              <w:t>O</w:t>
            </w:r>
          </w:p>
        </w:tc>
        <w:tc>
          <w:tcPr>
            <w:tcW w:w="3518" w:type="dxa"/>
          </w:tcPr>
          <w:p w14:paraId="6A2BD52A" w14:textId="77777777" w:rsidR="004920A2" w:rsidRPr="00215D3C" w:rsidRDefault="004920A2" w:rsidP="004920A2">
            <w:pPr>
              <w:pStyle w:val="TAL"/>
              <w:rPr>
                <w:rFonts w:cs="Arial"/>
              </w:rPr>
            </w:pPr>
            <w:proofErr w:type="spellStart"/>
            <w:r w:rsidRPr="00215D3C">
              <w:rPr>
                <w:rFonts w:cs="Arial"/>
              </w:rPr>
              <w:t>AlarmInformation.specificProblem</w:t>
            </w:r>
            <w:proofErr w:type="spellEnd"/>
          </w:p>
        </w:tc>
        <w:tc>
          <w:tcPr>
            <w:tcW w:w="3329" w:type="dxa"/>
          </w:tcPr>
          <w:p w14:paraId="2E9D9B4E" w14:textId="77777777" w:rsidR="004920A2" w:rsidRPr="00215D3C" w:rsidRDefault="004920A2" w:rsidP="004920A2">
            <w:pPr>
              <w:pStyle w:val="TAL"/>
            </w:pPr>
          </w:p>
        </w:tc>
      </w:tr>
      <w:tr w:rsidR="006A5594" w:rsidRPr="00215D3C" w14:paraId="5D16DC66" w14:textId="77777777" w:rsidTr="00311DB3">
        <w:trPr>
          <w:cantSplit/>
          <w:tblHeader/>
        </w:trPr>
        <w:tc>
          <w:tcPr>
            <w:tcW w:w="2541" w:type="dxa"/>
          </w:tcPr>
          <w:p w14:paraId="2D015A90"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7" w:type="dxa"/>
          </w:tcPr>
          <w:p w14:paraId="27FC0B79" w14:textId="77777777" w:rsidR="006A5594" w:rsidRPr="00215D3C" w:rsidRDefault="006A5594" w:rsidP="000516BC">
            <w:pPr>
              <w:pStyle w:val="TAL"/>
              <w:jc w:val="center"/>
            </w:pPr>
            <w:r w:rsidRPr="00215D3C">
              <w:t>M</w:t>
            </w:r>
          </w:p>
        </w:tc>
        <w:tc>
          <w:tcPr>
            <w:tcW w:w="3518" w:type="dxa"/>
          </w:tcPr>
          <w:p w14:paraId="0B50ED8A" w14:textId="77777777" w:rsidR="006A5594" w:rsidRPr="00215D3C" w:rsidRDefault="006A5594" w:rsidP="000516BC">
            <w:pPr>
              <w:pStyle w:val="TAL"/>
              <w:rPr>
                <w:rFonts w:ascii="Helvetica" w:hAnsi="Helvetica"/>
              </w:rPr>
            </w:pPr>
            <w:proofErr w:type="spellStart"/>
            <w:r w:rsidRPr="00215D3C">
              <w:rPr>
                <w:rFonts w:cs="Arial"/>
              </w:rPr>
              <w:t>AlarmInformation.perceivedSeverity</w:t>
            </w:r>
            <w:proofErr w:type="spellEnd"/>
          </w:p>
        </w:tc>
        <w:tc>
          <w:tcPr>
            <w:tcW w:w="3329" w:type="dxa"/>
          </w:tcPr>
          <w:p w14:paraId="3AB56CAC" w14:textId="77777777" w:rsidR="006A5594" w:rsidRPr="00215D3C" w:rsidRDefault="006A5594" w:rsidP="000516BC">
            <w:pPr>
              <w:pStyle w:val="TAL"/>
            </w:pPr>
          </w:p>
        </w:tc>
      </w:tr>
      <w:tr w:rsidR="006A5594" w:rsidRPr="00215D3C" w14:paraId="712324C0" w14:textId="77777777" w:rsidTr="00311DB3">
        <w:trPr>
          <w:cantSplit/>
          <w:tblHeader/>
        </w:trPr>
        <w:tc>
          <w:tcPr>
            <w:tcW w:w="2541" w:type="dxa"/>
          </w:tcPr>
          <w:p w14:paraId="51120DB2" w14:textId="77777777" w:rsidR="006A5594" w:rsidRPr="001D11CC" w:rsidRDefault="006A5594" w:rsidP="000516BC">
            <w:pPr>
              <w:pStyle w:val="TAL"/>
              <w:rPr>
                <w:rFonts w:cs="Arial"/>
              </w:rPr>
            </w:pPr>
            <w:proofErr w:type="spellStart"/>
            <w:r w:rsidRPr="001D11CC">
              <w:rPr>
                <w:rFonts w:cs="Arial"/>
              </w:rPr>
              <w:t>backedUpStatus</w:t>
            </w:r>
            <w:proofErr w:type="spellEnd"/>
          </w:p>
        </w:tc>
        <w:tc>
          <w:tcPr>
            <w:tcW w:w="397" w:type="dxa"/>
          </w:tcPr>
          <w:p w14:paraId="3CA43AEF" w14:textId="77777777" w:rsidR="006A5594" w:rsidRPr="00215D3C" w:rsidRDefault="006A5594" w:rsidP="000516BC">
            <w:pPr>
              <w:pStyle w:val="TAL"/>
              <w:jc w:val="center"/>
            </w:pPr>
            <w:r w:rsidRPr="00215D3C">
              <w:t>O</w:t>
            </w:r>
          </w:p>
        </w:tc>
        <w:tc>
          <w:tcPr>
            <w:tcW w:w="3518" w:type="dxa"/>
          </w:tcPr>
          <w:p w14:paraId="0375B16E" w14:textId="77777777" w:rsidR="006A5594" w:rsidRPr="00215D3C" w:rsidRDefault="006A5594" w:rsidP="000516BC">
            <w:pPr>
              <w:pStyle w:val="TAL"/>
              <w:rPr>
                <w:rFonts w:ascii="Helvetica" w:hAnsi="Helvetica"/>
              </w:rPr>
            </w:pPr>
            <w:proofErr w:type="spellStart"/>
            <w:r w:rsidRPr="00215D3C">
              <w:rPr>
                <w:rFonts w:cs="Arial"/>
              </w:rPr>
              <w:t>AlarmInformation.backedUpStatus</w:t>
            </w:r>
            <w:proofErr w:type="spellEnd"/>
          </w:p>
        </w:tc>
        <w:tc>
          <w:tcPr>
            <w:tcW w:w="3329" w:type="dxa"/>
          </w:tcPr>
          <w:p w14:paraId="55246AD4" w14:textId="77777777" w:rsidR="006A5594" w:rsidRPr="00215D3C" w:rsidRDefault="006A5594" w:rsidP="000516BC">
            <w:pPr>
              <w:pStyle w:val="TAL"/>
            </w:pPr>
            <w:r w:rsidRPr="00215D3C">
              <w:rPr>
                <w:rFonts w:ascii="Helvetica" w:hAnsi="Helvetica"/>
              </w:rPr>
              <w:t>not applicable if related alarm is a security alarm</w:t>
            </w:r>
          </w:p>
        </w:tc>
      </w:tr>
      <w:tr w:rsidR="004920A2" w:rsidRPr="00215D3C" w14:paraId="51C9BDC4" w14:textId="77777777" w:rsidTr="00311DB3">
        <w:trPr>
          <w:cantSplit/>
          <w:tblHeader/>
        </w:trPr>
        <w:tc>
          <w:tcPr>
            <w:tcW w:w="2541" w:type="dxa"/>
          </w:tcPr>
          <w:p w14:paraId="6C45BC81" w14:textId="77777777" w:rsidR="004920A2" w:rsidRPr="001D11CC" w:rsidRDefault="004920A2" w:rsidP="004920A2">
            <w:pPr>
              <w:pStyle w:val="TAL"/>
              <w:rPr>
                <w:rFonts w:cs="Arial"/>
              </w:rPr>
            </w:pPr>
            <w:proofErr w:type="spellStart"/>
            <w:r w:rsidRPr="001D11CC">
              <w:rPr>
                <w:rFonts w:cs="Arial"/>
              </w:rPr>
              <w:t>backUpObject</w:t>
            </w:r>
            <w:proofErr w:type="spellEnd"/>
          </w:p>
        </w:tc>
        <w:tc>
          <w:tcPr>
            <w:tcW w:w="397" w:type="dxa"/>
          </w:tcPr>
          <w:p w14:paraId="4A5D8A49" w14:textId="77777777" w:rsidR="004920A2" w:rsidRPr="00215D3C" w:rsidRDefault="004920A2" w:rsidP="004920A2">
            <w:pPr>
              <w:pStyle w:val="TAL"/>
              <w:jc w:val="center"/>
            </w:pPr>
            <w:r w:rsidRPr="00215D3C">
              <w:t>O</w:t>
            </w:r>
          </w:p>
        </w:tc>
        <w:tc>
          <w:tcPr>
            <w:tcW w:w="3518" w:type="dxa"/>
          </w:tcPr>
          <w:p w14:paraId="018F023E" w14:textId="77777777" w:rsidR="004920A2" w:rsidRPr="00215D3C" w:rsidRDefault="004920A2" w:rsidP="004920A2">
            <w:pPr>
              <w:pStyle w:val="TAL"/>
              <w:rPr>
                <w:rFonts w:cs="Arial"/>
              </w:rPr>
            </w:pPr>
            <w:proofErr w:type="spellStart"/>
            <w:r w:rsidRPr="00215D3C">
              <w:rPr>
                <w:rFonts w:cs="Arial"/>
              </w:rPr>
              <w:t>MonitoredEntity.objectInstance</w:t>
            </w:r>
            <w:proofErr w:type="spellEnd"/>
          </w:p>
        </w:tc>
        <w:tc>
          <w:tcPr>
            <w:tcW w:w="3329" w:type="dxa"/>
          </w:tcPr>
          <w:p w14:paraId="6655B154" w14:textId="77777777" w:rsidR="004920A2" w:rsidRDefault="004920A2" w:rsidP="004920A2">
            <w:pPr>
              <w:pStyle w:val="TAL"/>
              <w:rPr>
                <w:rFonts w:ascii="Helvetica" w:hAnsi="Helvetica"/>
              </w:rPr>
            </w:pPr>
            <w:r>
              <w:t>T</w:t>
            </w:r>
            <w:r w:rsidRPr="00AD33BA">
              <w:t xml:space="preserve">he </w:t>
            </w:r>
            <w:proofErr w:type="spellStart"/>
            <w:r w:rsidRPr="00AD33BA">
              <w:t>MonitoredEntity</w:t>
            </w:r>
            <w:proofErr w:type="spellEnd"/>
            <w:r w:rsidRPr="00AD33BA">
              <w:t xml:space="preserve"> is identified by relation-</w:t>
            </w:r>
            <w:proofErr w:type="spellStart"/>
            <w:r w:rsidRPr="00AD33BA">
              <w:t>BackUpObject</w:t>
            </w:r>
            <w:proofErr w:type="spellEnd"/>
            <w:r w:rsidRPr="00AD33BA">
              <w:t>-</w:t>
            </w:r>
            <w:proofErr w:type="spellStart"/>
            <w:r w:rsidRPr="00AD33BA">
              <w:t>AlarmInformation</w:t>
            </w:r>
            <w:proofErr w:type="spellEnd"/>
            <w:r>
              <w:t>.</w:t>
            </w:r>
          </w:p>
          <w:p w14:paraId="0080D530" w14:textId="77777777" w:rsidR="004920A2" w:rsidRDefault="004920A2" w:rsidP="004920A2">
            <w:pPr>
              <w:pStyle w:val="TAL"/>
              <w:rPr>
                <w:rFonts w:ascii="Helvetica" w:hAnsi="Helvetica"/>
              </w:rPr>
            </w:pPr>
          </w:p>
          <w:p w14:paraId="697F4011" w14:textId="77777777" w:rsidR="004920A2" w:rsidRPr="00215D3C" w:rsidRDefault="004920A2" w:rsidP="004920A2">
            <w:pPr>
              <w:pStyle w:val="TAL"/>
              <w:rPr>
                <w:rFonts w:ascii="Helvetica" w:hAnsi="Helvetica"/>
              </w:rPr>
            </w:pPr>
            <w:r>
              <w:rPr>
                <w:rFonts w:ascii="Helvetica" w:hAnsi="Helvetica"/>
              </w:rPr>
              <w:t>N</w:t>
            </w:r>
            <w:r w:rsidRPr="00215D3C">
              <w:rPr>
                <w:rFonts w:ascii="Helvetica" w:hAnsi="Helvetica"/>
              </w:rPr>
              <w:t>ot applicable if related alarm is a security alarm</w:t>
            </w:r>
          </w:p>
        </w:tc>
      </w:tr>
      <w:tr w:rsidR="006A5594" w:rsidRPr="00215D3C" w14:paraId="2274E753" w14:textId="77777777" w:rsidTr="00311DB3">
        <w:trPr>
          <w:cantSplit/>
          <w:tblHeader/>
        </w:trPr>
        <w:tc>
          <w:tcPr>
            <w:tcW w:w="2541" w:type="dxa"/>
          </w:tcPr>
          <w:p w14:paraId="4381FB98" w14:textId="77777777" w:rsidR="006A5594" w:rsidRPr="001D11CC" w:rsidRDefault="006A5594" w:rsidP="000516BC">
            <w:pPr>
              <w:pStyle w:val="TAL"/>
              <w:rPr>
                <w:rFonts w:cs="Arial"/>
              </w:rPr>
            </w:pPr>
            <w:proofErr w:type="spellStart"/>
            <w:r w:rsidRPr="001D11CC">
              <w:rPr>
                <w:rFonts w:cs="Arial"/>
              </w:rPr>
              <w:t>trendIndication</w:t>
            </w:r>
            <w:proofErr w:type="spellEnd"/>
          </w:p>
        </w:tc>
        <w:tc>
          <w:tcPr>
            <w:tcW w:w="397" w:type="dxa"/>
          </w:tcPr>
          <w:p w14:paraId="6C9DC591" w14:textId="77777777" w:rsidR="006A5594" w:rsidRPr="00215D3C" w:rsidRDefault="006A5594" w:rsidP="000516BC">
            <w:pPr>
              <w:pStyle w:val="TAL"/>
              <w:jc w:val="center"/>
            </w:pPr>
            <w:r w:rsidRPr="00215D3C">
              <w:t>O</w:t>
            </w:r>
          </w:p>
        </w:tc>
        <w:tc>
          <w:tcPr>
            <w:tcW w:w="3518" w:type="dxa"/>
          </w:tcPr>
          <w:p w14:paraId="7BB13339" w14:textId="77777777" w:rsidR="006A5594" w:rsidRPr="00215D3C" w:rsidRDefault="006A5594" w:rsidP="000516BC">
            <w:pPr>
              <w:pStyle w:val="TAL"/>
              <w:rPr>
                <w:rFonts w:ascii="Helvetica" w:hAnsi="Helvetica"/>
              </w:rPr>
            </w:pPr>
            <w:proofErr w:type="spellStart"/>
            <w:r w:rsidRPr="00215D3C">
              <w:rPr>
                <w:rFonts w:cs="Arial"/>
              </w:rPr>
              <w:t>AlarmInformation.trendIndication</w:t>
            </w:r>
            <w:proofErr w:type="spellEnd"/>
          </w:p>
        </w:tc>
        <w:tc>
          <w:tcPr>
            <w:tcW w:w="3329" w:type="dxa"/>
          </w:tcPr>
          <w:p w14:paraId="5807131B"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516C744" w14:textId="77777777" w:rsidTr="00311DB3">
        <w:trPr>
          <w:cantSplit/>
          <w:tblHeader/>
        </w:trPr>
        <w:tc>
          <w:tcPr>
            <w:tcW w:w="2541" w:type="dxa"/>
          </w:tcPr>
          <w:p w14:paraId="79DB1FEF" w14:textId="77777777" w:rsidR="006A5594" w:rsidRPr="001D11CC" w:rsidRDefault="006A5594" w:rsidP="000516BC">
            <w:pPr>
              <w:pStyle w:val="TAL"/>
              <w:rPr>
                <w:rFonts w:cs="Arial"/>
              </w:rPr>
            </w:pPr>
            <w:proofErr w:type="spellStart"/>
            <w:r w:rsidRPr="001D11CC">
              <w:rPr>
                <w:rFonts w:cs="Arial"/>
              </w:rPr>
              <w:t>thresholdInfo</w:t>
            </w:r>
            <w:proofErr w:type="spellEnd"/>
          </w:p>
        </w:tc>
        <w:tc>
          <w:tcPr>
            <w:tcW w:w="397" w:type="dxa"/>
          </w:tcPr>
          <w:p w14:paraId="66650A49" w14:textId="77777777" w:rsidR="006A5594" w:rsidRPr="00215D3C" w:rsidRDefault="006A5594" w:rsidP="000516BC">
            <w:pPr>
              <w:pStyle w:val="TAL"/>
              <w:jc w:val="center"/>
            </w:pPr>
            <w:r w:rsidRPr="00215D3C">
              <w:t>O</w:t>
            </w:r>
          </w:p>
        </w:tc>
        <w:tc>
          <w:tcPr>
            <w:tcW w:w="3518" w:type="dxa"/>
          </w:tcPr>
          <w:p w14:paraId="4D48731A" w14:textId="77777777" w:rsidR="006A5594" w:rsidRPr="00215D3C" w:rsidRDefault="006A5594" w:rsidP="000516BC">
            <w:pPr>
              <w:pStyle w:val="TAL"/>
              <w:rPr>
                <w:rFonts w:cs="Arial"/>
              </w:rPr>
            </w:pPr>
            <w:proofErr w:type="spellStart"/>
            <w:r w:rsidRPr="00215D3C">
              <w:rPr>
                <w:rFonts w:cs="Arial"/>
              </w:rPr>
              <w:t>AlarmInformation.thresholdInfo</w:t>
            </w:r>
            <w:proofErr w:type="spellEnd"/>
          </w:p>
        </w:tc>
        <w:tc>
          <w:tcPr>
            <w:tcW w:w="3329" w:type="dxa"/>
          </w:tcPr>
          <w:p w14:paraId="6F748B74" w14:textId="77777777" w:rsidR="006A5594" w:rsidRPr="00215D3C" w:rsidRDefault="006A5594" w:rsidP="000516BC">
            <w:pPr>
              <w:pStyle w:val="TAL"/>
              <w:rPr>
                <w:rFonts w:cs="Arial"/>
              </w:rPr>
            </w:pPr>
            <w:r w:rsidRPr="00215D3C">
              <w:rPr>
                <w:rFonts w:ascii="Helvetica" w:hAnsi="Helvetica"/>
              </w:rPr>
              <w:t>not applicable if related alarm is a security alarm</w:t>
            </w:r>
          </w:p>
        </w:tc>
      </w:tr>
      <w:tr w:rsidR="004920A2" w:rsidRPr="00215D3C" w14:paraId="5E751766" w14:textId="77777777" w:rsidTr="00311DB3">
        <w:trPr>
          <w:cantSplit/>
          <w:tblHeader/>
        </w:trPr>
        <w:tc>
          <w:tcPr>
            <w:tcW w:w="2541" w:type="dxa"/>
          </w:tcPr>
          <w:p w14:paraId="35E76BB9" w14:textId="77777777" w:rsidR="004920A2" w:rsidRPr="001D11CC" w:rsidRDefault="004920A2" w:rsidP="004920A2">
            <w:pPr>
              <w:pStyle w:val="TAL"/>
              <w:rPr>
                <w:rFonts w:cs="Arial"/>
              </w:rPr>
            </w:pPr>
            <w:proofErr w:type="spellStart"/>
            <w:r w:rsidRPr="001D11CC">
              <w:rPr>
                <w:rFonts w:cs="Arial"/>
              </w:rPr>
              <w:t>correlatedNotifications</w:t>
            </w:r>
            <w:proofErr w:type="spellEnd"/>
          </w:p>
        </w:tc>
        <w:tc>
          <w:tcPr>
            <w:tcW w:w="397" w:type="dxa"/>
          </w:tcPr>
          <w:p w14:paraId="0A1C60E4" w14:textId="77777777" w:rsidR="004920A2" w:rsidRPr="00215D3C" w:rsidRDefault="004920A2" w:rsidP="004920A2">
            <w:pPr>
              <w:pStyle w:val="TAL"/>
              <w:jc w:val="center"/>
            </w:pPr>
            <w:r w:rsidRPr="00215D3C">
              <w:t>O</w:t>
            </w:r>
          </w:p>
        </w:tc>
        <w:tc>
          <w:tcPr>
            <w:tcW w:w="3518" w:type="dxa"/>
          </w:tcPr>
          <w:p w14:paraId="7DBDC5A5" w14:textId="77777777" w:rsidR="004920A2" w:rsidRPr="00215D3C" w:rsidRDefault="004920A2" w:rsidP="004920A2">
            <w:pPr>
              <w:pStyle w:val="TAL"/>
              <w:rPr>
                <w:rFonts w:cs="Arial"/>
              </w:rPr>
            </w:pPr>
            <w:r w:rsidRPr="00AD33BA">
              <w:t xml:space="preserve">The set of </w:t>
            </w:r>
            <w:proofErr w:type="spellStart"/>
            <w:r w:rsidRPr="00AD33BA">
              <w:t>CorrelatedNotification</w:t>
            </w:r>
            <w:proofErr w:type="spellEnd"/>
            <w:r w:rsidRPr="00AD33BA">
              <w:t xml:space="preserve"> </w:t>
            </w:r>
            <w:r>
              <w:t xml:space="preserve">instances </w:t>
            </w:r>
            <w:r w:rsidRPr="00AD33BA">
              <w:t xml:space="preserve">related to this </w:t>
            </w:r>
            <w:proofErr w:type="spellStart"/>
            <w:r w:rsidRPr="00AD33BA">
              <w:t>AlarmInformation</w:t>
            </w:r>
            <w:proofErr w:type="spellEnd"/>
            <w:r w:rsidRPr="00AD33BA">
              <w:t>.</w:t>
            </w:r>
          </w:p>
        </w:tc>
        <w:tc>
          <w:tcPr>
            <w:tcW w:w="3329" w:type="dxa"/>
          </w:tcPr>
          <w:p w14:paraId="74543B55" w14:textId="77777777" w:rsidR="004920A2" w:rsidRPr="00215D3C" w:rsidRDefault="004920A2" w:rsidP="004920A2">
            <w:pPr>
              <w:pStyle w:val="TAL"/>
              <w:rPr>
                <w:rFonts w:ascii="Helvetica" w:hAnsi="Helvetica"/>
              </w:rPr>
            </w:pPr>
          </w:p>
        </w:tc>
      </w:tr>
      <w:tr w:rsidR="006A5594" w:rsidRPr="00215D3C" w14:paraId="1FDBE5A4" w14:textId="77777777" w:rsidTr="00311DB3">
        <w:trPr>
          <w:cantSplit/>
          <w:tblHeader/>
        </w:trPr>
        <w:tc>
          <w:tcPr>
            <w:tcW w:w="2541" w:type="dxa"/>
          </w:tcPr>
          <w:p w14:paraId="4D0F9712" w14:textId="77777777" w:rsidR="006A5594" w:rsidRPr="001D11CC" w:rsidRDefault="006A5594" w:rsidP="000516BC">
            <w:pPr>
              <w:pStyle w:val="TAL"/>
              <w:rPr>
                <w:rFonts w:cs="Arial"/>
              </w:rPr>
            </w:pPr>
            <w:proofErr w:type="spellStart"/>
            <w:r w:rsidRPr="001D11CC">
              <w:rPr>
                <w:rFonts w:cs="Arial"/>
              </w:rPr>
              <w:t>stateChangeDefinition</w:t>
            </w:r>
            <w:proofErr w:type="spellEnd"/>
          </w:p>
        </w:tc>
        <w:tc>
          <w:tcPr>
            <w:tcW w:w="397" w:type="dxa"/>
          </w:tcPr>
          <w:p w14:paraId="6A236068" w14:textId="77777777" w:rsidR="006A5594" w:rsidRPr="00215D3C" w:rsidRDefault="006A5594" w:rsidP="000516BC">
            <w:pPr>
              <w:pStyle w:val="TAL"/>
              <w:jc w:val="center"/>
            </w:pPr>
            <w:r w:rsidRPr="00215D3C">
              <w:t>O</w:t>
            </w:r>
          </w:p>
        </w:tc>
        <w:tc>
          <w:tcPr>
            <w:tcW w:w="3518" w:type="dxa"/>
          </w:tcPr>
          <w:p w14:paraId="6A3671EF" w14:textId="77777777" w:rsidR="006A5594" w:rsidRPr="00215D3C" w:rsidRDefault="006A5594" w:rsidP="000516BC">
            <w:pPr>
              <w:pStyle w:val="TAL"/>
              <w:rPr>
                <w:rFonts w:ascii="Helvetica" w:hAnsi="Helvetica"/>
              </w:rPr>
            </w:pPr>
            <w:proofErr w:type="spellStart"/>
            <w:r w:rsidRPr="00215D3C">
              <w:rPr>
                <w:rFonts w:cs="Arial"/>
              </w:rPr>
              <w:t>AlarmInformation.stateChange</w:t>
            </w:r>
            <w:proofErr w:type="spellEnd"/>
          </w:p>
        </w:tc>
        <w:tc>
          <w:tcPr>
            <w:tcW w:w="3329" w:type="dxa"/>
          </w:tcPr>
          <w:p w14:paraId="45BDDD34"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382253A" w14:textId="77777777" w:rsidTr="00311DB3">
        <w:trPr>
          <w:cantSplit/>
          <w:tblHeader/>
        </w:trPr>
        <w:tc>
          <w:tcPr>
            <w:tcW w:w="2541" w:type="dxa"/>
          </w:tcPr>
          <w:p w14:paraId="52057E92" w14:textId="77777777" w:rsidR="006A5594" w:rsidRPr="001D11CC" w:rsidRDefault="006A5594" w:rsidP="000516BC">
            <w:pPr>
              <w:pStyle w:val="TAL"/>
              <w:rPr>
                <w:rFonts w:cs="Arial"/>
              </w:rPr>
            </w:pPr>
            <w:proofErr w:type="spellStart"/>
            <w:r w:rsidRPr="001D11CC">
              <w:rPr>
                <w:rFonts w:cs="Arial"/>
              </w:rPr>
              <w:t>monitoredAttributes</w:t>
            </w:r>
            <w:proofErr w:type="spellEnd"/>
          </w:p>
        </w:tc>
        <w:tc>
          <w:tcPr>
            <w:tcW w:w="397" w:type="dxa"/>
          </w:tcPr>
          <w:p w14:paraId="37D59782" w14:textId="77777777" w:rsidR="006A5594" w:rsidRPr="00215D3C" w:rsidRDefault="006A5594" w:rsidP="000516BC">
            <w:pPr>
              <w:pStyle w:val="TAL"/>
              <w:jc w:val="center"/>
            </w:pPr>
            <w:r w:rsidRPr="00215D3C">
              <w:t>O</w:t>
            </w:r>
          </w:p>
        </w:tc>
        <w:tc>
          <w:tcPr>
            <w:tcW w:w="3518" w:type="dxa"/>
          </w:tcPr>
          <w:p w14:paraId="1822225B" w14:textId="77777777" w:rsidR="006A5594" w:rsidRPr="00215D3C" w:rsidRDefault="006A5594" w:rsidP="000516BC">
            <w:pPr>
              <w:pStyle w:val="TAL"/>
              <w:rPr>
                <w:rFonts w:ascii="Helvetica" w:hAnsi="Helvetica"/>
              </w:rPr>
            </w:pPr>
            <w:proofErr w:type="spellStart"/>
            <w:r w:rsidRPr="00215D3C">
              <w:rPr>
                <w:rFonts w:cs="Arial"/>
              </w:rPr>
              <w:t>AlarmInformation.monitoredAttributes</w:t>
            </w:r>
            <w:proofErr w:type="spellEnd"/>
          </w:p>
        </w:tc>
        <w:tc>
          <w:tcPr>
            <w:tcW w:w="3329" w:type="dxa"/>
          </w:tcPr>
          <w:p w14:paraId="708CC583"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08234F7C" w14:textId="77777777" w:rsidTr="00311DB3">
        <w:trPr>
          <w:cantSplit/>
          <w:tblHeader/>
        </w:trPr>
        <w:tc>
          <w:tcPr>
            <w:tcW w:w="2541" w:type="dxa"/>
          </w:tcPr>
          <w:p w14:paraId="12DB1EFB" w14:textId="77777777" w:rsidR="006A5594" w:rsidRPr="001D11CC" w:rsidRDefault="006A5594" w:rsidP="000516BC">
            <w:pPr>
              <w:pStyle w:val="TAL"/>
              <w:rPr>
                <w:rFonts w:cs="Arial"/>
              </w:rPr>
            </w:pPr>
            <w:proofErr w:type="spellStart"/>
            <w:r w:rsidRPr="001D11CC">
              <w:rPr>
                <w:rFonts w:cs="Arial"/>
              </w:rPr>
              <w:lastRenderedPageBreak/>
              <w:t>proposedRepairActions</w:t>
            </w:r>
            <w:proofErr w:type="spellEnd"/>
          </w:p>
        </w:tc>
        <w:tc>
          <w:tcPr>
            <w:tcW w:w="397" w:type="dxa"/>
          </w:tcPr>
          <w:p w14:paraId="7B402ECA" w14:textId="77777777" w:rsidR="006A5594" w:rsidRPr="00215D3C" w:rsidRDefault="006A5594" w:rsidP="000516BC">
            <w:pPr>
              <w:pStyle w:val="TAL"/>
              <w:jc w:val="center"/>
            </w:pPr>
            <w:r w:rsidRPr="00215D3C">
              <w:t>O</w:t>
            </w:r>
          </w:p>
        </w:tc>
        <w:tc>
          <w:tcPr>
            <w:tcW w:w="3518" w:type="dxa"/>
          </w:tcPr>
          <w:p w14:paraId="684FF0A5" w14:textId="77777777" w:rsidR="006A5594" w:rsidRPr="00215D3C" w:rsidRDefault="006A5594" w:rsidP="000516BC">
            <w:pPr>
              <w:pStyle w:val="TAL"/>
              <w:rPr>
                <w:rFonts w:ascii="Helvetica" w:hAnsi="Helvetica"/>
              </w:rPr>
            </w:pPr>
            <w:proofErr w:type="spellStart"/>
            <w:r w:rsidRPr="00215D3C">
              <w:rPr>
                <w:rFonts w:cs="Arial"/>
              </w:rPr>
              <w:t>AlarmInformation.proposedRepairActions</w:t>
            </w:r>
            <w:proofErr w:type="spellEnd"/>
          </w:p>
        </w:tc>
        <w:tc>
          <w:tcPr>
            <w:tcW w:w="3329" w:type="dxa"/>
          </w:tcPr>
          <w:p w14:paraId="5DCFCE1E"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144747A2" w14:textId="77777777" w:rsidTr="00311DB3">
        <w:trPr>
          <w:cantSplit/>
          <w:tblHeader/>
        </w:trPr>
        <w:tc>
          <w:tcPr>
            <w:tcW w:w="2541" w:type="dxa"/>
          </w:tcPr>
          <w:p w14:paraId="4DAD01D1"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397" w:type="dxa"/>
          </w:tcPr>
          <w:p w14:paraId="012B8A7E" w14:textId="77777777" w:rsidR="006A5594" w:rsidRPr="00215D3C" w:rsidRDefault="006A5594" w:rsidP="000516BC">
            <w:pPr>
              <w:pStyle w:val="TAL"/>
              <w:jc w:val="center"/>
            </w:pPr>
            <w:r w:rsidRPr="00215D3C">
              <w:t>O</w:t>
            </w:r>
          </w:p>
        </w:tc>
        <w:tc>
          <w:tcPr>
            <w:tcW w:w="3518" w:type="dxa"/>
          </w:tcPr>
          <w:p w14:paraId="7E6CB5E6" w14:textId="77777777" w:rsidR="006A5594" w:rsidRPr="00215D3C" w:rsidRDefault="006A5594" w:rsidP="000516BC">
            <w:pPr>
              <w:pStyle w:val="TAL"/>
              <w:rPr>
                <w:rFonts w:ascii="Helvetica" w:hAnsi="Helvetica"/>
              </w:rPr>
            </w:pPr>
            <w:proofErr w:type="spellStart"/>
            <w:r w:rsidRPr="00215D3C">
              <w:rPr>
                <w:rFonts w:cs="Arial"/>
              </w:rPr>
              <w:t>AlarmInformation.additionalText</w:t>
            </w:r>
            <w:proofErr w:type="spellEnd"/>
          </w:p>
        </w:tc>
        <w:tc>
          <w:tcPr>
            <w:tcW w:w="3329" w:type="dxa"/>
          </w:tcPr>
          <w:p w14:paraId="2B8B2641" w14:textId="77777777" w:rsidR="006A5594" w:rsidRPr="00215D3C" w:rsidRDefault="006A5594" w:rsidP="000516BC">
            <w:pPr>
              <w:pStyle w:val="TAL"/>
            </w:pPr>
          </w:p>
        </w:tc>
      </w:tr>
      <w:tr w:rsidR="006A5594" w:rsidRPr="00215D3C" w14:paraId="6BD7CC72" w14:textId="77777777" w:rsidTr="00311DB3">
        <w:trPr>
          <w:cantSplit/>
          <w:tblHeader/>
        </w:trPr>
        <w:tc>
          <w:tcPr>
            <w:tcW w:w="2541" w:type="dxa"/>
          </w:tcPr>
          <w:p w14:paraId="0D93D84A"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397" w:type="dxa"/>
          </w:tcPr>
          <w:p w14:paraId="7BDD3877" w14:textId="77777777" w:rsidR="006A5594" w:rsidRPr="00215D3C" w:rsidRDefault="006A5594" w:rsidP="000516BC">
            <w:pPr>
              <w:pStyle w:val="TAL"/>
              <w:jc w:val="center"/>
            </w:pPr>
            <w:r w:rsidRPr="00215D3C">
              <w:t>O</w:t>
            </w:r>
          </w:p>
        </w:tc>
        <w:tc>
          <w:tcPr>
            <w:tcW w:w="3518" w:type="dxa"/>
          </w:tcPr>
          <w:p w14:paraId="70CC2629" w14:textId="77777777" w:rsidR="006A5594" w:rsidRPr="00215D3C" w:rsidRDefault="006A5594" w:rsidP="000516BC">
            <w:pPr>
              <w:pStyle w:val="TAL"/>
              <w:rPr>
                <w:rFonts w:ascii="Helvetica" w:hAnsi="Helvetica"/>
              </w:rPr>
            </w:pPr>
            <w:proofErr w:type="spellStart"/>
            <w:r w:rsidRPr="00215D3C">
              <w:rPr>
                <w:rFonts w:cs="Arial"/>
              </w:rPr>
              <w:t>AlarmInformation.additionalInformation</w:t>
            </w:r>
            <w:proofErr w:type="spellEnd"/>
            <w:r w:rsidRPr="00215D3C">
              <w:t xml:space="preserve"> </w:t>
            </w:r>
          </w:p>
        </w:tc>
        <w:tc>
          <w:tcPr>
            <w:tcW w:w="3329" w:type="dxa"/>
          </w:tcPr>
          <w:p w14:paraId="62E0F9B0" w14:textId="77777777" w:rsidR="006A5594" w:rsidRPr="00215D3C" w:rsidRDefault="006A5594" w:rsidP="000516BC">
            <w:pPr>
              <w:pStyle w:val="TAL"/>
            </w:pPr>
          </w:p>
        </w:tc>
      </w:tr>
      <w:tr w:rsidR="004920A2" w:rsidRPr="00215D3C" w14:paraId="6F6D06AA" w14:textId="77777777" w:rsidTr="00311DB3">
        <w:trPr>
          <w:cantSplit/>
          <w:tblHeader/>
        </w:trPr>
        <w:tc>
          <w:tcPr>
            <w:tcW w:w="2541" w:type="dxa"/>
          </w:tcPr>
          <w:p w14:paraId="50CB26C0" w14:textId="77777777" w:rsidR="004920A2" w:rsidRPr="001D11CC" w:rsidRDefault="004920A2" w:rsidP="004920A2">
            <w:pPr>
              <w:pStyle w:val="TAL"/>
              <w:rPr>
                <w:rFonts w:cs="Arial"/>
              </w:rPr>
            </w:pPr>
            <w:proofErr w:type="spellStart"/>
            <w:r w:rsidRPr="001D11CC">
              <w:rPr>
                <w:rFonts w:cs="Arial"/>
              </w:rPr>
              <w:t>rootCauseIndicator</w:t>
            </w:r>
            <w:proofErr w:type="spellEnd"/>
          </w:p>
        </w:tc>
        <w:tc>
          <w:tcPr>
            <w:tcW w:w="397" w:type="dxa"/>
          </w:tcPr>
          <w:p w14:paraId="1C9A7EFA" w14:textId="77777777" w:rsidR="004920A2" w:rsidRPr="00215D3C" w:rsidRDefault="004920A2" w:rsidP="004920A2">
            <w:pPr>
              <w:pStyle w:val="TAL"/>
              <w:jc w:val="center"/>
            </w:pPr>
            <w:r w:rsidRPr="00215D3C">
              <w:rPr>
                <w:rFonts w:cs="Arial" w:hint="eastAsia"/>
                <w:lang w:eastAsia="zh-CN"/>
              </w:rPr>
              <w:t>O</w:t>
            </w:r>
          </w:p>
        </w:tc>
        <w:tc>
          <w:tcPr>
            <w:tcW w:w="3518" w:type="dxa"/>
          </w:tcPr>
          <w:p w14:paraId="6E05ED85" w14:textId="77777777" w:rsidR="004920A2" w:rsidRPr="00215D3C" w:rsidRDefault="004920A2" w:rsidP="004920A2">
            <w:pPr>
              <w:pStyle w:val="TAL"/>
              <w:rPr>
                <w:rFonts w:cs="Arial"/>
              </w:rPr>
            </w:pPr>
            <w:proofErr w:type="spellStart"/>
            <w:r w:rsidRPr="00215D3C">
              <w:rPr>
                <w:rFonts w:cs="Arial"/>
              </w:rPr>
              <w:t>AlarmInformation.rootCauseIndicator</w:t>
            </w:r>
            <w:proofErr w:type="spellEnd"/>
          </w:p>
        </w:tc>
        <w:tc>
          <w:tcPr>
            <w:tcW w:w="3329" w:type="dxa"/>
          </w:tcPr>
          <w:p w14:paraId="74760A10" w14:textId="77777777" w:rsidR="004920A2" w:rsidRPr="00215D3C" w:rsidRDefault="004920A2" w:rsidP="004920A2">
            <w:pPr>
              <w:pStyle w:val="TAL"/>
            </w:pPr>
          </w:p>
        </w:tc>
      </w:tr>
      <w:tr w:rsidR="006A5594" w:rsidRPr="00215D3C" w14:paraId="55607F28" w14:textId="77777777" w:rsidTr="00311DB3">
        <w:trPr>
          <w:cantSplit/>
          <w:tblHeader/>
        </w:trPr>
        <w:tc>
          <w:tcPr>
            <w:tcW w:w="2541" w:type="dxa"/>
          </w:tcPr>
          <w:p w14:paraId="44A59587" w14:textId="77777777" w:rsidR="006A5594" w:rsidRPr="001D11CC" w:rsidRDefault="006A5594" w:rsidP="000516BC">
            <w:pPr>
              <w:pStyle w:val="TAL"/>
              <w:rPr>
                <w:rFonts w:cs="Arial"/>
              </w:rPr>
            </w:pPr>
            <w:proofErr w:type="spellStart"/>
            <w:r w:rsidRPr="001D11CC">
              <w:rPr>
                <w:rFonts w:cs="Arial"/>
              </w:rPr>
              <w:t>ackTime</w:t>
            </w:r>
            <w:proofErr w:type="spellEnd"/>
          </w:p>
        </w:tc>
        <w:tc>
          <w:tcPr>
            <w:tcW w:w="397" w:type="dxa"/>
          </w:tcPr>
          <w:p w14:paraId="1F6639EE" w14:textId="77777777" w:rsidR="006A5594" w:rsidRPr="00215D3C" w:rsidRDefault="006A5594" w:rsidP="000516BC">
            <w:pPr>
              <w:pStyle w:val="TAL"/>
              <w:jc w:val="center"/>
            </w:pPr>
            <w:r w:rsidRPr="00215D3C">
              <w:t>M</w:t>
            </w:r>
          </w:p>
        </w:tc>
        <w:tc>
          <w:tcPr>
            <w:tcW w:w="3518" w:type="dxa"/>
          </w:tcPr>
          <w:p w14:paraId="2FC929CB" w14:textId="77777777" w:rsidR="006A5594" w:rsidRPr="00215D3C" w:rsidRDefault="006A5594" w:rsidP="000516BC">
            <w:pPr>
              <w:pStyle w:val="TAL"/>
              <w:rPr>
                <w:rFonts w:cs="Arial"/>
              </w:rPr>
            </w:pPr>
            <w:proofErr w:type="spellStart"/>
            <w:r w:rsidRPr="00215D3C">
              <w:rPr>
                <w:rFonts w:cs="Arial"/>
              </w:rPr>
              <w:t>AlarmInformation.ackTime</w:t>
            </w:r>
            <w:proofErr w:type="spellEnd"/>
          </w:p>
        </w:tc>
        <w:tc>
          <w:tcPr>
            <w:tcW w:w="3329" w:type="dxa"/>
          </w:tcPr>
          <w:p w14:paraId="53550B6A" w14:textId="77777777" w:rsidR="006A5594" w:rsidRPr="00215D3C" w:rsidRDefault="006A5594" w:rsidP="000516BC">
            <w:pPr>
              <w:pStyle w:val="TAL"/>
              <w:rPr>
                <w:rFonts w:ascii="Helvetica" w:hAnsi="Helvetica"/>
              </w:rPr>
            </w:pPr>
            <w:r w:rsidRPr="00215D3C">
              <w:rPr>
                <w:rFonts w:ascii="Helvetica" w:hAnsi="Helvetica"/>
              </w:rPr>
              <w:t xml:space="preserve">not applicable if related alarm was not acknowledged nor </w:t>
            </w:r>
            <w:proofErr w:type="gramStart"/>
            <w:r w:rsidRPr="00215D3C">
              <w:rPr>
                <w:rFonts w:ascii="Helvetica" w:hAnsi="Helvetica"/>
              </w:rPr>
              <w:t>unacknowledged</w:t>
            </w:r>
            <w:proofErr w:type="gramEnd"/>
          </w:p>
          <w:p w14:paraId="00A3C3F8" w14:textId="77777777" w:rsidR="006A5594" w:rsidRPr="00215D3C" w:rsidRDefault="006A5594" w:rsidP="000516BC">
            <w:pPr>
              <w:pStyle w:val="TAL"/>
              <w:rPr>
                <w:rFonts w:ascii="Helvetica" w:hAnsi="Helvetica"/>
              </w:rPr>
            </w:pPr>
          </w:p>
          <w:p w14:paraId="25A1A822" w14:textId="77777777" w:rsidR="006A5594" w:rsidRPr="00215D3C" w:rsidRDefault="006A5594" w:rsidP="000516BC">
            <w:pPr>
              <w:spacing w:after="0"/>
              <w:rPr>
                <w:rFonts w:ascii="Arial" w:hAnsi="Arial" w:cs="Arial"/>
                <w:sz w:val="18"/>
                <w:szCs w:val="18"/>
              </w:rPr>
            </w:pPr>
            <w:r w:rsidRPr="00215D3C">
              <w:rPr>
                <w:rFonts w:ascii="Arial" w:hAnsi="Arial" w:cs="Arial"/>
                <w:sz w:val="18"/>
                <w:szCs w:val="18"/>
              </w:rPr>
              <w:t>The availability and accuracy of time carried by the time parameters in individual entries of the list (</w:t>
            </w:r>
            <w:proofErr w:type="gramStart"/>
            <w:r w:rsidRPr="00215D3C">
              <w:rPr>
                <w:rFonts w:ascii="Arial" w:hAnsi="Arial" w:cs="Arial"/>
                <w:sz w:val="18"/>
                <w:szCs w:val="18"/>
              </w:rPr>
              <w:t>i.e.</w:t>
            </w:r>
            <w:proofErr w:type="gramEnd"/>
            <w:r w:rsidRPr="00215D3C">
              <w:rPr>
                <w:rFonts w:ascii="Arial" w:hAnsi="Arial" w:cs="Arial"/>
                <w:sz w:val="18"/>
                <w:szCs w:val="18"/>
              </w:rPr>
              <w:t xml:space="preserv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14:paraId="45BBEC2E" w14:textId="77777777" w:rsidR="006A5594" w:rsidRPr="00215D3C" w:rsidRDefault="006A5594" w:rsidP="000516BC">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6A5594" w:rsidRPr="00215D3C" w14:paraId="30AADDDD" w14:textId="77777777" w:rsidTr="00311DB3">
        <w:trPr>
          <w:cantSplit/>
          <w:tblHeader/>
        </w:trPr>
        <w:tc>
          <w:tcPr>
            <w:tcW w:w="2541" w:type="dxa"/>
          </w:tcPr>
          <w:p w14:paraId="71FB0CFA" w14:textId="77777777" w:rsidR="006A5594" w:rsidRPr="001D11CC" w:rsidRDefault="006A5594" w:rsidP="000516BC">
            <w:pPr>
              <w:pStyle w:val="TAL"/>
              <w:rPr>
                <w:rFonts w:cs="Arial"/>
              </w:rPr>
            </w:pPr>
            <w:proofErr w:type="spellStart"/>
            <w:r w:rsidRPr="001D11CC">
              <w:rPr>
                <w:rFonts w:cs="Arial"/>
              </w:rPr>
              <w:t>ackUserId</w:t>
            </w:r>
            <w:proofErr w:type="spellEnd"/>
          </w:p>
        </w:tc>
        <w:tc>
          <w:tcPr>
            <w:tcW w:w="397" w:type="dxa"/>
          </w:tcPr>
          <w:p w14:paraId="472DBECB" w14:textId="77777777" w:rsidR="006A5594" w:rsidRPr="00215D3C" w:rsidRDefault="006A5594" w:rsidP="000516BC">
            <w:pPr>
              <w:pStyle w:val="TAL"/>
              <w:jc w:val="center"/>
            </w:pPr>
            <w:r w:rsidRPr="00215D3C">
              <w:t>M</w:t>
            </w:r>
          </w:p>
        </w:tc>
        <w:tc>
          <w:tcPr>
            <w:tcW w:w="3518" w:type="dxa"/>
          </w:tcPr>
          <w:p w14:paraId="40FD41D8" w14:textId="77777777" w:rsidR="006A5594" w:rsidRPr="00215D3C" w:rsidRDefault="006A5594" w:rsidP="000516BC">
            <w:pPr>
              <w:pStyle w:val="TAL"/>
              <w:rPr>
                <w:rFonts w:cs="Arial"/>
              </w:rPr>
            </w:pPr>
            <w:proofErr w:type="spellStart"/>
            <w:r w:rsidRPr="00215D3C">
              <w:t>AlarmInformation.ackUserId</w:t>
            </w:r>
            <w:proofErr w:type="spellEnd"/>
          </w:p>
        </w:tc>
        <w:tc>
          <w:tcPr>
            <w:tcW w:w="3329" w:type="dxa"/>
          </w:tcPr>
          <w:p w14:paraId="4ED3DBFA"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0C14DAB6" w14:textId="77777777" w:rsidTr="00311DB3">
        <w:trPr>
          <w:cantSplit/>
          <w:tblHeader/>
        </w:trPr>
        <w:tc>
          <w:tcPr>
            <w:tcW w:w="2541" w:type="dxa"/>
          </w:tcPr>
          <w:p w14:paraId="260E2B2C" w14:textId="77777777" w:rsidR="006A5594" w:rsidRPr="001D11CC" w:rsidRDefault="006A5594" w:rsidP="000516BC">
            <w:pPr>
              <w:pStyle w:val="TAL"/>
              <w:rPr>
                <w:rFonts w:cs="Arial"/>
              </w:rPr>
            </w:pPr>
            <w:proofErr w:type="spellStart"/>
            <w:r w:rsidRPr="001D11CC">
              <w:rPr>
                <w:rFonts w:cs="Arial"/>
              </w:rPr>
              <w:t>ackSystemId</w:t>
            </w:r>
            <w:proofErr w:type="spellEnd"/>
          </w:p>
        </w:tc>
        <w:tc>
          <w:tcPr>
            <w:tcW w:w="397" w:type="dxa"/>
          </w:tcPr>
          <w:p w14:paraId="089B0031" w14:textId="77777777" w:rsidR="006A5594" w:rsidRPr="00215D3C" w:rsidRDefault="006A5594" w:rsidP="000516BC">
            <w:pPr>
              <w:pStyle w:val="TAL"/>
              <w:jc w:val="center"/>
            </w:pPr>
            <w:r w:rsidRPr="00215D3C">
              <w:t>O</w:t>
            </w:r>
          </w:p>
        </w:tc>
        <w:tc>
          <w:tcPr>
            <w:tcW w:w="3518" w:type="dxa"/>
          </w:tcPr>
          <w:p w14:paraId="3D631D09" w14:textId="77777777" w:rsidR="006A5594" w:rsidRPr="00215D3C" w:rsidRDefault="006A5594" w:rsidP="000516BC">
            <w:pPr>
              <w:pStyle w:val="TAL"/>
              <w:rPr>
                <w:rFonts w:cs="Arial"/>
              </w:rPr>
            </w:pPr>
            <w:proofErr w:type="spellStart"/>
            <w:r w:rsidRPr="00215D3C">
              <w:t>AlarmInformation.ackSystemId</w:t>
            </w:r>
            <w:proofErr w:type="spellEnd"/>
          </w:p>
        </w:tc>
        <w:tc>
          <w:tcPr>
            <w:tcW w:w="3329" w:type="dxa"/>
          </w:tcPr>
          <w:p w14:paraId="1E5DB5D1"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390F9E0" w14:textId="77777777" w:rsidTr="00311DB3">
        <w:trPr>
          <w:cantSplit/>
          <w:tblHeader/>
        </w:trPr>
        <w:tc>
          <w:tcPr>
            <w:tcW w:w="2541" w:type="dxa"/>
          </w:tcPr>
          <w:p w14:paraId="17172C0C" w14:textId="77777777" w:rsidR="006A5594" w:rsidRPr="001D11CC" w:rsidRDefault="006A5594" w:rsidP="000516BC">
            <w:pPr>
              <w:pStyle w:val="TAL"/>
              <w:rPr>
                <w:rFonts w:cs="Arial"/>
              </w:rPr>
            </w:pPr>
            <w:proofErr w:type="spellStart"/>
            <w:r w:rsidRPr="001D11CC">
              <w:rPr>
                <w:rFonts w:cs="Arial"/>
              </w:rPr>
              <w:t>ackState</w:t>
            </w:r>
            <w:proofErr w:type="spellEnd"/>
          </w:p>
        </w:tc>
        <w:tc>
          <w:tcPr>
            <w:tcW w:w="397" w:type="dxa"/>
          </w:tcPr>
          <w:p w14:paraId="6F01771D" w14:textId="77777777" w:rsidR="006A5594" w:rsidRPr="00215D3C" w:rsidRDefault="006A5594" w:rsidP="000516BC">
            <w:pPr>
              <w:pStyle w:val="TAL"/>
              <w:jc w:val="center"/>
            </w:pPr>
            <w:r w:rsidRPr="00215D3C">
              <w:t>M</w:t>
            </w:r>
          </w:p>
        </w:tc>
        <w:tc>
          <w:tcPr>
            <w:tcW w:w="3518" w:type="dxa"/>
          </w:tcPr>
          <w:p w14:paraId="26437A90" w14:textId="77777777" w:rsidR="006A5594" w:rsidRPr="00215D3C" w:rsidRDefault="006A5594" w:rsidP="000516BC">
            <w:pPr>
              <w:pStyle w:val="TAL"/>
              <w:rPr>
                <w:rFonts w:cs="Arial"/>
              </w:rPr>
            </w:pPr>
            <w:proofErr w:type="spellStart"/>
            <w:r w:rsidRPr="00215D3C">
              <w:rPr>
                <w:rFonts w:cs="Arial"/>
              </w:rPr>
              <w:t>AlarmInformation.ackState</w:t>
            </w:r>
            <w:proofErr w:type="spellEnd"/>
          </w:p>
        </w:tc>
        <w:tc>
          <w:tcPr>
            <w:tcW w:w="3329" w:type="dxa"/>
          </w:tcPr>
          <w:p w14:paraId="05C1B6DD"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560B91A" w14:textId="77777777" w:rsidTr="00311DB3">
        <w:trPr>
          <w:cantSplit/>
          <w:tblHeader/>
        </w:trPr>
        <w:tc>
          <w:tcPr>
            <w:tcW w:w="2541" w:type="dxa"/>
          </w:tcPr>
          <w:p w14:paraId="1BCEEC0E" w14:textId="77777777" w:rsidR="006A5594" w:rsidRPr="001D11CC" w:rsidRDefault="006A5594" w:rsidP="000516BC">
            <w:pPr>
              <w:pStyle w:val="TAL"/>
              <w:rPr>
                <w:rFonts w:cs="Arial"/>
              </w:rPr>
            </w:pPr>
            <w:proofErr w:type="spellStart"/>
            <w:r w:rsidRPr="001D11CC">
              <w:rPr>
                <w:rFonts w:cs="Arial"/>
              </w:rPr>
              <w:t>clearUserId</w:t>
            </w:r>
            <w:proofErr w:type="spellEnd"/>
          </w:p>
        </w:tc>
        <w:tc>
          <w:tcPr>
            <w:tcW w:w="397" w:type="dxa"/>
          </w:tcPr>
          <w:p w14:paraId="6C429B4B" w14:textId="77777777" w:rsidR="006A5594" w:rsidRPr="00215D3C" w:rsidRDefault="006A5594" w:rsidP="000516BC">
            <w:pPr>
              <w:pStyle w:val="TAL"/>
              <w:jc w:val="center"/>
            </w:pPr>
            <w:r w:rsidRPr="00215D3C">
              <w:t>O</w:t>
            </w:r>
          </w:p>
        </w:tc>
        <w:tc>
          <w:tcPr>
            <w:tcW w:w="3518" w:type="dxa"/>
          </w:tcPr>
          <w:p w14:paraId="524C6DA7" w14:textId="77777777" w:rsidR="006A5594" w:rsidRPr="00215D3C" w:rsidRDefault="006A5594" w:rsidP="000516BC">
            <w:pPr>
              <w:pStyle w:val="TAL"/>
            </w:pPr>
            <w:proofErr w:type="spellStart"/>
            <w:r w:rsidRPr="00215D3C">
              <w:t>AlarmInformation.clearUserId</w:t>
            </w:r>
            <w:proofErr w:type="spellEnd"/>
          </w:p>
        </w:tc>
        <w:tc>
          <w:tcPr>
            <w:tcW w:w="3329" w:type="dxa"/>
          </w:tcPr>
          <w:p w14:paraId="59177E9A"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5F30E0A5" w14:textId="77777777" w:rsidTr="00311DB3">
        <w:trPr>
          <w:cantSplit/>
          <w:tblHeader/>
        </w:trPr>
        <w:tc>
          <w:tcPr>
            <w:tcW w:w="2541" w:type="dxa"/>
          </w:tcPr>
          <w:p w14:paraId="1AAA0E83" w14:textId="77777777" w:rsidR="006A5594" w:rsidRPr="001D11CC" w:rsidRDefault="006A5594" w:rsidP="000516BC">
            <w:pPr>
              <w:pStyle w:val="TAL"/>
              <w:rPr>
                <w:rFonts w:cs="Arial"/>
              </w:rPr>
            </w:pPr>
            <w:proofErr w:type="spellStart"/>
            <w:r w:rsidRPr="001D11CC">
              <w:rPr>
                <w:rFonts w:cs="Arial"/>
              </w:rPr>
              <w:t>clearSystemId</w:t>
            </w:r>
            <w:proofErr w:type="spellEnd"/>
          </w:p>
        </w:tc>
        <w:tc>
          <w:tcPr>
            <w:tcW w:w="397" w:type="dxa"/>
          </w:tcPr>
          <w:p w14:paraId="08FB7902" w14:textId="77777777" w:rsidR="006A5594" w:rsidRPr="00215D3C" w:rsidRDefault="006A5594" w:rsidP="000516BC">
            <w:pPr>
              <w:pStyle w:val="TAL"/>
              <w:jc w:val="center"/>
            </w:pPr>
            <w:r w:rsidRPr="00215D3C">
              <w:t>O</w:t>
            </w:r>
          </w:p>
        </w:tc>
        <w:tc>
          <w:tcPr>
            <w:tcW w:w="3518" w:type="dxa"/>
          </w:tcPr>
          <w:p w14:paraId="325DE4CB" w14:textId="77777777" w:rsidR="006A5594" w:rsidRPr="00215D3C" w:rsidRDefault="006A5594" w:rsidP="000516BC">
            <w:pPr>
              <w:pStyle w:val="TAL"/>
            </w:pPr>
            <w:proofErr w:type="spellStart"/>
            <w:r w:rsidRPr="00215D3C">
              <w:t>AlarmInformation.clearSystemId</w:t>
            </w:r>
            <w:proofErr w:type="spellEnd"/>
          </w:p>
        </w:tc>
        <w:tc>
          <w:tcPr>
            <w:tcW w:w="3329" w:type="dxa"/>
          </w:tcPr>
          <w:p w14:paraId="571F19E2"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31E7740D" w14:textId="77777777" w:rsidTr="00311DB3">
        <w:trPr>
          <w:cantSplit/>
          <w:tblHeader/>
        </w:trPr>
        <w:tc>
          <w:tcPr>
            <w:tcW w:w="2541" w:type="dxa"/>
          </w:tcPr>
          <w:p w14:paraId="71270935"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397" w:type="dxa"/>
          </w:tcPr>
          <w:p w14:paraId="01992C58" w14:textId="77777777" w:rsidR="006A5594" w:rsidRPr="00215D3C" w:rsidRDefault="006A5594" w:rsidP="000516BC">
            <w:pPr>
              <w:pStyle w:val="TAL"/>
              <w:jc w:val="center"/>
            </w:pPr>
            <w:r w:rsidRPr="00215D3C">
              <w:t>M</w:t>
            </w:r>
          </w:p>
        </w:tc>
        <w:tc>
          <w:tcPr>
            <w:tcW w:w="3518" w:type="dxa"/>
          </w:tcPr>
          <w:p w14:paraId="6C46E9A2" w14:textId="77777777" w:rsidR="006A5594" w:rsidRPr="00215D3C" w:rsidRDefault="006A5594" w:rsidP="000516BC">
            <w:pPr>
              <w:pStyle w:val="TAL"/>
            </w:pPr>
            <w:proofErr w:type="spellStart"/>
            <w:r w:rsidRPr="00215D3C">
              <w:t>AlarmInformation.serviceUser</w:t>
            </w:r>
            <w:proofErr w:type="spellEnd"/>
          </w:p>
        </w:tc>
        <w:tc>
          <w:tcPr>
            <w:tcW w:w="3329" w:type="dxa"/>
          </w:tcPr>
          <w:p w14:paraId="777DD87F"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0A2DA444" w14:textId="77777777" w:rsidTr="00311DB3">
        <w:trPr>
          <w:cantSplit/>
          <w:tblHeader/>
        </w:trPr>
        <w:tc>
          <w:tcPr>
            <w:tcW w:w="2541" w:type="dxa"/>
          </w:tcPr>
          <w:p w14:paraId="175BF091"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397" w:type="dxa"/>
          </w:tcPr>
          <w:p w14:paraId="3D2895FC" w14:textId="77777777" w:rsidR="006A5594" w:rsidRPr="00215D3C" w:rsidRDefault="006A5594" w:rsidP="000516BC">
            <w:pPr>
              <w:pStyle w:val="TAL"/>
              <w:jc w:val="center"/>
            </w:pPr>
            <w:r w:rsidRPr="00215D3C">
              <w:t>M</w:t>
            </w:r>
          </w:p>
        </w:tc>
        <w:tc>
          <w:tcPr>
            <w:tcW w:w="3518" w:type="dxa"/>
          </w:tcPr>
          <w:p w14:paraId="590EBDEF" w14:textId="77777777" w:rsidR="006A5594" w:rsidRPr="00215D3C" w:rsidRDefault="006A5594" w:rsidP="000516BC">
            <w:pPr>
              <w:pStyle w:val="TAL"/>
            </w:pPr>
            <w:proofErr w:type="spellStart"/>
            <w:r w:rsidRPr="00215D3C">
              <w:t>AlarmInformation.serviceProvider</w:t>
            </w:r>
            <w:proofErr w:type="spellEnd"/>
            <w:r w:rsidRPr="00215D3C">
              <w:t xml:space="preserve"> </w:t>
            </w:r>
          </w:p>
        </w:tc>
        <w:tc>
          <w:tcPr>
            <w:tcW w:w="3329" w:type="dxa"/>
          </w:tcPr>
          <w:p w14:paraId="25996E6A"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7F084B0F" w14:textId="77777777" w:rsidTr="00311DB3">
        <w:trPr>
          <w:cantSplit/>
          <w:tblHeader/>
        </w:trPr>
        <w:tc>
          <w:tcPr>
            <w:tcW w:w="2541" w:type="dxa"/>
          </w:tcPr>
          <w:p w14:paraId="14036A52"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397" w:type="dxa"/>
          </w:tcPr>
          <w:p w14:paraId="6212864E" w14:textId="77777777" w:rsidR="006A5594" w:rsidRPr="00215D3C" w:rsidRDefault="006A5594" w:rsidP="000516BC">
            <w:pPr>
              <w:pStyle w:val="TAL"/>
              <w:jc w:val="center"/>
            </w:pPr>
            <w:r w:rsidRPr="00215D3C">
              <w:t>M</w:t>
            </w:r>
          </w:p>
        </w:tc>
        <w:tc>
          <w:tcPr>
            <w:tcW w:w="3518" w:type="dxa"/>
          </w:tcPr>
          <w:p w14:paraId="7BB75937" w14:textId="77777777" w:rsidR="006A5594" w:rsidRPr="00215D3C" w:rsidRDefault="006A5594" w:rsidP="000516BC">
            <w:pPr>
              <w:pStyle w:val="TAL"/>
            </w:pPr>
            <w:proofErr w:type="spellStart"/>
            <w:r w:rsidRPr="00215D3C">
              <w:t>AlarmInformation.securityAlarmDetector</w:t>
            </w:r>
            <w:proofErr w:type="spellEnd"/>
          </w:p>
        </w:tc>
        <w:tc>
          <w:tcPr>
            <w:tcW w:w="3329" w:type="dxa"/>
          </w:tcPr>
          <w:p w14:paraId="43E68EFD"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724298" w:rsidRPr="00215D3C" w14:paraId="6113DC63" w14:textId="77777777" w:rsidTr="00311DB3">
        <w:trPr>
          <w:cantSplit/>
          <w:tblHeader/>
        </w:trPr>
        <w:tc>
          <w:tcPr>
            <w:tcW w:w="2541" w:type="dxa"/>
          </w:tcPr>
          <w:p w14:paraId="7C3485C4" w14:textId="77777777" w:rsidR="00724298" w:rsidRPr="001D11CC" w:rsidRDefault="00724298" w:rsidP="00724298">
            <w:pPr>
              <w:pStyle w:val="TAL"/>
              <w:rPr>
                <w:rFonts w:cs="Arial"/>
              </w:rPr>
            </w:pPr>
            <w:r w:rsidRPr="001D11CC">
              <w:rPr>
                <w:rFonts w:cs="Arial"/>
              </w:rPr>
              <w:t>comments</w:t>
            </w:r>
          </w:p>
        </w:tc>
        <w:tc>
          <w:tcPr>
            <w:tcW w:w="397" w:type="dxa"/>
          </w:tcPr>
          <w:p w14:paraId="05FCB235" w14:textId="77777777" w:rsidR="00724298" w:rsidRPr="00215D3C" w:rsidRDefault="00724298" w:rsidP="00724298">
            <w:pPr>
              <w:pStyle w:val="TAL"/>
              <w:jc w:val="center"/>
            </w:pPr>
            <w:r w:rsidRPr="00215D3C">
              <w:t>M</w:t>
            </w:r>
          </w:p>
        </w:tc>
        <w:tc>
          <w:tcPr>
            <w:tcW w:w="3518" w:type="dxa"/>
          </w:tcPr>
          <w:p w14:paraId="4A4D546D" w14:textId="77777777" w:rsidR="00724298" w:rsidRPr="00215D3C" w:rsidRDefault="00724298" w:rsidP="00724298">
            <w:pPr>
              <w:pStyle w:val="TAL"/>
            </w:pPr>
            <w:r w:rsidRPr="00AD33BA">
              <w:t>The set of Comment instances</w:t>
            </w:r>
            <w:r>
              <w:t xml:space="preserve"> related to this </w:t>
            </w:r>
            <w:proofErr w:type="spellStart"/>
            <w:r w:rsidRPr="00AD33BA">
              <w:t>AlarmInformation</w:t>
            </w:r>
            <w:proofErr w:type="spellEnd"/>
            <w:r w:rsidRPr="00AD33BA">
              <w:t>.</w:t>
            </w:r>
          </w:p>
        </w:tc>
        <w:tc>
          <w:tcPr>
            <w:tcW w:w="3329" w:type="dxa"/>
          </w:tcPr>
          <w:p w14:paraId="13ACA3C8" w14:textId="77777777" w:rsidR="00724298" w:rsidRPr="00215D3C" w:rsidRDefault="00724298" w:rsidP="00724298">
            <w:pPr>
              <w:pStyle w:val="TAL"/>
              <w:rPr>
                <w:rFonts w:ascii="Helvetica" w:hAnsi="Helvetica"/>
              </w:rPr>
            </w:pPr>
            <w:r>
              <w:rPr>
                <w:rFonts w:ascii="Helvetica" w:hAnsi="Helvetica"/>
              </w:rPr>
              <w:t>N</w:t>
            </w:r>
            <w:r w:rsidRPr="00215D3C">
              <w:rPr>
                <w:rFonts w:ascii="Helvetica" w:hAnsi="Helvetica"/>
              </w:rPr>
              <w:t xml:space="preserve">ot applicable if the related alarm has no </w:t>
            </w:r>
            <w:r>
              <w:rPr>
                <w:rFonts w:ascii="Helvetica" w:hAnsi="Helvetica"/>
              </w:rPr>
              <w:t>related</w:t>
            </w:r>
            <w:r w:rsidRPr="00215D3C">
              <w:rPr>
                <w:rFonts w:ascii="Helvetica" w:hAnsi="Helvetica"/>
              </w:rPr>
              <w:t xml:space="preserve"> comments</w:t>
            </w:r>
          </w:p>
        </w:tc>
      </w:tr>
    </w:tbl>
    <w:p w14:paraId="51FAACA9" w14:textId="77777777" w:rsidR="006A5594" w:rsidRPr="00215D3C" w:rsidRDefault="006A5594" w:rsidP="006A5594">
      <w:pPr>
        <w:rPr>
          <w:lang w:eastAsia="zh-CN"/>
        </w:rPr>
      </w:pPr>
    </w:p>
    <w:p w14:paraId="18BEC26A" w14:textId="77777777" w:rsidR="006A5594" w:rsidRPr="00215D3C" w:rsidRDefault="006A5594" w:rsidP="006A5594">
      <w:pPr>
        <w:pStyle w:val="Heading6"/>
      </w:pPr>
      <w:bookmarkStart w:id="596" w:name="_Toc20494421"/>
      <w:bookmarkStart w:id="597" w:name="_Toc26975444"/>
      <w:bookmarkStart w:id="598" w:name="_Toc35856317"/>
      <w:bookmarkStart w:id="599" w:name="_Toc44001172"/>
      <w:bookmarkStart w:id="600" w:name="_Toc51580771"/>
      <w:bookmarkStart w:id="601" w:name="_Toc52356034"/>
      <w:bookmarkStart w:id="602" w:name="_Toc55227604"/>
      <w:bookmarkStart w:id="603" w:name="_Toc130218906"/>
      <w:r>
        <w:t>11.2</w:t>
      </w:r>
      <w:r w:rsidRPr="00215D3C">
        <w:t>.1.1.3.4</w:t>
      </w:r>
      <w:r w:rsidRPr="00215D3C">
        <w:tab/>
        <w:t xml:space="preserve">Exceptions and </w:t>
      </w:r>
      <w:bookmarkEnd w:id="596"/>
      <w:bookmarkEnd w:id="597"/>
      <w:bookmarkEnd w:id="598"/>
      <w:r w:rsidR="00EA2838">
        <w:t>c</w:t>
      </w:r>
      <w:r w:rsidR="00EA2838" w:rsidRPr="00215D3C">
        <w:t>onstraints</w:t>
      </w:r>
      <w:bookmarkEnd w:id="599"/>
      <w:bookmarkEnd w:id="600"/>
      <w:bookmarkEnd w:id="601"/>
      <w:bookmarkEnd w:id="602"/>
      <w:bookmarkEnd w:id="6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66BAADE6" w14:textId="77777777" w:rsidTr="001D11CC">
        <w:trPr>
          <w:cantSplit/>
          <w:tblHeader/>
          <w:jc w:val="center"/>
        </w:trPr>
        <w:tc>
          <w:tcPr>
            <w:tcW w:w="1811" w:type="pct"/>
            <w:shd w:val="clear" w:color="auto" w:fill="BFBFBF"/>
          </w:tcPr>
          <w:p w14:paraId="69350903" w14:textId="77777777" w:rsidR="006A5594" w:rsidRPr="00215D3C" w:rsidRDefault="006A5594" w:rsidP="000516BC">
            <w:pPr>
              <w:pStyle w:val="TAH"/>
            </w:pPr>
            <w:r w:rsidRPr="00215D3C">
              <w:t>Exception Name</w:t>
            </w:r>
          </w:p>
        </w:tc>
        <w:tc>
          <w:tcPr>
            <w:tcW w:w="3189" w:type="pct"/>
            <w:shd w:val="clear" w:color="auto" w:fill="BFBFBF"/>
          </w:tcPr>
          <w:p w14:paraId="32A7B43F" w14:textId="77777777" w:rsidR="006A5594" w:rsidRPr="00215D3C" w:rsidRDefault="006A5594" w:rsidP="000516BC">
            <w:pPr>
              <w:pStyle w:val="TAH"/>
            </w:pPr>
            <w:r w:rsidRPr="00215D3C">
              <w:t>Definition</w:t>
            </w:r>
          </w:p>
        </w:tc>
      </w:tr>
      <w:tr w:rsidR="006A5594" w:rsidRPr="00215D3C" w14:paraId="70876F3A" w14:textId="77777777" w:rsidTr="001D11CC">
        <w:trPr>
          <w:cantSplit/>
          <w:jc w:val="center"/>
        </w:trPr>
        <w:tc>
          <w:tcPr>
            <w:tcW w:w="1811" w:type="pct"/>
          </w:tcPr>
          <w:p w14:paraId="22AE48AB"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326821E" w14:textId="77777777" w:rsidR="006A5594" w:rsidRPr="00215D3C" w:rsidRDefault="006A5594" w:rsidP="000516BC">
            <w:pPr>
              <w:pStyle w:val="TAL"/>
              <w:rPr>
                <w:b/>
              </w:rPr>
            </w:pPr>
            <w:r w:rsidRPr="00215D3C">
              <w:rPr>
                <w:b/>
              </w:rPr>
              <w:t>Condition:</w:t>
            </w:r>
            <w:r w:rsidRPr="00215D3C">
              <w:t xml:space="preserve"> Operation is failed</w:t>
            </w:r>
          </w:p>
          <w:p w14:paraId="475A8301"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7660897D" w14:textId="77777777" w:rsidR="006A5594" w:rsidRPr="00215D3C" w:rsidRDefault="006A5594" w:rsidP="000516BC">
            <w:pPr>
              <w:pStyle w:val="TAL"/>
            </w:pPr>
            <w:r w:rsidRPr="00215D3C">
              <w:rPr>
                <w:b/>
              </w:rPr>
              <w:t>Exit state:</w:t>
            </w:r>
            <w:r w:rsidRPr="00215D3C">
              <w:t xml:space="preserve"> Entry State</w:t>
            </w:r>
          </w:p>
        </w:tc>
      </w:tr>
    </w:tbl>
    <w:p w14:paraId="16C2F6CA" w14:textId="77777777" w:rsidR="006A5594" w:rsidRPr="00215D3C" w:rsidRDefault="006A5594" w:rsidP="006A5594"/>
    <w:p w14:paraId="50825A74" w14:textId="77777777" w:rsidR="006A5594" w:rsidRPr="00215D3C" w:rsidRDefault="006A5594" w:rsidP="006A5594">
      <w:pPr>
        <w:pStyle w:val="Heading5"/>
      </w:pPr>
      <w:bookmarkStart w:id="604" w:name="_Toc20494422"/>
      <w:bookmarkStart w:id="605" w:name="_Toc26975445"/>
      <w:bookmarkStart w:id="606" w:name="_Toc35856318"/>
      <w:bookmarkStart w:id="607" w:name="_Toc44001173"/>
      <w:bookmarkStart w:id="608" w:name="_Toc51580772"/>
      <w:bookmarkStart w:id="609" w:name="_Toc52356035"/>
      <w:bookmarkStart w:id="610" w:name="_Toc55227605"/>
      <w:bookmarkStart w:id="611" w:name="_Toc130218907"/>
      <w:r>
        <w:t>11.2</w:t>
      </w:r>
      <w:r w:rsidRPr="00215D3C">
        <w:t>.1.1.</w:t>
      </w:r>
      <w:r w:rsidRPr="00215D3C">
        <w:rPr>
          <w:rFonts w:hint="eastAsia"/>
        </w:rPr>
        <w:t>4</w:t>
      </w:r>
      <w:r w:rsidRPr="00215D3C">
        <w:tab/>
      </w:r>
      <w:proofErr w:type="spellStart"/>
      <w:r w:rsidRPr="001D11CC">
        <w:rPr>
          <w:rFonts w:cs="Arial"/>
        </w:rPr>
        <w:t>notifyNewAlarm</w:t>
      </w:r>
      <w:bookmarkEnd w:id="604"/>
      <w:bookmarkEnd w:id="605"/>
      <w:bookmarkEnd w:id="606"/>
      <w:bookmarkEnd w:id="607"/>
      <w:bookmarkEnd w:id="608"/>
      <w:bookmarkEnd w:id="609"/>
      <w:bookmarkEnd w:id="610"/>
      <w:bookmarkEnd w:id="611"/>
      <w:proofErr w:type="spellEnd"/>
    </w:p>
    <w:p w14:paraId="33D50163" w14:textId="77777777" w:rsidR="006A5594" w:rsidRPr="00215D3C" w:rsidRDefault="006A5594" w:rsidP="006A5594">
      <w:pPr>
        <w:pStyle w:val="Heading6"/>
      </w:pPr>
      <w:bookmarkStart w:id="612" w:name="_Toc20494423"/>
      <w:bookmarkStart w:id="613" w:name="_Toc26975446"/>
      <w:bookmarkStart w:id="614" w:name="_Toc35856319"/>
      <w:bookmarkStart w:id="615" w:name="_Toc44001174"/>
      <w:bookmarkStart w:id="616" w:name="_Toc51580773"/>
      <w:bookmarkStart w:id="617" w:name="_Toc52356036"/>
      <w:bookmarkStart w:id="618" w:name="_Toc55227606"/>
      <w:bookmarkStart w:id="619" w:name="_Toc130218908"/>
      <w:r>
        <w:t>11.2</w:t>
      </w:r>
      <w:r w:rsidRPr="00215D3C">
        <w:t>.1.1.</w:t>
      </w:r>
      <w:r w:rsidRPr="00215D3C">
        <w:rPr>
          <w:rFonts w:hint="eastAsia"/>
        </w:rPr>
        <w:t>4</w:t>
      </w:r>
      <w:r w:rsidRPr="00215D3C">
        <w:t>.1</w:t>
      </w:r>
      <w:r w:rsidRPr="00215D3C">
        <w:tab/>
        <w:t>Definition</w:t>
      </w:r>
      <w:bookmarkEnd w:id="612"/>
      <w:bookmarkEnd w:id="613"/>
      <w:bookmarkEnd w:id="614"/>
      <w:bookmarkEnd w:id="615"/>
      <w:bookmarkEnd w:id="616"/>
      <w:bookmarkEnd w:id="617"/>
      <w:bookmarkEnd w:id="618"/>
      <w:bookmarkEnd w:id="619"/>
    </w:p>
    <w:p w14:paraId="0DA3065D" w14:textId="77777777" w:rsidR="006A5594" w:rsidRPr="00215D3C" w:rsidRDefault="00EA2838" w:rsidP="006A5594">
      <w:r>
        <w:t xml:space="preserve">This notification is generated by the MnS producer when a new </w:t>
      </w:r>
      <w:proofErr w:type="spellStart"/>
      <w:r w:rsidRPr="00215D3C">
        <w:rPr>
          <w:rFonts w:ascii="Courier New" w:hAnsi="Courier New"/>
        </w:rPr>
        <w:t>AlarmInformation</w:t>
      </w:r>
      <w:proofErr w:type="spellEnd"/>
      <w:r w:rsidRPr="00215D3C">
        <w:t xml:space="preserve"> </w:t>
      </w:r>
      <w:r>
        <w:t xml:space="preserve">is added to the </w:t>
      </w:r>
      <w:r w:rsidRPr="00215D3C">
        <w:rPr>
          <w:rFonts w:ascii="Courier New" w:hAnsi="Courier New"/>
        </w:rPr>
        <w:t>AlarmList</w:t>
      </w:r>
      <w:r>
        <w:t xml:space="preserve">. The notification parameters depend on the </w:t>
      </w:r>
      <w:proofErr w:type="spellStart"/>
      <w:r>
        <w:t>alarmType</w:t>
      </w:r>
      <w:proofErr w:type="spellEnd"/>
      <w:r>
        <w:t xml:space="preserve"> and are different for non-security and security alarms.</w:t>
      </w:r>
    </w:p>
    <w:p w14:paraId="4237D7A1" w14:textId="77777777" w:rsidR="006A5594" w:rsidRPr="00215D3C" w:rsidRDefault="006A5594" w:rsidP="006A5594">
      <w:pPr>
        <w:pStyle w:val="Heading6"/>
      </w:pPr>
      <w:bookmarkStart w:id="620" w:name="_Toc20494424"/>
      <w:bookmarkStart w:id="621" w:name="_Toc26975447"/>
      <w:bookmarkStart w:id="622" w:name="_Toc35856320"/>
      <w:bookmarkStart w:id="623" w:name="_Toc44001175"/>
      <w:bookmarkStart w:id="624" w:name="_Toc51580774"/>
      <w:bookmarkStart w:id="625" w:name="_Toc52356037"/>
      <w:bookmarkStart w:id="626" w:name="_Toc55227607"/>
      <w:bookmarkStart w:id="627" w:name="_Toc130218909"/>
      <w:r>
        <w:t>11.2</w:t>
      </w:r>
      <w:r w:rsidRPr="00215D3C">
        <w:t>.1.1.</w:t>
      </w:r>
      <w:r w:rsidRPr="00215D3C">
        <w:rPr>
          <w:rFonts w:hint="eastAsia"/>
        </w:rPr>
        <w:t>4</w:t>
      </w:r>
      <w:r w:rsidRPr="00215D3C">
        <w:t>.2</w:t>
      </w:r>
      <w:r w:rsidRPr="00215D3C">
        <w:tab/>
        <w:t xml:space="preserve">Input </w:t>
      </w:r>
      <w:bookmarkEnd w:id="620"/>
      <w:bookmarkEnd w:id="621"/>
      <w:bookmarkEnd w:id="622"/>
      <w:r w:rsidR="00EA2838">
        <w:t>p</w:t>
      </w:r>
      <w:r w:rsidR="00EA2838" w:rsidRPr="00215D3C">
        <w:t>arameters</w:t>
      </w:r>
      <w:bookmarkEnd w:id="623"/>
      <w:bookmarkEnd w:id="624"/>
      <w:bookmarkEnd w:id="625"/>
      <w:bookmarkEnd w:id="626"/>
      <w:bookmarkEnd w:id="627"/>
    </w:p>
    <w:p w14:paraId="73581E04" w14:textId="77777777" w:rsidR="006A5594" w:rsidRPr="00215D3C" w:rsidRDefault="00EA2838" w:rsidP="006A5594">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-1, if </w:t>
      </w:r>
      <w:r>
        <w:t xml:space="preserve">the </w:t>
      </w:r>
      <w:proofErr w:type="spellStart"/>
      <w:r w:rsidRPr="00CA26F4">
        <w:rPr>
          <w:rFonts w:ascii="Courier New" w:hAnsi="Courier New" w:cs="Courier New"/>
        </w:rPr>
        <w:t>alarmType</w:t>
      </w:r>
      <w:proofErr w:type="spellEnd"/>
      <w:r w:rsidRPr="00215D3C">
        <w:t xml:space="preserve"> </w:t>
      </w:r>
      <w:r>
        <w:t xml:space="preserve">is equal </w:t>
      </w:r>
      <w:proofErr w:type="gramStart"/>
      <w:r>
        <w:t>to</w:t>
      </w:r>
      <w:r w:rsidRPr="00215D3C">
        <w:t xml:space="preserve">  "</w:t>
      </w:r>
      <w:proofErr w:type="gramEnd"/>
      <w:r w:rsidRPr="00215D3C">
        <w:t>Communications Alarm", "Processing Error Alarm", "Environmental Alarm". "Quality Of Service Alarm" or "Equipment Alarm"</w:t>
      </w:r>
      <w:r>
        <w:t>.</w:t>
      </w:r>
    </w:p>
    <w:p w14:paraId="16847A30" w14:textId="77777777" w:rsidR="006A5594" w:rsidRPr="00215D3C" w:rsidRDefault="006A5594" w:rsidP="006A5594">
      <w:pPr>
        <w:pStyle w:val="TH"/>
        <w:rPr>
          <w:lang w:eastAsia="zh-CN"/>
        </w:rPr>
      </w:pPr>
      <w:r w:rsidRPr="00215D3C">
        <w:rPr>
          <w:lang w:eastAsia="zh-CN"/>
        </w:rPr>
        <w:br w:type="page"/>
      </w:r>
      <w:r w:rsidRPr="00215D3C">
        <w:rPr>
          <w:rFonts w:hint="eastAsia"/>
          <w:lang w:eastAsia="zh-CN"/>
        </w:rPr>
        <w:lastRenderedPageBreak/>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EA2838">
        <w:rPr>
          <w:lang w:eastAsia="zh-CN"/>
        </w:rPr>
        <w:t>-</w:t>
      </w:r>
      <w:r w:rsidRPr="00215D3C">
        <w:rPr>
          <w:lang w:eastAsia="zh-CN"/>
        </w:rPr>
        <w:t xml:space="preserve">1: Input </w:t>
      </w:r>
      <w:r w:rsidR="00EA2838">
        <w:rPr>
          <w:lang w:eastAsia="zh-CN"/>
        </w:rPr>
        <w:t>p</w:t>
      </w:r>
      <w:r w:rsidR="00EA2838" w:rsidRPr="00215D3C">
        <w:rPr>
          <w:lang w:eastAsia="zh-CN"/>
        </w:rPr>
        <w:t xml:space="preserve">arameters </w:t>
      </w:r>
      <w:r w:rsidRPr="00215D3C">
        <w:rPr>
          <w:lang w:eastAsia="zh-CN"/>
        </w:rPr>
        <w:t>for notification</w:t>
      </w:r>
      <w:r w:rsidR="00EA2838">
        <w:rPr>
          <w:lang w:eastAsia="zh-CN"/>
        </w:rPr>
        <w:t>s</w:t>
      </w:r>
      <w:r w:rsidRPr="00215D3C">
        <w:rPr>
          <w:lang w:eastAsia="zh-CN"/>
        </w:rPr>
        <w:t xml:space="preserve"> related to </w:t>
      </w:r>
      <w:r w:rsidR="00EA2838">
        <w:rPr>
          <w:lang w:eastAsia="zh-CN"/>
        </w:rPr>
        <w:t>n</w:t>
      </w:r>
      <w:r w:rsidR="00EA2838" w:rsidRPr="00215D3C">
        <w:rPr>
          <w:lang w:eastAsia="zh-CN"/>
        </w:rPr>
        <w:t>on</w:t>
      </w:r>
      <w:r w:rsidRPr="00215D3C">
        <w:rPr>
          <w:lang w:eastAsia="zh-CN"/>
        </w:rPr>
        <w:t>-</w:t>
      </w:r>
      <w:r w:rsidRPr="00215D3C">
        <w:t xml:space="preserve">security </w:t>
      </w:r>
      <w:proofErr w:type="gramStart"/>
      <w:r w:rsidRPr="00215D3C">
        <w:t>alarm</w:t>
      </w:r>
      <w:r w:rsidR="00EA2838">
        <w:t>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6A5594" w:rsidRPr="00215D3C" w14:paraId="349AF1E3" w14:textId="77777777" w:rsidTr="00311DB3">
        <w:trPr>
          <w:tblHeader/>
          <w:jc w:val="center"/>
        </w:trPr>
        <w:tc>
          <w:tcPr>
            <w:tcW w:w="2541" w:type="dxa"/>
            <w:shd w:val="clear" w:color="auto" w:fill="BFBFBF"/>
          </w:tcPr>
          <w:p w14:paraId="73504B4A" w14:textId="77777777" w:rsidR="006A5594" w:rsidRPr="00215D3C" w:rsidRDefault="006A5594" w:rsidP="000516BC">
            <w:pPr>
              <w:pStyle w:val="TAH"/>
            </w:pPr>
            <w:r w:rsidRPr="00215D3C">
              <w:t>Parameter Name</w:t>
            </w:r>
          </w:p>
        </w:tc>
        <w:tc>
          <w:tcPr>
            <w:tcW w:w="397" w:type="dxa"/>
            <w:shd w:val="clear" w:color="auto" w:fill="BFBFBF"/>
          </w:tcPr>
          <w:p w14:paraId="6A655D80" w14:textId="12D4E22A" w:rsidR="006A5594" w:rsidRPr="00215D3C" w:rsidRDefault="0028530E" w:rsidP="000516BC">
            <w:pPr>
              <w:pStyle w:val="TAH"/>
            </w:pPr>
            <w:r w:rsidRPr="0028530E">
              <w:t>S</w:t>
            </w:r>
          </w:p>
        </w:tc>
        <w:tc>
          <w:tcPr>
            <w:tcW w:w="3679" w:type="dxa"/>
            <w:shd w:val="clear" w:color="auto" w:fill="BFBFBF"/>
          </w:tcPr>
          <w:p w14:paraId="4DC0EF03" w14:textId="77777777" w:rsidR="006A5594" w:rsidRPr="00215D3C" w:rsidRDefault="006A5594" w:rsidP="000516BC">
            <w:pPr>
              <w:pStyle w:val="TAH"/>
            </w:pPr>
            <w:r w:rsidRPr="00215D3C">
              <w:t>Matching Information/ Information Type / Legal Values</w:t>
            </w:r>
          </w:p>
        </w:tc>
        <w:tc>
          <w:tcPr>
            <w:tcW w:w="2687" w:type="dxa"/>
            <w:shd w:val="clear" w:color="auto" w:fill="BFBFBF"/>
          </w:tcPr>
          <w:p w14:paraId="7D9E1510" w14:textId="77777777" w:rsidR="006A5594" w:rsidRPr="00215D3C" w:rsidRDefault="006A5594" w:rsidP="000516BC">
            <w:pPr>
              <w:pStyle w:val="TAH"/>
            </w:pPr>
            <w:r w:rsidRPr="00215D3C">
              <w:t>Comment</w:t>
            </w:r>
          </w:p>
        </w:tc>
      </w:tr>
      <w:tr w:rsidR="006A5594" w:rsidRPr="00215D3C" w14:paraId="3B8EF907" w14:textId="77777777" w:rsidTr="00311DB3">
        <w:trPr>
          <w:jc w:val="center"/>
        </w:trPr>
        <w:tc>
          <w:tcPr>
            <w:tcW w:w="2541" w:type="dxa"/>
          </w:tcPr>
          <w:p w14:paraId="373E5AAC" w14:textId="77777777" w:rsidR="006A5594" w:rsidRPr="001D11CC" w:rsidRDefault="006A5594" w:rsidP="000516BC">
            <w:pPr>
              <w:pStyle w:val="TAL"/>
              <w:rPr>
                <w:rFonts w:cs="Arial"/>
              </w:rPr>
            </w:pPr>
            <w:r w:rsidRPr="001D11CC">
              <w:rPr>
                <w:rFonts w:cs="Arial"/>
              </w:rPr>
              <w:t>objectClass</w:t>
            </w:r>
          </w:p>
        </w:tc>
        <w:tc>
          <w:tcPr>
            <w:tcW w:w="397" w:type="dxa"/>
          </w:tcPr>
          <w:p w14:paraId="6E293DB7" w14:textId="77777777" w:rsidR="006A5594" w:rsidRPr="00215D3C" w:rsidRDefault="006A5594" w:rsidP="007056CE">
            <w:pPr>
              <w:pStyle w:val="TAL"/>
              <w:jc w:val="center"/>
              <w:rPr>
                <w:rFonts w:cs="Arial"/>
              </w:rPr>
            </w:pPr>
            <w:r w:rsidRPr="00215D3C">
              <w:rPr>
                <w:rFonts w:cs="Arial"/>
              </w:rPr>
              <w:t>M</w:t>
            </w:r>
          </w:p>
        </w:tc>
        <w:tc>
          <w:tcPr>
            <w:tcW w:w="3679" w:type="dxa"/>
          </w:tcPr>
          <w:p w14:paraId="6B56B72F" w14:textId="1004DFFE" w:rsidR="006A5594" w:rsidRPr="00215D3C" w:rsidRDefault="006A5594" w:rsidP="000516BC">
            <w:pPr>
              <w:pStyle w:val="TAL"/>
              <w:rPr>
                <w:rFonts w:cs="Arial"/>
              </w:rPr>
            </w:pPr>
            <w:proofErr w:type="spellStart"/>
            <w:r w:rsidRPr="00215D3C">
              <w:rPr>
                <w:rFonts w:cs="Arial"/>
              </w:rPr>
              <w:t>MonitoredEntity.objectClass</w:t>
            </w:r>
            <w:proofErr w:type="spellEnd"/>
            <w:r w:rsidRPr="00215D3C">
              <w:rPr>
                <w:rFonts w:cs="Arial"/>
              </w:rPr>
              <w:t xml:space="preserve"> </w:t>
            </w:r>
          </w:p>
        </w:tc>
        <w:tc>
          <w:tcPr>
            <w:tcW w:w="2687" w:type="dxa"/>
          </w:tcPr>
          <w:p w14:paraId="78BE6754"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3C5F849C" w14:textId="77777777" w:rsidTr="00311DB3">
        <w:trPr>
          <w:jc w:val="center"/>
        </w:trPr>
        <w:tc>
          <w:tcPr>
            <w:tcW w:w="2541" w:type="dxa"/>
          </w:tcPr>
          <w:p w14:paraId="76F45097" w14:textId="77777777" w:rsidR="006A5594" w:rsidRPr="001D11CC" w:rsidRDefault="006A5594" w:rsidP="000516BC">
            <w:pPr>
              <w:pStyle w:val="TAL"/>
              <w:rPr>
                <w:rFonts w:cs="Arial"/>
              </w:rPr>
            </w:pPr>
            <w:r w:rsidRPr="001D11CC">
              <w:rPr>
                <w:rFonts w:cs="Arial"/>
              </w:rPr>
              <w:t>objectInstance</w:t>
            </w:r>
          </w:p>
        </w:tc>
        <w:tc>
          <w:tcPr>
            <w:tcW w:w="397" w:type="dxa"/>
          </w:tcPr>
          <w:p w14:paraId="15C4A2E6" w14:textId="77777777" w:rsidR="006A5594" w:rsidRPr="00215D3C" w:rsidRDefault="006A5594" w:rsidP="007056CE">
            <w:pPr>
              <w:pStyle w:val="TAL"/>
              <w:jc w:val="center"/>
              <w:rPr>
                <w:rFonts w:cs="Arial"/>
              </w:rPr>
            </w:pPr>
            <w:r w:rsidRPr="00215D3C">
              <w:rPr>
                <w:rFonts w:cs="Arial"/>
              </w:rPr>
              <w:t>M</w:t>
            </w:r>
          </w:p>
        </w:tc>
        <w:tc>
          <w:tcPr>
            <w:tcW w:w="3679" w:type="dxa"/>
          </w:tcPr>
          <w:p w14:paraId="1F36370F" w14:textId="747EEFBB" w:rsidR="006A5594" w:rsidRPr="00215D3C" w:rsidRDefault="006A5594" w:rsidP="000516BC">
            <w:pPr>
              <w:pStyle w:val="TAL"/>
              <w:rPr>
                <w:rFonts w:cs="Arial"/>
              </w:rPr>
            </w:pPr>
            <w:proofErr w:type="spellStart"/>
            <w:r w:rsidRPr="00215D3C">
              <w:rPr>
                <w:rFonts w:cs="Arial"/>
              </w:rPr>
              <w:t>MonitoredEntity.objectInstance</w:t>
            </w:r>
            <w:proofErr w:type="spellEnd"/>
          </w:p>
        </w:tc>
        <w:tc>
          <w:tcPr>
            <w:tcW w:w="2687" w:type="dxa"/>
          </w:tcPr>
          <w:p w14:paraId="7DEB0659"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0DA286BF" w14:textId="77777777" w:rsidTr="00311DB3">
        <w:trPr>
          <w:jc w:val="center"/>
        </w:trPr>
        <w:tc>
          <w:tcPr>
            <w:tcW w:w="2541" w:type="dxa"/>
          </w:tcPr>
          <w:p w14:paraId="376F2D5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7" w:type="dxa"/>
          </w:tcPr>
          <w:p w14:paraId="3F2A2B55" w14:textId="77777777" w:rsidR="006A5594" w:rsidRPr="00215D3C" w:rsidRDefault="006A5594" w:rsidP="007056CE">
            <w:pPr>
              <w:pStyle w:val="TAL"/>
              <w:jc w:val="center"/>
              <w:rPr>
                <w:rFonts w:cs="Arial"/>
              </w:rPr>
            </w:pPr>
            <w:r w:rsidRPr="00215D3C">
              <w:rPr>
                <w:rFonts w:cs="Arial"/>
              </w:rPr>
              <w:t>M</w:t>
            </w:r>
          </w:p>
        </w:tc>
        <w:tc>
          <w:tcPr>
            <w:tcW w:w="3679" w:type="dxa"/>
          </w:tcPr>
          <w:p w14:paraId="4FCD2A7A" w14:textId="77777777" w:rsidR="006A5594" w:rsidRPr="00215D3C" w:rsidRDefault="00EA2838" w:rsidP="000516BC">
            <w:pPr>
              <w:pStyle w:val="TAL"/>
              <w:rPr>
                <w:rFonts w:cs="Arial"/>
              </w:rPr>
            </w:pPr>
            <w:r>
              <w:t>--</w:t>
            </w:r>
          </w:p>
        </w:tc>
        <w:tc>
          <w:tcPr>
            <w:tcW w:w="2687" w:type="dxa"/>
          </w:tcPr>
          <w:p w14:paraId="0CE378EB" w14:textId="77777777" w:rsidR="006A5594" w:rsidRPr="00215D3C" w:rsidRDefault="006A5594" w:rsidP="000516BC">
            <w:pPr>
              <w:pStyle w:val="TAL"/>
              <w:rPr>
                <w:rFonts w:cs="Arial"/>
              </w:rPr>
            </w:pPr>
          </w:p>
        </w:tc>
      </w:tr>
      <w:tr w:rsidR="00EA2838" w:rsidRPr="00215D3C" w14:paraId="122A0B0A" w14:textId="77777777" w:rsidTr="00311DB3">
        <w:trPr>
          <w:jc w:val="center"/>
        </w:trPr>
        <w:tc>
          <w:tcPr>
            <w:tcW w:w="2541" w:type="dxa"/>
          </w:tcPr>
          <w:p w14:paraId="2F1809C8" w14:textId="77777777" w:rsidR="00EA2838" w:rsidRPr="001D11CC" w:rsidRDefault="00EA2838" w:rsidP="00EA2838">
            <w:pPr>
              <w:pStyle w:val="TAL"/>
              <w:rPr>
                <w:rFonts w:cs="Arial"/>
              </w:rPr>
            </w:pPr>
            <w:proofErr w:type="spellStart"/>
            <w:r w:rsidRPr="001D11CC">
              <w:rPr>
                <w:rFonts w:cs="Arial"/>
              </w:rPr>
              <w:t>notificationType</w:t>
            </w:r>
            <w:proofErr w:type="spellEnd"/>
          </w:p>
        </w:tc>
        <w:tc>
          <w:tcPr>
            <w:tcW w:w="397" w:type="dxa"/>
          </w:tcPr>
          <w:p w14:paraId="483C0091" w14:textId="77777777" w:rsidR="00EA2838" w:rsidRPr="00215D3C" w:rsidRDefault="00EA2838" w:rsidP="00EA2838">
            <w:pPr>
              <w:pStyle w:val="TAL"/>
              <w:jc w:val="center"/>
              <w:rPr>
                <w:rFonts w:cs="Arial"/>
              </w:rPr>
            </w:pPr>
            <w:r w:rsidRPr="00215D3C">
              <w:rPr>
                <w:rFonts w:cs="Arial"/>
              </w:rPr>
              <w:t>M</w:t>
            </w:r>
          </w:p>
        </w:tc>
        <w:tc>
          <w:tcPr>
            <w:tcW w:w="3679" w:type="dxa"/>
          </w:tcPr>
          <w:p w14:paraId="40EE9C62" w14:textId="77777777" w:rsidR="00EA2838" w:rsidRDefault="00EA2838" w:rsidP="00EA2838">
            <w:pPr>
              <w:pStyle w:val="TAL"/>
            </w:pPr>
            <w:r w:rsidRPr="00215D3C">
              <w:rPr>
                <w:rFonts w:cs="Arial"/>
              </w:rPr>
              <w:t>"</w:t>
            </w:r>
            <w:proofErr w:type="spellStart"/>
            <w:r w:rsidRPr="00215D3C">
              <w:rPr>
                <w:rFonts w:cs="Arial"/>
              </w:rPr>
              <w:t>notifyNewAlarm</w:t>
            </w:r>
            <w:proofErr w:type="spellEnd"/>
            <w:r w:rsidRPr="00215D3C">
              <w:rPr>
                <w:rFonts w:cs="Arial"/>
              </w:rPr>
              <w:t>"</w:t>
            </w:r>
          </w:p>
        </w:tc>
        <w:tc>
          <w:tcPr>
            <w:tcW w:w="2687" w:type="dxa"/>
          </w:tcPr>
          <w:p w14:paraId="1CF2300C" w14:textId="77777777" w:rsidR="00EA2838" w:rsidRPr="00215D3C" w:rsidRDefault="00EA2838" w:rsidP="00EA2838">
            <w:pPr>
              <w:pStyle w:val="TAL"/>
              <w:rPr>
                <w:rFonts w:cs="Arial"/>
              </w:rPr>
            </w:pPr>
          </w:p>
        </w:tc>
      </w:tr>
      <w:tr w:rsidR="00EA2838" w:rsidRPr="00215D3C" w14:paraId="7CC50528" w14:textId="77777777" w:rsidTr="00311DB3">
        <w:trPr>
          <w:jc w:val="center"/>
        </w:trPr>
        <w:tc>
          <w:tcPr>
            <w:tcW w:w="2541" w:type="dxa"/>
          </w:tcPr>
          <w:p w14:paraId="71F62777" w14:textId="77777777" w:rsidR="00EA2838" w:rsidRPr="001D11CC" w:rsidRDefault="00EA2838" w:rsidP="00EA2838">
            <w:pPr>
              <w:pStyle w:val="TAL"/>
              <w:rPr>
                <w:rFonts w:cs="Arial"/>
              </w:rPr>
            </w:pPr>
            <w:proofErr w:type="spellStart"/>
            <w:r w:rsidRPr="001D11CC">
              <w:rPr>
                <w:rFonts w:cs="Arial"/>
              </w:rPr>
              <w:t>eventTime</w:t>
            </w:r>
            <w:proofErr w:type="spellEnd"/>
          </w:p>
        </w:tc>
        <w:tc>
          <w:tcPr>
            <w:tcW w:w="397" w:type="dxa"/>
          </w:tcPr>
          <w:p w14:paraId="0B550036" w14:textId="77777777" w:rsidR="00EA2838" w:rsidRPr="00215D3C" w:rsidRDefault="00EA2838" w:rsidP="00EA2838">
            <w:pPr>
              <w:pStyle w:val="TAL"/>
              <w:jc w:val="center"/>
              <w:rPr>
                <w:rFonts w:cs="Arial"/>
              </w:rPr>
            </w:pPr>
            <w:r w:rsidRPr="00215D3C">
              <w:rPr>
                <w:rFonts w:cs="Arial"/>
              </w:rPr>
              <w:t>M</w:t>
            </w:r>
          </w:p>
        </w:tc>
        <w:tc>
          <w:tcPr>
            <w:tcW w:w="3679" w:type="dxa"/>
          </w:tcPr>
          <w:p w14:paraId="56F5D462" w14:textId="77777777" w:rsidR="00EA2838" w:rsidRPr="00215D3C" w:rsidRDefault="00EA2838" w:rsidP="00EA2838">
            <w:pPr>
              <w:pStyle w:val="TAL"/>
              <w:rPr>
                <w:rFonts w:cs="Arial"/>
              </w:rPr>
            </w:pPr>
            <w:proofErr w:type="spellStart"/>
            <w:r w:rsidRPr="00215D3C">
              <w:rPr>
                <w:rFonts w:cs="Arial"/>
              </w:rPr>
              <w:t>AlarmInformation.alarmRaisedTime</w:t>
            </w:r>
            <w:proofErr w:type="spellEnd"/>
          </w:p>
        </w:tc>
        <w:tc>
          <w:tcPr>
            <w:tcW w:w="2687" w:type="dxa"/>
          </w:tcPr>
          <w:p w14:paraId="2FE1995B" w14:textId="77777777" w:rsidR="00EA2838" w:rsidRPr="00215D3C" w:rsidRDefault="00EA2838" w:rsidP="00EA2838">
            <w:pPr>
              <w:pStyle w:val="TAL"/>
              <w:rPr>
                <w:rFonts w:cs="Arial"/>
              </w:rPr>
            </w:pPr>
          </w:p>
        </w:tc>
      </w:tr>
      <w:tr w:rsidR="00EA2838" w:rsidRPr="00215D3C" w14:paraId="155E00D8" w14:textId="77777777" w:rsidTr="00311DB3">
        <w:trPr>
          <w:jc w:val="center"/>
        </w:trPr>
        <w:tc>
          <w:tcPr>
            <w:tcW w:w="2541" w:type="dxa"/>
          </w:tcPr>
          <w:p w14:paraId="2D63CC37" w14:textId="77777777" w:rsidR="00EA2838" w:rsidRPr="001D11CC" w:rsidRDefault="00EA2838" w:rsidP="00EA2838">
            <w:pPr>
              <w:pStyle w:val="TAL"/>
              <w:rPr>
                <w:rFonts w:cs="Arial"/>
              </w:rPr>
            </w:pPr>
            <w:proofErr w:type="spellStart"/>
            <w:r w:rsidRPr="001D11CC">
              <w:rPr>
                <w:rFonts w:cs="Arial"/>
              </w:rPr>
              <w:t>systemDN</w:t>
            </w:r>
            <w:proofErr w:type="spellEnd"/>
          </w:p>
        </w:tc>
        <w:tc>
          <w:tcPr>
            <w:tcW w:w="397" w:type="dxa"/>
          </w:tcPr>
          <w:p w14:paraId="689E170B" w14:textId="77777777" w:rsidR="00EA2838" w:rsidRPr="00215D3C" w:rsidRDefault="00EA2838" w:rsidP="00EA2838">
            <w:pPr>
              <w:pStyle w:val="TAL"/>
              <w:jc w:val="center"/>
              <w:rPr>
                <w:rFonts w:cs="Arial"/>
              </w:rPr>
            </w:pPr>
            <w:r>
              <w:rPr>
                <w:rFonts w:cs="Arial"/>
              </w:rPr>
              <w:t>M</w:t>
            </w:r>
          </w:p>
        </w:tc>
        <w:tc>
          <w:tcPr>
            <w:tcW w:w="3679" w:type="dxa"/>
          </w:tcPr>
          <w:p w14:paraId="13E702A0" w14:textId="44A29FE8" w:rsidR="00EA2838" w:rsidRPr="00215D3C" w:rsidRDefault="00EA2838" w:rsidP="00EA2838">
            <w:pPr>
              <w:pStyle w:val="TAL"/>
              <w:rPr>
                <w:rFonts w:cs="Arial"/>
                <w:lang w:eastAsia="zh-CN"/>
              </w:rPr>
            </w:pPr>
            <w:r>
              <w:rPr>
                <w:rFonts w:cs="Arial"/>
                <w:lang w:eastAsia="zh-CN"/>
              </w:rPr>
              <w:t>--</w:t>
            </w:r>
          </w:p>
        </w:tc>
        <w:tc>
          <w:tcPr>
            <w:tcW w:w="2687" w:type="dxa"/>
          </w:tcPr>
          <w:p w14:paraId="205C70BF" w14:textId="77777777" w:rsidR="00EA2838" w:rsidRPr="00215D3C" w:rsidRDefault="00EA2838" w:rsidP="00EA2838">
            <w:pPr>
              <w:pStyle w:val="TAL"/>
              <w:rPr>
                <w:rFonts w:cs="Arial"/>
              </w:rPr>
            </w:pPr>
          </w:p>
        </w:tc>
      </w:tr>
      <w:tr w:rsidR="00B863C3" w:rsidRPr="00215D3C" w14:paraId="1BEBD922" w14:textId="77777777" w:rsidTr="00311DB3">
        <w:trPr>
          <w:jc w:val="center"/>
        </w:trPr>
        <w:tc>
          <w:tcPr>
            <w:tcW w:w="2541" w:type="dxa"/>
          </w:tcPr>
          <w:p w14:paraId="52530D73" w14:textId="77777777" w:rsidR="00B863C3" w:rsidRPr="001D11CC" w:rsidRDefault="00B863C3" w:rsidP="00B863C3">
            <w:pPr>
              <w:pStyle w:val="TAL"/>
              <w:rPr>
                <w:rFonts w:cs="Arial"/>
              </w:rPr>
            </w:pPr>
            <w:proofErr w:type="spellStart"/>
            <w:r w:rsidRPr="001D11CC">
              <w:rPr>
                <w:rFonts w:cs="Arial"/>
              </w:rPr>
              <w:t>alarmId</w:t>
            </w:r>
            <w:proofErr w:type="spellEnd"/>
          </w:p>
        </w:tc>
        <w:tc>
          <w:tcPr>
            <w:tcW w:w="397" w:type="dxa"/>
          </w:tcPr>
          <w:p w14:paraId="5737CA58" w14:textId="77777777" w:rsidR="00B863C3" w:rsidRPr="00215D3C" w:rsidRDefault="00B863C3" w:rsidP="00B863C3">
            <w:pPr>
              <w:pStyle w:val="TAL"/>
              <w:jc w:val="center"/>
              <w:rPr>
                <w:rFonts w:cs="Arial"/>
              </w:rPr>
            </w:pPr>
            <w:r w:rsidRPr="00215D3C">
              <w:rPr>
                <w:rFonts w:cs="Arial"/>
              </w:rPr>
              <w:t>M</w:t>
            </w:r>
          </w:p>
        </w:tc>
        <w:tc>
          <w:tcPr>
            <w:tcW w:w="3679" w:type="dxa"/>
          </w:tcPr>
          <w:p w14:paraId="125A7C72" w14:textId="77777777" w:rsidR="00B863C3" w:rsidRPr="00215D3C" w:rsidRDefault="00B863C3" w:rsidP="00B863C3">
            <w:pPr>
              <w:pStyle w:val="TAL"/>
              <w:rPr>
                <w:rFonts w:cs="Arial"/>
              </w:rPr>
            </w:pPr>
            <w:proofErr w:type="spellStart"/>
            <w:r w:rsidRPr="00215D3C">
              <w:rPr>
                <w:rFonts w:cs="Arial"/>
              </w:rPr>
              <w:t>AlarmInformation.alarmId</w:t>
            </w:r>
            <w:proofErr w:type="spellEnd"/>
          </w:p>
        </w:tc>
        <w:tc>
          <w:tcPr>
            <w:tcW w:w="2687" w:type="dxa"/>
          </w:tcPr>
          <w:p w14:paraId="3464D929" w14:textId="77777777" w:rsidR="00B863C3" w:rsidRPr="00215D3C" w:rsidRDefault="00B863C3" w:rsidP="00B863C3">
            <w:pPr>
              <w:pStyle w:val="TAL"/>
              <w:rPr>
                <w:rFonts w:cs="Arial"/>
              </w:rPr>
            </w:pPr>
          </w:p>
        </w:tc>
      </w:tr>
      <w:tr w:rsidR="00B863C3" w:rsidRPr="00215D3C" w14:paraId="68B7DB50" w14:textId="77777777" w:rsidTr="00311DB3">
        <w:trPr>
          <w:jc w:val="center"/>
        </w:trPr>
        <w:tc>
          <w:tcPr>
            <w:tcW w:w="2541" w:type="dxa"/>
          </w:tcPr>
          <w:p w14:paraId="41F59BA8" w14:textId="77777777" w:rsidR="00B863C3" w:rsidRPr="001D11CC" w:rsidRDefault="00B863C3" w:rsidP="00B863C3">
            <w:pPr>
              <w:pStyle w:val="TAL"/>
              <w:rPr>
                <w:rFonts w:cs="Arial"/>
              </w:rPr>
            </w:pPr>
            <w:proofErr w:type="spellStart"/>
            <w:r w:rsidRPr="001D11CC">
              <w:rPr>
                <w:rFonts w:cs="Arial"/>
              </w:rPr>
              <w:t>alarmType</w:t>
            </w:r>
            <w:proofErr w:type="spellEnd"/>
          </w:p>
        </w:tc>
        <w:tc>
          <w:tcPr>
            <w:tcW w:w="397" w:type="dxa"/>
          </w:tcPr>
          <w:p w14:paraId="06615F9D" w14:textId="77777777" w:rsidR="00B863C3" w:rsidRPr="00215D3C" w:rsidRDefault="00B863C3" w:rsidP="00B863C3">
            <w:pPr>
              <w:pStyle w:val="TAL"/>
              <w:jc w:val="center"/>
              <w:rPr>
                <w:rFonts w:cs="Arial"/>
              </w:rPr>
            </w:pPr>
            <w:r w:rsidRPr="00215D3C">
              <w:t>M</w:t>
            </w:r>
          </w:p>
        </w:tc>
        <w:tc>
          <w:tcPr>
            <w:tcW w:w="3679" w:type="dxa"/>
          </w:tcPr>
          <w:p w14:paraId="609DCCDF" w14:textId="77777777" w:rsidR="00B863C3" w:rsidRPr="00215D3C" w:rsidRDefault="00B863C3" w:rsidP="00B863C3">
            <w:pPr>
              <w:pStyle w:val="TAL"/>
              <w:rPr>
                <w:rFonts w:cs="Arial"/>
              </w:rPr>
            </w:pPr>
            <w:proofErr w:type="spellStart"/>
            <w:r w:rsidRPr="00215D3C">
              <w:t>AlarmInformation.</w:t>
            </w:r>
            <w:r>
              <w:t>alarmType</w:t>
            </w:r>
            <w:proofErr w:type="spellEnd"/>
          </w:p>
        </w:tc>
        <w:tc>
          <w:tcPr>
            <w:tcW w:w="2687" w:type="dxa"/>
          </w:tcPr>
          <w:p w14:paraId="20C961C1" w14:textId="77777777" w:rsidR="00B863C3" w:rsidRPr="00215D3C" w:rsidRDefault="00B863C3" w:rsidP="00B863C3">
            <w:pPr>
              <w:pStyle w:val="TAL"/>
              <w:rPr>
                <w:rFonts w:cs="Arial"/>
              </w:rPr>
            </w:pPr>
          </w:p>
        </w:tc>
      </w:tr>
      <w:tr w:rsidR="00EA2838" w:rsidRPr="00215D3C" w14:paraId="4C69AAE4" w14:textId="77777777" w:rsidTr="00311DB3">
        <w:trPr>
          <w:jc w:val="center"/>
        </w:trPr>
        <w:tc>
          <w:tcPr>
            <w:tcW w:w="2541" w:type="dxa"/>
          </w:tcPr>
          <w:p w14:paraId="706580B9" w14:textId="77777777" w:rsidR="00EA2838" w:rsidRPr="001D11CC" w:rsidRDefault="00EA2838" w:rsidP="00EA2838">
            <w:pPr>
              <w:pStyle w:val="TAL"/>
              <w:rPr>
                <w:rFonts w:cs="Arial"/>
              </w:rPr>
            </w:pPr>
            <w:proofErr w:type="spellStart"/>
            <w:r w:rsidRPr="001D11CC">
              <w:rPr>
                <w:rFonts w:cs="Arial"/>
              </w:rPr>
              <w:t>probableCause</w:t>
            </w:r>
            <w:proofErr w:type="spellEnd"/>
          </w:p>
        </w:tc>
        <w:tc>
          <w:tcPr>
            <w:tcW w:w="397" w:type="dxa"/>
          </w:tcPr>
          <w:p w14:paraId="0108324C" w14:textId="77777777" w:rsidR="00EA2838" w:rsidRPr="00215D3C" w:rsidRDefault="00EA2838" w:rsidP="00EA2838">
            <w:pPr>
              <w:pStyle w:val="TAL"/>
              <w:jc w:val="center"/>
              <w:rPr>
                <w:rFonts w:cs="Arial"/>
              </w:rPr>
            </w:pPr>
            <w:r w:rsidRPr="00215D3C">
              <w:rPr>
                <w:rFonts w:cs="Arial"/>
              </w:rPr>
              <w:t>M</w:t>
            </w:r>
          </w:p>
        </w:tc>
        <w:tc>
          <w:tcPr>
            <w:tcW w:w="3679" w:type="dxa"/>
          </w:tcPr>
          <w:p w14:paraId="327E2F1A" w14:textId="77777777" w:rsidR="00EA2838" w:rsidRPr="00215D3C" w:rsidRDefault="00EA2838" w:rsidP="00EA2838">
            <w:pPr>
              <w:pStyle w:val="TAL"/>
              <w:rPr>
                <w:rFonts w:cs="Arial"/>
              </w:rPr>
            </w:pPr>
            <w:proofErr w:type="spellStart"/>
            <w:r w:rsidRPr="00215D3C">
              <w:rPr>
                <w:rFonts w:cs="Arial"/>
              </w:rPr>
              <w:t>AlarmInformation.probableCause</w:t>
            </w:r>
            <w:proofErr w:type="spellEnd"/>
          </w:p>
        </w:tc>
        <w:tc>
          <w:tcPr>
            <w:tcW w:w="2687" w:type="dxa"/>
          </w:tcPr>
          <w:p w14:paraId="2DE1D9B4" w14:textId="77777777" w:rsidR="00EA2838" w:rsidRPr="00215D3C" w:rsidRDefault="00EA2838" w:rsidP="00EA2838">
            <w:pPr>
              <w:pStyle w:val="TAL"/>
              <w:rPr>
                <w:rFonts w:cs="Arial"/>
              </w:rPr>
            </w:pPr>
          </w:p>
        </w:tc>
      </w:tr>
      <w:tr w:rsidR="00EA2838" w:rsidRPr="00215D3C" w14:paraId="4E5A26B4" w14:textId="77777777" w:rsidTr="00311DB3">
        <w:trPr>
          <w:jc w:val="center"/>
        </w:trPr>
        <w:tc>
          <w:tcPr>
            <w:tcW w:w="2541" w:type="dxa"/>
          </w:tcPr>
          <w:p w14:paraId="0CCDBC85" w14:textId="77777777" w:rsidR="00EA2838" w:rsidRPr="001D11CC" w:rsidRDefault="00EA2838" w:rsidP="00EA2838">
            <w:pPr>
              <w:pStyle w:val="TAL"/>
              <w:rPr>
                <w:rFonts w:cs="Arial"/>
              </w:rPr>
            </w:pPr>
            <w:proofErr w:type="spellStart"/>
            <w:r w:rsidRPr="001D11CC">
              <w:rPr>
                <w:rFonts w:cs="Arial"/>
              </w:rPr>
              <w:t>perceivedSeverity</w:t>
            </w:r>
            <w:proofErr w:type="spellEnd"/>
          </w:p>
        </w:tc>
        <w:tc>
          <w:tcPr>
            <w:tcW w:w="397" w:type="dxa"/>
          </w:tcPr>
          <w:p w14:paraId="4BC5E147" w14:textId="77777777" w:rsidR="00EA2838" w:rsidRPr="00215D3C" w:rsidRDefault="00EA2838" w:rsidP="00EA2838">
            <w:pPr>
              <w:pStyle w:val="TAL"/>
              <w:jc w:val="center"/>
              <w:rPr>
                <w:rFonts w:cs="Arial"/>
              </w:rPr>
            </w:pPr>
            <w:r w:rsidRPr="00215D3C">
              <w:rPr>
                <w:rFonts w:cs="Arial"/>
              </w:rPr>
              <w:t>M</w:t>
            </w:r>
          </w:p>
        </w:tc>
        <w:tc>
          <w:tcPr>
            <w:tcW w:w="3679" w:type="dxa"/>
          </w:tcPr>
          <w:p w14:paraId="01604C05" w14:textId="77777777" w:rsidR="00EA2838" w:rsidRPr="00215D3C" w:rsidRDefault="00EA2838" w:rsidP="00EA2838">
            <w:pPr>
              <w:pStyle w:val="TAL"/>
              <w:rPr>
                <w:rFonts w:cs="Arial"/>
              </w:rPr>
            </w:pPr>
            <w:proofErr w:type="spellStart"/>
            <w:r w:rsidRPr="00215D3C">
              <w:rPr>
                <w:rFonts w:cs="Arial"/>
              </w:rPr>
              <w:t>AlarmInformation.perceivedSeverity</w:t>
            </w:r>
            <w:proofErr w:type="spellEnd"/>
          </w:p>
        </w:tc>
        <w:tc>
          <w:tcPr>
            <w:tcW w:w="2687" w:type="dxa"/>
          </w:tcPr>
          <w:p w14:paraId="66510C85" w14:textId="77777777" w:rsidR="00EA2838" w:rsidRPr="00215D3C" w:rsidRDefault="00EA2838" w:rsidP="00EA2838">
            <w:pPr>
              <w:pStyle w:val="TAL"/>
              <w:rPr>
                <w:rFonts w:cs="Arial"/>
              </w:rPr>
            </w:pPr>
          </w:p>
        </w:tc>
      </w:tr>
      <w:tr w:rsidR="00EA2838" w:rsidRPr="00215D3C" w14:paraId="6842684F" w14:textId="77777777" w:rsidTr="00311DB3">
        <w:trPr>
          <w:jc w:val="center"/>
        </w:trPr>
        <w:tc>
          <w:tcPr>
            <w:tcW w:w="2541" w:type="dxa"/>
          </w:tcPr>
          <w:p w14:paraId="738BAB44" w14:textId="77777777" w:rsidR="00EA2838" w:rsidRPr="001D11CC" w:rsidRDefault="00EA2838" w:rsidP="00EA2838">
            <w:pPr>
              <w:pStyle w:val="TAL"/>
              <w:rPr>
                <w:rFonts w:cs="Arial"/>
              </w:rPr>
            </w:pPr>
            <w:proofErr w:type="spellStart"/>
            <w:r w:rsidRPr="001D11CC">
              <w:rPr>
                <w:rFonts w:cs="Arial"/>
              </w:rPr>
              <w:t>specificProblem</w:t>
            </w:r>
            <w:proofErr w:type="spellEnd"/>
          </w:p>
        </w:tc>
        <w:tc>
          <w:tcPr>
            <w:tcW w:w="397" w:type="dxa"/>
          </w:tcPr>
          <w:p w14:paraId="503654C6" w14:textId="77777777" w:rsidR="00EA2838" w:rsidRPr="00215D3C" w:rsidRDefault="00EA2838" w:rsidP="00EA2838">
            <w:pPr>
              <w:pStyle w:val="TAL"/>
              <w:jc w:val="center"/>
              <w:rPr>
                <w:rFonts w:cs="Arial"/>
              </w:rPr>
            </w:pPr>
            <w:r w:rsidRPr="00215D3C">
              <w:rPr>
                <w:rFonts w:cs="Arial"/>
              </w:rPr>
              <w:t>O</w:t>
            </w:r>
          </w:p>
        </w:tc>
        <w:tc>
          <w:tcPr>
            <w:tcW w:w="3679" w:type="dxa"/>
          </w:tcPr>
          <w:p w14:paraId="4F5F208C" w14:textId="77777777" w:rsidR="00EA2838" w:rsidRPr="00215D3C" w:rsidRDefault="00EA2838" w:rsidP="00EA2838">
            <w:pPr>
              <w:pStyle w:val="TAL"/>
              <w:rPr>
                <w:rFonts w:cs="Arial"/>
              </w:rPr>
            </w:pPr>
            <w:proofErr w:type="spellStart"/>
            <w:r w:rsidRPr="00215D3C">
              <w:rPr>
                <w:rFonts w:cs="Arial"/>
              </w:rPr>
              <w:t>AlarmInformation.specificProblem</w:t>
            </w:r>
            <w:proofErr w:type="spellEnd"/>
          </w:p>
        </w:tc>
        <w:tc>
          <w:tcPr>
            <w:tcW w:w="2687" w:type="dxa"/>
          </w:tcPr>
          <w:p w14:paraId="0F7074ED" w14:textId="77777777" w:rsidR="00EA2838" w:rsidRPr="00215D3C" w:rsidRDefault="00EA2838" w:rsidP="00EA2838">
            <w:pPr>
              <w:pStyle w:val="TAL"/>
              <w:rPr>
                <w:rFonts w:cs="Arial"/>
              </w:rPr>
            </w:pPr>
          </w:p>
        </w:tc>
      </w:tr>
      <w:tr w:rsidR="00EA2838" w:rsidRPr="00215D3C" w14:paraId="42DD1E31" w14:textId="77777777" w:rsidTr="00311DB3">
        <w:trPr>
          <w:jc w:val="center"/>
        </w:trPr>
        <w:tc>
          <w:tcPr>
            <w:tcW w:w="2541" w:type="dxa"/>
          </w:tcPr>
          <w:p w14:paraId="56A89216" w14:textId="77777777" w:rsidR="00EA2838" w:rsidRPr="001D11CC" w:rsidRDefault="00EA2838" w:rsidP="00EA2838">
            <w:pPr>
              <w:pStyle w:val="TAL"/>
              <w:rPr>
                <w:rFonts w:cs="Arial"/>
              </w:rPr>
            </w:pPr>
            <w:proofErr w:type="spellStart"/>
            <w:r w:rsidRPr="001D11CC">
              <w:rPr>
                <w:rFonts w:cs="Arial"/>
              </w:rPr>
              <w:t>backedUpStatus</w:t>
            </w:r>
            <w:proofErr w:type="spellEnd"/>
          </w:p>
        </w:tc>
        <w:tc>
          <w:tcPr>
            <w:tcW w:w="397" w:type="dxa"/>
          </w:tcPr>
          <w:p w14:paraId="1BF94BB5" w14:textId="77777777" w:rsidR="00EA2838" w:rsidRPr="00215D3C" w:rsidRDefault="00EA2838" w:rsidP="00EA2838">
            <w:pPr>
              <w:pStyle w:val="TAL"/>
              <w:jc w:val="center"/>
              <w:rPr>
                <w:rFonts w:cs="Arial"/>
              </w:rPr>
            </w:pPr>
            <w:r w:rsidRPr="00215D3C">
              <w:rPr>
                <w:rFonts w:cs="Arial"/>
              </w:rPr>
              <w:t>O</w:t>
            </w:r>
          </w:p>
        </w:tc>
        <w:tc>
          <w:tcPr>
            <w:tcW w:w="3679" w:type="dxa"/>
          </w:tcPr>
          <w:p w14:paraId="45DA1FF1" w14:textId="77777777" w:rsidR="00EA2838" w:rsidRPr="00215D3C" w:rsidRDefault="00EA2838" w:rsidP="00EA2838">
            <w:pPr>
              <w:pStyle w:val="TAL"/>
              <w:rPr>
                <w:rFonts w:cs="Arial"/>
              </w:rPr>
            </w:pPr>
            <w:proofErr w:type="spellStart"/>
            <w:r w:rsidRPr="00215D3C">
              <w:rPr>
                <w:rFonts w:cs="Arial"/>
              </w:rPr>
              <w:t>AlarmInformation.backedUpStatus</w:t>
            </w:r>
            <w:proofErr w:type="spellEnd"/>
          </w:p>
        </w:tc>
        <w:tc>
          <w:tcPr>
            <w:tcW w:w="2687" w:type="dxa"/>
          </w:tcPr>
          <w:p w14:paraId="5C083B70" w14:textId="77777777" w:rsidR="00EA2838" w:rsidRPr="00215D3C" w:rsidRDefault="00EA2838" w:rsidP="00EA2838">
            <w:pPr>
              <w:pStyle w:val="TAL"/>
              <w:rPr>
                <w:rFonts w:cs="Arial"/>
              </w:rPr>
            </w:pPr>
          </w:p>
        </w:tc>
      </w:tr>
      <w:tr w:rsidR="00EA2838" w:rsidRPr="00215D3C" w14:paraId="417D4888" w14:textId="77777777" w:rsidTr="00311DB3">
        <w:trPr>
          <w:jc w:val="center"/>
        </w:trPr>
        <w:tc>
          <w:tcPr>
            <w:tcW w:w="2541" w:type="dxa"/>
          </w:tcPr>
          <w:p w14:paraId="37DC03DC" w14:textId="77777777" w:rsidR="00EA2838" w:rsidRPr="001D11CC" w:rsidRDefault="00EA2838" w:rsidP="00EA2838">
            <w:pPr>
              <w:pStyle w:val="TAL"/>
              <w:rPr>
                <w:rFonts w:cs="Arial"/>
              </w:rPr>
            </w:pPr>
            <w:proofErr w:type="spellStart"/>
            <w:r w:rsidRPr="001D11CC">
              <w:rPr>
                <w:rFonts w:cs="Arial"/>
              </w:rPr>
              <w:t>backUpObject</w:t>
            </w:r>
            <w:proofErr w:type="spellEnd"/>
          </w:p>
        </w:tc>
        <w:tc>
          <w:tcPr>
            <w:tcW w:w="397" w:type="dxa"/>
          </w:tcPr>
          <w:p w14:paraId="0E8CE265" w14:textId="77777777" w:rsidR="00EA2838" w:rsidRPr="00215D3C" w:rsidRDefault="00EA2838" w:rsidP="00EA2838">
            <w:pPr>
              <w:pStyle w:val="TAL"/>
              <w:jc w:val="center"/>
              <w:rPr>
                <w:rFonts w:cs="Arial"/>
              </w:rPr>
            </w:pPr>
            <w:r w:rsidRPr="00215D3C">
              <w:rPr>
                <w:rFonts w:cs="Arial"/>
              </w:rPr>
              <w:t>O</w:t>
            </w:r>
          </w:p>
        </w:tc>
        <w:tc>
          <w:tcPr>
            <w:tcW w:w="3679" w:type="dxa"/>
          </w:tcPr>
          <w:p w14:paraId="4DD5FD81" w14:textId="44BFCD26" w:rsidR="00EA2838" w:rsidRPr="00215D3C" w:rsidRDefault="00EA2838" w:rsidP="00EA2838">
            <w:pPr>
              <w:pStyle w:val="TAL"/>
              <w:rPr>
                <w:rFonts w:cs="Arial"/>
              </w:rPr>
            </w:pPr>
            <w:proofErr w:type="spellStart"/>
            <w:r w:rsidRPr="00215D3C">
              <w:rPr>
                <w:rFonts w:cs="Arial"/>
              </w:rPr>
              <w:t>MonitoredEntity.objectInstance</w:t>
            </w:r>
            <w:proofErr w:type="spellEnd"/>
          </w:p>
          <w:p w14:paraId="256B1C46" w14:textId="77777777" w:rsidR="00EA2838" w:rsidRPr="00215D3C" w:rsidRDefault="00EA2838" w:rsidP="00EA2838">
            <w:pPr>
              <w:pStyle w:val="TAL"/>
              <w:rPr>
                <w:rFonts w:cs="Arial"/>
              </w:rPr>
            </w:pPr>
            <w:r w:rsidRPr="00215D3C">
              <w:rPr>
                <w:rFonts w:cs="Arial"/>
              </w:rPr>
              <w:t xml:space="preserve">It carries the DN of the </w:t>
            </w:r>
            <w:proofErr w:type="spellStart"/>
            <w:r w:rsidRPr="00215D3C">
              <w:rPr>
                <w:rFonts w:cs="Arial"/>
              </w:rPr>
              <w:t>back up</w:t>
            </w:r>
            <w:proofErr w:type="spellEnd"/>
            <w:r w:rsidRPr="00215D3C">
              <w:rPr>
                <w:rFonts w:cs="Arial"/>
              </w:rPr>
              <w:t xml:space="preserve"> object.</w:t>
            </w:r>
          </w:p>
        </w:tc>
        <w:tc>
          <w:tcPr>
            <w:tcW w:w="2687" w:type="dxa"/>
          </w:tcPr>
          <w:p w14:paraId="19287E2D" w14:textId="77777777" w:rsidR="00EA2838" w:rsidRPr="00215D3C" w:rsidRDefault="00EA2838" w:rsidP="00EA2838">
            <w:pPr>
              <w:pStyle w:val="TAL"/>
              <w:rPr>
                <w:rFonts w:cs="Arial"/>
              </w:rPr>
            </w:pPr>
            <w:r w:rsidRPr="00215D3C">
              <w:rPr>
                <w:rFonts w:cs="Arial"/>
              </w:rPr>
              <w:t>The object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EA2838" w:rsidRPr="00215D3C" w14:paraId="08C5DF7C" w14:textId="77777777" w:rsidTr="00311DB3">
        <w:trPr>
          <w:jc w:val="center"/>
        </w:trPr>
        <w:tc>
          <w:tcPr>
            <w:tcW w:w="2541" w:type="dxa"/>
          </w:tcPr>
          <w:p w14:paraId="7E546E7B" w14:textId="77777777" w:rsidR="00EA2838" w:rsidRPr="001D11CC" w:rsidRDefault="00EA2838" w:rsidP="00EA2838">
            <w:pPr>
              <w:pStyle w:val="TAL"/>
              <w:rPr>
                <w:rFonts w:cs="Arial"/>
              </w:rPr>
            </w:pPr>
            <w:proofErr w:type="spellStart"/>
            <w:r w:rsidRPr="001D11CC">
              <w:rPr>
                <w:rFonts w:cs="Arial"/>
              </w:rPr>
              <w:t>trendIndication</w:t>
            </w:r>
            <w:proofErr w:type="spellEnd"/>
          </w:p>
        </w:tc>
        <w:tc>
          <w:tcPr>
            <w:tcW w:w="397" w:type="dxa"/>
          </w:tcPr>
          <w:p w14:paraId="081F662A" w14:textId="77777777" w:rsidR="00EA2838" w:rsidRPr="00215D3C" w:rsidRDefault="00EA2838" w:rsidP="00EA2838">
            <w:pPr>
              <w:pStyle w:val="TAL"/>
              <w:jc w:val="center"/>
              <w:rPr>
                <w:rFonts w:cs="Arial"/>
              </w:rPr>
            </w:pPr>
            <w:r w:rsidRPr="00215D3C">
              <w:rPr>
                <w:rFonts w:cs="Arial"/>
              </w:rPr>
              <w:t>O</w:t>
            </w:r>
          </w:p>
        </w:tc>
        <w:tc>
          <w:tcPr>
            <w:tcW w:w="3679" w:type="dxa"/>
          </w:tcPr>
          <w:p w14:paraId="379F07F0" w14:textId="77777777" w:rsidR="00EA2838" w:rsidRPr="00215D3C" w:rsidRDefault="00EA2838" w:rsidP="00EA2838">
            <w:pPr>
              <w:pStyle w:val="TAL"/>
              <w:rPr>
                <w:rFonts w:cs="Arial"/>
              </w:rPr>
            </w:pPr>
            <w:proofErr w:type="spellStart"/>
            <w:r w:rsidRPr="00215D3C">
              <w:rPr>
                <w:rFonts w:cs="Arial"/>
              </w:rPr>
              <w:t>AlarmInformation.trendIndication</w:t>
            </w:r>
            <w:proofErr w:type="spellEnd"/>
          </w:p>
        </w:tc>
        <w:tc>
          <w:tcPr>
            <w:tcW w:w="2687" w:type="dxa"/>
          </w:tcPr>
          <w:p w14:paraId="6B00623E" w14:textId="77777777" w:rsidR="00EA2838" w:rsidRPr="00215D3C" w:rsidRDefault="00EA2838" w:rsidP="00EA2838">
            <w:pPr>
              <w:pStyle w:val="TAL"/>
              <w:rPr>
                <w:rFonts w:cs="Arial"/>
              </w:rPr>
            </w:pPr>
          </w:p>
        </w:tc>
      </w:tr>
      <w:tr w:rsidR="00EA2838" w:rsidRPr="00215D3C" w14:paraId="3BA2B8FD" w14:textId="77777777" w:rsidTr="00311DB3">
        <w:trPr>
          <w:jc w:val="center"/>
        </w:trPr>
        <w:tc>
          <w:tcPr>
            <w:tcW w:w="2541" w:type="dxa"/>
          </w:tcPr>
          <w:p w14:paraId="2A1B4E5F" w14:textId="77777777" w:rsidR="00EA2838" w:rsidRPr="001D11CC" w:rsidRDefault="00EA2838" w:rsidP="00EA2838">
            <w:pPr>
              <w:pStyle w:val="TAL"/>
              <w:rPr>
                <w:rFonts w:cs="Arial"/>
              </w:rPr>
            </w:pPr>
            <w:proofErr w:type="spellStart"/>
            <w:r w:rsidRPr="001D11CC">
              <w:rPr>
                <w:rFonts w:cs="Arial"/>
              </w:rPr>
              <w:t>thresholdInfo</w:t>
            </w:r>
            <w:proofErr w:type="spellEnd"/>
          </w:p>
        </w:tc>
        <w:tc>
          <w:tcPr>
            <w:tcW w:w="397" w:type="dxa"/>
          </w:tcPr>
          <w:p w14:paraId="749A606F" w14:textId="77777777" w:rsidR="00EA2838" w:rsidRPr="00215D3C" w:rsidRDefault="00EA2838" w:rsidP="00EA2838">
            <w:pPr>
              <w:pStyle w:val="TAL"/>
              <w:jc w:val="center"/>
              <w:rPr>
                <w:rFonts w:cs="Arial"/>
              </w:rPr>
            </w:pPr>
            <w:r w:rsidRPr="00215D3C">
              <w:rPr>
                <w:rFonts w:cs="Arial"/>
              </w:rPr>
              <w:t>O</w:t>
            </w:r>
          </w:p>
        </w:tc>
        <w:tc>
          <w:tcPr>
            <w:tcW w:w="3679" w:type="dxa"/>
          </w:tcPr>
          <w:p w14:paraId="61727EEE" w14:textId="77777777" w:rsidR="00EA2838" w:rsidRPr="00215D3C" w:rsidRDefault="00EA2838" w:rsidP="00EA2838">
            <w:pPr>
              <w:pStyle w:val="TAL"/>
              <w:rPr>
                <w:rFonts w:cs="Arial"/>
              </w:rPr>
            </w:pPr>
            <w:proofErr w:type="spellStart"/>
            <w:r w:rsidRPr="00215D3C">
              <w:rPr>
                <w:rFonts w:cs="Arial"/>
              </w:rPr>
              <w:t>AlarmInformation.thresholdInfo</w:t>
            </w:r>
            <w:proofErr w:type="spellEnd"/>
          </w:p>
        </w:tc>
        <w:tc>
          <w:tcPr>
            <w:tcW w:w="2687" w:type="dxa"/>
          </w:tcPr>
          <w:p w14:paraId="007C4D00" w14:textId="77777777" w:rsidR="00EA2838" w:rsidRPr="00215D3C" w:rsidRDefault="00EA2838" w:rsidP="00EA2838">
            <w:pPr>
              <w:pStyle w:val="TAL"/>
              <w:rPr>
                <w:rFonts w:cs="Arial"/>
              </w:rPr>
            </w:pPr>
          </w:p>
        </w:tc>
      </w:tr>
      <w:tr w:rsidR="00B863C3" w:rsidRPr="00215D3C" w14:paraId="6023383D" w14:textId="77777777" w:rsidTr="00311DB3">
        <w:trPr>
          <w:jc w:val="center"/>
        </w:trPr>
        <w:tc>
          <w:tcPr>
            <w:tcW w:w="2541" w:type="dxa"/>
          </w:tcPr>
          <w:p w14:paraId="6C9FA065" w14:textId="77777777" w:rsidR="00B863C3" w:rsidRPr="001D11CC" w:rsidRDefault="00B863C3" w:rsidP="00B863C3">
            <w:pPr>
              <w:pStyle w:val="TAL"/>
              <w:rPr>
                <w:rFonts w:cs="Arial"/>
              </w:rPr>
            </w:pPr>
            <w:proofErr w:type="spellStart"/>
            <w:r w:rsidRPr="001D11CC">
              <w:rPr>
                <w:rFonts w:cs="Arial"/>
              </w:rPr>
              <w:t>correlatedNotifications</w:t>
            </w:r>
            <w:proofErr w:type="spellEnd"/>
          </w:p>
        </w:tc>
        <w:tc>
          <w:tcPr>
            <w:tcW w:w="397" w:type="dxa"/>
          </w:tcPr>
          <w:p w14:paraId="42D929DE" w14:textId="77777777" w:rsidR="00B863C3" w:rsidRPr="00215D3C" w:rsidRDefault="00B863C3" w:rsidP="00B863C3">
            <w:pPr>
              <w:pStyle w:val="TAL"/>
              <w:jc w:val="center"/>
              <w:rPr>
                <w:rFonts w:cs="Arial"/>
              </w:rPr>
            </w:pPr>
            <w:r w:rsidRPr="00215D3C">
              <w:rPr>
                <w:rFonts w:cs="Arial"/>
              </w:rPr>
              <w:t>O</w:t>
            </w:r>
          </w:p>
        </w:tc>
        <w:tc>
          <w:tcPr>
            <w:tcW w:w="3679" w:type="dxa"/>
          </w:tcPr>
          <w:p w14:paraId="20280823" w14:textId="77777777" w:rsidR="00B863C3" w:rsidRPr="00215D3C" w:rsidRDefault="00B863C3" w:rsidP="00B863C3">
            <w:pPr>
              <w:pStyle w:val="TAL"/>
              <w:rPr>
                <w:rFonts w:cs="Arial"/>
              </w:rPr>
            </w:pPr>
            <w:r w:rsidRPr="00215D3C">
              <w:rPr>
                <w:rFonts w:cs="Arial"/>
              </w:rPr>
              <w:t xml:space="preserve">The </w:t>
            </w:r>
            <w:proofErr w:type="spellStart"/>
            <w:r w:rsidRPr="00215D3C">
              <w:rPr>
                <w:rFonts w:cs="Arial"/>
              </w:rPr>
              <w:t>CorrelatedNotification</w:t>
            </w:r>
            <w:proofErr w:type="spellEnd"/>
            <w:r w:rsidRPr="00215D3C">
              <w:rPr>
                <w:rFonts w:cs="Arial"/>
              </w:rPr>
              <w:t xml:space="preserve"> </w:t>
            </w:r>
            <w:r>
              <w:rPr>
                <w:rFonts w:cs="Arial"/>
              </w:rPr>
              <w:t xml:space="preserve">instances </w:t>
            </w:r>
            <w:r w:rsidRPr="00215D3C">
              <w:rPr>
                <w:rFonts w:cs="Arial"/>
              </w:rPr>
              <w:t xml:space="preserve">related to this </w:t>
            </w:r>
            <w:proofErr w:type="spellStart"/>
            <w:r w:rsidRPr="00215D3C">
              <w:rPr>
                <w:rFonts w:cs="Arial"/>
              </w:rPr>
              <w:t>AlarmInformation</w:t>
            </w:r>
            <w:proofErr w:type="spellEnd"/>
            <w:r w:rsidRPr="00215D3C">
              <w:rPr>
                <w:rFonts w:cs="Arial"/>
              </w:rPr>
              <w:t>.</w:t>
            </w:r>
          </w:p>
        </w:tc>
        <w:tc>
          <w:tcPr>
            <w:tcW w:w="2687" w:type="dxa"/>
          </w:tcPr>
          <w:p w14:paraId="3ACCDC10" w14:textId="77777777" w:rsidR="00B863C3" w:rsidRPr="00215D3C" w:rsidRDefault="00B863C3" w:rsidP="00B863C3">
            <w:pPr>
              <w:pStyle w:val="TAL"/>
              <w:rPr>
                <w:rFonts w:cs="Arial"/>
              </w:rPr>
            </w:pPr>
          </w:p>
        </w:tc>
      </w:tr>
      <w:tr w:rsidR="00EA2838" w:rsidRPr="00215D3C" w14:paraId="4797EAE4" w14:textId="77777777" w:rsidTr="00311DB3">
        <w:trPr>
          <w:jc w:val="center"/>
        </w:trPr>
        <w:tc>
          <w:tcPr>
            <w:tcW w:w="2541" w:type="dxa"/>
          </w:tcPr>
          <w:p w14:paraId="4231619D" w14:textId="77777777" w:rsidR="00EA2838" w:rsidRPr="001D11CC" w:rsidRDefault="00EA2838" w:rsidP="00EA2838">
            <w:pPr>
              <w:pStyle w:val="TAL"/>
              <w:rPr>
                <w:rFonts w:cs="Arial"/>
              </w:rPr>
            </w:pPr>
            <w:proofErr w:type="spellStart"/>
            <w:r w:rsidRPr="001D11CC">
              <w:rPr>
                <w:rFonts w:cs="Arial"/>
              </w:rPr>
              <w:t>stateChangeDefinition</w:t>
            </w:r>
            <w:proofErr w:type="spellEnd"/>
          </w:p>
        </w:tc>
        <w:tc>
          <w:tcPr>
            <w:tcW w:w="397" w:type="dxa"/>
          </w:tcPr>
          <w:p w14:paraId="7B7A9B9F" w14:textId="77777777" w:rsidR="00EA2838" w:rsidRPr="00215D3C" w:rsidRDefault="00EA2838" w:rsidP="00EA2838">
            <w:pPr>
              <w:pStyle w:val="TAL"/>
              <w:jc w:val="center"/>
              <w:rPr>
                <w:rFonts w:cs="Arial"/>
              </w:rPr>
            </w:pPr>
            <w:r w:rsidRPr="00215D3C">
              <w:rPr>
                <w:rFonts w:cs="Arial"/>
              </w:rPr>
              <w:t>O</w:t>
            </w:r>
          </w:p>
        </w:tc>
        <w:tc>
          <w:tcPr>
            <w:tcW w:w="3679" w:type="dxa"/>
          </w:tcPr>
          <w:p w14:paraId="29B12FEE" w14:textId="77777777" w:rsidR="00EA2838" w:rsidRPr="00215D3C" w:rsidRDefault="00EA2838" w:rsidP="00EA2838">
            <w:pPr>
              <w:pStyle w:val="TAL"/>
              <w:rPr>
                <w:rFonts w:cs="Arial"/>
              </w:rPr>
            </w:pPr>
            <w:proofErr w:type="spellStart"/>
            <w:r w:rsidRPr="00215D3C">
              <w:rPr>
                <w:rFonts w:cs="Arial"/>
              </w:rPr>
              <w:t>AlarmInformation.stateChangeDefinition</w:t>
            </w:r>
            <w:proofErr w:type="spellEnd"/>
            <w:r w:rsidRPr="00215D3C">
              <w:rPr>
                <w:rFonts w:cs="Arial"/>
              </w:rPr>
              <w:t xml:space="preserve"> </w:t>
            </w:r>
          </w:p>
        </w:tc>
        <w:tc>
          <w:tcPr>
            <w:tcW w:w="2687" w:type="dxa"/>
          </w:tcPr>
          <w:p w14:paraId="0D887908" w14:textId="77777777" w:rsidR="00EA2838" w:rsidRPr="00215D3C" w:rsidRDefault="00EA2838" w:rsidP="00EA2838">
            <w:pPr>
              <w:pStyle w:val="TAL"/>
              <w:rPr>
                <w:rFonts w:cs="Arial"/>
              </w:rPr>
            </w:pPr>
          </w:p>
        </w:tc>
      </w:tr>
      <w:tr w:rsidR="00EA2838" w:rsidRPr="00215D3C" w14:paraId="335D0050" w14:textId="77777777" w:rsidTr="00311DB3">
        <w:trPr>
          <w:jc w:val="center"/>
        </w:trPr>
        <w:tc>
          <w:tcPr>
            <w:tcW w:w="2541" w:type="dxa"/>
          </w:tcPr>
          <w:p w14:paraId="2A1B1581" w14:textId="77777777" w:rsidR="00EA2838" w:rsidRPr="001D11CC" w:rsidRDefault="00EA2838" w:rsidP="00EA2838">
            <w:pPr>
              <w:pStyle w:val="TAL"/>
              <w:rPr>
                <w:rFonts w:cs="Arial"/>
              </w:rPr>
            </w:pPr>
            <w:proofErr w:type="spellStart"/>
            <w:r w:rsidRPr="001D11CC">
              <w:rPr>
                <w:rFonts w:cs="Arial"/>
              </w:rPr>
              <w:t>monitoredAttributes</w:t>
            </w:r>
            <w:proofErr w:type="spellEnd"/>
          </w:p>
        </w:tc>
        <w:tc>
          <w:tcPr>
            <w:tcW w:w="397" w:type="dxa"/>
          </w:tcPr>
          <w:p w14:paraId="6C14C62F" w14:textId="77777777" w:rsidR="00EA2838" w:rsidRPr="00215D3C" w:rsidRDefault="00EA2838" w:rsidP="00EA2838">
            <w:pPr>
              <w:pStyle w:val="TAL"/>
              <w:jc w:val="center"/>
              <w:rPr>
                <w:rFonts w:cs="Arial"/>
              </w:rPr>
            </w:pPr>
            <w:r w:rsidRPr="00215D3C">
              <w:rPr>
                <w:rFonts w:cs="Arial"/>
              </w:rPr>
              <w:t>O</w:t>
            </w:r>
          </w:p>
        </w:tc>
        <w:tc>
          <w:tcPr>
            <w:tcW w:w="3679" w:type="dxa"/>
          </w:tcPr>
          <w:p w14:paraId="7403EE7C" w14:textId="77777777" w:rsidR="00EA2838" w:rsidRPr="00215D3C" w:rsidRDefault="00EA2838" w:rsidP="00EA2838">
            <w:pPr>
              <w:pStyle w:val="TAL"/>
              <w:rPr>
                <w:rFonts w:cs="Arial"/>
              </w:rPr>
            </w:pPr>
            <w:proofErr w:type="spellStart"/>
            <w:r w:rsidRPr="00215D3C">
              <w:rPr>
                <w:rFonts w:cs="Arial"/>
              </w:rPr>
              <w:t>AlarmInformation.monitoredAttributes</w:t>
            </w:r>
            <w:proofErr w:type="spellEnd"/>
          </w:p>
        </w:tc>
        <w:tc>
          <w:tcPr>
            <w:tcW w:w="2687" w:type="dxa"/>
          </w:tcPr>
          <w:p w14:paraId="55E0FD29" w14:textId="77777777" w:rsidR="00EA2838" w:rsidRPr="00215D3C" w:rsidRDefault="00EA2838" w:rsidP="00EA2838">
            <w:pPr>
              <w:pStyle w:val="TAL"/>
              <w:rPr>
                <w:rFonts w:cs="Arial"/>
              </w:rPr>
            </w:pPr>
          </w:p>
        </w:tc>
      </w:tr>
      <w:tr w:rsidR="00EA2838" w:rsidRPr="00215D3C" w14:paraId="255A4771" w14:textId="77777777" w:rsidTr="00311DB3">
        <w:trPr>
          <w:jc w:val="center"/>
        </w:trPr>
        <w:tc>
          <w:tcPr>
            <w:tcW w:w="2541" w:type="dxa"/>
          </w:tcPr>
          <w:p w14:paraId="11E1BE8E" w14:textId="77777777" w:rsidR="00EA2838" w:rsidRPr="001D11CC" w:rsidRDefault="00EA2838" w:rsidP="00EA2838">
            <w:pPr>
              <w:pStyle w:val="TAL"/>
              <w:rPr>
                <w:rFonts w:cs="Arial"/>
              </w:rPr>
            </w:pPr>
            <w:proofErr w:type="spellStart"/>
            <w:r w:rsidRPr="001D11CC">
              <w:rPr>
                <w:rFonts w:cs="Arial"/>
              </w:rPr>
              <w:t>proposedRepairActions</w:t>
            </w:r>
            <w:proofErr w:type="spellEnd"/>
          </w:p>
        </w:tc>
        <w:tc>
          <w:tcPr>
            <w:tcW w:w="397" w:type="dxa"/>
          </w:tcPr>
          <w:p w14:paraId="1C57F7A0" w14:textId="77777777" w:rsidR="00EA2838" w:rsidRPr="00215D3C" w:rsidRDefault="00EA2838" w:rsidP="00EA2838">
            <w:pPr>
              <w:pStyle w:val="TAL"/>
              <w:jc w:val="center"/>
              <w:rPr>
                <w:rFonts w:cs="Arial"/>
              </w:rPr>
            </w:pPr>
            <w:r w:rsidRPr="00215D3C">
              <w:rPr>
                <w:rFonts w:cs="Arial"/>
              </w:rPr>
              <w:t>O</w:t>
            </w:r>
          </w:p>
        </w:tc>
        <w:tc>
          <w:tcPr>
            <w:tcW w:w="3679" w:type="dxa"/>
          </w:tcPr>
          <w:p w14:paraId="75C364C7" w14:textId="77777777" w:rsidR="00EA2838" w:rsidRPr="00215D3C" w:rsidRDefault="00EA2838" w:rsidP="00EA2838">
            <w:pPr>
              <w:pStyle w:val="TAL"/>
              <w:rPr>
                <w:rFonts w:cs="Arial"/>
              </w:rPr>
            </w:pPr>
            <w:proofErr w:type="spellStart"/>
            <w:r w:rsidRPr="00215D3C">
              <w:rPr>
                <w:rFonts w:cs="Arial"/>
              </w:rPr>
              <w:t>AlarmInformaton.proposedRepairActions</w:t>
            </w:r>
            <w:proofErr w:type="spellEnd"/>
          </w:p>
        </w:tc>
        <w:tc>
          <w:tcPr>
            <w:tcW w:w="2687" w:type="dxa"/>
          </w:tcPr>
          <w:p w14:paraId="63FE1436" w14:textId="77777777" w:rsidR="00EA2838" w:rsidRPr="00215D3C" w:rsidRDefault="00EA2838" w:rsidP="00EA2838">
            <w:pPr>
              <w:pStyle w:val="TAL"/>
              <w:rPr>
                <w:rFonts w:cs="Arial"/>
              </w:rPr>
            </w:pPr>
          </w:p>
        </w:tc>
      </w:tr>
      <w:tr w:rsidR="00EA2838" w:rsidRPr="00215D3C" w14:paraId="1B8617DF" w14:textId="77777777" w:rsidTr="00311DB3">
        <w:trPr>
          <w:jc w:val="center"/>
        </w:trPr>
        <w:tc>
          <w:tcPr>
            <w:tcW w:w="2541" w:type="dxa"/>
          </w:tcPr>
          <w:p w14:paraId="13737C24" w14:textId="77777777" w:rsidR="00EA2838" w:rsidRPr="001D11CC" w:rsidRDefault="00EA2838" w:rsidP="00EA2838">
            <w:pPr>
              <w:pStyle w:val="TAL"/>
              <w:rPr>
                <w:rFonts w:cs="Arial"/>
              </w:rPr>
            </w:pPr>
            <w:proofErr w:type="spellStart"/>
            <w:r w:rsidRPr="001D11CC">
              <w:rPr>
                <w:rFonts w:cs="Arial"/>
              </w:rPr>
              <w:t>additionalText</w:t>
            </w:r>
            <w:proofErr w:type="spellEnd"/>
          </w:p>
        </w:tc>
        <w:tc>
          <w:tcPr>
            <w:tcW w:w="397" w:type="dxa"/>
          </w:tcPr>
          <w:p w14:paraId="506E2C7F" w14:textId="77777777" w:rsidR="00EA2838" w:rsidRPr="00215D3C" w:rsidRDefault="00EA2838" w:rsidP="00EA2838">
            <w:pPr>
              <w:pStyle w:val="TAL"/>
              <w:jc w:val="center"/>
              <w:rPr>
                <w:rFonts w:cs="Arial"/>
              </w:rPr>
            </w:pPr>
            <w:r w:rsidRPr="00215D3C">
              <w:rPr>
                <w:rFonts w:cs="Arial"/>
              </w:rPr>
              <w:t>O</w:t>
            </w:r>
          </w:p>
        </w:tc>
        <w:tc>
          <w:tcPr>
            <w:tcW w:w="3679" w:type="dxa"/>
          </w:tcPr>
          <w:p w14:paraId="2DADDF8D" w14:textId="77777777" w:rsidR="00EA2838" w:rsidRPr="00215D3C" w:rsidRDefault="00EA2838" w:rsidP="00EA2838">
            <w:pPr>
              <w:pStyle w:val="TAL"/>
              <w:rPr>
                <w:rFonts w:cs="Arial"/>
              </w:rPr>
            </w:pPr>
            <w:proofErr w:type="spellStart"/>
            <w:r w:rsidRPr="00215D3C">
              <w:rPr>
                <w:rFonts w:cs="Arial"/>
              </w:rPr>
              <w:t>AlarmInformation.additionalText</w:t>
            </w:r>
            <w:proofErr w:type="spellEnd"/>
          </w:p>
        </w:tc>
        <w:tc>
          <w:tcPr>
            <w:tcW w:w="2687" w:type="dxa"/>
          </w:tcPr>
          <w:p w14:paraId="0265EEC8" w14:textId="77777777" w:rsidR="00EA2838" w:rsidRPr="00215D3C" w:rsidRDefault="00EA2838" w:rsidP="00EA2838">
            <w:pPr>
              <w:pStyle w:val="TAL"/>
              <w:rPr>
                <w:rFonts w:cs="Arial"/>
              </w:rPr>
            </w:pPr>
          </w:p>
        </w:tc>
      </w:tr>
      <w:tr w:rsidR="00EA2838" w:rsidRPr="00215D3C" w14:paraId="67F35ED8" w14:textId="77777777" w:rsidTr="00311DB3">
        <w:trPr>
          <w:jc w:val="center"/>
        </w:trPr>
        <w:tc>
          <w:tcPr>
            <w:tcW w:w="2541" w:type="dxa"/>
          </w:tcPr>
          <w:p w14:paraId="024E75BF" w14:textId="77777777" w:rsidR="00EA2838" w:rsidRPr="001D11CC" w:rsidRDefault="00EA2838" w:rsidP="00EA2838">
            <w:pPr>
              <w:pStyle w:val="TAL"/>
              <w:rPr>
                <w:rFonts w:cs="Arial"/>
              </w:rPr>
            </w:pPr>
            <w:proofErr w:type="spellStart"/>
            <w:r w:rsidRPr="001D11CC">
              <w:rPr>
                <w:rFonts w:cs="Arial"/>
              </w:rPr>
              <w:t>additionalInformation</w:t>
            </w:r>
            <w:proofErr w:type="spellEnd"/>
          </w:p>
        </w:tc>
        <w:tc>
          <w:tcPr>
            <w:tcW w:w="397" w:type="dxa"/>
          </w:tcPr>
          <w:p w14:paraId="1707DF8E" w14:textId="77777777" w:rsidR="00EA2838" w:rsidRPr="00215D3C" w:rsidRDefault="00EA2838" w:rsidP="00EA2838">
            <w:pPr>
              <w:pStyle w:val="TAL"/>
              <w:jc w:val="center"/>
              <w:rPr>
                <w:rFonts w:cs="Arial"/>
              </w:rPr>
            </w:pPr>
            <w:r w:rsidRPr="00215D3C">
              <w:rPr>
                <w:rFonts w:cs="Arial"/>
              </w:rPr>
              <w:t>O</w:t>
            </w:r>
          </w:p>
        </w:tc>
        <w:tc>
          <w:tcPr>
            <w:tcW w:w="3679" w:type="dxa"/>
          </w:tcPr>
          <w:p w14:paraId="241802C9" w14:textId="77777777" w:rsidR="00EA2838" w:rsidRPr="00215D3C" w:rsidRDefault="00EA2838" w:rsidP="00EA2838">
            <w:pPr>
              <w:pStyle w:val="TAL"/>
              <w:rPr>
                <w:rFonts w:cs="Arial"/>
              </w:rPr>
            </w:pPr>
            <w:proofErr w:type="spellStart"/>
            <w:r w:rsidRPr="00215D3C">
              <w:rPr>
                <w:rFonts w:cs="Arial"/>
              </w:rPr>
              <w:t>AlarmInformation.additionalInformation</w:t>
            </w:r>
            <w:proofErr w:type="spellEnd"/>
          </w:p>
        </w:tc>
        <w:tc>
          <w:tcPr>
            <w:tcW w:w="2687" w:type="dxa"/>
          </w:tcPr>
          <w:p w14:paraId="482FAC57" w14:textId="77777777" w:rsidR="00EA2838" w:rsidRPr="00215D3C" w:rsidRDefault="00EA2838" w:rsidP="00EA2838">
            <w:pPr>
              <w:pStyle w:val="TAL"/>
              <w:rPr>
                <w:rFonts w:cs="Arial"/>
              </w:rPr>
            </w:pPr>
          </w:p>
        </w:tc>
      </w:tr>
      <w:tr w:rsidR="00B863C3" w:rsidRPr="00215D3C" w14:paraId="50535C2F" w14:textId="77777777" w:rsidTr="00311DB3">
        <w:trPr>
          <w:jc w:val="center"/>
        </w:trPr>
        <w:tc>
          <w:tcPr>
            <w:tcW w:w="2541" w:type="dxa"/>
          </w:tcPr>
          <w:p w14:paraId="7E8A6B1E" w14:textId="77777777" w:rsidR="00B863C3" w:rsidRPr="001D11CC" w:rsidRDefault="00B863C3" w:rsidP="00B863C3">
            <w:pPr>
              <w:pStyle w:val="TAL"/>
              <w:rPr>
                <w:rFonts w:cs="Arial"/>
              </w:rPr>
            </w:pPr>
            <w:proofErr w:type="spellStart"/>
            <w:r w:rsidRPr="001D11CC">
              <w:rPr>
                <w:rFonts w:cs="Arial"/>
              </w:rPr>
              <w:t>rootCauseIndicator</w:t>
            </w:r>
            <w:proofErr w:type="spellEnd"/>
          </w:p>
        </w:tc>
        <w:tc>
          <w:tcPr>
            <w:tcW w:w="397" w:type="dxa"/>
          </w:tcPr>
          <w:p w14:paraId="1F3C5842" w14:textId="77777777" w:rsidR="00B863C3" w:rsidRPr="00215D3C" w:rsidRDefault="00B863C3" w:rsidP="00B863C3">
            <w:pPr>
              <w:pStyle w:val="TAL"/>
              <w:jc w:val="center"/>
              <w:rPr>
                <w:rFonts w:cs="Arial"/>
              </w:rPr>
            </w:pPr>
            <w:r w:rsidRPr="00215D3C">
              <w:rPr>
                <w:rFonts w:cs="Arial" w:hint="eastAsia"/>
                <w:lang w:eastAsia="zh-CN"/>
              </w:rPr>
              <w:t>O</w:t>
            </w:r>
          </w:p>
        </w:tc>
        <w:tc>
          <w:tcPr>
            <w:tcW w:w="3679" w:type="dxa"/>
          </w:tcPr>
          <w:p w14:paraId="6912A747" w14:textId="77777777" w:rsidR="00B863C3" w:rsidRPr="00215D3C" w:rsidRDefault="00B863C3" w:rsidP="00B863C3">
            <w:pPr>
              <w:pStyle w:val="TAL"/>
              <w:rPr>
                <w:rFonts w:cs="Arial"/>
              </w:rPr>
            </w:pPr>
            <w:proofErr w:type="spellStart"/>
            <w:r w:rsidRPr="00215D3C">
              <w:rPr>
                <w:rFonts w:cs="Arial"/>
              </w:rPr>
              <w:t>AlarmInformation.</w:t>
            </w:r>
            <w:r>
              <w:rPr>
                <w:rFonts w:cs="Arial"/>
              </w:rPr>
              <w:t>rootCauseIndicator</w:t>
            </w:r>
            <w:proofErr w:type="spellEnd"/>
          </w:p>
        </w:tc>
        <w:tc>
          <w:tcPr>
            <w:tcW w:w="2687" w:type="dxa"/>
          </w:tcPr>
          <w:p w14:paraId="0BA83DB1" w14:textId="77777777" w:rsidR="00B863C3" w:rsidRPr="00215D3C" w:rsidRDefault="00B863C3" w:rsidP="00B863C3">
            <w:pPr>
              <w:pStyle w:val="TAL"/>
              <w:rPr>
                <w:rFonts w:cs="Arial"/>
              </w:rPr>
            </w:pPr>
          </w:p>
        </w:tc>
      </w:tr>
    </w:tbl>
    <w:p w14:paraId="596CEBD5" w14:textId="77777777" w:rsidR="00050460" w:rsidRPr="00215D3C" w:rsidRDefault="006A5594" w:rsidP="00050460">
      <w:r w:rsidRPr="00215D3C">
        <w:rPr>
          <w:lang w:eastAsia="zh-CN"/>
        </w:rPr>
        <w:br w:type="page"/>
      </w:r>
      <w:bookmarkStart w:id="628" w:name="_Toc44001176"/>
      <w:bookmarkStart w:id="629" w:name="_Toc51580775"/>
      <w:bookmarkStart w:id="630" w:name="_Toc52356038"/>
      <w:bookmarkStart w:id="631" w:name="_Toc55227608"/>
    </w:p>
    <w:p w14:paraId="29044959" w14:textId="42A02B30" w:rsidR="00372330" w:rsidRPr="00215D3C" w:rsidRDefault="00372330" w:rsidP="00372330">
      <w:pPr>
        <w:pStyle w:val="Heading6"/>
      </w:pPr>
      <w:bookmarkStart w:id="632" w:name="_Toc130218910"/>
      <w:r>
        <w:lastRenderedPageBreak/>
        <w:t>11.2</w:t>
      </w:r>
      <w:r w:rsidRPr="00215D3C">
        <w:t>.1.1.</w:t>
      </w:r>
      <w:r w:rsidRPr="00215D3C">
        <w:rPr>
          <w:rFonts w:hint="eastAsia"/>
        </w:rPr>
        <w:t>4</w:t>
      </w:r>
      <w:r w:rsidRPr="00215D3C">
        <w:t>.2</w:t>
      </w:r>
      <w:r>
        <w:t>a</w:t>
      </w:r>
      <w:r w:rsidRPr="00215D3C">
        <w:tab/>
        <w:t xml:space="preserve">Input </w:t>
      </w:r>
      <w:r>
        <w:t>p</w:t>
      </w:r>
      <w:r w:rsidRPr="00215D3C">
        <w:t>arameters</w:t>
      </w:r>
      <w:r>
        <w:t xml:space="preserve"> for notifications related to non-security </w:t>
      </w:r>
      <w:proofErr w:type="gramStart"/>
      <w:r>
        <w:t>alarms</w:t>
      </w:r>
      <w:bookmarkEnd w:id="628"/>
      <w:bookmarkEnd w:id="629"/>
      <w:bookmarkEnd w:id="630"/>
      <w:bookmarkEnd w:id="631"/>
      <w:bookmarkEnd w:id="632"/>
      <w:proofErr w:type="gramEnd"/>
    </w:p>
    <w:p w14:paraId="247E9FBE" w14:textId="77777777" w:rsidR="00372330" w:rsidRDefault="00372330" w:rsidP="00027185">
      <w:pPr>
        <w:rPr>
          <w:lang w:eastAsia="zh-CN"/>
        </w:rPr>
      </w:pPr>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8C30FA5" w14:textId="77777777" w:rsidR="006A5594" w:rsidRPr="00215D3C" w:rsidRDefault="006A5594" w:rsidP="006A5594">
      <w:pPr>
        <w:pStyle w:val="TH"/>
        <w:rPr>
          <w:lang w:eastAsia="zh-CN"/>
        </w:rPr>
      </w:pP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372330">
        <w:rPr>
          <w:lang w:eastAsia="zh-CN"/>
        </w:rPr>
        <w:t>a-1</w:t>
      </w:r>
      <w:r w:rsidRPr="00215D3C">
        <w:rPr>
          <w:lang w:eastAsia="zh-CN"/>
        </w:rPr>
        <w:t xml:space="preserve">: Input </w:t>
      </w:r>
      <w:r w:rsidR="00372330">
        <w:rPr>
          <w:lang w:eastAsia="zh-CN"/>
        </w:rPr>
        <w:t>p</w:t>
      </w:r>
      <w:r w:rsidR="00372330" w:rsidRPr="00215D3C">
        <w:rPr>
          <w:lang w:eastAsia="zh-CN"/>
        </w:rPr>
        <w:t xml:space="preserve">arameters </w:t>
      </w:r>
      <w:r w:rsidRPr="00215D3C">
        <w:rPr>
          <w:lang w:eastAsia="zh-CN"/>
        </w:rPr>
        <w:t>for notification</w:t>
      </w:r>
      <w:r w:rsidR="00372330">
        <w:rPr>
          <w:lang w:eastAsia="zh-CN"/>
        </w:rPr>
        <w:t>s</w:t>
      </w:r>
      <w:r w:rsidRPr="00215D3C">
        <w:rPr>
          <w:lang w:eastAsia="zh-CN"/>
        </w:rPr>
        <w:t xml:space="preserve"> related to security </w:t>
      </w:r>
      <w:proofErr w:type="gramStart"/>
      <w:r w:rsidRPr="00215D3C">
        <w:rPr>
          <w:lang w:eastAsia="zh-CN"/>
        </w:rPr>
        <w:t>alarm</w:t>
      </w:r>
      <w:r w:rsidR="00372330">
        <w:rPr>
          <w:lang w:eastAsia="zh-CN"/>
        </w:rPr>
        <w:t>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6A5594" w:rsidRPr="00215D3C" w14:paraId="5E13CD5E" w14:textId="77777777" w:rsidTr="00311DB3">
        <w:trPr>
          <w:tblHeader/>
          <w:jc w:val="center"/>
        </w:trPr>
        <w:tc>
          <w:tcPr>
            <w:tcW w:w="2541" w:type="dxa"/>
            <w:shd w:val="clear" w:color="auto" w:fill="BFBFBF"/>
          </w:tcPr>
          <w:p w14:paraId="5E3BFBB1" w14:textId="77777777" w:rsidR="006A5594" w:rsidRPr="00215D3C" w:rsidRDefault="006A5594" w:rsidP="000516BC">
            <w:pPr>
              <w:pStyle w:val="TAH"/>
            </w:pPr>
            <w:r w:rsidRPr="00215D3C">
              <w:t>Parameter Name</w:t>
            </w:r>
          </w:p>
        </w:tc>
        <w:tc>
          <w:tcPr>
            <w:tcW w:w="397" w:type="dxa"/>
            <w:shd w:val="clear" w:color="auto" w:fill="BFBFBF"/>
          </w:tcPr>
          <w:p w14:paraId="3E338B78" w14:textId="0BF52B78" w:rsidR="006A5594" w:rsidRPr="00215D3C" w:rsidRDefault="0028530E" w:rsidP="000516BC">
            <w:pPr>
              <w:pStyle w:val="TAH"/>
            </w:pPr>
            <w:r w:rsidRPr="0028530E">
              <w:t>S</w:t>
            </w:r>
          </w:p>
        </w:tc>
        <w:tc>
          <w:tcPr>
            <w:tcW w:w="3641" w:type="dxa"/>
            <w:shd w:val="clear" w:color="auto" w:fill="BFBFBF"/>
          </w:tcPr>
          <w:p w14:paraId="5A7A5016" w14:textId="77777777" w:rsidR="006A5594" w:rsidRPr="00215D3C" w:rsidRDefault="006A5594" w:rsidP="000516BC">
            <w:pPr>
              <w:pStyle w:val="TAH"/>
            </w:pPr>
            <w:r w:rsidRPr="00215D3C">
              <w:t>Matching Information/ Information Type / Legal Values</w:t>
            </w:r>
          </w:p>
        </w:tc>
        <w:tc>
          <w:tcPr>
            <w:tcW w:w="2726" w:type="dxa"/>
            <w:shd w:val="clear" w:color="auto" w:fill="BFBFBF"/>
          </w:tcPr>
          <w:p w14:paraId="215F3F80" w14:textId="77777777" w:rsidR="006A5594" w:rsidRPr="00215D3C" w:rsidRDefault="006A5594" w:rsidP="000516BC">
            <w:pPr>
              <w:pStyle w:val="TAH"/>
            </w:pPr>
            <w:r w:rsidRPr="00215D3C">
              <w:t>Comment</w:t>
            </w:r>
          </w:p>
        </w:tc>
      </w:tr>
      <w:tr w:rsidR="006A5594" w:rsidRPr="00215D3C" w14:paraId="52C275F5" w14:textId="77777777" w:rsidTr="00311DB3">
        <w:trPr>
          <w:jc w:val="center"/>
        </w:trPr>
        <w:tc>
          <w:tcPr>
            <w:tcW w:w="2541" w:type="dxa"/>
          </w:tcPr>
          <w:p w14:paraId="38BA6E02" w14:textId="77777777" w:rsidR="006A5594" w:rsidRPr="001D11CC" w:rsidRDefault="006A5594" w:rsidP="000516BC">
            <w:pPr>
              <w:pStyle w:val="TAL"/>
              <w:rPr>
                <w:rFonts w:cs="Arial"/>
              </w:rPr>
            </w:pPr>
            <w:r w:rsidRPr="001D11CC">
              <w:rPr>
                <w:rFonts w:cs="Arial"/>
              </w:rPr>
              <w:t>objectClass</w:t>
            </w:r>
          </w:p>
        </w:tc>
        <w:tc>
          <w:tcPr>
            <w:tcW w:w="397" w:type="dxa"/>
          </w:tcPr>
          <w:p w14:paraId="631B1AEA" w14:textId="77777777" w:rsidR="006A5594" w:rsidRPr="00215D3C" w:rsidRDefault="006A5594" w:rsidP="007056CE">
            <w:pPr>
              <w:pStyle w:val="TAL"/>
              <w:jc w:val="center"/>
            </w:pPr>
            <w:r w:rsidRPr="00215D3C">
              <w:t>M</w:t>
            </w:r>
          </w:p>
        </w:tc>
        <w:tc>
          <w:tcPr>
            <w:tcW w:w="3641" w:type="dxa"/>
          </w:tcPr>
          <w:p w14:paraId="5556EE20" w14:textId="5512E8B5"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2726" w:type="dxa"/>
          </w:tcPr>
          <w:p w14:paraId="02FA2DFA"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70704574" w14:textId="77777777" w:rsidTr="00311DB3">
        <w:trPr>
          <w:jc w:val="center"/>
        </w:trPr>
        <w:tc>
          <w:tcPr>
            <w:tcW w:w="2541" w:type="dxa"/>
          </w:tcPr>
          <w:p w14:paraId="0934234F" w14:textId="77777777" w:rsidR="006A5594" w:rsidRPr="001D11CC" w:rsidRDefault="006A5594" w:rsidP="000516BC">
            <w:pPr>
              <w:pStyle w:val="TAL"/>
              <w:rPr>
                <w:rFonts w:cs="Arial"/>
              </w:rPr>
            </w:pPr>
            <w:r w:rsidRPr="001D11CC">
              <w:rPr>
                <w:rFonts w:cs="Arial"/>
              </w:rPr>
              <w:t>objectInstance</w:t>
            </w:r>
          </w:p>
        </w:tc>
        <w:tc>
          <w:tcPr>
            <w:tcW w:w="397" w:type="dxa"/>
          </w:tcPr>
          <w:p w14:paraId="303B3603" w14:textId="77777777" w:rsidR="006A5594" w:rsidRPr="00215D3C" w:rsidRDefault="006A5594" w:rsidP="007056CE">
            <w:pPr>
              <w:pStyle w:val="TAL"/>
              <w:jc w:val="center"/>
            </w:pPr>
            <w:r w:rsidRPr="00215D3C">
              <w:t>M</w:t>
            </w:r>
          </w:p>
        </w:tc>
        <w:tc>
          <w:tcPr>
            <w:tcW w:w="3641" w:type="dxa"/>
          </w:tcPr>
          <w:p w14:paraId="4610507F" w14:textId="37CF24A7" w:rsidR="006A5594" w:rsidRPr="00215D3C" w:rsidRDefault="006A5594" w:rsidP="000516BC">
            <w:pPr>
              <w:pStyle w:val="TAL"/>
            </w:pPr>
            <w:proofErr w:type="spellStart"/>
            <w:r w:rsidRPr="00215D3C">
              <w:rPr>
                <w:rFonts w:cs="Arial"/>
              </w:rPr>
              <w:t>MonitoredEntity.objectInstance</w:t>
            </w:r>
            <w:proofErr w:type="spellEnd"/>
          </w:p>
        </w:tc>
        <w:tc>
          <w:tcPr>
            <w:tcW w:w="2726" w:type="dxa"/>
          </w:tcPr>
          <w:p w14:paraId="7AECFB43"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4F0EDBC1" w14:textId="77777777" w:rsidTr="00311DB3">
        <w:trPr>
          <w:jc w:val="center"/>
        </w:trPr>
        <w:tc>
          <w:tcPr>
            <w:tcW w:w="2541" w:type="dxa"/>
          </w:tcPr>
          <w:p w14:paraId="1E2566C2"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7" w:type="dxa"/>
          </w:tcPr>
          <w:p w14:paraId="1BE3DE72" w14:textId="77777777" w:rsidR="006A5594" w:rsidRPr="00215D3C" w:rsidRDefault="006A5594" w:rsidP="007056CE">
            <w:pPr>
              <w:pStyle w:val="TAL"/>
              <w:jc w:val="center"/>
            </w:pPr>
            <w:r w:rsidRPr="00215D3C">
              <w:t>M</w:t>
            </w:r>
          </w:p>
        </w:tc>
        <w:tc>
          <w:tcPr>
            <w:tcW w:w="3641" w:type="dxa"/>
          </w:tcPr>
          <w:p w14:paraId="0FD97736" w14:textId="77777777" w:rsidR="006A5594" w:rsidRPr="00215D3C" w:rsidRDefault="00372330" w:rsidP="000516BC">
            <w:pPr>
              <w:pStyle w:val="TAL"/>
            </w:pPr>
            <w:r>
              <w:t>--</w:t>
            </w:r>
          </w:p>
        </w:tc>
        <w:tc>
          <w:tcPr>
            <w:tcW w:w="2726" w:type="dxa"/>
          </w:tcPr>
          <w:p w14:paraId="24BF0426" w14:textId="77777777" w:rsidR="006A5594" w:rsidRPr="00215D3C" w:rsidRDefault="006A5594" w:rsidP="000516BC">
            <w:pPr>
              <w:pStyle w:val="TAL"/>
            </w:pPr>
          </w:p>
        </w:tc>
      </w:tr>
      <w:tr w:rsidR="00372330" w:rsidRPr="00215D3C" w14:paraId="41CA9C93" w14:textId="77777777" w:rsidTr="00311DB3">
        <w:trPr>
          <w:jc w:val="center"/>
        </w:trPr>
        <w:tc>
          <w:tcPr>
            <w:tcW w:w="2541" w:type="dxa"/>
          </w:tcPr>
          <w:p w14:paraId="08114C90" w14:textId="77777777" w:rsidR="00372330" w:rsidRPr="001D11CC" w:rsidRDefault="00372330" w:rsidP="00372330">
            <w:pPr>
              <w:pStyle w:val="TAL"/>
              <w:rPr>
                <w:rFonts w:cs="Arial"/>
              </w:rPr>
            </w:pPr>
            <w:proofErr w:type="spellStart"/>
            <w:r w:rsidRPr="001D11CC">
              <w:rPr>
                <w:rFonts w:cs="Arial"/>
              </w:rPr>
              <w:t>notificationType</w:t>
            </w:r>
            <w:proofErr w:type="spellEnd"/>
          </w:p>
        </w:tc>
        <w:tc>
          <w:tcPr>
            <w:tcW w:w="397" w:type="dxa"/>
          </w:tcPr>
          <w:p w14:paraId="1AB2F4CD" w14:textId="77777777" w:rsidR="00372330" w:rsidRPr="00215D3C" w:rsidRDefault="00372330" w:rsidP="00372330">
            <w:pPr>
              <w:pStyle w:val="TAL"/>
              <w:jc w:val="center"/>
            </w:pPr>
            <w:r w:rsidRPr="00215D3C">
              <w:t>M</w:t>
            </w:r>
          </w:p>
        </w:tc>
        <w:tc>
          <w:tcPr>
            <w:tcW w:w="3641" w:type="dxa"/>
          </w:tcPr>
          <w:p w14:paraId="5E6610B2" w14:textId="77777777" w:rsidR="00372330" w:rsidRPr="00215D3C" w:rsidRDefault="00372330" w:rsidP="00372330">
            <w:pPr>
              <w:pStyle w:val="TAL"/>
            </w:pPr>
            <w:r w:rsidRPr="00215D3C">
              <w:t>"</w:t>
            </w:r>
            <w:proofErr w:type="spellStart"/>
            <w:r w:rsidRPr="00215D3C">
              <w:t>notifyNewAlarm</w:t>
            </w:r>
            <w:proofErr w:type="spellEnd"/>
            <w:r w:rsidRPr="00215D3C">
              <w:t>"</w:t>
            </w:r>
          </w:p>
        </w:tc>
        <w:tc>
          <w:tcPr>
            <w:tcW w:w="2726" w:type="dxa"/>
          </w:tcPr>
          <w:p w14:paraId="0C9B6DA9" w14:textId="77777777" w:rsidR="00372330" w:rsidRPr="00215D3C" w:rsidRDefault="00372330" w:rsidP="00372330">
            <w:pPr>
              <w:pStyle w:val="TAL"/>
            </w:pPr>
          </w:p>
        </w:tc>
      </w:tr>
      <w:tr w:rsidR="006A5594" w:rsidRPr="00215D3C" w14:paraId="6A583A91" w14:textId="77777777" w:rsidTr="00311DB3">
        <w:trPr>
          <w:jc w:val="center"/>
        </w:trPr>
        <w:tc>
          <w:tcPr>
            <w:tcW w:w="2541" w:type="dxa"/>
          </w:tcPr>
          <w:p w14:paraId="14E58560"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7" w:type="dxa"/>
          </w:tcPr>
          <w:p w14:paraId="443A82C6" w14:textId="77777777" w:rsidR="006A5594" w:rsidRPr="00215D3C" w:rsidRDefault="006A5594" w:rsidP="007056CE">
            <w:pPr>
              <w:pStyle w:val="TAL"/>
              <w:jc w:val="center"/>
            </w:pPr>
            <w:r w:rsidRPr="00215D3C">
              <w:t>M</w:t>
            </w:r>
          </w:p>
        </w:tc>
        <w:tc>
          <w:tcPr>
            <w:tcW w:w="3641" w:type="dxa"/>
          </w:tcPr>
          <w:p w14:paraId="13B7CA09" w14:textId="77777777" w:rsidR="006A5594" w:rsidRPr="00215D3C" w:rsidRDefault="006A5594" w:rsidP="000516BC">
            <w:pPr>
              <w:pStyle w:val="TAL"/>
            </w:pPr>
            <w:proofErr w:type="spellStart"/>
            <w:r w:rsidRPr="00215D3C">
              <w:t>AlarmInformation.alarmRaisedTime</w:t>
            </w:r>
            <w:proofErr w:type="spellEnd"/>
          </w:p>
        </w:tc>
        <w:tc>
          <w:tcPr>
            <w:tcW w:w="2726" w:type="dxa"/>
          </w:tcPr>
          <w:p w14:paraId="0CCE8886" w14:textId="77777777" w:rsidR="006A5594" w:rsidRPr="00215D3C" w:rsidRDefault="006A5594" w:rsidP="000516BC">
            <w:pPr>
              <w:pStyle w:val="TAL"/>
            </w:pPr>
          </w:p>
        </w:tc>
      </w:tr>
      <w:tr w:rsidR="006A5594" w:rsidRPr="00215D3C" w14:paraId="47143E08" w14:textId="77777777" w:rsidTr="00311DB3">
        <w:trPr>
          <w:jc w:val="center"/>
        </w:trPr>
        <w:tc>
          <w:tcPr>
            <w:tcW w:w="2541" w:type="dxa"/>
          </w:tcPr>
          <w:p w14:paraId="55CBCE3A"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7" w:type="dxa"/>
          </w:tcPr>
          <w:p w14:paraId="06B36316" w14:textId="77777777" w:rsidR="006A5594" w:rsidRPr="00215D3C" w:rsidRDefault="00372330" w:rsidP="007056CE">
            <w:pPr>
              <w:pStyle w:val="TAL"/>
              <w:jc w:val="center"/>
            </w:pPr>
            <w:r>
              <w:t>M</w:t>
            </w:r>
          </w:p>
        </w:tc>
        <w:tc>
          <w:tcPr>
            <w:tcW w:w="3641" w:type="dxa"/>
          </w:tcPr>
          <w:p w14:paraId="2AECF891" w14:textId="2DDD4FF7" w:rsidR="006A5594" w:rsidRPr="00215D3C" w:rsidRDefault="00372330" w:rsidP="000516BC">
            <w:pPr>
              <w:pStyle w:val="TAL"/>
            </w:pPr>
            <w:r>
              <w:rPr>
                <w:rFonts w:cs="Arial"/>
                <w:lang w:eastAsia="zh-CN"/>
              </w:rPr>
              <w:t>--</w:t>
            </w:r>
          </w:p>
        </w:tc>
        <w:tc>
          <w:tcPr>
            <w:tcW w:w="2726" w:type="dxa"/>
          </w:tcPr>
          <w:p w14:paraId="6008A7A5" w14:textId="77777777" w:rsidR="006A5594" w:rsidRPr="00215D3C" w:rsidRDefault="006A5594" w:rsidP="000516BC">
            <w:pPr>
              <w:pStyle w:val="TAL"/>
            </w:pPr>
          </w:p>
        </w:tc>
      </w:tr>
      <w:tr w:rsidR="00372330" w:rsidRPr="00215D3C" w14:paraId="176CC0FD" w14:textId="77777777" w:rsidTr="00311DB3">
        <w:trPr>
          <w:jc w:val="center"/>
        </w:trPr>
        <w:tc>
          <w:tcPr>
            <w:tcW w:w="2541" w:type="dxa"/>
          </w:tcPr>
          <w:p w14:paraId="6E9C919E" w14:textId="77777777" w:rsidR="00372330" w:rsidRPr="001D11CC" w:rsidRDefault="00372330" w:rsidP="00372330">
            <w:pPr>
              <w:pStyle w:val="TAL"/>
              <w:rPr>
                <w:rFonts w:cs="Arial"/>
              </w:rPr>
            </w:pPr>
            <w:proofErr w:type="spellStart"/>
            <w:r w:rsidRPr="001D11CC">
              <w:rPr>
                <w:rFonts w:cs="Arial"/>
              </w:rPr>
              <w:t>alarmId</w:t>
            </w:r>
            <w:proofErr w:type="spellEnd"/>
          </w:p>
        </w:tc>
        <w:tc>
          <w:tcPr>
            <w:tcW w:w="397" w:type="dxa"/>
          </w:tcPr>
          <w:p w14:paraId="078B5D01" w14:textId="77777777" w:rsidR="00372330" w:rsidRPr="00215D3C" w:rsidRDefault="00372330" w:rsidP="00372330">
            <w:pPr>
              <w:pStyle w:val="TAL"/>
              <w:jc w:val="center"/>
            </w:pPr>
            <w:r w:rsidRPr="00215D3C">
              <w:t>M</w:t>
            </w:r>
          </w:p>
        </w:tc>
        <w:tc>
          <w:tcPr>
            <w:tcW w:w="3641" w:type="dxa"/>
          </w:tcPr>
          <w:p w14:paraId="087B938F" w14:textId="77777777" w:rsidR="00372330" w:rsidRPr="00215D3C" w:rsidRDefault="00372330" w:rsidP="00372330">
            <w:pPr>
              <w:pStyle w:val="TAL"/>
            </w:pPr>
            <w:proofErr w:type="spellStart"/>
            <w:r w:rsidRPr="00215D3C">
              <w:t>AlarmInformation.alarmId</w:t>
            </w:r>
            <w:proofErr w:type="spellEnd"/>
          </w:p>
        </w:tc>
        <w:tc>
          <w:tcPr>
            <w:tcW w:w="2726" w:type="dxa"/>
          </w:tcPr>
          <w:p w14:paraId="07D87E2A" w14:textId="77777777" w:rsidR="00372330" w:rsidRPr="00215D3C" w:rsidRDefault="00372330" w:rsidP="00372330">
            <w:pPr>
              <w:pStyle w:val="TAL"/>
            </w:pPr>
          </w:p>
        </w:tc>
      </w:tr>
      <w:tr w:rsidR="00372330" w:rsidRPr="00215D3C" w14:paraId="3D5CD579" w14:textId="77777777" w:rsidTr="00311DB3">
        <w:trPr>
          <w:jc w:val="center"/>
        </w:trPr>
        <w:tc>
          <w:tcPr>
            <w:tcW w:w="2541" w:type="dxa"/>
          </w:tcPr>
          <w:p w14:paraId="4234786F" w14:textId="77777777" w:rsidR="00372330" w:rsidRPr="001D11CC" w:rsidRDefault="00372330" w:rsidP="00372330">
            <w:pPr>
              <w:pStyle w:val="TAL"/>
              <w:rPr>
                <w:rFonts w:cs="Arial"/>
              </w:rPr>
            </w:pPr>
            <w:proofErr w:type="spellStart"/>
            <w:r w:rsidRPr="001D11CC">
              <w:rPr>
                <w:rFonts w:cs="Arial"/>
              </w:rPr>
              <w:t>alarmType</w:t>
            </w:r>
            <w:proofErr w:type="spellEnd"/>
          </w:p>
        </w:tc>
        <w:tc>
          <w:tcPr>
            <w:tcW w:w="397" w:type="dxa"/>
          </w:tcPr>
          <w:p w14:paraId="71FD21F3" w14:textId="77777777" w:rsidR="00372330" w:rsidRPr="00215D3C" w:rsidRDefault="00372330" w:rsidP="00372330">
            <w:pPr>
              <w:pStyle w:val="TAL"/>
              <w:jc w:val="center"/>
            </w:pPr>
            <w:r w:rsidRPr="00215D3C">
              <w:t>M</w:t>
            </w:r>
          </w:p>
        </w:tc>
        <w:tc>
          <w:tcPr>
            <w:tcW w:w="3641" w:type="dxa"/>
          </w:tcPr>
          <w:p w14:paraId="170C4923" w14:textId="77777777" w:rsidR="00372330" w:rsidRPr="00215D3C" w:rsidRDefault="00372330" w:rsidP="00372330">
            <w:pPr>
              <w:pStyle w:val="TAL"/>
            </w:pPr>
            <w:proofErr w:type="spellStart"/>
            <w:r w:rsidRPr="00215D3C">
              <w:t>AlarmInformation.</w:t>
            </w:r>
            <w:r>
              <w:t>alarmType</w:t>
            </w:r>
            <w:proofErr w:type="spellEnd"/>
          </w:p>
        </w:tc>
        <w:tc>
          <w:tcPr>
            <w:tcW w:w="2726" w:type="dxa"/>
          </w:tcPr>
          <w:p w14:paraId="4D5E7FE2" w14:textId="77777777" w:rsidR="00372330" w:rsidRPr="00215D3C" w:rsidRDefault="00372330" w:rsidP="00372330">
            <w:pPr>
              <w:pStyle w:val="TAL"/>
            </w:pPr>
          </w:p>
        </w:tc>
      </w:tr>
      <w:tr w:rsidR="006A5594" w:rsidRPr="00215D3C" w14:paraId="38C08DF3" w14:textId="77777777" w:rsidTr="00311DB3">
        <w:trPr>
          <w:jc w:val="center"/>
        </w:trPr>
        <w:tc>
          <w:tcPr>
            <w:tcW w:w="2541" w:type="dxa"/>
          </w:tcPr>
          <w:p w14:paraId="2D764AAA"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7" w:type="dxa"/>
          </w:tcPr>
          <w:p w14:paraId="2E1B2F14" w14:textId="77777777" w:rsidR="006A5594" w:rsidRPr="00215D3C" w:rsidRDefault="006A5594" w:rsidP="007056CE">
            <w:pPr>
              <w:pStyle w:val="TAL"/>
              <w:jc w:val="center"/>
            </w:pPr>
            <w:r w:rsidRPr="00215D3C">
              <w:t>M</w:t>
            </w:r>
          </w:p>
        </w:tc>
        <w:tc>
          <w:tcPr>
            <w:tcW w:w="3641" w:type="dxa"/>
          </w:tcPr>
          <w:p w14:paraId="63E9EB81" w14:textId="77777777" w:rsidR="006A5594" w:rsidRPr="00215D3C" w:rsidRDefault="006A5594" w:rsidP="000516BC">
            <w:pPr>
              <w:pStyle w:val="TAL"/>
            </w:pPr>
            <w:proofErr w:type="spellStart"/>
            <w:r w:rsidRPr="00215D3C">
              <w:t>AlarmInformation.probableCause</w:t>
            </w:r>
            <w:proofErr w:type="spellEnd"/>
          </w:p>
        </w:tc>
        <w:tc>
          <w:tcPr>
            <w:tcW w:w="2726" w:type="dxa"/>
          </w:tcPr>
          <w:p w14:paraId="1FFC9A84" w14:textId="77777777" w:rsidR="006A5594" w:rsidRPr="00215D3C" w:rsidRDefault="006A5594" w:rsidP="000516BC">
            <w:pPr>
              <w:pStyle w:val="TAL"/>
            </w:pPr>
          </w:p>
        </w:tc>
      </w:tr>
      <w:tr w:rsidR="006A5594" w:rsidRPr="00215D3C" w14:paraId="43FF793C" w14:textId="77777777" w:rsidTr="00311DB3">
        <w:trPr>
          <w:jc w:val="center"/>
        </w:trPr>
        <w:tc>
          <w:tcPr>
            <w:tcW w:w="2541" w:type="dxa"/>
          </w:tcPr>
          <w:p w14:paraId="4E126E81"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7" w:type="dxa"/>
          </w:tcPr>
          <w:p w14:paraId="342632CA" w14:textId="77777777" w:rsidR="006A5594" w:rsidRPr="00215D3C" w:rsidRDefault="006A5594" w:rsidP="007056CE">
            <w:pPr>
              <w:pStyle w:val="TAL"/>
              <w:jc w:val="center"/>
            </w:pPr>
            <w:r w:rsidRPr="00215D3C">
              <w:t>M</w:t>
            </w:r>
          </w:p>
        </w:tc>
        <w:tc>
          <w:tcPr>
            <w:tcW w:w="3641" w:type="dxa"/>
          </w:tcPr>
          <w:p w14:paraId="387746C0" w14:textId="77777777" w:rsidR="006A5594" w:rsidRPr="00215D3C" w:rsidRDefault="006A5594" w:rsidP="000516BC">
            <w:pPr>
              <w:pStyle w:val="TAL"/>
            </w:pPr>
            <w:proofErr w:type="spellStart"/>
            <w:r w:rsidRPr="00215D3C">
              <w:t>AlarmInformation.perceivedSeverity</w:t>
            </w:r>
            <w:proofErr w:type="spellEnd"/>
          </w:p>
        </w:tc>
        <w:tc>
          <w:tcPr>
            <w:tcW w:w="2726" w:type="dxa"/>
          </w:tcPr>
          <w:p w14:paraId="52E205A5" w14:textId="77777777" w:rsidR="006A5594" w:rsidRPr="00215D3C" w:rsidRDefault="006A5594" w:rsidP="000516BC">
            <w:pPr>
              <w:pStyle w:val="TAL"/>
            </w:pPr>
          </w:p>
        </w:tc>
      </w:tr>
      <w:tr w:rsidR="006A5594" w:rsidRPr="00215D3C" w14:paraId="5BCF5B7D" w14:textId="77777777" w:rsidTr="00311DB3">
        <w:trPr>
          <w:jc w:val="center"/>
        </w:trPr>
        <w:tc>
          <w:tcPr>
            <w:tcW w:w="2541" w:type="dxa"/>
          </w:tcPr>
          <w:p w14:paraId="3ADADB06" w14:textId="77777777" w:rsidR="006A5594" w:rsidRPr="001D11CC" w:rsidRDefault="006A5594" w:rsidP="000516BC">
            <w:pPr>
              <w:pStyle w:val="TAL"/>
              <w:rPr>
                <w:rFonts w:cs="Arial"/>
              </w:rPr>
            </w:pPr>
            <w:proofErr w:type="spellStart"/>
            <w:r w:rsidRPr="001D11CC">
              <w:rPr>
                <w:rFonts w:cs="Arial"/>
              </w:rPr>
              <w:t>correlatedNotifications</w:t>
            </w:r>
            <w:proofErr w:type="spellEnd"/>
          </w:p>
        </w:tc>
        <w:tc>
          <w:tcPr>
            <w:tcW w:w="397" w:type="dxa"/>
          </w:tcPr>
          <w:p w14:paraId="7911420E" w14:textId="77777777" w:rsidR="006A5594" w:rsidRPr="00215D3C" w:rsidRDefault="006A5594" w:rsidP="007056CE">
            <w:pPr>
              <w:pStyle w:val="TAL"/>
              <w:jc w:val="center"/>
            </w:pPr>
            <w:r w:rsidRPr="00215D3C">
              <w:t>O</w:t>
            </w:r>
          </w:p>
        </w:tc>
        <w:tc>
          <w:tcPr>
            <w:tcW w:w="3641" w:type="dxa"/>
          </w:tcPr>
          <w:p w14:paraId="261FFADD" w14:textId="77777777" w:rsidR="006A5594" w:rsidRPr="00215D3C" w:rsidRDefault="006A5594" w:rsidP="000516BC">
            <w:pPr>
              <w:pStyle w:val="TAL"/>
            </w:pPr>
            <w:r w:rsidRPr="00215D3C">
              <w:t xml:space="preserve">The set of </w:t>
            </w:r>
            <w:proofErr w:type="spellStart"/>
            <w:r w:rsidRPr="00215D3C">
              <w:t>CorrelatedNotification</w:t>
            </w:r>
            <w:proofErr w:type="spellEnd"/>
            <w:r w:rsidRPr="00215D3C">
              <w:t xml:space="preserve"> related to this </w:t>
            </w:r>
            <w:proofErr w:type="spellStart"/>
            <w:r w:rsidRPr="00215D3C">
              <w:t>AlarmInformation</w:t>
            </w:r>
            <w:proofErr w:type="spellEnd"/>
            <w:r w:rsidRPr="00215D3C">
              <w:t>.</w:t>
            </w:r>
          </w:p>
        </w:tc>
        <w:tc>
          <w:tcPr>
            <w:tcW w:w="2726" w:type="dxa"/>
          </w:tcPr>
          <w:p w14:paraId="33E7B9CA" w14:textId="77777777" w:rsidR="006A5594" w:rsidRPr="00215D3C" w:rsidRDefault="006A5594" w:rsidP="000516BC">
            <w:pPr>
              <w:pStyle w:val="TAL"/>
            </w:pPr>
          </w:p>
        </w:tc>
      </w:tr>
      <w:tr w:rsidR="006A5594" w:rsidRPr="00215D3C" w14:paraId="44A423B3" w14:textId="77777777" w:rsidTr="00311DB3">
        <w:trPr>
          <w:jc w:val="center"/>
        </w:trPr>
        <w:tc>
          <w:tcPr>
            <w:tcW w:w="2541" w:type="dxa"/>
          </w:tcPr>
          <w:p w14:paraId="3CF5B3D6"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397" w:type="dxa"/>
          </w:tcPr>
          <w:p w14:paraId="3900E206" w14:textId="77777777" w:rsidR="006A5594" w:rsidRPr="00215D3C" w:rsidRDefault="006A5594" w:rsidP="007056CE">
            <w:pPr>
              <w:pStyle w:val="TAL"/>
              <w:jc w:val="center"/>
            </w:pPr>
            <w:r w:rsidRPr="00215D3C">
              <w:t>O</w:t>
            </w:r>
          </w:p>
        </w:tc>
        <w:tc>
          <w:tcPr>
            <w:tcW w:w="3641" w:type="dxa"/>
          </w:tcPr>
          <w:p w14:paraId="71EBCC61" w14:textId="77777777" w:rsidR="006A5594" w:rsidRPr="00215D3C" w:rsidRDefault="006A5594" w:rsidP="000516BC">
            <w:pPr>
              <w:pStyle w:val="TAL"/>
            </w:pPr>
            <w:proofErr w:type="spellStart"/>
            <w:r w:rsidRPr="00215D3C">
              <w:t>AlarmInformation.additionalText</w:t>
            </w:r>
            <w:proofErr w:type="spellEnd"/>
          </w:p>
        </w:tc>
        <w:tc>
          <w:tcPr>
            <w:tcW w:w="2726" w:type="dxa"/>
          </w:tcPr>
          <w:p w14:paraId="7E0C9B06" w14:textId="77777777" w:rsidR="006A5594" w:rsidRPr="00215D3C" w:rsidRDefault="006A5594" w:rsidP="000516BC">
            <w:pPr>
              <w:pStyle w:val="TAL"/>
            </w:pPr>
          </w:p>
        </w:tc>
      </w:tr>
      <w:tr w:rsidR="006A5594" w:rsidRPr="00215D3C" w14:paraId="738C822D" w14:textId="77777777" w:rsidTr="00311DB3">
        <w:trPr>
          <w:jc w:val="center"/>
        </w:trPr>
        <w:tc>
          <w:tcPr>
            <w:tcW w:w="2541" w:type="dxa"/>
          </w:tcPr>
          <w:p w14:paraId="67FA60DE"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397" w:type="dxa"/>
          </w:tcPr>
          <w:p w14:paraId="0B63127F" w14:textId="77777777" w:rsidR="006A5594" w:rsidRPr="00215D3C" w:rsidRDefault="006A5594" w:rsidP="007056CE">
            <w:pPr>
              <w:pStyle w:val="TAL"/>
              <w:jc w:val="center"/>
              <w:rPr>
                <w:rFonts w:cs="Arial"/>
              </w:rPr>
            </w:pPr>
            <w:r w:rsidRPr="00215D3C">
              <w:rPr>
                <w:rFonts w:cs="Arial"/>
              </w:rPr>
              <w:t>O</w:t>
            </w:r>
          </w:p>
        </w:tc>
        <w:tc>
          <w:tcPr>
            <w:tcW w:w="3641" w:type="dxa"/>
          </w:tcPr>
          <w:p w14:paraId="72C9508D" w14:textId="77777777" w:rsidR="006A5594" w:rsidRPr="00215D3C" w:rsidRDefault="006A5594" w:rsidP="000516BC">
            <w:pPr>
              <w:pStyle w:val="TAL"/>
              <w:rPr>
                <w:rFonts w:cs="Arial"/>
              </w:rPr>
            </w:pPr>
            <w:proofErr w:type="spellStart"/>
            <w:r w:rsidRPr="00215D3C">
              <w:rPr>
                <w:rFonts w:cs="Arial"/>
              </w:rPr>
              <w:t>AlarmInformation.additionalInformation</w:t>
            </w:r>
            <w:proofErr w:type="spellEnd"/>
          </w:p>
        </w:tc>
        <w:tc>
          <w:tcPr>
            <w:tcW w:w="2726" w:type="dxa"/>
          </w:tcPr>
          <w:p w14:paraId="302416D4" w14:textId="77777777" w:rsidR="006A5594" w:rsidRPr="00215D3C" w:rsidRDefault="006A5594" w:rsidP="000516BC">
            <w:pPr>
              <w:pStyle w:val="TAL"/>
            </w:pPr>
          </w:p>
        </w:tc>
      </w:tr>
      <w:tr w:rsidR="00947826" w:rsidRPr="00215D3C" w14:paraId="183DFF5B" w14:textId="77777777" w:rsidTr="00311DB3">
        <w:trPr>
          <w:jc w:val="center"/>
        </w:trPr>
        <w:tc>
          <w:tcPr>
            <w:tcW w:w="2541" w:type="dxa"/>
          </w:tcPr>
          <w:p w14:paraId="706AFD45" w14:textId="77777777" w:rsidR="00947826" w:rsidRPr="001D11CC" w:rsidRDefault="00947826" w:rsidP="00947826">
            <w:pPr>
              <w:pStyle w:val="TAL"/>
              <w:rPr>
                <w:rFonts w:cs="Arial"/>
              </w:rPr>
            </w:pPr>
            <w:proofErr w:type="spellStart"/>
            <w:r w:rsidRPr="001D11CC">
              <w:rPr>
                <w:rFonts w:cs="Arial"/>
              </w:rPr>
              <w:t>rootCauseIndicator</w:t>
            </w:r>
            <w:proofErr w:type="spellEnd"/>
          </w:p>
        </w:tc>
        <w:tc>
          <w:tcPr>
            <w:tcW w:w="397" w:type="dxa"/>
          </w:tcPr>
          <w:p w14:paraId="538322E5" w14:textId="77777777" w:rsidR="00947826" w:rsidRPr="00215D3C" w:rsidRDefault="00947826" w:rsidP="00947826">
            <w:pPr>
              <w:pStyle w:val="TAL"/>
              <w:jc w:val="center"/>
              <w:rPr>
                <w:rFonts w:cs="Arial"/>
              </w:rPr>
            </w:pPr>
            <w:r w:rsidRPr="00215D3C">
              <w:rPr>
                <w:rFonts w:cs="Arial" w:hint="eastAsia"/>
                <w:lang w:eastAsia="zh-CN"/>
              </w:rPr>
              <w:t>O</w:t>
            </w:r>
          </w:p>
        </w:tc>
        <w:tc>
          <w:tcPr>
            <w:tcW w:w="3641" w:type="dxa"/>
          </w:tcPr>
          <w:p w14:paraId="68DE9B82" w14:textId="77777777" w:rsidR="00947826" w:rsidRPr="00215D3C" w:rsidRDefault="00947826" w:rsidP="00947826">
            <w:pPr>
              <w:pStyle w:val="TAL"/>
              <w:rPr>
                <w:rFonts w:cs="Arial"/>
              </w:rPr>
            </w:pPr>
            <w:proofErr w:type="spellStart"/>
            <w:r>
              <w:rPr>
                <w:rFonts w:cs="Arial"/>
              </w:rPr>
              <w:t>AlarmIngormation.rootCauseIndicator</w:t>
            </w:r>
            <w:proofErr w:type="spellEnd"/>
          </w:p>
        </w:tc>
        <w:tc>
          <w:tcPr>
            <w:tcW w:w="2726" w:type="dxa"/>
          </w:tcPr>
          <w:p w14:paraId="3F00AEC8" w14:textId="77777777" w:rsidR="00947826" w:rsidRPr="00215D3C" w:rsidRDefault="00947826" w:rsidP="00947826">
            <w:pPr>
              <w:pStyle w:val="TAL"/>
            </w:pPr>
          </w:p>
        </w:tc>
      </w:tr>
      <w:tr w:rsidR="006A5594" w:rsidRPr="00215D3C" w14:paraId="61A2F3BC" w14:textId="77777777" w:rsidTr="00311DB3">
        <w:trPr>
          <w:jc w:val="center"/>
        </w:trPr>
        <w:tc>
          <w:tcPr>
            <w:tcW w:w="2541" w:type="dxa"/>
          </w:tcPr>
          <w:p w14:paraId="1D7A1197"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397" w:type="dxa"/>
          </w:tcPr>
          <w:p w14:paraId="6F0184ED" w14:textId="77777777" w:rsidR="006A5594" w:rsidRPr="00215D3C" w:rsidRDefault="006A5594" w:rsidP="007056CE">
            <w:pPr>
              <w:pStyle w:val="TAL"/>
              <w:jc w:val="center"/>
            </w:pPr>
            <w:r w:rsidRPr="00215D3C">
              <w:t>M</w:t>
            </w:r>
          </w:p>
        </w:tc>
        <w:tc>
          <w:tcPr>
            <w:tcW w:w="3641" w:type="dxa"/>
          </w:tcPr>
          <w:p w14:paraId="28556558" w14:textId="77777777" w:rsidR="006A5594" w:rsidRPr="00215D3C" w:rsidRDefault="006A5594" w:rsidP="000516BC">
            <w:pPr>
              <w:pStyle w:val="TAL"/>
            </w:pPr>
            <w:proofErr w:type="spellStart"/>
            <w:r w:rsidRPr="00215D3C">
              <w:t>AlarmInformation.securityServiceUser</w:t>
            </w:r>
            <w:proofErr w:type="spellEnd"/>
          </w:p>
        </w:tc>
        <w:tc>
          <w:tcPr>
            <w:tcW w:w="2726" w:type="dxa"/>
          </w:tcPr>
          <w:p w14:paraId="6F1DB483" w14:textId="77777777" w:rsidR="006A5594" w:rsidRPr="00215D3C" w:rsidRDefault="006A5594" w:rsidP="000516BC">
            <w:pPr>
              <w:pStyle w:val="TAL"/>
            </w:pPr>
            <w:r w:rsidRPr="00215D3C">
              <w:t xml:space="preserve">This may contain no information if the </w:t>
            </w:r>
            <w:proofErr w:type="spellStart"/>
            <w:r w:rsidRPr="00215D3C">
              <w:t>identify</w:t>
            </w:r>
            <w:proofErr w:type="spellEnd"/>
            <w:r w:rsidRPr="00215D3C">
              <w:t xml:space="preserve"> of the service-user (requesting the service) is not known.</w:t>
            </w:r>
          </w:p>
        </w:tc>
      </w:tr>
      <w:tr w:rsidR="006A5594" w:rsidRPr="00215D3C" w14:paraId="59801839" w14:textId="77777777" w:rsidTr="00311DB3">
        <w:trPr>
          <w:jc w:val="center"/>
        </w:trPr>
        <w:tc>
          <w:tcPr>
            <w:tcW w:w="2541" w:type="dxa"/>
          </w:tcPr>
          <w:p w14:paraId="436D4DBC"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397" w:type="dxa"/>
          </w:tcPr>
          <w:p w14:paraId="534C085A" w14:textId="77777777" w:rsidR="006A5594" w:rsidRPr="00215D3C" w:rsidRDefault="006A5594" w:rsidP="007056CE">
            <w:pPr>
              <w:pStyle w:val="TAL"/>
              <w:jc w:val="center"/>
            </w:pPr>
            <w:r w:rsidRPr="00215D3C">
              <w:t>M</w:t>
            </w:r>
          </w:p>
        </w:tc>
        <w:tc>
          <w:tcPr>
            <w:tcW w:w="3641" w:type="dxa"/>
          </w:tcPr>
          <w:p w14:paraId="26E9437B" w14:textId="77777777" w:rsidR="006A5594" w:rsidRPr="00215D3C" w:rsidRDefault="006A5594" w:rsidP="000516BC">
            <w:pPr>
              <w:pStyle w:val="TAL"/>
            </w:pPr>
            <w:proofErr w:type="spellStart"/>
            <w:r w:rsidRPr="00215D3C">
              <w:t>AlarmInformation.securityServiceProvider</w:t>
            </w:r>
            <w:proofErr w:type="spellEnd"/>
          </w:p>
        </w:tc>
        <w:tc>
          <w:tcPr>
            <w:tcW w:w="2726" w:type="dxa"/>
          </w:tcPr>
          <w:p w14:paraId="5DCE96E8" w14:textId="77777777" w:rsidR="006A5594" w:rsidRPr="00215D3C" w:rsidRDefault="006A5594" w:rsidP="000516BC">
            <w:pPr>
              <w:pStyle w:val="TAL"/>
            </w:pPr>
            <w:r w:rsidRPr="00215D3C">
              <w:t xml:space="preserve">This shall always identify the service-provider receiving a service request, from </w:t>
            </w:r>
            <w:proofErr w:type="spellStart"/>
            <w:r w:rsidRPr="00215D3C">
              <w:t>serviceUser</w:t>
            </w:r>
            <w:proofErr w:type="spellEnd"/>
            <w:r w:rsidRPr="00215D3C">
              <w:t xml:space="preserve">, that provokes the security alarm. </w:t>
            </w:r>
          </w:p>
        </w:tc>
      </w:tr>
      <w:tr w:rsidR="006A5594" w:rsidRPr="00215D3C" w14:paraId="14E92A92" w14:textId="77777777" w:rsidTr="00311DB3">
        <w:trPr>
          <w:jc w:val="center"/>
        </w:trPr>
        <w:tc>
          <w:tcPr>
            <w:tcW w:w="2541" w:type="dxa"/>
          </w:tcPr>
          <w:p w14:paraId="222E29A9"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397" w:type="dxa"/>
          </w:tcPr>
          <w:p w14:paraId="600101E6" w14:textId="77777777" w:rsidR="006A5594" w:rsidRPr="00215D3C" w:rsidRDefault="006A5594" w:rsidP="007056CE">
            <w:pPr>
              <w:pStyle w:val="TAL"/>
              <w:jc w:val="center"/>
            </w:pPr>
            <w:r w:rsidRPr="00215D3C">
              <w:t>M</w:t>
            </w:r>
          </w:p>
        </w:tc>
        <w:tc>
          <w:tcPr>
            <w:tcW w:w="3641" w:type="dxa"/>
          </w:tcPr>
          <w:p w14:paraId="21B2B5AA" w14:textId="77777777" w:rsidR="006A5594" w:rsidRPr="00215D3C" w:rsidRDefault="006A5594" w:rsidP="000516BC">
            <w:pPr>
              <w:pStyle w:val="TAL"/>
            </w:pPr>
            <w:proofErr w:type="spellStart"/>
            <w:r w:rsidRPr="00215D3C">
              <w:t>AlarmInformation.securityAlarmDetector</w:t>
            </w:r>
            <w:proofErr w:type="spellEnd"/>
          </w:p>
        </w:tc>
        <w:tc>
          <w:tcPr>
            <w:tcW w:w="2726" w:type="dxa"/>
          </w:tcPr>
          <w:p w14:paraId="5FEFFDD1" w14:textId="77777777" w:rsidR="006A5594" w:rsidRPr="00215D3C" w:rsidRDefault="006A5594" w:rsidP="000516BC">
            <w:pPr>
              <w:pStyle w:val="TAL"/>
            </w:pPr>
            <w:r w:rsidRPr="00215D3C">
              <w:t xml:space="preserve">This may contain no information if the detector of the security alarm is the </w:t>
            </w:r>
            <w:proofErr w:type="spellStart"/>
            <w:r w:rsidRPr="00215D3C">
              <w:t>serviceProvider</w:t>
            </w:r>
            <w:proofErr w:type="spellEnd"/>
            <w:r w:rsidRPr="00215D3C">
              <w:t>.</w:t>
            </w:r>
          </w:p>
        </w:tc>
      </w:tr>
    </w:tbl>
    <w:p w14:paraId="5012EF3E" w14:textId="77777777" w:rsidR="006A5594" w:rsidRPr="00215D3C" w:rsidRDefault="006A5594" w:rsidP="006A5594"/>
    <w:p w14:paraId="0170ECF4" w14:textId="77777777" w:rsidR="006A5594" w:rsidRPr="00215D3C" w:rsidRDefault="006A5594" w:rsidP="006A5594">
      <w:pPr>
        <w:pStyle w:val="Heading6"/>
      </w:pPr>
      <w:bookmarkStart w:id="633" w:name="_Toc20494425"/>
      <w:bookmarkStart w:id="634" w:name="_Toc26975448"/>
      <w:bookmarkStart w:id="635" w:name="_Toc35856321"/>
      <w:bookmarkStart w:id="636" w:name="_Toc44001177"/>
      <w:bookmarkStart w:id="637" w:name="_Toc51580776"/>
      <w:bookmarkStart w:id="638" w:name="_Toc52356039"/>
      <w:bookmarkStart w:id="639" w:name="_Toc55227609"/>
      <w:bookmarkStart w:id="640" w:name="_Toc130218911"/>
      <w:r>
        <w:t>11.2</w:t>
      </w:r>
      <w:r w:rsidRPr="00215D3C">
        <w:t>.1.1.</w:t>
      </w:r>
      <w:r w:rsidRPr="00215D3C">
        <w:rPr>
          <w:rFonts w:hint="eastAsia"/>
        </w:rPr>
        <w:t>4</w:t>
      </w:r>
      <w:r w:rsidRPr="00215D3C">
        <w:t>.3</w:t>
      </w:r>
      <w:r w:rsidRPr="00215D3C">
        <w:tab/>
        <w:t xml:space="preserve">Triggering </w:t>
      </w:r>
      <w:proofErr w:type="gramStart"/>
      <w:r w:rsidRPr="00215D3C">
        <w:t>event</w:t>
      </w:r>
      <w:bookmarkEnd w:id="633"/>
      <w:bookmarkEnd w:id="634"/>
      <w:bookmarkEnd w:id="635"/>
      <w:bookmarkEnd w:id="636"/>
      <w:bookmarkEnd w:id="637"/>
      <w:bookmarkEnd w:id="638"/>
      <w:bookmarkEnd w:id="639"/>
      <w:bookmarkEnd w:id="640"/>
      <w:proofErr w:type="gramEnd"/>
    </w:p>
    <w:p w14:paraId="643EEE6E" w14:textId="77777777" w:rsidR="006A5594" w:rsidRPr="00215D3C" w:rsidRDefault="006A5594" w:rsidP="006A5594">
      <w:pPr>
        <w:pStyle w:val="Heading7"/>
      </w:pPr>
      <w:bookmarkStart w:id="641" w:name="_Toc20494426"/>
      <w:bookmarkStart w:id="642" w:name="_Toc26975449"/>
      <w:bookmarkStart w:id="643" w:name="_Toc35856322"/>
      <w:bookmarkStart w:id="644" w:name="_Toc44001178"/>
      <w:bookmarkStart w:id="645" w:name="_Toc51580777"/>
      <w:bookmarkStart w:id="646" w:name="_Toc52356040"/>
      <w:bookmarkStart w:id="647" w:name="_Toc55227610"/>
      <w:bookmarkStart w:id="648" w:name="_Toc130218912"/>
      <w:r>
        <w:t>11.2</w:t>
      </w:r>
      <w:r w:rsidRPr="00215D3C">
        <w:rPr>
          <w:lang w:eastAsia="zh-CN"/>
        </w:rPr>
        <w:t>.1.1</w:t>
      </w:r>
      <w:r w:rsidRPr="00215D3C">
        <w:rPr>
          <w:rFonts w:hint="eastAsia"/>
          <w:lang w:eastAsia="zh-CN"/>
        </w:rPr>
        <w:t>.4</w:t>
      </w:r>
      <w:r w:rsidRPr="00215D3C">
        <w:rPr>
          <w:lang w:eastAsia="zh-CN"/>
        </w:rPr>
        <w:t>.3.1</w:t>
      </w:r>
      <w:r w:rsidRPr="00215D3C">
        <w:rPr>
          <w:lang w:eastAsia="zh-CN"/>
        </w:rPr>
        <w:tab/>
      </w:r>
      <w:r w:rsidRPr="00215D3C">
        <w:t>From-state</w:t>
      </w:r>
      <w:bookmarkEnd w:id="641"/>
      <w:bookmarkEnd w:id="642"/>
      <w:bookmarkEnd w:id="643"/>
      <w:bookmarkEnd w:id="644"/>
      <w:bookmarkEnd w:id="645"/>
      <w:bookmarkEnd w:id="646"/>
      <w:bookmarkEnd w:id="647"/>
      <w:bookmarkEnd w:id="648"/>
    </w:p>
    <w:p w14:paraId="5D4DEF17" w14:textId="77777777" w:rsidR="006A5594" w:rsidRPr="00215D3C" w:rsidRDefault="006A5594" w:rsidP="006A5594">
      <w:pPr>
        <w:keepNext/>
      </w:pPr>
      <w:proofErr w:type="spellStart"/>
      <w:r w:rsidRPr="00215D3C">
        <w:rPr>
          <w:rFonts w:ascii="Courier New" w:hAnsi="Courier New"/>
        </w:rPr>
        <w:t>noMatchedAlarm</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6A5594" w:rsidRPr="00215D3C" w14:paraId="7F5E3760" w14:textId="77777777" w:rsidTr="001D11CC">
        <w:trPr>
          <w:jc w:val="center"/>
        </w:trPr>
        <w:tc>
          <w:tcPr>
            <w:tcW w:w="843" w:type="pct"/>
            <w:shd w:val="clear" w:color="auto" w:fill="BFBFBF"/>
          </w:tcPr>
          <w:p w14:paraId="11DA37B3" w14:textId="77777777" w:rsidR="006A5594" w:rsidRPr="00215D3C" w:rsidRDefault="006A5594" w:rsidP="000516BC">
            <w:pPr>
              <w:pStyle w:val="TAH"/>
            </w:pPr>
            <w:r w:rsidRPr="00215D3C">
              <w:t>Assertion Name</w:t>
            </w:r>
          </w:p>
        </w:tc>
        <w:tc>
          <w:tcPr>
            <w:tcW w:w="4157" w:type="pct"/>
            <w:shd w:val="clear" w:color="auto" w:fill="BFBFBF"/>
          </w:tcPr>
          <w:p w14:paraId="7B97888B" w14:textId="77777777" w:rsidR="006A5594" w:rsidRPr="00215D3C" w:rsidRDefault="006A5594" w:rsidP="000516BC">
            <w:pPr>
              <w:pStyle w:val="TAH"/>
            </w:pPr>
            <w:r w:rsidRPr="00215D3C">
              <w:t>Definition</w:t>
            </w:r>
          </w:p>
        </w:tc>
      </w:tr>
      <w:tr w:rsidR="006A5594" w:rsidRPr="00215D3C" w14:paraId="563A9087" w14:textId="77777777" w:rsidTr="001D11CC">
        <w:trPr>
          <w:jc w:val="center"/>
        </w:trPr>
        <w:tc>
          <w:tcPr>
            <w:tcW w:w="843" w:type="pct"/>
          </w:tcPr>
          <w:p w14:paraId="5C7F59E1" w14:textId="77777777" w:rsidR="006A5594" w:rsidRPr="001D11CC" w:rsidRDefault="006A5594" w:rsidP="000516BC">
            <w:pPr>
              <w:pStyle w:val="TAL"/>
              <w:rPr>
                <w:rFonts w:cs="Arial"/>
              </w:rPr>
            </w:pPr>
            <w:proofErr w:type="spellStart"/>
            <w:r w:rsidRPr="001D11CC">
              <w:rPr>
                <w:rFonts w:cs="Arial"/>
              </w:rPr>
              <w:t>noMatchedAlarm</w:t>
            </w:r>
            <w:proofErr w:type="spellEnd"/>
          </w:p>
        </w:tc>
        <w:tc>
          <w:tcPr>
            <w:tcW w:w="4157" w:type="pct"/>
          </w:tcPr>
          <w:p w14:paraId="1CA7FE42" w14:textId="77777777" w:rsidR="006A5594" w:rsidRPr="00215D3C" w:rsidRDefault="006A5594" w:rsidP="000516BC">
            <w:pPr>
              <w:pStyle w:val="TAL"/>
              <w:rPr>
                <w:rFonts w:cs="Arial"/>
              </w:rPr>
            </w:pPr>
            <w:r w:rsidRPr="00215D3C">
              <w:rPr>
                <w:rFonts w:cs="Arial"/>
              </w:rPr>
              <w:t xml:space="preserve">AlarmList does not contain an </w:t>
            </w:r>
            <w:proofErr w:type="spellStart"/>
            <w:r w:rsidRPr="00215D3C">
              <w:rPr>
                <w:rFonts w:cs="Arial"/>
              </w:rPr>
              <w:t>AlarmInformation</w:t>
            </w:r>
            <w:proofErr w:type="spellEnd"/>
            <w:r w:rsidRPr="00215D3C">
              <w:rPr>
                <w:rFonts w:cs="Arial"/>
              </w:rPr>
              <w:t xml:space="preserve"> that has the following properties:</w:t>
            </w:r>
          </w:p>
          <w:p w14:paraId="73D1E491" w14:textId="77777777" w:rsidR="006A5594" w:rsidRPr="00215D3C" w:rsidRDefault="006A5594" w:rsidP="000516BC">
            <w:pPr>
              <w:pStyle w:val="TAL"/>
              <w:rPr>
                <w:rFonts w:cs="Arial"/>
              </w:rPr>
            </w:pPr>
            <w:r w:rsidRPr="00215D3C">
              <w:rPr>
                <w:rFonts w:cs="Arial"/>
              </w:rPr>
              <w:t xml:space="preserve">Its matching-criteria-attributes values are identical to that of the newly generated network </w:t>
            </w:r>
            <w:proofErr w:type="gramStart"/>
            <w:r w:rsidRPr="00215D3C">
              <w:rPr>
                <w:rFonts w:cs="Arial"/>
              </w:rPr>
              <w:t>alarm</w:t>
            </w:r>
            <w:proofErr w:type="gramEnd"/>
            <w:r w:rsidRPr="00215D3C">
              <w:rPr>
                <w:rFonts w:cs="Arial"/>
              </w:rPr>
              <w:t xml:space="preserve"> and it is involved in relation-</w:t>
            </w:r>
            <w:proofErr w:type="spellStart"/>
            <w:r w:rsidRPr="00215D3C">
              <w:rPr>
                <w:rFonts w:cs="Arial"/>
              </w:rPr>
              <w:t>AlarmObject</w:t>
            </w:r>
            <w:proofErr w:type="spellEnd"/>
            <w:r w:rsidRPr="00215D3C">
              <w:rPr>
                <w:rFonts w:cs="Arial"/>
              </w:rPr>
              <w:t>-</w:t>
            </w:r>
            <w:proofErr w:type="spellStart"/>
            <w:r w:rsidRPr="00215D3C">
              <w:rPr>
                <w:rFonts w:cs="Arial"/>
              </w:rPr>
              <w:t>AlarmInformation</w:t>
            </w:r>
            <w:proofErr w:type="spellEnd"/>
            <w:r w:rsidRPr="00215D3C">
              <w:rPr>
                <w:rFonts w:cs="Arial"/>
              </w:rPr>
              <w:t xml:space="preserve"> with the same </w:t>
            </w:r>
            <w:proofErr w:type="spellStart"/>
            <w:r w:rsidRPr="00215D3C">
              <w:rPr>
                <w:rFonts w:cs="Arial"/>
              </w:rPr>
              <w:t>MonitoredEntity</w:t>
            </w:r>
            <w:proofErr w:type="spellEnd"/>
            <w:r w:rsidRPr="00215D3C">
              <w:rPr>
                <w:rFonts w:cs="Arial"/>
              </w:rPr>
              <w:t xml:space="preserve"> as the one identified by the newly generated network alarm.</w:t>
            </w:r>
          </w:p>
        </w:tc>
      </w:tr>
    </w:tbl>
    <w:p w14:paraId="1FC75CA4" w14:textId="77777777" w:rsidR="006A5594" w:rsidRDefault="006A5594" w:rsidP="006A5594"/>
    <w:p w14:paraId="3E39D200" w14:textId="77777777" w:rsidR="006A5594" w:rsidRPr="00215D3C" w:rsidRDefault="006A5594" w:rsidP="006A5594">
      <w:pPr>
        <w:pStyle w:val="Heading7"/>
        <w:rPr>
          <w:lang w:eastAsia="zh-CN"/>
        </w:rPr>
      </w:pPr>
      <w:bookmarkStart w:id="649" w:name="_Toc20494427"/>
      <w:bookmarkStart w:id="650" w:name="_Toc26975450"/>
      <w:bookmarkStart w:id="651" w:name="_Toc35856323"/>
      <w:bookmarkStart w:id="652" w:name="_Toc44001179"/>
      <w:bookmarkStart w:id="653" w:name="_Toc51580778"/>
      <w:bookmarkStart w:id="654" w:name="_Toc52356041"/>
      <w:bookmarkStart w:id="655" w:name="_Toc55227611"/>
      <w:bookmarkStart w:id="656" w:name="_Toc130218913"/>
      <w:r>
        <w:lastRenderedPageBreak/>
        <w:t>11.2</w:t>
      </w:r>
      <w:r w:rsidRPr="00215D3C">
        <w:rPr>
          <w:lang w:eastAsia="zh-CN"/>
        </w:rPr>
        <w:t>.1.1</w:t>
      </w:r>
      <w:r w:rsidRPr="00215D3C">
        <w:rPr>
          <w:rFonts w:hint="eastAsia"/>
          <w:lang w:eastAsia="zh-CN"/>
        </w:rPr>
        <w:t>.4</w:t>
      </w:r>
      <w:r w:rsidRPr="00215D3C">
        <w:rPr>
          <w:lang w:eastAsia="zh-CN"/>
        </w:rPr>
        <w:t>.3.2</w:t>
      </w:r>
      <w:r w:rsidRPr="00215D3C">
        <w:rPr>
          <w:lang w:eastAsia="zh-CN"/>
        </w:rPr>
        <w:tab/>
      </w:r>
      <w:r w:rsidRPr="00215D3C">
        <w:t>To-state</w:t>
      </w:r>
      <w:bookmarkEnd w:id="649"/>
      <w:bookmarkEnd w:id="650"/>
      <w:bookmarkEnd w:id="651"/>
      <w:bookmarkEnd w:id="652"/>
      <w:bookmarkEnd w:id="653"/>
      <w:bookmarkEnd w:id="654"/>
      <w:bookmarkEnd w:id="655"/>
      <w:bookmarkEnd w:id="656"/>
    </w:p>
    <w:p w14:paraId="4B3A1C59" w14:textId="77777777" w:rsidR="006A5594" w:rsidRPr="00215D3C" w:rsidRDefault="006A5594" w:rsidP="006A5594">
      <w:pPr>
        <w:keepNext/>
      </w:pPr>
      <w:proofErr w:type="spellStart"/>
      <w:r w:rsidRPr="00215D3C">
        <w:rPr>
          <w:rFonts w:ascii="Courier New" w:hAnsi="Courier New"/>
        </w:rPr>
        <w:t>newAlarmInAlarmList</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6A5594" w:rsidRPr="00215D3C" w14:paraId="0EB59287" w14:textId="77777777" w:rsidTr="001D11CC">
        <w:trPr>
          <w:jc w:val="center"/>
        </w:trPr>
        <w:tc>
          <w:tcPr>
            <w:tcW w:w="1120" w:type="pct"/>
            <w:shd w:val="clear" w:color="auto" w:fill="BFBFBF"/>
          </w:tcPr>
          <w:p w14:paraId="0F5E4DB7" w14:textId="77777777" w:rsidR="006A5594" w:rsidRPr="00215D3C" w:rsidRDefault="006A5594" w:rsidP="000516BC">
            <w:pPr>
              <w:pStyle w:val="TAH"/>
            </w:pPr>
            <w:r w:rsidRPr="00215D3C">
              <w:t>Assertion Name</w:t>
            </w:r>
          </w:p>
        </w:tc>
        <w:tc>
          <w:tcPr>
            <w:tcW w:w="3880" w:type="pct"/>
            <w:shd w:val="clear" w:color="auto" w:fill="BFBFBF"/>
          </w:tcPr>
          <w:p w14:paraId="2FD80E9E" w14:textId="77777777" w:rsidR="006A5594" w:rsidRPr="00215D3C" w:rsidRDefault="006A5594" w:rsidP="000516BC">
            <w:pPr>
              <w:pStyle w:val="TAH"/>
            </w:pPr>
            <w:r w:rsidRPr="00215D3C">
              <w:t>Definition</w:t>
            </w:r>
          </w:p>
        </w:tc>
      </w:tr>
      <w:tr w:rsidR="006A5594" w:rsidRPr="00215D3C" w14:paraId="720C6BAD" w14:textId="77777777" w:rsidTr="001D11CC">
        <w:trPr>
          <w:jc w:val="center"/>
        </w:trPr>
        <w:tc>
          <w:tcPr>
            <w:tcW w:w="1120" w:type="pct"/>
          </w:tcPr>
          <w:p w14:paraId="66C2F153" w14:textId="77777777" w:rsidR="006A5594" w:rsidRPr="001D11CC" w:rsidRDefault="006A5594" w:rsidP="000516BC">
            <w:pPr>
              <w:pStyle w:val="TAL"/>
              <w:rPr>
                <w:rFonts w:cs="Arial"/>
              </w:rPr>
            </w:pPr>
            <w:proofErr w:type="spellStart"/>
            <w:r w:rsidRPr="001D11CC">
              <w:rPr>
                <w:rFonts w:cs="Arial"/>
              </w:rPr>
              <w:t>newAlarmInAlarmList</w:t>
            </w:r>
            <w:proofErr w:type="spellEnd"/>
          </w:p>
        </w:tc>
        <w:tc>
          <w:tcPr>
            <w:tcW w:w="3880" w:type="pct"/>
          </w:tcPr>
          <w:p w14:paraId="5FB0E467" w14:textId="77777777" w:rsidR="006A5594" w:rsidRPr="00215D3C" w:rsidRDefault="006A5594" w:rsidP="000516BC">
            <w:pPr>
              <w:pStyle w:val="TAL"/>
            </w:pPr>
            <w:r w:rsidRPr="00215D3C">
              <w:t xml:space="preserve">AlarmList contains an </w:t>
            </w:r>
            <w:proofErr w:type="spellStart"/>
            <w:r w:rsidRPr="00215D3C">
              <w:t>AlarmInformation</w:t>
            </w:r>
            <w:proofErr w:type="spellEnd"/>
            <w:r w:rsidRPr="00215D3C">
              <w:t xml:space="preserve"> holding information conveyed by the newly generated network alarm. This </w:t>
            </w:r>
            <w:proofErr w:type="spellStart"/>
            <w:r w:rsidRPr="00215D3C">
              <w:t>AlarmInformation</w:t>
            </w:r>
            <w:proofErr w:type="spellEnd"/>
            <w:r w:rsidRPr="00215D3C">
              <w:t xml:space="preserve"> is involved in relation-</w:t>
            </w:r>
            <w:proofErr w:type="spellStart"/>
            <w:r w:rsidRPr="00215D3C">
              <w:t>AlarmObject</w:t>
            </w:r>
            <w:proofErr w:type="spellEnd"/>
            <w:r w:rsidRPr="00215D3C">
              <w:t>-</w:t>
            </w:r>
            <w:proofErr w:type="spellStart"/>
            <w:r w:rsidRPr="00215D3C">
              <w:t>AlarmInformation</w:t>
            </w:r>
            <w:proofErr w:type="spellEnd"/>
            <w:r w:rsidRPr="00215D3C">
              <w:t xml:space="preserve"> with the same </w:t>
            </w:r>
            <w:proofErr w:type="spellStart"/>
            <w:r w:rsidRPr="00215D3C">
              <w:t>MonitoredEntity</w:t>
            </w:r>
            <w:proofErr w:type="spellEnd"/>
            <w:r w:rsidRPr="00215D3C">
              <w:t xml:space="preserve"> as the one identified by the newly generated network alarm. </w:t>
            </w:r>
          </w:p>
          <w:p w14:paraId="203728CC" w14:textId="77777777" w:rsidR="00FA2988" w:rsidRDefault="00FA2988" w:rsidP="00FA2988">
            <w:pPr>
              <w:pStyle w:val="TAL"/>
            </w:pPr>
          </w:p>
          <w:p w14:paraId="7F24EABB" w14:textId="77777777" w:rsidR="006A5594" w:rsidRPr="00215D3C" w:rsidRDefault="006A5594" w:rsidP="000516BC">
            <w:pPr>
              <w:pStyle w:val="TAL"/>
            </w:pPr>
            <w:r w:rsidRPr="00215D3C">
              <w:t xml:space="preserve">The following attributes of the </w:t>
            </w:r>
            <w:proofErr w:type="spellStart"/>
            <w:r w:rsidRPr="00215D3C">
              <w:t>AlarmInformation</w:t>
            </w:r>
            <w:proofErr w:type="spellEnd"/>
            <w:r w:rsidRPr="00215D3C">
              <w:t xml:space="preserve"> shall be populated with information in the newly generated alarm</w:t>
            </w:r>
            <w:r w:rsidR="00FA2988">
              <w:t>:</w:t>
            </w:r>
          </w:p>
          <w:p w14:paraId="464DF2DB" w14:textId="77777777" w:rsidR="006A5594" w:rsidRPr="00215D3C" w:rsidRDefault="00FA2988" w:rsidP="000516BC">
            <w:pPr>
              <w:pStyle w:val="TAL"/>
            </w:pPr>
            <w:proofErr w:type="spellStart"/>
            <w:r w:rsidRPr="00215D3C">
              <w:t>notificationId</w:t>
            </w:r>
            <w:proofErr w:type="spellEnd"/>
            <w:r w:rsidRPr="00215D3C">
              <w:t xml:space="preserve">, </w:t>
            </w:r>
            <w:proofErr w:type="spellStart"/>
            <w:r w:rsidRPr="00215D3C">
              <w:t>alarmRaisedTime</w:t>
            </w:r>
            <w:proofErr w:type="spellEnd"/>
            <w:r>
              <w:t>,</w:t>
            </w:r>
            <w:r w:rsidRPr="00215D3C">
              <w:t xml:space="preserve"> </w:t>
            </w:r>
            <w:proofErr w:type="spellStart"/>
            <w:r w:rsidR="006A5594" w:rsidRPr="00215D3C">
              <w:t>alarmId</w:t>
            </w:r>
            <w:proofErr w:type="spellEnd"/>
            <w:r w:rsidR="006A5594" w:rsidRPr="00215D3C">
              <w:t xml:space="preserve">, </w:t>
            </w:r>
            <w:proofErr w:type="spellStart"/>
            <w:r>
              <w:t>alarmType</w:t>
            </w:r>
            <w:proofErr w:type="spellEnd"/>
            <w:proofErr w:type="gramStart"/>
            <w:r>
              <w:t>,</w:t>
            </w:r>
            <w:r w:rsidRPr="00215D3C" w:rsidDel="00CF3CAE">
              <w:t xml:space="preserve"> </w:t>
            </w:r>
            <w:r w:rsidR="006A5594" w:rsidRPr="00215D3C">
              <w:t>,</w:t>
            </w:r>
            <w:proofErr w:type="gramEnd"/>
            <w:r w:rsidR="006A5594" w:rsidRPr="00215D3C">
              <w:t xml:space="preserve"> </w:t>
            </w:r>
            <w:proofErr w:type="spellStart"/>
            <w:r w:rsidR="006A5594" w:rsidRPr="00215D3C">
              <w:t>probableCause</w:t>
            </w:r>
            <w:proofErr w:type="spellEnd"/>
            <w:r w:rsidR="006A5594" w:rsidRPr="00215D3C">
              <w:t xml:space="preserve">, </w:t>
            </w:r>
            <w:proofErr w:type="spellStart"/>
            <w:r w:rsidR="006A5594" w:rsidRPr="00215D3C">
              <w:t>perceivedSeverity</w:t>
            </w:r>
            <w:proofErr w:type="spellEnd"/>
            <w:r w:rsidR="006A5594" w:rsidRPr="00215D3C">
              <w:t>.</w:t>
            </w:r>
          </w:p>
          <w:p w14:paraId="376A9D31" w14:textId="77777777" w:rsidR="00FA2988" w:rsidRDefault="00FA2988" w:rsidP="00FA2988">
            <w:pPr>
              <w:pStyle w:val="TAL"/>
            </w:pPr>
          </w:p>
          <w:p w14:paraId="101D2E48" w14:textId="77777777" w:rsidR="006A5594" w:rsidRPr="00215D3C" w:rsidRDefault="006A5594" w:rsidP="000516BC">
            <w:pPr>
              <w:pStyle w:val="TAL"/>
            </w:pPr>
            <w:r w:rsidRPr="00215D3C">
              <w:t xml:space="preserve">The following attributes of the same </w:t>
            </w:r>
            <w:proofErr w:type="spellStart"/>
            <w:r w:rsidRPr="00215D3C">
              <w:t>AlarmInformation</w:t>
            </w:r>
            <w:proofErr w:type="spellEnd"/>
            <w:r w:rsidRPr="00215D3C">
              <w:t xml:space="preserve"> shall be populated with information </w:t>
            </w:r>
            <w:r w:rsidR="00FA2988">
              <w:t>of</w:t>
            </w:r>
            <w:r w:rsidRPr="00215D3C">
              <w:t xml:space="preserve"> the newly generated alarm if the information is present (in the newly generated alarm) and if the attribute is supported:</w:t>
            </w:r>
          </w:p>
          <w:p w14:paraId="4A852C97" w14:textId="77777777" w:rsidR="006A5594" w:rsidRPr="00215D3C" w:rsidRDefault="006A5594" w:rsidP="000516BC">
            <w:pPr>
              <w:pStyle w:val="TAL"/>
            </w:pPr>
            <w:proofErr w:type="spellStart"/>
            <w:r w:rsidRPr="00215D3C">
              <w:t>specificProblem</w:t>
            </w:r>
            <w:proofErr w:type="spellEnd"/>
            <w:r w:rsidRPr="00215D3C">
              <w:t xml:space="preserve">, </w:t>
            </w:r>
            <w:proofErr w:type="spellStart"/>
            <w:r w:rsidRPr="00215D3C">
              <w:t>backedUpStatus</w:t>
            </w:r>
            <w:proofErr w:type="spellEnd"/>
            <w:r w:rsidRPr="00215D3C">
              <w:t xml:space="preserve">, </w:t>
            </w:r>
            <w:proofErr w:type="spellStart"/>
            <w:r w:rsidRPr="00215D3C">
              <w:t>trendIndication</w:t>
            </w:r>
            <w:proofErr w:type="spellEnd"/>
            <w:r w:rsidRPr="00215D3C">
              <w:t xml:space="preserve">, </w:t>
            </w:r>
            <w:proofErr w:type="spellStart"/>
            <w:r w:rsidRPr="00215D3C">
              <w:t>thresholdInfo</w:t>
            </w:r>
            <w:proofErr w:type="spellEnd"/>
            <w:r w:rsidRPr="00215D3C">
              <w:t xml:space="preserve">, </w:t>
            </w:r>
            <w:proofErr w:type="spellStart"/>
            <w:r w:rsidRPr="00215D3C">
              <w:t>stateChangeDefinition</w:t>
            </w:r>
            <w:proofErr w:type="spellEnd"/>
            <w:r w:rsidRPr="00215D3C">
              <w:t xml:space="preserve">, </w:t>
            </w:r>
            <w:proofErr w:type="spellStart"/>
            <w:r w:rsidRPr="00215D3C">
              <w:t>monitoredAttributes</w:t>
            </w:r>
            <w:proofErr w:type="spellEnd"/>
            <w:r w:rsidRPr="00215D3C">
              <w:t xml:space="preserve">, </w:t>
            </w:r>
            <w:proofErr w:type="spellStart"/>
            <w:r w:rsidRPr="00215D3C">
              <w:t>proposedRepairActions</w:t>
            </w:r>
            <w:proofErr w:type="spellEnd"/>
            <w:r w:rsidRPr="00215D3C">
              <w:t xml:space="preserve">, </w:t>
            </w:r>
            <w:proofErr w:type="spellStart"/>
            <w:r w:rsidRPr="00215D3C">
              <w:t>additionalText</w:t>
            </w:r>
            <w:proofErr w:type="spellEnd"/>
            <w:r w:rsidRPr="00215D3C">
              <w:t xml:space="preserve">, </w:t>
            </w:r>
            <w:proofErr w:type="spellStart"/>
            <w:r w:rsidRPr="00215D3C">
              <w:t>additionalInformation</w:t>
            </w:r>
            <w:proofErr w:type="spellEnd"/>
            <w:r w:rsidRPr="00215D3C">
              <w:t>.</w:t>
            </w:r>
          </w:p>
        </w:tc>
      </w:tr>
    </w:tbl>
    <w:p w14:paraId="618BCF58" w14:textId="77777777" w:rsidR="006A5594" w:rsidRPr="00215D3C" w:rsidRDefault="006A5594" w:rsidP="006A5594"/>
    <w:p w14:paraId="4B9E5AC7" w14:textId="77777777" w:rsidR="006A5594" w:rsidRPr="00215D3C" w:rsidRDefault="006A5594" w:rsidP="006A5594">
      <w:pPr>
        <w:pStyle w:val="Heading5"/>
      </w:pPr>
      <w:bookmarkStart w:id="657" w:name="_Toc20494428"/>
      <w:bookmarkStart w:id="658" w:name="_Toc26975451"/>
      <w:bookmarkStart w:id="659" w:name="_Toc35856324"/>
      <w:bookmarkStart w:id="660" w:name="_Toc44001180"/>
      <w:bookmarkStart w:id="661" w:name="_Toc51580779"/>
      <w:bookmarkStart w:id="662" w:name="_Toc52356042"/>
      <w:bookmarkStart w:id="663" w:name="_Toc55227612"/>
      <w:bookmarkStart w:id="664" w:name="_Toc130218914"/>
      <w:r>
        <w:t>11.2</w:t>
      </w:r>
      <w:r w:rsidRPr="00215D3C">
        <w:t>.1.1.</w:t>
      </w:r>
      <w:r w:rsidRPr="00215D3C">
        <w:rPr>
          <w:rFonts w:hint="eastAsia"/>
        </w:rPr>
        <w:t>5</w:t>
      </w:r>
      <w:r w:rsidRPr="00215D3C">
        <w:tab/>
      </w:r>
      <w:proofErr w:type="spellStart"/>
      <w:r w:rsidRPr="001D11CC">
        <w:rPr>
          <w:rFonts w:cs="Arial"/>
        </w:rPr>
        <w:t>notifyChangedAlarm</w:t>
      </w:r>
      <w:bookmarkEnd w:id="657"/>
      <w:bookmarkEnd w:id="658"/>
      <w:bookmarkEnd w:id="659"/>
      <w:bookmarkEnd w:id="660"/>
      <w:bookmarkEnd w:id="661"/>
      <w:bookmarkEnd w:id="662"/>
      <w:bookmarkEnd w:id="663"/>
      <w:bookmarkEnd w:id="664"/>
      <w:proofErr w:type="spellEnd"/>
    </w:p>
    <w:p w14:paraId="150D6F25" w14:textId="77777777" w:rsidR="006A5594" w:rsidRPr="00215D3C" w:rsidRDefault="006A5594" w:rsidP="006A5594">
      <w:pPr>
        <w:pStyle w:val="Heading6"/>
      </w:pPr>
      <w:bookmarkStart w:id="665" w:name="_Toc20494429"/>
      <w:bookmarkStart w:id="666" w:name="_Toc26975452"/>
      <w:bookmarkStart w:id="667" w:name="_Toc35856325"/>
      <w:bookmarkStart w:id="668" w:name="_Toc44001181"/>
      <w:bookmarkStart w:id="669" w:name="_Toc51580780"/>
      <w:bookmarkStart w:id="670" w:name="_Toc52356043"/>
      <w:bookmarkStart w:id="671" w:name="_Toc55227613"/>
      <w:bookmarkStart w:id="672" w:name="_Toc130218915"/>
      <w:r>
        <w:t>11.2</w:t>
      </w:r>
      <w:r w:rsidRPr="00215D3C">
        <w:t>.1.1.</w:t>
      </w:r>
      <w:r w:rsidRPr="00215D3C">
        <w:rPr>
          <w:rFonts w:hint="eastAsia"/>
        </w:rPr>
        <w:t>5</w:t>
      </w:r>
      <w:r w:rsidRPr="00215D3C">
        <w:t>.1</w:t>
      </w:r>
      <w:r w:rsidRPr="00215D3C">
        <w:tab/>
        <w:t>Definition</w:t>
      </w:r>
      <w:bookmarkEnd w:id="665"/>
      <w:bookmarkEnd w:id="666"/>
      <w:bookmarkEnd w:id="667"/>
      <w:bookmarkEnd w:id="668"/>
      <w:bookmarkEnd w:id="669"/>
      <w:bookmarkEnd w:id="670"/>
      <w:bookmarkEnd w:id="671"/>
      <w:bookmarkEnd w:id="672"/>
    </w:p>
    <w:p w14:paraId="3F6D92AB" w14:textId="77777777" w:rsidR="00FA2988" w:rsidRDefault="00FA2988" w:rsidP="00FA2988">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CA26F4">
        <w:t xml:space="preserve"> </w:t>
      </w:r>
      <w:r>
        <w:t>changes (</w:t>
      </w:r>
      <w:r w:rsidRPr="00215D3C">
        <w:t>except to the value "C</w:t>
      </w:r>
      <w:r>
        <w:t>LEARED</w:t>
      </w:r>
      <w:r w:rsidRPr="00215D3C">
        <w:t>"</w:t>
      </w:r>
      <w:r>
        <w:t>).</w:t>
      </w:r>
    </w:p>
    <w:p w14:paraId="69A074BF" w14:textId="77777777" w:rsidR="006A5594" w:rsidRPr="00215D3C" w:rsidRDefault="006A5594" w:rsidP="006A5594"/>
    <w:p w14:paraId="4BABC04B" w14:textId="77777777" w:rsidR="006A5594" w:rsidRPr="00215D3C" w:rsidRDefault="006A5594" w:rsidP="006A5594">
      <w:pPr>
        <w:pStyle w:val="Heading7"/>
      </w:pPr>
      <w:bookmarkStart w:id="673" w:name="_Toc20494430"/>
      <w:bookmarkStart w:id="674" w:name="_Toc26975453"/>
      <w:bookmarkStart w:id="675" w:name="_Toc35856326"/>
      <w:bookmarkStart w:id="676" w:name="_Toc44001182"/>
      <w:bookmarkStart w:id="677" w:name="_Toc51580781"/>
      <w:bookmarkStart w:id="678" w:name="_Toc52356044"/>
      <w:bookmarkStart w:id="679" w:name="_Toc55227614"/>
      <w:bookmarkStart w:id="680" w:name="_Toc130218916"/>
      <w:r>
        <w:t>11.2</w:t>
      </w:r>
      <w:r w:rsidRPr="00215D3C">
        <w:t>.1.1.</w:t>
      </w:r>
      <w:r w:rsidRPr="00215D3C">
        <w:rPr>
          <w:rFonts w:hint="eastAsia"/>
        </w:rPr>
        <w:t>5</w:t>
      </w:r>
      <w:r w:rsidRPr="00215D3C">
        <w:t>.2</w:t>
      </w:r>
      <w:r w:rsidRPr="00215D3C">
        <w:tab/>
        <w:t xml:space="preserve">Input </w:t>
      </w:r>
      <w:bookmarkEnd w:id="673"/>
      <w:bookmarkEnd w:id="674"/>
      <w:bookmarkEnd w:id="675"/>
      <w:r w:rsidR="00BD6C66">
        <w:t>p</w:t>
      </w:r>
      <w:r w:rsidR="00BD6C66" w:rsidRPr="00215D3C">
        <w:t>arameters</w:t>
      </w:r>
      <w:bookmarkEnd w:id="676"/>
      <w:bookmarkEnd w:id="677"/>
      <w:bookmarkEnd w:id="678"/>
      <w:bookmarkEnd w:id="679"/>
      <w:bookmarkEnd w:id="6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6A5594" w:rsidRPr="00215D3C" w14:paraId="65116BEA" w14:textId="77777777" w:rsidTr="00311DB3">
        <w:trPr>
          <w:tblHeader/>
          <w:jc w:val="center"/>
        </w:trPr>
        <w:tc>
          <w:tcPr>
            <w:tcW w:w="2012" w:type="dxa"/>
            <w:shd w:val="clear" w:color="auto" w:fill="BFBFBF"/>
          </w:tcPr>
          <w:p w14:paraId="16FCCF38" w14:textId="77777777" w:rsidR="006A5594" w:rsidRPr="00215D3C" w:rsidRDefault="006A5594" w:rsidP="000516BC">
            <w:pPr>
              <w:pStyle w:val="TAH"/>
            </w:pPr>
            <w:r w:rsidRPr="00215D3C">
              <w:t>Parameter Name</w:t>
            </w:r>
          </w:p>
        </w:tc>
        <w:tc>
          <w:tcPr>
            <w:tcW w:w="397" w:type="dxa"/>
            <w:shd w:val="clear" w:color="auto" w:fill="BFBFBF"/>
          </w:tcPr>
          <w:p w14:paraId="7BA6663D" w14:textId="77777777" w:rsidR="006A5594" w:rsidRPr="00215D3C" w:rsidRDefault="00BD6C66" w:rsidP="001D11CC">
            <w:pPr>
              <w:pStyle w:val="TAH"/>
            </w:pPr>
            <w:r>
              <w:t>S</w:t>
            </w:r>
          </w:p>
        </w:tc>
        <w:tc>
          <w:tcPr>
            <w:tcW w:w="3469" w:type="dxa"/>
            <w:shd w:val="clear" w:color="auto" w:fill="BFBFBF"/>
          </w:tcPr>
          <w:p w14:paraId="39AD3CA1" w14:textId="77777777" w:rsidR="006A5594" w:rsidRPr="00215D3C" w:rsidRDefault="006A5594" w:rsidP="000516BC">
            <w:pPr>
              <w:pStyle w:val="TAH"/>
            </w:pPr>
            <w:r w:rsidRPr="00215D3C">
              <w:t>Matching Information/ Information Type / Legal Values</w:t>
            </w:r>
          </w:p>
        </w:tc>
        <w:tc>
          <w:tcPr>
            <w:tcW w:w="3787" w:type="dxa"/>
            <w:shd w:val="clear" w:color="auto" w:fill="BFBFBF"/>
          </w:tcPr>
          <w:p w14:paraId="45FBB9BD" w14:textId="77777777" w:rsidR="006A5594" w:rsidRPr="00215D3C" w:rsidRDefault="006A5594" w:rsidP="000516BC">
            <w:pPr>
              <w:pStyle w:val="TAH"/>
            </w:pPr>
            <w:r w:rsidRPr="00215D3C">
              <w:t>Comment</w:t>
            </w:r>
          </w:p>
        </w:tc>
      </w:tr>
      <w:tr w:rsidR="006A5594" w:rsidRPr="00215D3C" w14:paraId="2581E338" w14:textId="77777777" w:rsidTr="00311DB3">
        <w:trPr>
          <w:jc w:val="center"/>
        </w:trPr>
        <w:tc>
          <w:tcPr>
            <w:tcW w:w="2012" w:type="dxa"/>
          </w:tcPr>
          <w:p w14:paraId="6865CB32" w14:textId="77777777" w:rsidR="006A5594" w:rsidRPr="001D11CC" w:rsidRDefault="006A5594" w:rsidP="000516BC">
            <w:pPr>
              <w:pStyle w:val="TAL"/>
              <w:rPr>
                <w:rFonts w:cs="Arial"/>
              </w:rPr>
            </w:pPr>
            <w:r w:rsidRPr="001D11CC">
              <w:rPr>
                <w:rFonts w:cs="Arial"/>
              </w:rPr>
              <w:t>objectClass</w:t>
            </w:r>
          </w:p>
        </w:tc>
        <w:tc>
          <w:tcPr>
            <w:tcW w:w="397" w:type="dxa"/>
          </w:tcPr>
          <w:p w14:paraId="2431192E" w14:textId="77777777" w:rsidR="006A5594" w:rsidRPr="00215D3C" w:rsidRDefault="006A5594" w:rsidP="005563DD">
            <w:pPr>
              <w:pStyle w:val="TAL"/>
              <w:jc w:val="center"/>
            </w:pPr>
            <w:r w:rsidRPr="00215D3C">
              <w:t>M</w:t>
            </w:r>
          </w:p>
        </w:tc>
        <w:tc>
          <w:tcPr>
            <w:tcW w:w="3469" w:type="dxa"/>
          </w:tcPr>
          <w:p w14:paraId="2B14587D" w14:textId="3703D5C3"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3787" w:type="dxa"/>
          </w:tcPr>
          <w:p w14:paraId="46938C8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5C75BF02" w14:textId="77777777" w:rsidTr="00311DB3">
        <w:trPr>
          <w:jc w:val="center"/>
        </w:trPr>
        <w:tc>
          <w:tcPr>
            <w:tcW w:w="2012" w:type="dxa"/>
          </w:tcPr>
          <w:p w14:paraId="02F69139" w14:textId="77777777" w:rsidR="006A5594" w:rsidRPr="001D11CC" w:rsidRDefault="006A5594" w:rsidP="000516BC">
            <w:pPr>
              <w:pStyle w:val="TAL"/>
              <w:rPr>
                <w:rFonts w:cs="Arial"/>
              </w:rPr>
            </w:pPr>
            <w:r w:rsidRPr="001D11CC">
              <w:rPr>
                <w:rFonts w:cs="Arial"/>
              </w:rPr>
              <w:t>objectInstance</w:t>
            </w:r>
          </w:p>
        </w:tc>
        <w:tc>
          <w:tcPr>
            <w:tcW w:w="397" w:type="dxa"/>
          </w:tcPr>
          <w:p w14:paraId="482DDBD3" w14:textId="77777777" w:rsidR="006A5594" w:rsidRPr="00215D3C" w:rsidRDefault="006A5594" w:rsidP="005563DD">
            <w:pPr>
              <w:pStyle w:val="TAL"/>
              <w:jc w:val="center"/>
            </w:pPr>
            <w:r w:rsidRPr="00215D3C">
              <w:t>M</w:t>
            </w:r>
          </w:p>
        </w:tc>
        <w:tc>
          <w:tcPr>
            <w:tcW w:w="3469" w:type="dxa"/>
          </w:tcPr>
          <w:p w14:paraId="7D323331" w14:textId="50F4AF79" w:rsidR="006A5594" w:rsidRPr="00215D3C" w:rsidRDefault="006A5594" w:rsidP="000516BC">
            <w:pPr>
              <w:pStyle w:val="TAL"/>
            </w:pPr>
            <w:proofErr w:type="spellStart"/>
            <w:r w:rsidRPr="00215D3C">
              <w:rPr>
                <w:rFonts w:cs="Arial"/>
              </w:rPr>
              <w:t>MonitoredEntity.objectInstance</w:t>
            </w:r>
            <w:proofErr w:type="spellEnd"/>
          </w:p>
        </w:tc>
        <w:tc>
          <w:tcPr>
            <w:tcW w:w="3787" w:type="dxa"/>
          </w:tcPr>
          <w:p w14:paraId="09E2CA4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03093A60" w14:textId="77777777" w:rsidTr="00311DB3">
        <w:trPr>
          <w:jc w:val="center"/>
        </w:trPr>
        <w:tc>
          <w:tcPr>
            <w:tcW w:w="2012" w:type="dxa"/>
          </w:tcPr>
          <w:p w14:paraId="2C2D8DB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7" w:type="dxa"/>
          </w:tcPr>
          <w:p w14:paraId="6AA16A3B" w14:textId="77777777" w:rsidR="006A5594" w:rsidRPr="00215D3C" w:rsidRDefault="006A5594" w:rsidP="005563DD">
            <w:pPr>
              <w:pStyle w:val="TAL"/>
              <w:jc w:val="center"/>
            </w:pPr>
            <w:r w:rsidRPr="00215D3C">
              <w:t>M</w:t>
            </w:r>
          </w:p>
        </w:tc>
        <w:tc>
          <w:tcPr>
            <w:tcW w:w="3469" w:type="dxa"/>
          </w:tcPr>
          <w:p w14:paraId="4D755CB5" w14:textId="77777777" w:rsidR="006A5594" w:rsidRPr="00215D3C" w:rsidRDefault="007F0C74" w:rsidP="000516BC">
            <w:pPr>
              <w:pStyle w:val="TAL"/>
            </w:pPr>
            <w:r>
              <w:t>--</w:t>
            </w:r>
          </w:p>
        </w:tc>
        <w:tc>
          <w:tcPr>
            <w:tcW w:w="3787" w:type="dxa"/>
          </w:tcPr>
          <w:p w14:paraId="2A726E96" w14:textId="77777777" w:rsidR="006A5594" w:rsidRPr="00215D3C" w:rsidRDefault="006A5594" w:rsidP="000516BC">
            <w:pPr>
              <w:pStyle w:val="TAL"/>
            </w:pPr>
          </w:p>
        </w:tc>
      </w:tr>
      <w:tr w:rsidR="00CF5D56" w:rsidRPr="00215D3C" w14:paraId="1BB342CD" w14:textId="77777777" w:rsidTr="00311DB3">
        <w:trPr>
          <w:jc w:val="center"/>
        </w:trPr>
        <w:tc>
          <w:tcPr>
            <w:tcW w:w="2012" w:type="dxa"/>
          </w:tcPr>
          <w:p w14:paraId="14112C1A" w14:textId="77777777" w:rsidR="00CF5D56" w:rsidRPr="001D11CC" w:rsidRDefault="00CF5D56" w:rsidP="00CF5D56">
            <w:pPr>
              <w:pStyle w:val="TAL"/>
              <w:rPr>
                <w:rFonts w:cs="Arial"/>
              </w:rPr>
            </w:pPr>
            <w:proofErr w:type="spellStart"/>
            <w:r w:rsidRPr="001D11CC">
              <w:rPr>
                <w:rFonts w:cs="Arial"/>
              </w:rPr>
              <w:t>notificationType</w:t>
            </w:r>
            <w:proofErr w:type="spellEnd"/>
          </w:p>
        </w:tc>
        <w:tc>
          <w:tcPr>
            <w:tcW w:w="397" w:type="dxa"/>
          </w:tcPr>
          <w:p w14:paraId="71D58FE7" w14:textId="77777777" w:rsidR="00CF5D56" w:rsidRPr="00215D3C" w:rsidRDefault="00CF5D56" w:rsidP="005563DD">
            <w:pPr>
              <w:pStyle w:val="TAL"/>
              <w:jc w:val="center"/>
            </w:pPr>
            <w:r w:rsidRPr="00215D3C">
              <w:t>M</w:t>
            </w:r>
          </w:p>
        </w:tc>
        <w:tc>
          <w:tcPr>
            <w:tcW w:w="3469" w:type="dxa"/>
          </w:tcPr>
          <w:p w14:paraId="28FE7313" w14:textId="77777777" w:rsidR="00CF5D56" w:rsidRPr="00215D3C" w:rsidRDefault="00CF5D56" w:rsidP="00CF5D56">
            <w:pPr>
              <w:pStyle w:val="TAL"/>
              <w:rPr>
                <w:rFonts w:cs="Arial"/>
              </w:rPr>
            </w:pPr>
            <w:r w:rsidRPr="00215D3C">
              <w:t>"</w:t>
            </w:r>
            <w:proofErr w:type="spellStart"/>
            <w:r w:rsidRPr="00215D3C">
              <w:t>notifyChangedAlarm</w:t>
            </w:r>
            <w:proofErr w:type="spellEnd"/>
            <w:r w:rsidRPr="00215D3C">
              <w:t>"</w:t>
            </w:r>
          </w:p>
        </w:tc>
        <w:tc>
          <w:tcPr>
            <w:tcW w:w="3787" w:type="dxa"/>
          </w:tcPr>
          <w:p w14:paraId="449177F1" w14:textId="77777777" w:rsidR="00CF5D56" w:rsidRPr="00215D3C" w:rsidRDefault="00CF5D56" w:rsidP="00CF5D56">
            <w:pPr>
              <w:pStyle w:val="TAL"/>
            </w:pPr>
          </w:p>
        </w:tc>
      </w:tr>
      <w:tr w:rsidR="006A5594" w:rsidRPr="00215D3C" w14:paraId="2EB64818" w14:textId="77777777" w:rsidTr="00311DB3">
        <w:trPr>
          <w:jc w:val="center"/>
        </w:trPr>
        <w:tc>
          <w:tcPr>
            <w:tcW w:w="2012" w:type="dxa"/>
          </w:tcPr>
          <w:p w14:paraId="47167BAD"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7" w:type="dxa"/>
          </w:tcPr>
          <w:p w14:paraId="44938772" w14:textId="77777777" w:rsidR="006A5594" w:rsidRPr="00215D3C" w:rsidRDefault="006A5594" w:rsidP="005563DD">
            <w:pPr>
              <w:pStyle w:val="TAL"/>
              <w:jc w:val="center"/>
            </w:pPr>
            <w:r w:rsidRPr="00215D3C">
              <w:t>M</w:t>
            </w:r>
          </w:p>
        </w:tc>
        <w:tc>
          <w:tcPr>
            <w:tcW w:w="3469" w:type="dxa"/>
          </w:tcPr>
          <w:p w14:paraId="6ABFF3F5" w14:textId="77777777" w:rsidR="006A5594" w:rsidRPr="00215D3C" w:rsidRDefault="006A5594" w:rsidP="000516BC">
            <w:pPr>
              <w:pStyle w:val="TAL"/>
            </w:pPr>
            <w:proofErr w:type="spellStart"/>
            <w:r w:rsidRPr="00215D3C">
              <w:rPr>
                <w:rFonts w:cs="Arial"/>
              </w:rPr>
              <w:t>AlarmInformation.alarm</w:t>
            </w:r>
            <w:r w:rsidR="00F31C9C">
              <w:rPr>
                <w:rFonts w:cs="Arial"/>
              </w:rPr>
              <w:t>Changed</w:t>
            </w:r>
            <w:r w:rsidRPr="00215D3C">
              <w:rPr>
                <w:rFonts w:cs="Arial"/>
              </w:rPr>
              <w:t>Time</w:t>
            </w:r>
            <w:proofErr w:type="spellEnd"/>
          </w:p>
        </w:tc>
        <w:tc>
          <w:tcPr>
            <w:tcW w:w="3787" w:type="dxa"/>
          </w:tcPr>
          <w:p w14:paraId="60FEEC26" w14:textId="77777777" w:rsidR="006A5594" w:rsidRPr="00215D3C" w:rsidRDefault="006A5594" w:rsidP="000516BC">
            <w:pPr>
              <w:pStyle w:val="TAL"/>
            </w:pPr>
          </w:p>
        </w:tc>
      </w:tr>
      <w:tr w:rsidR="006A5594" w:rsidRPr="00215D3C" w14:paraId="42450633" w14:textId="77777777" w:rsidTr="00311DB3">
        <w:trPr>
          <w:jc w:val="center"/>
        </w:trPr>
        <w:tc>
          <w:tcPr>
            <w:tcW w:w="2012" w:type="dxa"/>
          </w:tcPr>
          <w:p w14:paraId="21F895D7"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7" w:type="dxa"/>
          </w:tcPr>
          <w:p w14:paraId="589919C4" w14:textId="77777777" w:rsidR="006A5594" w:rsidRPr="00215D3C" w:rsidRDefault="00CF5D56" w:rsidP="005563DD">
            <w:pPr>
              <w:pStyle w:val="TAL"/>
              <w:jc w:val="center"/>
            </w:pPr>
            <w:r>
              <w:t>M</w:t>
            </w:r>
          </w:p>
        </w:tc>
        <w:tc>
          <w:tcPr>
            <w:tcW w:w="3469" w:type="dxa"/>
          </w:tcPr>
          <w:p w14:paraId="047E6B0B" w14:textId="1E51718D" w:rsidR="006A5594" w:rsidRPr="00215D3C" w:rsidRDefault="00CF5D56" w:rsidP="000516BC">
            <w:pPr>
              <w:pStyle w:val="TAL"/>
            </w:pPr>
            <w:r>
              <w:rPr>
                <w:rFonts w:cs="Arial"/>
                <w:lang w:eastAsia="zh-CN"/>
              </w:rPr>
              <w:t>--</w:t>
            </w:r>
          </w:p>
        </w:tc>
        <w:tc>
          <w:tcPr>
            <w:tcW w:w="3787" w:type="dxa"/>
          </w:tcPr>
          <w:p w14:paraId="00DD3B9F" w14:textId="77777777" w:rsidR="006A5594" w:rsidRPr="00215D3C" w:rsidRDefault="006A5594" w:rsidP="000516BC">
            <w:pPr>
              <w:pStyle w:val="TAL"/>
            </w:pPr>
          </w:p>
        </w:tc>
      </w:tr>
      <w:tr w:rsidR="00CF5D56" w:rsidRPr="00215D3C" w14:paraId="5A799B55" w14:textId="77777777" w:rsidTr="00311DB3">
        <w:trPr>
          <w:jc w:val="center"/>
        </w:trPr>
        <w:tc>
          <w:tcPr>
            <w:tcW w:w="2012" w:type="dxa"/>
          </w:tcPr>
          <w:p w14:paraId="6D0B9849" w14:textId="77777777" w:rsidR="00CF5D56" w:rsidRPr="001D11CC" w:rsidRDefault="00CF5D56" w:rsidP="00CF5D56">
            <w:pPr>
              <w:pStyle w:val="TAL"/>
              <w:rPr>
                <w:rFonts w:cs="Arial"/>
              </w:rPr>
            </w:pPr>
            <w:proofErr w:type="spellStart"/>
            <w:r w:rsidRPr="001D11CC">
              <w:rPr>
                <w:rFonts w:cs="Arial"/>
              </w:rPr>
              <w:t>alarmId</w:t>
            </w:r>
            <w:proofErr w:type="spellEnd"/>
          </w:p>
        </w:tc>
        <w:tc>
          <w:tcPr>
            <w:tcW w:w="397" w:type="dxa"/>
          </w:tcPr>
          <w:p w14:paraId="70DE11F1" w14:textId="77777777" w:rsidR="00CF5D56" w:rsidRPr="00215D3C" w:rsidRDefault="00CF5D56" w:rsidP="005563DD">
            <w:pPr>
              <w:pStyle w:val="TAL"/>
              <w:jc w:val="center"/>
            </w:pPr>
            <w:r w:rsidRPr="00215D3C">
              <w:t>M</w:t>
            </w:r>
          </w:p>
        </w:tc>
        <w:tc>
          <w:tcPr>
            <w:tcW w:w="3469" w:type="dxa"/>
          </w:tcPr>
          <w:p w14:paraId="12633A46" w14:textId="77777777" w:rsidR="00CF5D56" w:rsidRPr="00215D3C" w:rsidRDefault="00CF5D56" w:rsidP="00CF5D56">
            <w:pPr>
              <w:pStyle w:val="TAL"/>
            </w:pPr>
            <w:proofErr w:type="spellStart"/>
            <w:r w:rsidRPr="00215D3C">
              <w:t>AlarmInformation.alarmId</w:t>
            </w:r>
            <w:proofErr w:type="spellEnd"/>
          </w:p>
        </w:tc>
        <w:tc>
          <w:tcPr>
            <w:tcW w:w="3787" w:type="dxa"/>
          </w:tcPr>
          <w:p w14:paraId="03BF3C51" w14:textId="77777777" w:rsidR="00CF5D56" w:rsidRPr="00215D3C" w:rsidRDefault="00CF5D56" w:rsidP="00CF5D56">
            <w:pPr>
              <w:pStyle w:val="TAL"/>
            </w:pPr>
          </w:p>
        </w:tc>
      </w:tr>
      <w:tr w:rsidR="00CF5D56" w:rsidRPr="00215D3C" w14:paraId="43430376" w14:textId="77777777" w:rsidTr="00311DB3">
        <w:trPr>
          <w:jc w:val="center"/>
        </w:trPr>
        <w:tc>
          <w:tcPr>
            <w:tcW w:w="2012" w:type="dxa"/>
          </w:tcPr>
          <w:p w14:paraId="0648F6A8" w14:textId="77777777" w:rsidR="00CF5D56" w:rsidRPr="001D11CC" w:rsidRDefault="00CF5D56" w:rsidP="00CF5D56">
            <w:pPr>
              <w:pStyle w:val="TAL"/>
              <w:rPr>
                <w:rFonts w:cs="Arial"/>
              </w:rPr>
            </w:pPr>
            <w:proofErr w:type="spellStart"/>
            <w:r w:rsidRPr="001D11CC">
              <w:rPr>
                <w:rFonts w:cs="Arial"/>
              </w:rPr>
              <w:t>alarmType</w:t>
            </w:r>
            <w:proofErr w:type="spellEnd"/>
          </w:p>
        </w:tc>
        <w:tc>
          <w:tcPr>
            <w:tcW w:w="397" w:type="dxa"/>
          </w:tcPr>
          <w:p w14:paraId="382B384A" w14:textId="77777777" w:rsidR="00CF5D56" w:rsidRPr="00215D3C" w:rsidRDefault="00CF5D56" w:rsidP="005563DD">
            <w:pPr>
              <w:pStyle w:val="TAL"/>
              <w:jc w:val="center"/>
            </w:pPr>
            <w:r w:rsidRPr="00215D3C">
              <w:t>M</w:t>
            </w:r>
          </w:p>
        </w:tc>
        <w:tc>
          <w:tcPr>
            <w:tcW w:w="3469" w:type="dxa"/>
          </w:tcPr>
          <w:p w14:paraId="6D1B3DA1" w14:textId="77777777" w:rsidR="00CF5D56" w:rsidRPr="00215D3C" w:rsidRDefault="00CF5D56" w:rsidP="00CF5D56">
            <w:pPr>
              <w:pStyle w:val="TAL"/>
            </w:pPr>
            <w:proofErr w:type="spellStart"/>
            <w:r w:rsidRPr="00215D3C">
              <w:t>AlarmInformation.</w:t>
            </w:r>
            <w:r>
              <w:t>alarmType</w:t>
            </w:r>
            <w:proofErr w:type="spellEnd"/>
          </w:p>
        </w:tc>
        <w:tc>
          <w:tcPr>
            <w:tcW w:w="3787" w:type="dxa"/>
          </w:tcPr>
          <w:p w14:paraId="49184605" w14:textId="77777777" w:rsidR="00CF5D56" w:rsidRPr="00215D3C" w:rsidRDefault="00CF5D56" w:rsidP="00CF5D56">
            <w:pPr>
              <w:pStyle w:val="TAL"/>
            </w:pPr>
          </w:p>
        </w:tc>
      </w:tr>
      <w:tr w:rsidR="006A5594" w:rsidRPr="00215D3C" w14:paraId="50213E34" w14:textId="77777777" w:rsidTr="00311DB3">
        <w:trPr>
          <w:jc w:val="center"/>
        </w:trPr>
        <w:tc>
          <w:tcPr>
            <w:tcW w:w="2012" w:type="dxa"/>
          </w:tcPr>
          <w:p w14:paraId="7CE890F1"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7" w:type="dxa"/>
          </w:tcPr>
          <w:p w14:paraId="010D6DE8" w14:textId="77777777" w:rsidR="006A5594" w:rsidRPr="00215D3C" w:rsidRDefault="006A5594" w:rsidP="005563DD">
            <w:pPr>
              <w:pStyle w:val="TAL"/>
              <w:jc w:val="center"/>
            </w:pPr>
            <w:r w:rsidRPr="00215D3C">
              <w:t>M</w:t>
            </w:r>
          </w:p>
        </w:tc>
        <w:tc>
          <w:tcPr>
            <w:tcW w:w="3469" w:type="dxa"/>
          </w:tcPr>
          <w:p w14:paraId="7B3E1699" w14:textId="77777777" w:rsidR="006A5594" w:rsidRPr="00215D3C" w:rsidRDefault="006A5594" w:rsidP="000516BC">
            <w:pPr>
              <w:pStyle w:val="TAL"/>
            </w:pPr>
            <w:proofErr w:type="spellStart"/>
            <w:r w:rsidRPr="00215D3C">
              <w:t>AlarmInformation.probableCause</w:t>
            </w:r>
            <w:proofErr w:type="spellEnd"/>
          </w:p>
        </w:tc>
        <w:tc>
          <w:tcPr>
            <w:tcW w:w="3787" w:type="dxa"/>
          </w:tcPr>
          <w:p w14:paraId="17F5EA11" w14:textId="77777777" w:rsidR="006A5594" w:rsidRPr="00215D3C" w:rsidRDefault="006A5594" w:rsidP="000516BC">
            <w:pPr>
              <w:pStyle w:val="TAL"/>
            </w:pPr>
          </w:p>
        </w:tc>
      </w:tr>
      <w:tr w:rsidR="006A5594" w:rsidRPr="00215D3C" w14:paraId="7C7E5AE9" w14:textId="77777777" w:rsidTr="00311DB3">
        <w:trPr>
          <w:jc w:val="center"/>
        </w:trPr>
        <w:tc>
          <w:tcPr>
            <w:tcW w:w="2012" w:type="dxa"/>
          </w:tcPr>
          <w:p w14:paraId="265C3B4A"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7" w:type="dxa"/>
          </w:tcPr>
          <w:p w14:paraId="3B5B5D06" w14:textId="77777777" w:rsidR="006A5594" w:rsidRPr="00215D3C" w:rsidRDefault="006A5594" w:rsidP="005563DD">
            <w:pPr>
              <w:pStyle w:val="TAL"/>
              <w:jc w:val="center"/>
            </w:pPr>
            <w:r w:rsidRPr="00215D3C">
              <w:t>M</w:t>
            </w:r>
          </w:p>
        </w:tc>
        <w:tc>
          <w:tcPr>
            <w:tcW w:w="3469" w:type="dxa"/>
          </w:tcPr>
          <w:p w14:paraId="3B0C9289" w14:textId="77777777" w:rsidR="006A5594" w:rsidRPr="00215D3C" w:rsidRDefault="006A5594" w:rsidP="000516BC">
            <w:pPr>
              <w:pStyle w:val="TAL"/>
            </w:pPr>
            <w:proofErr w:type="spellStart"/>
            <w:r w:rsidRPr="00215D3C">
              <w:t>AlarmInformation.perceivedSeverity</w:t>
            </w:r>
            <w:proofErr w:type="spellEnd"/>
          </w:p>
        </w:tc>
        <w:tc>
          <w:tcPr>
            <w:tcW w:w="3787" w:type="dxa"/>
          </w:tcPr>
          <w:p w14:paraId="6C5E6610" w14:textId="77777777" w:rsidR="006A5594" w:rsidRPr="00215D3C" w:rsidRDefault="006A5594" w:rsidP="000516BC">
            <w:pPr>
              <w:pStyle w:val="TAL"/>
            </w:pPr>
          </w:p>
        </w:tc>
      </w:tr>
    </w:tbl>
    <w:p w14:paraId="16729A74" w14:textId="77777777" w:rsidR="006A5594" w:rsidRPr="00215D3C" w:rsidRDefault="006A5594" w:rsidP="006A5594">
      <w:pPr>
        <w:rPr>
          <w:lang w:eastAsia="zh-CN"/>
        </w:rPr>
      </w:pPr>
    </w:p>
    <w:p w14:paraId="459C06B8" w14:textId="77777777" w:rsidR="006A5594" w:rsidRPr="00215D3C" w:rsidRDefault="006A5594" w:rsidP="006A5594">
      <w:pPr>
        <w:pStyle w:val="Heading6"/>
      </w:pPr>
      <w:bookmarkStart w:id="681" w:name="_Toc20494431"/>
      <w:bookmarkStart w:id="682" w:name="_Toc26975454"/>
      <w:bookmarkStart w:id="683" w:name="_Toc35856327"/>
      <w:bookmarkStart w:id="684" w:name="_Toc44001183"/>
      <w:bookmarkStart w:id="685" w:name="_Toc51580782"/>
      <w:bookmarkStart w:id="686" w:name="_Toc52356045"/>
      <w:bookmarkStart w:id="687" w:name="_Toc55227615"/>
      <w:bookmarkStart w:id="688" w:name="_Toc130218917"/>
      <w:r>
        <w:t>11.2</w:t>
      </w:r>
      <w:r w:rsidRPr="00215D3C">
        <w:t>.1.1.</w:t>
      </w:r>
      <w:r w:rsidRPr="00215D3C">
        <w:rPr>
          <w:rFonts w:hint="eastAsia"/>
        </w:rPr>
        <w:t>5</w:t>
      </w:r>
      <w:r w:rsidRPr="00215D3C">
        <w:t>.3</w:t>
      </w:r>
      <w:r w:rsidRPr="00215D3C">
        <w:tab/>
        <w:t xml:space="preserve">Triggering </w:t>
      </w:r>
      <w:proofErr w:type="gramStart"/>
      <w:r w:rsidRPr="00215D3C">
        <w:t>event</w:t>
      </w:r>
      <w:bookmarkEnd w:id="681"/>
      <w:bookmarkEnd w:id="682"/>
      <w:bookmarkEnd w:id="683"/>
      <w:bookmarkEnd w:id="684"/>
      <w:bookmarkEnd w:id="685"/>
      <w:bookmarkEnd w:id="686"/>
      <w:bookmarkEnd w:id="687"/>
      <w:bookmarkEnd w:id="688"/>
      <w:proofErr w:type="gramEnd"/>
    </w:p>
    <w:p w14:paraId="0DBA8BA0" w14:textId="77777777" w:rsidR="006A5594" w:rsidRPr="00215D3C" w:rsidRDefault="006A5594" w:rsidP="006A5594">
      <w:pPr>
        <w:pStyle w:val="Heading7"/>
      </w:pPr>
      <w:bookmarkStart w:id="689" w:name="_Toc20494432"/>
      <w:bookmarkStart w:id="690" w:name="_Toc26975455"/>
      <w:bookmarkStart w:id="691" w:name="_Toc35856328"/>
      <w:bookmarkStart w:id="692" w:name="_Toc44001184"/>
      <w:bookmarkStart w:id="693" w:name="_Toc51580783"/>
      <w:bookmarkStart w:id="694" w:name="_Toc52356046"/>
      <w:bookmarkStart w:id="695" w:name="_Toc55227616"/>
      <w:bookmarkStart w:id="696" w:name="_Toc130218918"/>
      <w:r>
        <w:t>11.2</w:t>
      </w:r>
      <w:r w:rsidRPr="00215D3C">
        <w:rPr>
          <w:lang w:eastAsia="zh-CN"/>
        </w:rPr>
        <w:t>.1.1</w:t>
      </w:r>
      <w:r w:rsidRPr="00215D3C">
        <w:rPr>
          <w:rFonts w:hint="eastAsia"/>
          <w:lang w:eastAsia="zh-CN"/>
        </w:rPr>
        <w:t>.5</w:t>
      </w:r>
      <w:r w:rsidRPr="00215D3C">
        <w:rPr>
          <w:lang w:eastAsia="zh-CN"/>
        </w:rPr>
        <w:t>.3.1</w:t>
      </w:r>
      <w:r w:rsidRPr="00215D3C">
        <w:rPr>
          <w:lang w:eastAsia="zh-CN"/>
        </w:rPr>
        <w:tab/>
      </w:r>
      <w:r w:rsidRPr="00215D3C">
        <w:t>From-state</w:t>
      </w:r>
      <w:bookmarkEnd w:id="689"/>
      <w:bookmarkEnd w:id="690"/>
      <w:bookmarkEnd w:id="691"/>
      <w:bookmarkEnd w:id="692"/>
      <w:bookmarkEnd w:id="693"/>
      <w:bookmarkEnd w:id="694"/>
      <w:bookmarkEnd w:id="695"/>
      <w:bookmarkEnd w:id="696"/>
    </w:p>
    <w:p w14:paraId="488B373E" w14:textId="77777777" w:rsidR="006A5594" w:rsidRPr="00215D3C" w:rsidRDefault="006A5594" w:rsidP="006A5594">
      <w:pPr>
        <w:keepNext/>
      </w:pPr>
      <w:proofErr w:type="spellStart"/>
      <w:r w:rsidRPr="00215D3C">
        <w:t>alarmMatched</w:t>
      </w:r>
      <w:proofErr w:type="spellEnd"/>
      <w:r w:rsidRPr="00215D3C">
        <w:t xml:space="preserve"> AND </w:t>
      </w:r>
      <w:proofErr w:type="spellStart"/>
      <w:r w:rsidRPr="00215D3C">
        <w:t>alarmNotCleared</w:t>
      </w:r>
      <w:proofErr w:type="spellEnd"/>
      <w:r w:rsidRPr="00215D3C">
        <w:t xml:space="preserve"> AND </w:t>
      </w:r>
      <w:proofErr w:type="spellStart"/>
      <w:r w:rsidRPr="00215D3C">
        <w:t>alarmChanged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6A5594" w:rsidRPr="009B1F2D" w14:paraId="4AFFE767" w14:textId="77777777" w:rsidTr="001D11CC">
        <w:trPr>
          <w:jc w:val="center"/>
        </w:trPr>
        <w:tc>
          <w:tcPr>
            <w:tcW w:w="899" w:type="pct"/>
            <w:shd w:val="clear" w:color="auto" w:fill="BFBFBF"/>
          </w:tcPr>
          <w:p w14:paraId="1FD30F41" w14:textId="77777777" w:rsidR="006A5594" w:rsidRPr="005563DD" w:rsidRDefault="006A5594" w:rsidP="000516BC">
            <w:pPr>
              <w:pStyle w:val="TAH"/>
              <w:rPr>
                <w:szCs w:val="18"/>
              </w:rPr>
            </w:pPr>
            <w:r w:rsidRPr="005563DD">
              <w:rPr>
                <w:szCs w:val="18"/>
              </w:rPr>
              <w:t>Assertion Name</w:t>
            </w:r>
          </w:p>
        </w:tc>
        <w:tc>
          <w:tcPr>
            <w:tcW w:w="4101" w:type="pct"/>
            <w:shd w:val="clear" w:color="auto" w:fill="BFBFBF"/>
          </w:tcPr>
          <w:p w14:paraId="7EFD0042" w14:textId="77777777" w:rsidR="006A5594" w:rsidRPr="009B1F2D" w:rsidRDefault="006A5594" w:rsidP="000516BC">
            <w:pPr>
              <w:pStyle w:val="TAH"/>
              <w:rPr>
                <w:szCs w:val="18"/>
              </w:rPr>
            </w:pPr>
            <w:r w:rsidRPr="009B1F2D">
              <w:rPr>
                <w:szCs w:val="18"/>
              </w:rPr>
              <w:t>Definition</w:t>
            </w:r>
          </w:p>
        </w:tc>
      </w:tr>
      <w:tr w:rsidR="006A5594" w:rsidRPr="009B1F2D" w14:paraId="5BB8ECFF" w14:textId="77777777" w:rsidTr="001D11CC">
        <w:trPr>
          <w:jc w:val="center"/>
        </w:trPr>
        <w:tc>
          <w:tcPr>
            <w:tcW w:w="899" w:type="pct"/>
          </w:tcPr>
          <w:p w14:paraId="565D24F8" w14:textId="77777777" w:rsidR="006A5594" w:rsidRPr="001D11CC" w:rsidRDefault="006A5594" w:rsidP="000516BC">
            <w:pPr>
              <w:pStyle w:val="TAL"/>
              <w:rPr>
                <w:rFonts w:cs="Arial"/>
                <w:szCs w:val="18"/>
              </w:rPr>
            </w:pPr>
            <w:proofErr w:type="spellStart"/>
            <w:r w:rsidRPr="001D11CC">
              <w:rPr>
                <w:rFonts w:cs="Arial"/>
                <w:szCs w:val="18"/>
              </w:rPr>
              <w:t>alarmMatched</w:t>
            </w:r>
            <w:proofErr w:type="spellEnd"/>
          </w:p>
        </w:tc>
        <w:tc>
          <w:tcPr>
            <w:tcW w:w="4101" w:type="pct"/>
          </w:tcPr>
          <w:p w14:paraId="4E603408" w14:textId="77777777" w:rsidR="006A5594" w:rsidRPr="00A32054" w:rsidRDefault="006A5594" w:rsidP="000516BC">
            <w:pPr>
              <w:pStyle w:val="TAL"/>
              <w:rPr>
                <w:szCs w:val="18"/>
              </w:rPr>
            </w:pPr>
            <w:r w:rsidRPr="009B1F2D">
              <w:rPr>
                <w:szCs w:val="18"/>
              </w:rPr>
              <w:t xml:space="preserve">The matching-criteria-attributes of the newly generated network alarm has values that are identical (matches) with ones in </w:t>
            </w:r>
            <w:r w:rsidRPr="00846C5C">
              <w:rPr>
                <w:szCs w:val="18"/>
              </w:rPr>
              <w:t>o</w:t>
            </w:r>
            <w:r w:rsidRPr="00BB224E">
              <w:rPr>
                <w:szCs w:val="18"/>
              </w:rPr>
              <w:t xml:space="preserve">ne </w:t>
            </w:r>
            <w:proofErr w:type="spellStart"/>
            <w:r w:rsidRPr="00BB224E">
              <w:rPr>
                <w:szCs w:val="18"/>
              </w:rPr>
              <w:t>AlarmInformation</w:t>
            </w:r>
            <w:proofErr w:type="spellEnd"/>
            <w:r w:rsidRPr="00BB224E">
              <w:rPr>
                <w:szCs w:val="18"/>
              </w:rPr>
              <w:t xml:space="preserve"> in AlarmList. </w:t>
            </w:r>
          </w:p>
        </w:tc>
      </w:tr>
      <w:tr w:rsidR="006A5594" w:rsidRPr="009B1F2D" w14:paraId="59647D31" w14:textId="77777777" w:rsidTr="001D11CC">
        <w:trPr>
          <w:jc w:val="center"/>
        </w:trPr>
        <w:tc>
          <w:tcPr>
            <w:tcW w:w="899" w:type="pct"/>
          </w:tcPr>
          <w:p w14:paraId="6068E786" w14:textId="77777777" w:rsidR="006A5594" w:rsidRPr="001D11CC" w:rsidRDefault="006A5594" w:rsidP="000516BC">
            <w:pPr>
              <w:pStyle w:val="TAL"/>
              <w:rPr>
                <w:rFonts w:cs="Arial"/>
                <w:szCs w:val="18"/>
              </w:rPr>
            </w:pPr>
            <w:proofErr w:type="spellStart"/>
            <w:r w:rsidRPr="001D11CC">
              <w:rPr>
                <w:rFonts w:cs="Arial"/>
                <w:szCs w:val="18"/>
              </w:rPr>
              <w:t>alarmNotCleared</w:t>
            </w:r>
            <w:proofErr w:type="spellEnd"/>
          </w:p>
        </w:tc>
        <w:tc>
          <w:tcPr>
            <w:tcW w:w="4101" w:type="pct"/>
          </w:tcPr>
          <w:p w14:paraId="3386E74E" w14:textId="77777777" w:rsidR="006A5594" w:rsidRPr="009B1F2D"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is not Cleared.</w:t>
            </w:r>
          </w:p>
        </w:tc>
      </w:tr>
      <w:tr w:rsidR="006A5594" w:rsidRPr="009B1F2D" w14:paraId="21AB332D" w14:textId="77777777" w:rsidTr="001D11CC">
        <w:trPr>
          <w:jc w:val="center"/>
        </w:trPr>
        <w:tc>
          <w:tcPr>
            <w:tcW w:w="899" w:type="pct"/>
          </w:tcPr>
          <w:p w14:paraId="7F23A32E" w14:textId="77777777" w:rsidR="006A5594" w:rsidRPr="001D11CC" w:rsidRDefault="006A5594" w:rsidP="000516BC">
            <w:pPr>
              <w:pStyle w:val="TAL"/>
              <w:rPr>
                <w:rFonts w:cs="Arial"/>
                <w:szCs w:val="18"/>
              </w:rPr>
            </w:pPr>
            <w:proofErr w:type="spellStart"/>
            <w:r w:rsidRPr="001D11CC">
              <w:rPr>
                <w:rFonts w:cs="Arial"/>
                <w:szCs w:val="18"/>
              </w:rPr>
              <w:t>alarmChanged</w:t>
            </w:r>
            <w:proofErr w:type="spellEnd"/>
          </w:p>
        </w:tc>
        <w:tc>
          <w:tcPr>
            <w:tcW w:w="4101" w:type="pct"/>
          </w:tcPr>
          <w:p w14:paraId="15380882" w14:textId="77777777" w:rsidR="006A5594" w:rsidRPr="00846C5C"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and of the matched </w:t>
            </w:r>
            <w:proofErr w:type="spellStart"/>
            <w:r w:rsidRPr="009B1F2D">
              <w:rPr>
                <w:szCs w:val="18"/>
              </w:rPr>
              <w:t>AlarmInformation</w:t>
            </w:r>
            <w:proofErr w:type="spellEnd"/>
            <w:r w:rsidRPr="009B1F2D">
              <w:rPr>
                <w:szCs w:val="18"/>
              </w:rPr>
              <w:t xml:space="preserve"> are different. </w:t>
            </w:r>
          </w:p>
        </w:tc>
      </w:tr>
    </w:tbl>
    <w:p w14:paraId="3FD717EB" w14:textId="77777777" w:rsidR="006A5594" w:rsidRPr="00215D3C" w:rsidRDefault="006A5594" w:rsidP="001D11CC">
      <w:pPr>
        <w:rPr>
          <w:lang w:eastAsia="zh-CN" w:bidi="ar-KW"/>
        </w:rPr>
      </w:pPr>
    </w:p>
    <w:p w14:paraId="39BD72A8" w14:textId="77777777" w:rsidR="006A5594" w:rsidRPr="00215D3C" w:rsidRDefault="006A5594" w:rsidP="006A5594">
      <w:pPr>
        <w:pStyle w:val="Heading7"/>
        <w:rPr>
          <w:lang w:eastAsia="zh-CN"/>
        </w:rPr>
      </w:pPr>
      <w:bookmarkStart w:id="697" w:name="_Toc20494433"/>
      <w:bookmarkStart w:id="698" w:name="_Toc26975456"/>
      <w:bookmarkStart w:id="699" w:name="_Toc35856329"/>
      <w:bookmarkStart w:id="700" w:name="_Toc44001185"/>
      <w:bookmarkStart w:id="701" w:name="_Toc51580784"/>
      <w:bookmarkStart w:id="702" w:name="_Toc52356047"/>
      <w:bookmarkStart w:id="703" w:name="_Toc55227617"/>
      <w:bookmarkStart w:id="704" w:name="_Toc130218919"/>
      <w:r>
        <w:lastRenderedPageBreak/>
        <w:t>11.2</w:t>
      </w:r>
      <w:r w:rsidRPr="00215D3C">
        <w:rPr>
          <w:lang w:eastAsia="zh-CN"/>
        </w:rPr>
        <w:t>.1.1</w:t>
      </w:r>
      <w:r w:rsidRPr="00215D3C">
        <w:rPr>
          <w:rFonts w:hint="eastAsia"/>
          <w:lang w:eastAsia="zh-CN"/>
        </w:rPr>
        <w:t>.5</w:t>
      </w:r>
      <w:r w:rsidRPr="00215D3C">
        <w:rPr>
          <w:lang w:eastAsia="zh-CN"/>
        </w:rPr>
        <w:t>.3.2</w:t>
      </w:r>
      <w:r w:rsidRPr="00215D3C">
        <w:rPr>
          <w:lang w:eastAsia="zh-CN"/>
        </w:rPr>
        <w:tab/>
      </w:r>
      <w:r w:rsidRPr="00215D3C">
        <w:t>To-state</w:t>
      </w:r>
      <w:bookmarkEnd w:id="697"/>
      <w:bookmarkEnd w:id="698"/>
      <w:bookmarkEnd w:id="699"/>
      <w:bookmarkEnd w:id="700"/>
      <w:bookmarkEnd w:id="701"/>
      <w:bookmarkEnd w:id="702"/>
      <w:bookmarkEnd w:id="703"/>
      <w:bookmarkEnd w:id="704"/>
    </w:p>
    <w:p w14:paraId="33E45A2B" w14:textId="77777777" w:rsidR="006A5594" w:rsidRPr="00215D3C" w:rsidRDefault="006A5594" w:rsidP="006A5594">
      <w:pPr>
        <w:keepNext/>
      </w:pPr>
      <w:proofErr w:type="spellStart"/>
      <w:r w:rsidRPr="00215D3C">
        <w:rPr>
          <w:rFonts w:ascii="Courier New" w:hAnsi="Courier New"/>
        </w:rPr>
        <w:t>informationUpdate</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6A5594" w:rsidRPr="009B1F2D" w14:paraId="664BBA84" w14:textId="77777777" w:rsidTr="001D11CC">
        <w:trPr>
          <w:jc w:val="center"/>
        </w:trPr>
        <w:tc>
          <w:tcPr>
            <w:tcW w:w="892" w:type="pct"/>
            <w:shd w:val="clear" w:color="auto" w:fill="BFBFBF"/>
          </w:tcPr>
          <w:p w14:paraId="5A63F3DE" w14:textId="77777777" w:rsidR="006A5594" w:rsidRPr="005563DD" w:rsidRDefault="006A5594" w:rsidP="000516BC">
            <w:pPr>
              <w:pStyle w:val="TAH"/>
              <w:rPr>
                <w:szCs w:val="18"/>
              </w:rPr>
            </w:pPr>
            <w:r w:rsidRPr="005563DD">
              <w:rPr>
                <w:szCs w:val="18"/>
              </w:rPr>
              <w:t>Assertion Name</w:t>
            </w:r>
          </w:p>
        </w:tc>
        <w:tc>
          <w:tcPr>
            <w:tcW w:w="4108" w:type="pct"/>
            <w:shd w:val="clear" w:color="auto" w:fill="BFBFBF"/>
          </w:tcPr>
          <w:p w14:paraId="478F7A18" w14:textId="77777777" w:rsidR="006A5594" w:rsidRPr="009B1F2D" w:rsidRDefault="006A5594" w:rsidP="000516BC">
            <w:pPr>
              <w:pStyle w:val="TAH"/>
              <w:rPr>
                <w:szCs w:val="18"/>
              </w:rPr>
            </w:pPr>
            <w:r w:rsidRPr="009B1F2D">
              <w:rPr>
                <w:szCs w:val="18"/>
              </w:rPr>
              <w:t>Definition</w:t>
            </w:r>
          </w:p>
        </w:tc>
      </w:tr>
      <w:tr w:rsidR="006A5594" w:rsidRPr="009B1F2D" w14:paraId="48F4042A" w14:textId="77777777" w:rsidTr="001D11CC">
        <w:trPr>
          <w:jc w:val="center"/>
        </w:trPr>
        <w:tc>
          <w:tcPr>
            <w:tcW w:w="892" w:type="pct"/>
          </w:tcPr>
          <w:p w14:paraId="023F44F4" w14:textId="77777777" w:rsidR="006A5594" w:rsidRPr="001D11CC" w:rsidRDefault="006A5594" w:rsidP="000516BC">
            <w:pPr>
              <w:pStyle w:val="TAL"/>
              <w:rPr>
                <w:rFonts w:cs="Arial"/>
                <w:szCs w:val="18"/>
              </w:rPr>
            </w:pPr>
            <w:proofErr w:type="spellStart"/>
            <w:r w:rsidRPr="001D11CC">
              <w:rPr>
                <w:rFonts w:cs="Arial"/>
                <w:szCs w:val="18"/>
              </w:rPr>
              <w:t>informationUpdate</w:t>
            </w:r>
            <w:proofErr w:type="spellEnd"/>
          </w:p>
        </w:tc>
        <w:tc>
          <w:tcPr>
            <w:tcW w:w="4108" w:type="pct"/>
          </w:tcPr>
          <w:p w14:paraId="504506CD" w14:textId="77777777" w:rsidR="00B549DC" w:rsidRPr="005563DD" w:rsidRDefault="006A5594" w:rsidP="00B549DC">
            <w:pPr>
              <w:pStyle w:val="FP"/>
              <w:rPr>
                <w:rFonts w:ascii="Arial" w:hAnsi="Arial" w:cs="Arial"/>
                <w:sz w:val="18"/>
                <w:szCs w:val="18"/>
              </w:rPr>
            </w:pPr>
            <w:r w:rsidRPr="001D11CC">
              <w:rPr>
                <w:rFonts w:ascii="Arial" w:hAnsi="Arial" w:cs="Arial"/>
                <w:sz w:val="18"/>
                <w:szCs w:val="18"/>
              </w:rPr>
              <w:t xml:space="preserve">The </w:t>
            </w:r>
            <w:proofErr w:type="spellStart"/>
            <w:r w:rsidRPr="001D11CC">
              <w:rPr>
                <w:rFonts w:ascii="Arial" w:hAnsi="Arial" w:cs="Arial"/>
                <w:sz w:val="18"/>
                <w:szCs w:val="18"/>
              </w:rPr>
              <w:t>AlarmInformation</w:t>
            </w:r>
            <w:proofErr w:type="spellEnd"/>
            <w:r w:rsidRPr="001D11CC">
              <w:rPr>
                <w:rFonts w:ascii="Arial" w:hAnsi="Arial" w:cs="Arial"/>
                <w:sz w:val="18"/>
                <w:szCs w:val="18"/>
              </w:rPr>
              <w:t xml:space="preserve"> identified in </w:t>
            </w:r>
            <w:proofErr w:type="spellStart"/>
            <w:r w:rsidRPr="001D11CC">
              <w:rPr>
                <w:rFonts w:ascii="Arial" w:hAnsi="Arial" w:cs="Arial"/>
                <w:sz w:val="18"/>
                <w:szCs w:val="18"/>
              </w:rPr>
              <w:t>alarmMatched</w:t>
            </w:r>
            <w:proofErr w:type="spellEnd"/>
            <w:r w:rsidRPr="001D11CC">
              <w:rPr>
                <w:rFonts w:ascii="Arial" w:hAnsi="Arial" w:cs="Arial"/>
                <w:sz w:val="18"/>
                <w:szCs w:val="18"/>
              </w:rPr>
              <w:t xml:space="preserve"> in from-state has been updated according to the following rules: </w:t>
            </w:r>
          </w:p>
          <w:p w14:paraId="0322CF3B" w14:textId="77777777" w:rsidR="00B549DC" w:rsidRPr="009B1F2D" w:rsidRDefault="00B549DC" w:rsidP="00B549DC">
            <w:pPr>
              <w:pStyle w:val="FP"/>
              <w:rPr>
                <w:rFonts w:ascii="Arial" w:hAnsi="Arial" w:cs="Arial"/>
                <w:sz w:val="18"/>
                <w:szCs w:val="18"/>
              </w:rPr>
            </w:pPr>
            <w:r w:rsidRPr="009B1F2D">
              <w:rPr>
                <w:rFonts w:ascii="Arial" w:hAnsi="Arial" w:cs="Arial"/>
                <w:sz w:val="18"/>
                <w:szCs w:val="18"/>
              </w:rPr>
              <w:t xml:space="preserve">- </w:t>
            </w:r>
            <w:proofErr w:type="spellStart"/>
            <w:r w:rsidRPr="009B1F2D">
              <w:rPr>
                <w:rFonts w:ascii="Arial" w:hAnsi="Arial" w:cs="Arial"/>
                <w:sz w:val="18"/>
                <w:szCs w:val="18"/>
              </w:rPr>
              <w:t>notificationId</w:t>
            </w:r>
            <w:proofErr w:type="spellEnd"/>
            <w:r w:rsidRPr="009B1F2D">
              <w:rPr>
                <w:rFonts w:ascii="Arial" w:hAnsi="Arial" w:cs="Arial"/>
                <w:sz w:val="18"/>
                <w:szCs w:val="18"/>
              </w:rPr>
              <w:t xml:space="preserve"> is </w:t>
            </w:r>
            <w:proofErr w:type="gramStart"/>
            <w:r w:rsidRPr="009B1F2D">
              <w:rPr>
                <w:rFonts w:ascii="Arial" w:hAnsi="Arial" w:cs="Arial"/>
                <w:sz w:val="18"/>
                <w:szCs w:val="18"/>
              </w:rPr>
              <w:t>updated;</w:t>
            </w:r>
            <w:proofErr w:type="gramEnd"/>
          </w:p>
          <w:p w14:paraId="6974AC00" w14:textId="77777777" w:rsidR="00B549DC" w:rsidRPr="004544E4" w:rsidRDefault="00B549DC" w:rsidP="00B549DC">
            <w:pPr>
              <w:pStyle w:val="FP"/>
              <w:rPr>
                <w:rFonts w:ascii="Arial" w:hAnsi="Arial" w:cs="Arial"/>
                <w:sz w:val="18"/>
                <w:szCs w:val="18"/>
              </w:rPr>
            </w:pPr>
            <w:r w:rsidRPr="00846C5C">
              <w:rPr>
                <w:rFonts w:ascii="Arial" w:hAnsi="Arial" w:cs="Arial"/>
                <w:sz w:val="18"/>
                <w:szCs w:val="18"/>
              </w:rPr>
              <w:t xml:space="preserve">- </w:t>
            </w:r>
            <w:proofErr w:type="spellStart"/>
            <w:r w:rsidRPr="00846C5C">
              <w:rPr>
                <w:rFonts w:ascii="Arial" w:hAnsi="Arial" w:cs="Arial"/>
                <w:sz w:val="18"/>
                <w:szCs w:val="18"/>
              </w:rPr>
              <w:t>alarmChangedTime</w:t>
            </w:r>
            <w:proofErr w:type="spellEnd"/>
            <w:r w:rsidRPr="00846C5C">
              <w:rPr>
                <w:rFonts w:ascii="Arial" w:hAnsi="Arial" w:cs="Arial"/>
                <w:sz w:val="18"/>
                <w:szCs w:val="18"/>
              </w:rPr>
              <w:t xml:space="preserve"> is </w:t>
            </w:r>
            <w:proofErr w:type="gramStart"/>
            <w:r w:rsidRPr="00846C5C">
              <w:rPr>
                <w:rFonts w:ascii="Arial" w:hAnsi="Arial" w:cs="Arial"/>
                <w:sz w:val="18"/>
                <w:szCs w:val="18"/>
              </w:rPr>
              <w:t>upda</w:t>
            </w:r>
            <w:r w:rsidRPr="00BB224E">
              <w:rPr>
                <w:rFonts w:ascii="Arial" w:hAnsi="Arial" w:cs="Arial"/>
                <w:sz w:val="18"/>
                <w:szCs w:val="18"/>
              </w:rPr>
              <w:t>t</w:t>
            </w:r>
            <w:r w:rsidRPr="00A32054">
              <w:rPr>
                <w:rFonts w:ascii="Arial" w:hAnsi="Arial" w:cs="Arial"/>
                <w:sz w:val="18"/>
                <w:szCs w:val="18"/>
              </w:rPr>
              <w:t>ed;</w:t>
            </w:r>
            <w:proofErr w:type="gramEnd"/>
          </w:p>
          <w:p w14:paraId="3BF7643A" w14:textId="77777777" w:rsidR="006A5594" w:rsidRPr="001D11CC" w:rsidRDefault="00B549DC" w:rsidP="007056CE">
            <w:pPr>
              <w:pStyle w:val="FP"/>
              <w:rPr>
                <w:rFonts w:ascii="Arial" w:hAnsi="Arial" w:cs="Arial"/>
                <w:sz w:val="18"/>
                <w:szCs w:val="18"/>
              </w:rPr>
            </w:pPr>
            <w:r w:rsidRPr="004544E4">
              <w:rPr>
                <w:rFonts w:ascii="Arial" w:hAnsi="Arial" w:cs="Arial"/>
                <w:sz w:val="18"/>
                <w:szCs w:val="18"/>
              </w:rPr>
              <w:t xml:space="preserve">- </w:t>
            </w:r>
            <w:proofErr w:type="spellStart"/>
            <w:r w:rsidR="006A5594" w:rsidRPr="001D11CC">
              <w:rPr>
                <w:rFonts w:ascii="Arial" w:hAnsi="Arial" w:cs="Arial"/>
                <w:sz w:val="18"/>
                <w:szCs w:val="18"/>
              </w:rPr>
              <w:t>perceivedSeverity</w:t>
            </w:r>
            <w:proofErr w:type="spellEnd"/>
            <w:r w:rsidR="006A5594" w:rsidRPr="001D11CC">
              <w:rPr>
                <w:rFonts w:ascii="Arial" w:hAnsi="Arial" w:cs="Arial"/>
                <w:sz w:val="18"/>
                <w:szCs w:val="18"/>
              </w:rPr>
              <w:t xml:space="preserve"> is </w:t>
            </w:r>
            <w:proofErr w:type="gramStart"/>
            <w:r w:rsidR="006A5594" w:rsidRPr="001D11CC">
              <w:rPr>
                <w:rFonts w:ascii="Arial" w:hAnsi="Arial" w:cs="Arial"/>
                <w:sz w:val="18"/>
                <w:szCs w:val="18"/>
              </w:rPr>
              <w:t>updated;</w:t>
            </w:r>
            <w:proofErr w:type="gramEnd"/>
          </w:p>
          <w:p w14:paraId="1CCCE8F4"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ackTime</w:t>
            </w:r>
            <w:proofErr w:type="spellEnd"/>
            <w:r w:rsidRPr="001D11CC">
              <w:rPr>
                <w:rFonts w:ascii="Arial" w:hAnsi="Arial" w:cs="Arial"/>
                <w:sz w:val="18"/>
                <w:szCs w:val="18"/>
              </w:rPr>
              <w:t xml:space="preserve">, </w:t>
            </w:r>
            <w:proofErr w:type="spellStart"/>
            <w:r w:rsidRPr="001D11CC">
              <w:rPr>
                <w:rFonts w:ascii="Arial" w:hAnsi="Arial" w:cs="Arial"/>
                <w:sz w:val="18"/>
                <w:szCs w:val="18"/>
              </w:rPr>
              <w:t>ackUserId</w:t>
            </w:r>
            <w:proofErr w:type="spellEnd"/>
            <w:r w:rsidRPr="001D11CC">
              <w:rPr>
                <w:rFonts w:ascii="Arial" w:hAnsi="Arial" w:cs="Arial"/>
                <w:sz w:val="18"/>
                <w:szCs w:val="18"/>
              </w:rPr>
              <w:t xml:space="preserve"> and </w:t>
            </w:r>
            <w:proofErr w:type="spellStart"/>
            <w:r w:rsidRPr="001D11CC">
              <w:rPr>
                <w:rFonts w:ascii="Arial" w:hAnsi="Arial" w:cs="Arial"/>
                <w:sz w:val="18"/>
                <w:szCs w:val="18"/>
              </w:rPr>
              <w:t>ackSystemId</w:t>
            </w:r>
            <w:proofErr w:type="spellEnd"/>
            <w:r w:rsidRPr="001D11CC">
              <w:rPr>
                <w:rFonts w:ascii="Arial" w:hAnsi="Arial" w:cs="Arial"/>
                <w:sz w:val="18"/>
                <w:szCs w:val="18"/>
              </w:rPr>
              <w:t xml:space="preserve"> are updated to contain no </w:t>
            </w:r>
            <w:proofErr w:type="gramStart"/>
            <w:r w:rsidRPr="001D11CC">
              <w:rPr>
                <w:rFonts w:ascii="Arial" w:hAnsi="Arial" w:cs="Arial"/>
                <w:sz w:val="18"/>
                <w:szCs w:val="18"/>
              </w:rPr>
              <w:t>information;</w:t>
            </w:r>
            <w:proofErr w:type="gramEnd"/>
          </w:p>
          <w:p w14:paraId="7C1190FC"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ackState</w:t>
            </w:r>
            <w:proofErr w:type="spellEnd"/>
            <w:r w:rsidRPr="001D11CC">
              <w:rPr>
                <w:rFonts w:ascii="Arial" w:hAnsi="Arial" w:cs="Arial"/>
                <w:sz w:val="18"/>
                <w:szCs w:val="18"/>
              </w:rPr>
              <w:t xml:space="preserve"> is updated </w:t>
            </w:r>
            <w:proofErr w:type="gramStart"/>
            <w:r w:rsidRPr="001D11CC">
              <w:rPr>
                <w:rFonts w:ascii="Arial" w:hAnsi="Arial" w:cs="Arial"/>
                <w:sz w:val="18"/>
                <w:szCs w:val="18"/>
              </w:rPr>
              <w:t>to</w:t>
            </w:r>
            <w:proofErr w:type="gramEnd"/>
            <w:r w:rsidRPr="001D11CC">
              <w:rPr>
                <w:rFonts w:ascii="Arial" w:hAnsi="Arial" w:cs="Arial"/>
                <w:sz w:val="18"/>
                <w:szCs w:val="18"/>
              </w:rPr>
              <w:t xml:space="preserve"> "unacknowledged";</w:t>
            </w:r>
          </w:p>
        </w:tc>
      </w:tr>
    </w:tbl>
    <w:p w14:paraId="54509965" w14:textId="77777777" w:rsidR="006A5594" w:rsidRPr="00215D3C" w:rsidRDefault="006A5594" w:rsidP="006A5594"/>
    <w:p w14:paraId="3319A53D" w14:textId="77777777" w:rsidR="006A5594" w:rsidRPr="00215D3C" w:rsidRDefault="006A5594" w:rsidP="006A5594">
      <w:pPr>
        <w:pStyle w:val="Heading5"/>
      </w:pPr>
      <w:bookmarkStart w:id="705" w:name="_Toc20494434"/>
      <w:bookmarkStart w:id="706" w:name="_Toc26975457"/>
      <w:bookmarkStart w:id="707" w:name="_Toc35856330"/>
      <w:bookmarkStart w:id="708" w:name="_Toc44001186"/>
      <w:bookmarkStart w:id="709" w:name="_Toc51580785"/>
      <w:bookmarkStart w:id="710" w:name="_Toc52356048"/>
      <w:bookmarkStart w:id="711" w:name="_Toc55227618"/>
      <w:bookmarkStart w:id="712" w:name="_Toc130218920"/>
      <w:r>
        <w:t>11.2</w:t>
      </w:r>
      <w:r w:rsidRPr="00215D3C">
        <w:t>.1.1.</w:t>
      </w:r>
      <w:r w:rsidRPr="00215D3C">
        <w:rPr>
          <w:rFonts w:hint="eastAsia"/>
        </w:rPr>
        <w:t>6</w:t>
      </w:r>
      <w:r w:rsidRPr="00215D3C">
        <w:tab/>
      </w:r>
      <w:proofErr w:type="spellStart"/>
      <w:r w:rsidRPr="001D11CC">
        <w:rPr>
          <w:rFonts w:cs="Arial"/>
        </w:rPr>
        <w:t>notifyAlarmListRebuilt</w:t>
      </w:r>
      <w:bookmarkEnd w:id="705"/>
      <w:bookmarkEnd w:id="706"/>
      <w:bookmarkEnd w:id="707"/>
      <w:bookmarkEnd w:id="708"/>
      <w:bookmarkEnd w:id="709"/>
      <w:bookmarkEnd w:id="710"/>
      <w:bookmarkEnd w:id="711"/>
      <w:bookmarkEnd w:id="712"/>
      <w:proofErr w:type="spellEnd"/>
    </w:p>
    <w:p w14:paraId="79E4DE10" w14:textId="77777777" w:rsidR="006A5594" w:rsidRPr="00215D3C" w:rsidRDefault="006A5594" w:rsidP="006A5594">
      <w:pPr>
        <w:pStyle w:val="Heading6"/>
      </w:pPr>
      <w:bookmarkStart w:id="713" w:name="_Toc20494435"/>
      <w:bookmarkStart w:id="714" w:name="_Toc26975458"/>
      <w:bookmarkStart w:id="715" w:name="_Toc35856331"/>
      <w:bookmarkStart w:id="716" w:name="_Toc44001187"/>
      <w:bookmarkStart w:id="717" w:name="_Toc51580786"/>
      <w:bookmarkStart w:id="718" w:name="_Toc52356049"/>
      <w:bookmarkStart w:id="719" w:name="_Toc55227619"/>
      <w:bookmarkStart w:id="720" w:name="_Toc130218921"/>
      <w:r>
        <w:t>11.2</w:t>
      </w:r>
      <w:r w:rsidRPr="00215D3C">
        <w:t>.1.1.</w:t>
      </w:r>
      <w:r w:rsidRPr="00215D3C">
        <w:rPr>
          <w:rFonts w:hint="eastAsia"/>
        </w:rPr>
        <w:t>6</w:t>
      </w:r>
      <w:r w:rsidRPr="00215D3C">
        <w:t>.1</w:t>
      </w:r>
      <w:r w:rsidRPr="00215D3C">
        <w:tab/>
        <w:t>Definition</w:t>
      </w:r>
      <w:bookmarkEnd w:id="713"/>
      <w:bookmarkEnd w:id="714"/>
      <w:bookmarkEnd w:id="715"/>
      <w:bookmarkEnd w:id="716"/>
      <w:bookmarkEnd w:id="717"/>
      <w:bookmarkEnd w:id="718"/>
      <w:bookmarkEnd w:id="719"/>
      <w:bookmarkEnd w:id="720"/>
    </w:p>
    <w:p w14:paraId="5C2801E6" w14:textId="77777777" w:rsidR="006A5594" w:rsidRPr="00215D3C" w:rsidRDefault="00A123FD" w:rsidP="006A5594">
      <w:pPr>
        <w:rPr>
          <w:lang w:eastAsia="zh-CN"/>
        </w:rPr>
      </w:pPr>
      <w:r>
        <w:rPr>
          <w:lang w:eastAsia="zh-CN" w:bidi="ar-KW"/>
        </w:rPr>
        <w:t xml:space="preserve">This notification is generated by the MnS producer when the </w:t>
      </w:r>
      <w:r w:rsidRPr="00215D3C">
        <w:rPr>
          <w:rFonts w:ascii="Courier New" w:hAnsi="Courier New" w:hint="eastAsia"/>
        </w:rPr>
        <w:t>AlarmList</w:t>
      </w:r>
      <w:r w:rsidRPr="00215D3C">
        <w:rPr>
          <w:rFonts w:ascii="Courier New" w:hAnsi="Courier New" w:hint="eastAsia"/>
          <w:lang w:eastAsia="zh-CN"/>
        </w:rPr>
        <w:t xml:space="preserve"> </w:t>
      </w:r>
      <w:r>
        <w:rPr>
          <w:lang w:eastAsia="zh-CN" w:bidi="ar-KW"/>
        </w:rPr>
        <w:t>has been completely or partially</w:t>
      </w:r>
      <w:r w:rsidRPr="00242D69">
        <w:rPr>
          <w:lang w:eastAsia="zh-CN" w:bidi="ar-KW"/>
        </w:rPr>
        <w:t xml:space="preserve"> </w:t>
      </w:r>
      <w:r>
        <w:rPr>
          <w:lang w:eastAsia="zh-CN" w:bidi="ar-KW"/>
        </w:rPr>
        <w:t>rebuilt.</w:t>
      </w:r>
    </w:p>
    <w:p w14:paraId="05DDB896" w14:textId="77777777" w:rsidR="006A5594" w:rsidRPr="00215D3C" w:rsidRDefault="006A5594" w:rsidP="006A5594">
      <w:pPr>
        <w:pStyle w:val="Heading6"/>
      </w:pPr>
      <w:bookmarkStart w:id="721" w:name="_Toc20494436"/>
      <w:bookmarkStart w:id="722" w:name="_Toc26975459"/>
      <w:bookmarkStart w:id="723" w:name="_Toc35856332"/>
      <w:bookmarkStart w:id="724" w:name="_Toc44001188"/>
      <w:bookmarkStart w:id="725" w:name="_Toc51580787"/>
      <w:bookmarkStart w:id="726" w:name="_Toc52356050"/>
      <w:bookmarkStart w:id="727" w:name="_Toc55227620"/>
      <w:bookmarkStart w:id="728" w:name="_Toc130218922"/>
      <w:r>
        <w:t>11.2</w:t>
      </w:r>
      <w:r w:rsidRPr="00215D3C">
        <w:t>.1.1.</w:t>
      </w:r>
      <w:r w:rsidRPr="00215D3C">
        <w:rPr>
          <w:rFonts w:hint="eastAsia"/>
        </w:rPr>
        <w:t>6</w:t>
      </w:r>
      <w:r w:rsidRPr="00215D3C">
        <w:t>.2</w:t>
      </w:r>
      <w:r w:rsidRPr="00215D3C">
        <w:tab/>
        <w:t xml:space="preserve">Input </w:t>
      </w:r>
      <w:bookmarkEnd w:id="721"/>
      <w:bookmarkEnd w:id="722"/>
      <w:bookmarkEnd w:id="723"/>
      <w:r w:rsidR="00D769CA">
        <w:t>p</w:t>
      </w:r>
      <w:r w:rsidR="00D769CA" w:rsidRPr="00215D3C">
        <w:t>arameters</w:t>
      </w:r>
      <w:bookmarkEnd w:id="724"/>
      <w:bookmarkEnd w:id="725"/>
      <w:bookmarkEnd w:id="726"/>
      <w:bookmarkEnd w:id="727"/>
      <w:bookmarkEnd w:id="7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6A5594" w:rsidRPr="00215D3C" w14:paraId="3BA21FC9" w14:textId="77777777" w:rsidTr="00311DB3">
        <w:trPr>
          <w:tblHeader/>
          <w:jc w:val="center"/>
        </w:trPr>
        <w:tc>
          <w:tcPr>
            <w:tcW w:w="2722" w:type="dxa"/>
            <w:shd w:val="clear" w:color="auto" w:fill="BFBFBF"/>
          </w:tcPr>
          <w:p w14:paraId="25FF18C7" w14:textId="77777777" w:rsidR="006A5594" w:rsidRPr="005563DD" w:rsidRDefault="006A5594" w:rsidP="000516BC">
            <w:pPr>
              <w:pStyle w:val="TAH"/>
              <w:rPr>
                <w:szCs w:val="18"/>
              </w:rPr>
            </w:pPr>
            <w:r w:rsidRPr="005563DD">
              <w:rPr>
                <w:szCs w:val="18"/>
              </w:rPr>
              <w:t>Parameter Name</w:t>
            </w:r>
          </w:p>
        </w:tc>
        <w:tc>
          <w:tcPr>
            <w:tcW w:w="397" w:type="dxa"/>
            <w:shd w:val="clear" w:color="auto" w:fill="BFBFBF"/>
          </w:tcPr>
          <w:p w14:paraId="46664C4E" w14:textId="77777777" w:rsidR="006A5594" w:rsidRPr="005563DD" w:rsidRDefault="00D769CA" w:rsidP="000516BC">
            <w:pPr>
              <w:pStyle w:val="TAH"/>
              <w:rPr>
                <w:szCs w:val="18"/>
              </w:rPr>
            </w:pPr>
            <w:r w:rsidRPr="005563DD">
              <w:rPr>
                <w:szCs w:val="18"/>
              </w:rPr>
              <w:t>S</w:t>
            </w:r>
          </w:p>
        </w:tc>
        <w:tc>
          <w:tcPr>
            <w:tcW w:w="2529" w:type="dxa"/>
            <w:shd w:val="clear" w:color="auto" w:fill="BFBFBF"/>
          </w:tcPr>
          <w:p w14:paraId="5D8A2726" w14:textId="77777777" w:rsidR="006A5594" w:rsidRPr="005563DD" w:rsidRDefault="006A5594" w:rsidP="000516BC">
            <w:pPr>
              <w:pStyle w:val="TAH"/>
              <w:rPr>
                <w:szCs w:val="18"/>
              </w:rPr>
            </w:pPr>
            <w:r w:rsidRPr="005563DD">
              <w:rPr>
                <w:rFonts w:hint="eastAsia"/>
                <w:szCs w:val="18"/>
                <w:lang w:eastAsia="zh-CN"/>
              </w:rPr>
              <w:t>Legal type</w:t>
            </w:r>
          </w:p>
        </w:tc>
        <w:tc>
          <w:tcPr>
            <w:tcW w:w="4019" w:type="dxa"/>
            <w:shd w:val="clear" w:color="auto" w:fill="BFBFBF"/>
          </w:tcPr>
          <w:p w14:paraId="180CBC57" w14:textId="77777777" w:rsidR="006A5594" w:rsidRPr="005563DD" w:rsidRDefault="006A5594" w:rsidP="000516BC">
            <w:pPr>
              <w:pStyle w:val="TAH"/>
              <w:rPr>
                <w:szCs w:val="18"/>
              </w:rPr>
            </w:pPr>
            <w:r w:rsidRPr="005563DD">
              <w:rPr>
                <w:szCs w:val="18"/>
              </w:rPr>
              <w:t>Comment</w:t>
            </w:r>
          </w:p>
        </w:tc>
      </w:tr>
      <w:tr w:rsidR="006A5594" w:rsidRPr="00215D3C" w14:paraId="25C2AA89" w14:textId="77777777" w:rsidTr="00311DB3">
        <w:trPr>
          <w:jc w:val="center"/>
        </w:trPr>
        <w:tc>
          <w:tcPr>
            <w:tcW w:w="2722" w:type="dxa"/>
          </w:tcPr>
          <w:p w14:paraId="55AA351D" w14:textId="77777777" w:rsidR="006A5594" w:rsidRPr="005563DD" w:rsidRDefault="006A5594" w:rsidP="000516BC">
            <w:pPr>
              <w:pStyle w:val="TAL"/>
              <w:rPr>
                <w:rFonts w:cs="Courier New"/>
                <w:szCs w:val="18"/>
              </w:rPr>
            </w:pPr>
            <w:r w:rsidRPr="005563DD">
              <w:rPr>
                <w:rFonts w:cs="Courier New"/>
                <w:szCs w:val="18"/>
              </w:rPr>
              <w:t>objectClass</w:t>
            </w:r>
          </w:p>
        </w:tc>
        <w:tc>
          <w:tcPr>
            <w:tcW w:w="397" w:type="dxa"/>
          </w:tcPr>
          <w:p w14:paraId="7DC4843B" w14:textId="77777777" w:rsidR="006A5594" w:rsidRPr="005563DD" w:rsidRDefault="006A5594" w:rsidP="007056CE">
            <w:pPr>
              <w:pStyle w:val="TAL"/>
              <w:jc w:val="center"/>
              <w:rPr>
                <w:rFonts w:cs="Arial"/>
                <w:szCs w:val="18"/>
              </w:rPr>
            </w:pPr>
            <w:r w:rsidRPr="005563DD">
              <w:rPr>
                <w:rFonts w:cs="Arial"/>
                <w:szCs w:val="18"/>
              </w:rPr>
              <w:t>M</w:t>
            </w:r>
          </w:p>
        </w:tc>
        <w:tc>
          <w:tcPr>
            <w:tcW w:w="2529" w:type="dxa"/>
          </w:tcPr>
          <w:p w14:paraId="7711BE72" w14:textId="77777777" w:rsidR="006A5594" w:rsidRPr="005563DD" w:rsidRDefault="006A5594" w:rsidP="000516BC">
            <w:pPr>
              <w:pStyle w:val="TAL"/>
              <w:rPr>
                <w:rFonts w:cs="Arial"/>
                <w:szCs w:val="18"/>
              </w:rPr>
            </w:pPr>
            <w:r w:rsidRPr="005563DD">
              <w:rPr>
                <w:rFonts w:cs="Arial"/>
                <w:szCs w:val="18"/>
              </w:rPr>
              <w:t>--</w:t>
            </w:r>
          </w:p>
        </w:tc>
        <w:tc>
          <w:tcPr>
            <w:tcW w:w="4019" w:type="dxa"/>
          </w:tcPr>
          <w:p w14:paraId="7EC414B8" w14:textId="77777777" w:rsidR="00D769CA" w:rsidRPr="005563DD" w:rsidRDefault="00D769CA" w:rsidP="00D769CA">
            <w:pPr>
              <w:pStyle w:val="TAL"/>
              <w:rPr>
                <w:rFonts w:cs="Arial"/>
                <w:szCs w:val="18"/>
              </w:rPr>
            </w:pPr>
            <w:r w:rsidRPr="005563DD">
              <w:rPr>
                <w:rFonts w:cs="Arial"/>
                <w:szCs w:val="18"/>
              </w:rPr>
              <w:t xml:space="preserve">Identifies, together with the </w:t>
            </w:r>
            <w:r w:rsidRPr="005563DD">
              <w:rPr>
                <w:rFonts w:ascii="Courier New" w:hAnsi="Courier New" w:cs="Courier New"/>
                <w:szCs w:val="18"/>
              </w:rPr>
              <w:t>objectInstance</w:t>
            </w:r>
            <w:r w:rsidRPr="005563DD">
              <w:rPr>
                <w:rFonts w:cs="Arial"/>
                <w:szCs w:val="18"/>
              </w:rPr>
              <w:t xml:space="preserve"> parameter, the part of the alarm list that has been rebuilt.</w:t>
            </w:r>
          </w:p>
          <w:p w14:paraId="435BDA0B" w14:textId="77777777" w:rsidR="00D769CA" w:rsidRPr="009B1F2D" w:rsidRDefault="00D769CA" w:rsidP="00D769CA">
            <w:pPr>
              <w:pStyle w:val="TAL"/>
              <w:rPr>
                <w:szCs w:val="18"/>
              </w:rPr>
            </w:pPr>
          </w:p>
          <w:p w14:paraId="35C8B3EF" w14:textId="77777777" w:rsidR="00D769CA" w:rsidRPr="004544E4" w:rsidRDefault="00D769CA" w:rsidP="00D769CA">
            <w:pPr>
              <w:pStyle w:val="TAL"/>
              <w:rPr>
                <w:szCs w:val="18"/>
              </w:rPr>
            </w:pPr>
            <w:r w:rsidRPr="00846C5C">
              <w:rPr>
                <w:szCs w:val="18"/>
              </w:rPr>
              <w:t xml:space="preserve">If this </w:t>
            </w:r>
            <w:proofErr w:type="spellStart"/>
            <w:r w:rsidRPr="00846C5C">
              <w:rPr>
                <w:szCs w:val="18"/>
              </w:rPr>
              <w:t>paramter</w:t>
            </w:r>
            <w:proofErr w:type="spellEnd"/>
            <w:r w:rsidRPr="00846C5C">
              <w:rPr>
                <w:szCs w:val="18"/>
              </w:rPr>
              <w:t xml:space="preserve"> specifies the class of the instance carried in </w:t>
            </w:r>
            <w:proofErr w:type="spellStart"/>
            <w:r w:rsidRPr="00846C5C">
              <w:rPr>
                <w:szCs w:val="18"/>
              </w:rPr>
              <w:t>systemDN</w:t>
            </w:r>
            <w:proofErr w:type="spellEnd"/>
            <w:r w:rsidRPr="00846C5C">
              <w:rPr>
                <w:szCs w:val="18"/>
              </w:rPr>
              <w:t xml:space="preserve">, then all </w:t>
            </w:r>
            <w:proofErr w:type="spellStart"/>
            <w:r w:rsidRPr="00BB224E">
              <w:rPr>
                <w:rFonts w:ascii="Courier New" w:hAnsi="Courier New"/>
                <w:szCs w:val="18"/>
              </w:rPr>
              <w:t>AlarmInformation</w:t>
            </w:r>
            <w:proofErr w:type="spellEnd"/>
            <w:r w:rsidRPr="00A32054">
              <w:rPr>
                <w:szCs w:val="18"/>
              </w:rPr>
              <w:t xml:space="preserve"> instances in the </w:t>
            </w:r>
            <w:r w:rsidRPr="004544E4">
              <w:rPr>
                <w:rFonts w:ascii="Courier New" w:hAnsi="Courier New" w:cs="Courier New"/>
                <w:szCs w:val="18"/>
              </w:rPr>
              <w:t>AlarmList</w:t>
            </w:r>
            <w:r w:rsidRPr="004544E4">
              <w:rPr>
                <w:szCs w:val="18"/>
              </w:rPr>
              <w:t xml:space="preserve"> may have been rebuilt.</w:t>
            </w:r>
          </w:p>
          <w:p w14:paraId="6FABACCA" w14:textId="77777777" w:rsidR="00D769CA" w:rsidRPr="002B66C8" w:rsidRDefault="00D769CA" w:rsidP="00D769CA">
            <w:pPr>
              <w:pStyle w:val="TAL"/>
              <w:rPr>
                <w:szCs w:val="18"/>
              </w:rPr>
            </w:pPr>
          </w:p>
          <w:p w14:paraId="2810C0D6" w14:textId="77777777" w:rsidR="006A5594" w:rsidRPr="00AA07C2" w:rsidRDefault="00D769CA" w:rsidP="00D769CA">
            <w:pPr>
              <w:pStyle w:val="TAL"/>
              <w:rPr>
                <w:rFonts w:cs="Arial"/>
                <w:szCs w:val="18"/>
              </w:rPr>
            </w:pPr>
            <w:r w:rsidRPr="003B1319">
              <w:rPr>
                <w:szCs w:val="18"/>
              </w:rPr>
              <w:t xml:space="preserve">If this parameter specifies some class represented by </w:t>
            </w:r>
            <w:proofErr w:type="spellStart"/>
            <w:r w:rsidRPr="003B1319">
              <w:rPr>
                <w:rFonts w:ascii="Courier New" w:hAnsi="Courier New" w:cs="Courier New"/>
                <w:szCs w:val="18"/>
              </w:rPr>
              <w:t>MonitoredEntity</w:t>
            </w:r>
            <w:proofErr w:type="spellEnd"/>
            <w:r w:rsidRPr="003B1319">
              <w:rPr>
                <w:szCs w:val="18"/>
              </w:rPr>
              <w:t xml:space="preserve">, then a subset of the </w:t>
            </w:r>
            <w:proofErr w:type="spellStart"/>
            <w:r w:rsidRPr="001E0433">
              <w:rPr>
                <w:rFonts w:ascii="Courier New" w:hAnsi="Courier New"/>
                <w:szCs w:val="18"/>
              </w:rPr>
              <w:t>AlarmInformation</w:t>
            </w:r>
            <w:proofErr w:type="spellEnd"/>
            <w:r w:rsidRPr="001E0433">
              <w:rPr>
                <w:szCs w:val="18"/>
              </w:rPr>
              <w:t xml:space="preserve"> instances in the </w:t>
            </w:r>
            <w:r w:rsidRPr="009C1028">
              <w:rPr>
                <w:rFonts w:ascii="Courier New" w:hAnsi="Courier New" w:cs="Courier New"/>
                <w:szCs w:val="18"/>
              </w:rPr>
              <w:t>AlarmList</w:t>
            </w:r>
            <w:r w:rsidRPr="00AC292E">
              <w:rPr>
                <w:szCs w:val="18"/>
              </w:rPr>
              <w:t xml:space="preserve"> may have be</w:t>
            </w:r>
            <w:r w:rsidRPr="006623B1">
              <w:rPr>
                <w:szCs w:val="18"/>
              </w:rPr>
              <w:t>en rebuilt</w:t>
            </w:r>
            <w:r w:rsidR="006A5594" w:rsidRPr="006623B1">
              <w:rPr>
                <w:rFonts w:cs="Arial"/>
                <w:szCs w:val="18"/>
              </w:rPr>
              <w:t>.</w:t>
            </w:r>
          </w:p>
        </w:tc>
      </w:tr>
      <w:tr w:rsidR="006A5594" w:rsidRPr="00215D3C" w14:paraId="7A2E65C5" w14:textId="77777777" w:rsidTr="00311DB3">
        <w:trPr>
          <w:jc w:val="center"/>
        </w:trPr>
        <w:tc>
          <w:tcPr>
            <w:tcW w:w="2722" w:type="dxa"/>
          </w:tcPr>
          <w:p w14:paraId="3815069D" w14:textId="77777777" w:rsidR="006A5594" w:rsidRPr="005563DD" w:rsidRDefault="006A5594" w:rsidP="000516BC">
            <w:pPr>
              <w:pStyle w:val="TAL"/>
              <w:rPr>
                <w:rFonts w:cs="Courier New"/>
                <w:szCs w:val="18"/>
              </w:rPr>
            </w:pPr>
            <w:r w:rsidRPr="005563DD">
              <w:rPr>
                <w:rFonts w:cs="Courier New"/>
                <w:szCs w:val="18"/>
              </w:rPr>
              <w:t>objectInstance</w:t>
            </w:r>
          </w:p>
        </w:tc>
        <w:tc>
          <w:tcPr>
            <w:tcW w:w="397" w:type="dxa"/>
          </w:tcPr>
          <w:p w14:paraId="19AB7B65" w14:textId="77777777" w:rsidR="006A5594" w:rsidRPr="005563DD" w:rsidRDefault="006A5594" w:rsidP="007056CE">
            <w:pPr>
              <w:pStyle w:val="TAL"/>
              <w:jc w:val="center"/>
              <w:rPr>
                <w:rFonts w:cs="Arial"/>
                <w:szCs w:val="18"/>
              </w:rPr>
            </w:pPr>
            <w:r w:rsidRPr="005563DD">
              <w:rPr>
                <w:rFonts w:cs="Arial"/>
                <w:szCs w:val="18"/>
              </w:rPr>
              <w:t>M</w:t>
            </w:r>
          </w:p>
        </w:tc>
        <w:tc>
          <w:tcPr>
            <w:tcW w:w="2529" w:type="dxa"/>
          </w:tcPr>
          <w:p w14:paraId="62A99AAB" w14:textId="77777777" w:rsidR="006A5594" w:rsidRPr="005563DD" w:rsidRDefault="006A5594" w:rsidP="000516BC">
            <w:pPr>
              <w:pStyle w:val="TAL"/>
              <w:rPr>
                <w:rFonts w:cs="Arial"/>
                <w:szCs w:val="18"/>
              </w:rPr>
            </w:pPr>
            <w:r w:rsidRPr="005563DD">
              <w:rPr>
                <w:rFonts w:cs="Arial"/>
                <w:szCs w:val="18"/>
              </w:rPr>
              <w:t>--</w:t>
            </w:r>
          </w:p>
        </w:tc>
        <w:tc>
          <w:tcPr>
            <w:tcW w:w="4019" w:type="dxa"/>
          </w:tcPr>
          <w:p w14:paraId="1F9F8F2E" w14:textId="77777777" w:rsidR="00D769CA" w:rsidRPr="009B1F2D" w:rsidRDefault="00D769CA" w:rsidP="00D769CA">
            <w:pPr>
              <w:pStyle w:val="TAL"/>
              <w:rPr>
                <w:rFonts w:cs="Arial"/>
                <w:szCs w:val="18"/>
              </w:rPr>
            </w:pPr>
            <w:r w:rsidRPr="005563DD">
              <w:rPr>
                <w:rFonts w:cs="Arial"/>
                <w:szCs w:val="18"/>
              </w:rPr>
              <w:t xml:space="preserve">Identifies, together with the </w:t>
            </w:r>
            <w:proofErr w:type="spellStart"/>
            <w:r w:rsidRPr="005563DD">
              <w:rPr>
                <w:rFonts w:ascii="Courier New" w:hAnsi="Courier New" w:cs="Courier New"/>
                <w:szCs w:val="18"/>
              </w:rPr>
              <w:t>objetClass</w:t>
            </w:r>
            <w:proofErr w:type="spellEnd"/>
            <w:r w:rsidRPr="005563DD">
              <w:rPr>
                <w:rFonts w:cs="Arial"/>
                <w:szCs w:val="18"/>
              </w:rPr>
              <w:t xml:space="preserve"> parameter, the part of the alarm list that has been rebuilt.</w:t>
            </w:r>
          </w:p>
          <w:p w14:paraId="47449141" w14:textId="77777777" w:rsidR="00D769CA" w:rsidRPr="00846C5C" w:rsidRDefault="00D769CA" w:rsidP="00D769CA">
            <w:pPr>
              <w:pStyle w:val="TAL"/>
              <w:rPr>
                <w:szCs w:val="18"/>
              </w:rPr>
            </w:pPr>
          </w:p>
          <w:p w14:paraId="2C8557A3" w14:textId="77777777" w:rsidR="00D769CA" w:rsidRPr="003B1319" w:rsidRDefault="00D769CA" w:rsidP="00D769CA">
            <w:pPr>
              <w:pStyle w:val="TAL"/>
              <w:rPr>
                <w:szCs w:val="18"/>
              </w:rPr>
            </w:pPr>
            <w:r w:rsidRPr="00BB224E">
              <w:rPr>
                <w:rFonts w:cs="Arial"/>
                <w:szCs w:val="18"/>
              </w:rPr>
              <w:t xml:space="preserve">If this parameter is equal to the instance carried in </w:t>
            </w:r>
            <w:proofErr w:type="spellStart"/>
            <w:r w:rsidRPr="00BB224E">
              <w:rPr>
                <w:rFonts w:cs="Arial"/>
                <w:szCs w:val="18"/>
              </w:rPr>
              <w:t>systemDN</w:t>
            </w:r>
            <w:proofErr w:type="spellEnd"/>
            <w:r w:rsidRPr="00BB224E">
              <w:rPr>
                <w:rFonts w:cs="Arial"/>
                <w:szCs w:val="18"/>
              </w:rPr>
              <w:t>, then al</w:t>
            </w:r>
            <w:r w:rsidRPr="00A32054">
              <w:rPr>
                <w:rFonts w:cs="Arial"/>
                <w:szCs w:val="18"/>
              </w:rPr>
              <w:t>l</w:t>
            </w:r>
            <w:r w:rsidRPr="004544E4">
              <w:rPr>
                <w:rFonts w:cs="Arial"/>
                <w:szCs w:val="18"/>
              </w:rPr>
              <w:t xml:space="preserve"> </w:t>
            </w:r>
            <w:proofErr w:type="spellStart"/>
            <w:r w:rsidRPr="004544E4">
              <w:rPr>
                <w:rFonts w:ascii="Courier New" w:hAnsi="Courier New"/>
                <w:szCs w:val="18"/>
              </w:rPr>
              <w:t>AlarmInformation</w:t>
            </w:r>
            <w:proofErr w:type="spellEnd"/>
            <w:r w:rsidRPr="004544E4">
              <w:rPr>
                <w:szCs w:val="18"/>
              </w:rPr>
              <w:t xml:space="preserve"> instances in the </w:t>
            </w:r>
            <w:r w:rsidRPr="002B66C8">
              <w:rPr>
                <w:rFonts w:ascii="Courier New" w:hAnsi="Courier New" w:cs="Courier New"/>
                <w:szCs w:val="18"/>
              </w:rPr>
              <w:t>AlarmList</w:t>
            </w:r>
            <w:r w:rsidRPr="003B1319">
              <w:rPr>
                <w:szCs w:val="18"/>
              </w:rPr>
              <w:t xml:space="preserve"> may have been rebuilt.</w:t>
            </w:r>
          </w:p>
          <w:p w14:paraId="127FC6B5" w14:textId="77777777" w:rsidR="00D769CA" w:rsidRPr="001E0433" w:rsidRDefault="00D769CA" w:rsidP="00D769CA">
            <w:pPr>
              <w:pStyle w:val="TAL"/>
              <w:rPr>
                <w:rFonts w:cs="Arial"/>
                <w:szCs w:val="18"/>
              </w:rPr>
            </w:pPr>
          </w:p>
          <w:p w14:paraId="4AF6D3F6" w14:textId="77777777" w:rsidR="006A5594" w:rsidRPr="00E965D7" w:rsidRDefault="00D769CA" w:rsidP="00D769CA">
            <w:pPr>
              <w:pStyle w:val="TAL"/>
              <w:rPr>
                <w:rFonts w:cs="Arial"/>
                <w:szCs w:val="18"/>
              </w:rPr>
            </w:pPr>
            <w:r w:rsidRPr="009C1028">
              <w:rPr>
                <w:rFonts w:cs="Arial"/>
                <w:szCs w:val="18"/>
              </w:rPr>
              <w:t xml:space="preserve">If this parameter is equal to some instance represented by </w:t>
            </w:r>
            <w:proofErr w:type="spellStart"/>
            <w:r w:rsidRPr="00AC292E">
              <w:rPr>
                <w:rFonts w:ascii="Courier New" w:hAnsi="Courier New" w:cs="Courier New"/>
                <w:szCs w:val="18"/>
              </w:rPr>
              <w:t>MonitoredEntity</w:t>
            </w:r>
            <w:proofErr w:type="spellEnd"/>
            <w:r w:rsidRPr="006623B1">
              <w:rPr>
                <w:rFonts w:cs="Arial"/>
                <w:szCs w:val="18"/>
              </w:rPr>
              <w:t xml:space="preserve">, then only </w:t>
            </w:r>
            <w:proofErr w:type="spellStart"/>
            <w:r w:rsidRPr="00D12BCB">
              <w:rPr>
                <w:rFonts w:ascii="Courier New" w:hAnsi="Courier New" w:cs="Courier New"/>
                <w:szCs w:val="18"/>
              </w:rPr>
              <w:t>AlarmInformation</w:t>
            </w:r>
            <w:proofErr w:type="spellEnd"/>
            <w:r w:rsidRPr="00D12BCB">
              <w:rPr>
                <w:rFonts w:cs="Arial"/>
                <w:szCs w:val="18"/>
              </w:rPr>
              <w:t xml:space="preserve"> related to this instance and its descendants</w:t>
            </w:r>
            <w:r w:rsidRPr="001B33DA">
              <w:rPr>
                <w:rFonts w:cs="Arial"/>
                <w:szCs w:val="18"/>
              </w:rPr>
              <w:t xml:space="preserve"> may</w:t>
            </w:r>
            <w:r w:rsidRPr="00E965D7">
              <w:rPr>
                <w:rFonts w:cs="Arial"/>
                <w:szCs w:val="18"/>
              </w:rPr>
              <w:t xml:space="preserve"> have been </w:t>
            </w:r>
            <w:proofErr w:type="gramStart"/>
            <w:r w:rsidRPr="00E965D7">
              <w:rPr>
                <w:rFonts w:cs="Arial"/>
                <w:szCs w:val="18"/>
              </w:rPr>
              <w:t>rebuilt.</w:t>
            </w:r>
            <w:r w:rsidR="006A5594" w:rsidRPr="00E965D7">
              <w:rPr>
                <w:rFonts w:cs="Arial"/>
                <w:szCs w:val="18"/>
              </w:rPr>
              <w:t>.</w:t>
            </w:r>
            <w:proofErr w:type="gramEnd"/>
          </w:p>
        </w:tc>
      </w:tr>
      <w:tr w:rsidR="006A5594" w:rsidRPr="00215D3C" w14:paraId="1822CDD4" w14:textId="77777777" w:rsidTr="00311DB3">
        <w:trPr>
          <w:jc w:val="center"/>
        </w:trPr>
        <w:tc>
          <w:tcPr>
            <w:tcW w:w="2722" w:type="dxa"/>
          </w:tcPr>
          <w:p w14:paraId="61033BDD" w14:textId="77777777" w:rsidR="006A5594" w:rsidRPr="005563DD" w:rsidRDefault="006A5594" w:rsidP="000516BC">
            <w:pPr>
              <w:pStyle w:val="TAL"/>
              <w:rPr>
                <w:rFonts w:cs="Courier New"/>
                <w:szCs w:val="18"/>
              </w:rPr>
            </w:pPr>
            <w:proofErr w:type="spellStart"/>
            <w:r w:rsidRPr="005563DD">
              <w:rPr>
                <w:rFonts w:cs="Courier New"/>
                <w:szCs w:val="18"/>
              </w:rPr>
              <w:t>notificationId</w:t>
            </w:r>
            <w:proofErr w:type="spellEnd"/>
          </w:p>
        </w:tc>
        <w:tc>
          <w:tcPr>
            <w:tcW w:w="397" w:type="dxa"/>
          </w:tcPr>
          <w:p w14:paraId="541C6C85" w14:textId="77777777" w:rsidR="006A5594" w:rsidRPr="005563DD" w:rsidRDefault="006A5594" w:rsidP="007056CE">
            <w:pPr>
              <w:pStyle w:val="TAL"/>
              <w:jc w:val="center"/>
              <w:rPr>
                <w:rFonts w:cs="Arial"/>
                <w:szCs w:val="18"/>
                <w:lang w:eastAsia="zh-CN"/>
              </w:rPr>
            </w:pPr>
            <w:r w:rsidRPr="005563DD">
              <w:rPr>
                <w:rFonts w:cs="Arial"/>
                <w:szCs w:val="18"/>
              </w:rPr>
              <w:t>M</w:t>
            </w:r>
          </w:p>
        </w:tc>
        <w:tc>
          <w:tcPr>
            <w:tcW w:w="2529" w:type="dxa"/>
          </w:tcPr>
          <w:p w14:paraId="617BFEFC" w14:textId="77777777" w:rsidR="006A5594" w:rsidRPr="005563DD" w:rsidRDefault="006A5594" w:rsidP="000516BC">
            <w:pPr>
              <w:pStyle w:val="TAL"/>
              <w:rPr>
                <w:rFonts w:cs="Arial"/>
                <w:szCs w:val="18"/>
              </w:rPr>
            </w:pPr>
            <w:r w:rsidRPr="005563DD">
              <w:rPr>
                <w:rFonts w:cs="Arial"/>
                <w:szCs w:val="18"/>
              </w:rPr>
              <w:t>--</w:t>
            </w:r>
          </w:p>
        </w:tc>
        <w:tc>
          <w:tcPr>
            <w:tcW w:w="4019" w:type="dxa"/>
          </w:tcPr>
          <w:p w14:paraId="6CF1ED20" w14:textId="77777777" w:rsidR="006A5594" w:rsidRPr="005563DD" w:rsidRDefault="00C173AE" w:rsidP="000516BC">
            <w:pPr>
              <w:pStyle w:val="TAL"/>
              <w:rPr>
                <w:rFonts w:cs="Arial"/>
                <w:szCs w:val="18"/>
              </w:rPr>
            </w:pPr>
            <w:r w:rsidRPr="005563DD">
              <w:rPr>
                <w:rFonts w:cs="Arial"/>
                <w:szCs w:val="18"/>
              </w:rPr>
              <w:t>--</w:t>
            </w:r>
          </w:p>
        </w:tc>
      </w:tr>
      <w:tr w:rsidR="00C173AE" w:rsidRPr="00215D3C" w14:paraId="5F2B40FE" w14:textId="77777777" w:rsidTr="00311DB3">
        <w:trPr>
          <w:jc w:val="center"/>
        </w:trPr>
        <w:tc>
          <w:tcPr>
            <w:tcW w:w="2722" w:type="dxa"/>
          </w:tcPr>
          <w:p w14:paraId="0A3EF265" w14:textId="77777777" w:rsidR="00C173AE" w:rsidRPr="005563DD" w:rsidRDefault="00C173AE" w:rsidP="00C173AE">
            <w:pPr>
              <w:pStyle w:val="TAL"/>
              <w:rPr>
                <w:rFonts w:cs="Courier New"/>
                <w:szCs w:val="18"/>
              </w:rPr>
            </w:pPr>
            <w:proofErr w:type="spellStart"/>
            <w:r w:rsidRPr="005563DD">
              <w:rPr>
                <w:rFonts w:cs="Courier New"/>
                <w:szCs w:val="18"/>
              </w:rPr>
              <w:t>notificationType</w:t>
            </w:r>
            <w:proofErr w:type="spellEnd"/>
          </w:p>
        </w:tc>
        <w:tc>
          <w:tcPr>
            <w:tcW w:w="397" w:type="dxa"/>
          </w:tcPr>
          <w:p w14:paraId="2BE5BEE5" w14:textId="77777777" w:rsidR="00C173AE" w:rsidRPr="005563DD" w:rsidRDefault="00C173AE" w:rsidP="00C173AE">
            <w:pPr>
              <w:pStyle w:val="TAL"/>
              <w:jc w:val="center"/>
              <w:rPr>
                <w:rFonts w:cs="Arial"/>
                <w:szCs w:val="18"/>
              </w:rPr>
            </w:pPr>
            <w:r w:rsidRPr="005563DD">
              <w:rPr>
                <w:rFonts w:cs="Arial"/>
                <w:szCs w:val="18"/>
              </w:rPr>
              <w:t>M</w:t>
            </w:r>
          </w:p>
        </w:tc>
        <w:tc>
          <w:tcPr>
            <w:tcW w:w="2529" w:type="dxa"/>
          </w:tcPr>
          <w:p w14:paraId="27D9257E" w14:textId="77777777" w:rsidR="00C173AE" w:rsidRPr="005563DD" w:rsidRDefault="00C173AE" w:rsidP="00C173AE">
            <w:pPr>
              <w:pStyle w:val="TAL"/>
              <w:rPr>
                <w:rFonts w:cs="Arial"/>
                <w:szCs w:val="18"/>
              </w:rPr>
            </w:pPr>
            <w:r w:rsidRPr="005563DD">
              <w:rPr>
                <w:rFonts w:cs="Arial"/>
                <w:szCs w:val="18"/>
              </w:rPr>
              <w:t>"</w:t>
            </w:r>
            <w:proofErr w:type="spellStart"/>
            <w:r w:rsidRPr="005563DD">
              <w:rPr>
                <w:rFonts w:cs="Arial"/>
                <w:szCs w:val="18"/>
              </w:rPr>
              <w:t>notifyAlarmListRebuilt</w:t>
            </w:r>
            <w:proofErr w:type="spellEnd"/>
            <w:r w:rsidRPr="005563DD">
              <w:rPr>
                <w:rFonts w:cs="Arial"/>
                <w:szCs w:val="18"/>
              </w:rPr>
              <w:t>"</w:t>
            </w:r>
          </w:p>
        </w:tc>
        <w:tc>
          <w:tcPr>
            <w:tcW w:w="4019" w:type="dxa"/>
          </w:tcPr>
          <w:p w14:paraId="5080257E" w14:textId="77777777" w:rsidR="00C173AE" w:rsidRPr="005563DD" w:rsidRDefault="00C173AE" w:rsidP="00C173AE">
            <w:pPr>
              <w:pStyle w:val="TAL"/>
              <w:rPr>
                <w:rFonts w:cs="Arial"/>
                <w:szCs w:val="18"/>
              </w:rPr>
            </w:pPr>
          </w:p>
        </w:tc>
      </w:tr>
      <w:tr w:rsidR="006A5594" w:rsidRPr="00215D3C" w14:paraId="4974A4E7" w14:textId="77777777" w:rsidTr="00311DB3">
        <w:trPr>
          <w:jc w:val="center"/>
        </w:trPr>
        <w:tc>
          <w:tcPr>
            <w:tcW w:w="2722" w:type="dxa"/>
          </w:tcPr>
          <w:p w14:paraId="19693188" w14:textId="77777777" w:rsidR="006A5594" w:rsidRPr="005563DD" w:rsidRDefault="006A5594" w:rsidP="000516BC">
            <w:pPr>
              <w:pStyle w:val="TAL"/>
              <w:rPr>
                <w:rFonts w:cs="Courier New"/>
                <w:szCs w:val="18"/>
              </w:rPr>
            </w:pPr>
            <w:proofErr w:type="spellStart"/>
            <w:r w:rsidRPr="005563DD">
              <w:rPr>
                <w:rFonts w:cs="Courier New"/>
                <w:szCs w:val="18"/>
              </w:rPr>
              <w:t>eventTime</w:t>
            </w:r>
            <w:proofErr w:type="spellEnd"/>
          </w:p>
        </w:tc>
        <w:tc>
          <w:tcPr>
            <w:tcW w:w="397" w:type="dxa"/>
          </w:tcPr>
          <w:p w14:paraId="739DFF67" w14:textId="77777777" w:rsidR="006A5594" w:rsidRPr="005563DD" w:rsidRDefault="006A5594" w:rsidP="007056CE">
            <w:pPr>
              <w:pStyle w:val="TAL"/>
              <w:jc w:val="center"/>
              <w:rPr>
                <w:rFonts w:cs="Arial"/>
                <w:szCs w:val="18"/>
                <w:lang w:eastAsia="zh-CN"/>
              </w:rPr>
            </w:pPr>
            <w:r w:rsidRPr="005563DD">
              <w:rPr>
                <w:rFonts w:cs="Arial"/>
                <w:szCs w:val="18"/>
              </w:rPr>
              <w:t>M</w:t>
            </w:r>
          </w:p>
        </w:tc>
        <w:tc>
          <w:tcPr>
            <w:tcW w:w="2529" w:type="dxa"/>
          </w:tcPr>
          <w:p w14:paraId="0F5BF9D3" w14:textId="77777777" w:rsidR="006A5594" w:rsidRPr="005563DD" w:rsidRDefault="006A5594" w:rsidP="000516BC">
            <w:pPr>
              <w:pStyle w:val="TAL"/>
              <w:rPr>
                <w:rFonts w:cs="Arial"/>
                <w:szCs w:val="18"/>
              </w:rPr>
            </w:pPr>
            <w:r w:rsidRPr="005563DD">
              <w:rPr>
                <w:rFonts w:cs="Arial"/>
                <w:szCs w:val="18"/>
              </w:rPr>
              <w:t>--</w:t>
            </w:r>
          </w:p>
        </w:tc>
        <w:tc>
          <w:tcPr>
            <w:tcW w:w="4019" w:type="dxa"/>
          </w:tcPr>
          <w:p w14:paraId="568BBA3D" w14:textId="77777777" w:rsidR="006A5594" w:rsidRPr="005563DD" w:rsidRDefault="00C173AE" w:rsidP="000516BC">
            <w:pPr>
              <w:pStyle w:val="TAL"/>
              <w:rPr>
                <w:rFonts w:cs="Arial"/>
                <w:szCs w:val="18"/>
                <w:lang w:eastAsia="zh-CN"/>
              </w:rPr>
            </w:pPr>
            <w:r w:rsidRPr="005563DD">
              <w:rPr>
                <w:rFonts w:cs="Arial"/>
                <w:szCs w:val="18"/>
              </w:rPr>
              <w:t>The time when the alarm list has been rebuilt</w:t>
            </w:r>
            <w:r w:rsidR="006A5594" w:rsidRPr="005563DD">
              <w:rPr>
                <w:rFonts w:cs="Arial" w:hint="eastAsia"/>
                <w:szCs w:val="18"/>
                <w:lang w:eastAsia="zh-CN"/>
              </w:rPr>
              <w:t>.</w:t>
            </w:r>
          </w:p>
        </w:tc>
      </w:tr>
      <w:tr w:rsidR="006660FB" w:rsidRPr="00215D3C" w14:paraId="3F782FE7" w14:textId="77777777" w:rsidTr="00311DB3">
        <w:trPr>
          <w:jc w:val="center"/>
        </w:trPr>
        <w:tc>
          <w:tcPr>
            <w:tcW w:w="2722" w:type="dxa"/>
          </w:tcPr>
          <w:p w14:paraId="1AE71D98" w14:textId="77777777" w:rsidR="006660FB" w:rsidRPr="005563DD" w:rsidRDefault="006660FB" w:rsidP="006660FB">
            <w:pPr>
              <w:pStyle w:val="TAL"/>
              <w:rPr>
                <w:rFonts w:cs="Courier New"/>
                <w:szCs w:val="18"/>
              </w:rPr>
            </w:pPr>
            <w:proofErr w:type="spellStart"/>
            <w:r w:rsidRPr="005563DD">
              <w:rPr>
                <w:rFonts w:cs="Arial"/>
                <w:szCs w:val="18"/>
              </w:rPr>
              <w:t>systemDN</w:t>
            </w:r>
            <w:proofErr w:type="spellEnd"/>
            <w:r w:rsidRPr="005563DD">
              <w:rPr>
                <w:rFonts w:cs="Arial"/>
                <w:szCs w:val="18"/>
              </w:rPr>
              <w:tab/>
            </w:r>
          </w:p>
        </w:tc>
        <w:tc>
          <w:tcPr>
            <w:tcW w:w="397" w:type="dxa"/>
          </w:tcPr>
          <w:p w14:paraId="2F67045F" w14:textId="77777777" w:rsidR="006660FB" w:rsidRPr="005563DD" w:rsidRDefault="00C173AE" w:rsidP="006660FB">
            <w:pPr>
              <w:pStyle w:val="TAL"/>
              <w:jc w:val="center"/>
              <w:rPr>
                <w:rFonts w:cs="Arial"/>
                <w:szCs w:val="18"/>
              </w:rPr>
            </w:pPr>
            <w:r w:rsidRPr="005563DD">
              <w:rPr>
                <w:rFonts w:cs="Arial"/>
                <w:szCs w:val="18"/>
              </w:rPr>
              <w:t>M</w:t>
            </w:r>
          </w:p>
        </w:tc>
        <w:tc>
          <w:tcPr>
            <w:tcW w:w="2529" w:type="dxa"/>
          </w:tcPr>
          <w:p w14:paraId="1E1F742D" w14:textId="3CA99AC6" w:rsidR="006660FB" w:rsidRPr="005563DD" w:rsidRDefault="006660FB" w:rsidP="006660FB">
            <w:pPr>
              <w:pStyle w:val="TAL"/>
              <w:rPr>
                <w:rFonts w:cs="Arial"/>
                <w:szCs w:val="18"/>
              </w:rPr>
            </w:pPr>
            <w:r w:rsidRPr="005563DD">
              <w:rPr>
                <w:rFonts w:cs="Arial"/>
                <w:szCs w:val="18"/>
              </w:rPr>
              <w:t>--</w:t>
            </w:r>
          </w:p>
        </w:tc>
        <w:tc>
          <w:tcPr>
            <w:tcW w:w="4019" w:type="dxa"/>
          </w:tcPr>
          <w:p w14:paraId="37B896A6" w14:textId="7A07B3F0" w:rsidR="006660FB" w:rsidRPr="005563DD" w:rsidRDefault="006660FB" w:rsidP="006660FB">
            <w:pPr>
              <w:pStyle w:val="TAL"/>
              <w:rPr>
                <w:rFonts w:cs="Arial"/>
                <w:szCs w:val="18"/>
              </w:rPr>
            </w:pPr>
            <w:r w:rsidRPr="005563DD">
              <w:rPr>
                <w:rFonts w:cs="Arial"/>
                <w:szCs w:val="18"/>
              </w:rPr>
              <w:t xml:space="preserve">It </w:t>
            </w:r>
            <w:r w:rsidRPr="005563DD">
              <w:rPr>
                <w:rFonts w:cs="Arial" w:hint="eastAsia"/>
                <w:szCs w:val="18"/>
                <w:lang w:eastAsia="zh-CN"/>
              </w:rPr>
              <w:t>identifies</w:t>
            </w:r>
            <w:r w:rsidRPr="005563DD">
              <w:rPr>
                <w:rFonts w:cs="Arial"/>
                <w:szCs w:val="18"/>
              </w:rPr>
              <w:t xml:space="preserve"> the DN of </w:t>
            </w:r>
            <w:r w:rsidR="00A975B3" w:rsidRPr="005563DD">
              <w:rPr>
                <w:rFonts w:cs="Arial"/>
                <w:szCs w:val="18"/>
              </w:rPr>
              <w:t>MnS producer</w:t>
            </w:r>
            <w:r w:rsidRPr="005563DD">
              <w:rPr>
                <w:rFonts w:cs="Arial"/>
                <w:szCs w:val="18"/>
              </w:rPr>
              <w:t>.</w:t>
            </w:r>
          </w:p>
        </w:tc>
      </w:tr>
      <w:tr w:rsidR="006660FB" w:rsidRPr="00215D3C" w14:paraId="5CD197B2" w14:textId="77777777" w:rsidTr="00311DB3">
        <w:trPr>
          <w:jc w:val="center"/>
        </w:trPr>
        <w:tc>
          <w:tcPr>
            <w:tcW w:w="2722" w:type="dxa"/>
          </w:tcPr>
          <w:p w14:paraId="00D28358" w14:textId="77777777" w:rsidR="006660FB" w:rsidRPr="005563DD" w:rsidRDefault="006660FB" w:rsidP="006660FB">
            <w:pPr>
              <w:pStyle w:val="TAL"/>
              <w:rPr>
                <w:rFonts w:cs="Courier New"/>
                <w:szCs w:val="18"/>
              </w:rPr>
            </w:pPr>
            <w:r w:rsidRPr="005563DD">
              <w:rPr>
                <w:rFonts w:cs="Courier New"/>
                <w:szCs w:val="18"/>
              </w:rPr>
              <w:t>reason</w:t>
            </w:r>
          </w:p>
        </w:tc>
        <w:tc>
          <w:tcPr>
            <w:tcW w:w="397" w:type="dxa"/>
          </w:tcPr>
          <w:p w14:paraId="270572F4" w14:textId="77777777" w:rsidR="006660FB" w:rsidRPr="005563DD" w:rsidRDefault="006660FB" w:rsidP="006660FB">
            <w:pPr>
              <w:pStyle w:val="TAL"/>
              <w:jc w:val="center"/>
              <w:rPr>
                <w:rFonts w:cs="Arial"/>
                <w:szCs w:val="18"/>
                <w:lang w:eastAsia="zh-CN"/>
              </w:rPr>
            </w:pPr>
            <w:r w:rsidRPr="005563DD">
              <w:rPr>
                <w:rFonts w:cs="Arial"/>
                <w:szCs w:val="18"/>
              </w:rPr>
              <w:t>M</w:t>
            </w:r>
          </w:p>
        </w:tc>
        <w:tc>
          <w:tcPr>
            <w:tcW w:w="2529" w:type="dxa"/>
          </w:tcPr>
          <w:p w14:paraId="1717C606" w14:textId="77777777" w:rsidR="006660FB" w:rsidRPr="005563DD" w:rsidRDefault="006660FB" w:rsidP="006660FB">
            <w:pPr>
              <w:pStyle w:val="TAL"/>
              <w:rPr>
                <w:rFonts w:cs="Arial"/>
                <w:szCs w:val="18"/>
              </w:rPr>
            </w:pPr>
            <w:r w:rsidRPr="005563DD">
              <w:rPr>
                <w:rFonts w:cs="Arial"/>
                <w:szCs w:val="18"/>
              </w:rPr>
              <w:t>"</w:t>
            </w:r>
            <w:r w:rsidRPr="005563DD">
              <w:rPr>
                <w:rFonts w:cs="Arial" w:hint="eastAsia"/>
                <w:szCs w:val="18"/>
                <w:lang w:eastAsia="zh-CN"/>
              </w:rPr>
              <w:t>System</w:t>
            </w:r>
            <w:r w:rsidRPr="005563DD">
              <w:rPr>
                <w:rFonts w:cs="Arial"/>
                <w:szCs w:val="18"/>
              </w:rPr>
              <w:t>-NE communication error", "</w:t>
            </w:r>
            <w:r w:rsidRPr="005563DD">
              <w:rPr>
                <w:rFonts w:cs="Arial" w:hint="eastAsia"/>
                <w:szCs w:val="18"/>
                <w:lang w:eastAsia="zh-CN"/>
              </w:rPr>
              <w:t>System</w:t>
            </w:r>
            <w:r w:rsidRPr="005563DD">
              <w:rPr>
                <w:rFonts w:cs="Arial"/>
                <w:szCs w:val="18"/>
              </w:rPr>
              <w:t xml:space="preserve"> restarts", "indeterminate". Other values can be added.</w:t>
            </w:r>
          </w:p>
        </w:tc>
        <w:tc>
          <w:tcPr>
            <w:tcW w:w="4019" w:type="dxa"/>
          </w:tcPr>
          <w:p w14:paraId="061488D2" w14:textId="77777777" w:rsidR="006660FB" w:rsidRPr="00846C5C" w:rsidRDefault="00C173AE" w:rsidP="006660FB">
            <w:pPr>
              <w:pStyle w:val="TAL"/>
              <w:rPr>
                <w:rFonts w:cs="Arial"/>
                <w:szCs w:val="18"/>
              </w:rPr>
            </w:pPr>
            <w:r w:rsidRPr="009B1F2D">
              <w:rPr>
                <w:rFonts w:cs="Arial"/>
                <w:szCs w:val="18"/>
              </w:rPr>
              <w:t>T</w:t>
            </w:r>
            <w:r w:rsidR="006660FB" w:rsidRPr="009B1F2D">
              <w:rPr>
                <w:rFonts w:cs="Arial"/>
                <w:szCs w:val="18"/>
              </w:rPr>
              <w:t xml:space="preserve">he reason why the </w:t>
            </w:r>
            <w:r w:rsidR="006660FB" w:rsidRPr="009B1F2D">
              <w:rPr>
                <w:rFonts w:cs="Arial" w:hint="eastAsia"/>
                <w:szCs w:val="18"/>
                <w:lang w:eastAsia="zh-CN"/>
              </w:rPr>
              <w:t>system</w:t>
            </w:r>
            <w:r w:rsidR="006660FB" w:rsidRPr="009B1F2D">
              <w:rPr>
                <w:rFonts w:cs="Arial"/>
                <w:szCs w:val="18"/>
              </w:rPr>
              <w:t xml:space="preserve"> has rebuilt the AlarmList. This may carry different reasons than that carried by the immediate previous </w:t>
            </w:r>
            <w:proofErr w:type="spellStart"/>
            <w:r w:rsidR="006660FB" w:rsidRPr="009B1F2D">
              <w:rPr>
                <w:rFonts w:cs="Arial"/>
                <w:szCs w:val="18"/>
              </w:rPr>
              <w:t>notifyPotentialFaultyAlarmList</w:t>
            </w:r>
            <w:proofErr w:type="spellEnd"/>
            <w:r w:rsidR="006660FB" w:rsidRPr="009B1F2D">
              <w:rPr>
                <w:rFonts w:cs="Arial"/>
                <w:szCs w:val="18"/>
              </w:rPr>
              <w:t>.</w:t>
            </w:r>
          </w:p>
        </w:tc>
      </w:tr>
      <w:tr w:rsidR="006660FB" w:rsidRPr="00215D3C" w14:paraId="5E4965ED" w14:textId="77777777" w:rsidTr="00311DB3">
        <w:trPr>
          <w:jc w:val="center"/>
        </w:trPr>
        <w:tc>
          <w:tcPr>
            <w:tcW w:w="2722" w:type="dxa"/>
          </w:tcPr>
          <w:p w14:paraId="6FB58115" w14:textId="77777777" w:rsidR="006660FB" w:rsidRPr="005563DD" w:rsidRDefault="006660FB" w:rsidP="006660FB">
            <w:pPr>
              <w:pStyle w:val="TAL"/>
              <w:rPr>
                <w:rFonts w:ascii="Courier New" w:hAnsi="Courier New" w:cs="Courier New"/>
                <w:szCs w:val="18"/>
              </w:rPr>
            </w:pPr>
            <w:proofErr w:type="spellStart"/>
            <w:r w:rsidRPr="005563DD">
              <w:rPr>
                <w:rFonts w:cs="Arial"/>
                <w:szCs w:val="18"/>
              </w:rPr>
              <w:t>alarmListAlignmentRequirement</w:t>
            </w:r>
            <w:proofErr w:type="spellEnd"/>
          </w:p>
        </w:tc>
        <w:tc>
          <w:tcPr>
            <w:tcW w:w="397" w:type="dxa"/>
          </w:tcPr>
          <w:p w14:paraId="2125FD10" w14:textId="77777777" w:rsidR="006660FB" w:rsidRPr="005563DD" w:rsidRDefault="006660FB" w:rsidP="006660FB">
            <w:pPr>
              <w:pStyle w:val="TAL"/>
              <w:jc w:val="center"/>
              <w:rPr>
                <w:rFonts w:cs="Arial"/>
                <w:szCs w:val="18"/>
              </w:rPr>
            </w:pPr>
            <w:r w:rsidRPr="005563DD">
              <w:rPr>
                <w:rFonts w:cs="Arial" w:hint="eastAsia"/>
                <w:szCs w:val="18"/>
                <w:lang w:eastAsia="zh-CN"/>
              </w:rPr>
              <w:t>O</w:t>
            </w:r>
          </w:p>
        </w:tc>
        <w:tc>
          <w:tcPr>
            <w:tcW w:w="2529" w:type="dxa"/>
          </w:tcPr>
          <w:p w14:paraId="496A2129" w14:textId="77777777" w:rsidR="006660FB" w:rsidRPr="005563DD" w:rsidRDefault="006660FB" w:rsidP="006660FB">
            <w:pPr>
              <w:pStyle w:val="TAL"/>
              <w:rPr>
                <w:rFonts w:cs="Arial"/>
                <w:szCs w:val="18"/>
              </w:rPr>
            </w:pPr>
            <w:r w:rsidRPr="005563DD">
              <w:rPr>
                <w:rFonts w:cs="Arial"/>
                <w:szCs w:val="18"/>
              </w:rPr>
              <w:t>"</w:t>
            </w:r>
            <w:proofErr w:type="spellStart"/>
            <w:r w:rsidRPr="005563DD">
              <w:rPr>
                <w:rFonts w:cs="Arial"/>
                <w:szCs w:val="18"/>
              </w:rPr>
              <w:t>alignmentRequired</w:t>
            </w:r>
            <w:proofErr w:type="spellEnd"/>
            <w:r w:rsidRPr="005563DD">
              <w:rPr>
                <w:rFonts w:cs="Arial"/>
                <w:szCs w:val="18"/>
              </w:rPr>
              <w:t>", "</w:t>
            </w:r>
            <w:proofErr w:type="spellStart"/>
            <w:r w:rsidRPr="005563DD">
              <w:rPr>
                <w:rFonts w:cs="Arial"/>
                <w:szCs w:val="18"/>
              </w:rPr>
              <w:t>alignmentNotRequired</w:t>
            </w:r>
            <w:proofErr w:type="spellEnd"/>
            <w:r w:rsidRPr="005563DD">
              <w:rPr>
                <w:rFonts w:cs="Arial"/>
                <w:szCs w:val="18"/>
              </w:rPr>
              <w:t>"</w:t>
            </w:r>
            <w:r w:rsidRPr="005563DD">
              <w:rPr>
                <w:rFonts w:cs="Arial" w:hint="eastAsia"/>
                <w:szCs w:val="18"/>
                <w:lang w:eastAsia="zh-CN"/>
              </w:rPr>
              <w:t>.</w:t>
            </w:r>
          </w:p>
        </w:tc>
        <w:tc>
          <w:tcPr>
            <w:tcW w:w="4019" w:type="dxa"/>
          </w:tcPr>
          <w:p w14:paraId="0786ED47" w14:textId="77777777" w:rsidR="006660FB" w:rsidRPr="005563DD" w:rsidRDefault="006660FB" w:rsidP="006660FB">
            <w:pPr>
              <w:pStyle w:val="TAL"/>
              <w:rPr>
                <w:rFonts w:cs="Arial"/>
                <w:szCs w:val="18"/>
              </w:rPr>
            </w:pPr>
            <w:r w:rsidRPr="005563DD">
              <w:rPr>
                <w:rFonts w:cs="Arial"/>
                <w:szCs w:val="18"/>
              </w:rPr>
              <w:t>It carries an enumeration of "</w:t>
            </w:r>
            <w:proofErr w:type="spellStart"/>
            <w:r w:rsidRPr="005563DD">
              <w:rPr>
                <w:rFonts w:cs="Arial"/>
                <w:szCs w:val="18"/>
              </w:rPr>
              <w:t>alignmentRequired</w:t>
            </w:r>
            <w:proofErr w:type="spellEnd"/>
            <w:r w:rsidRPr="005563DD">
              <w:rPr>
                <w:rFonts w:cs="Arial"/>
                <w:szCs w:val="18"/>
              </w:rPr>
              <w:t>" and "</w:t>
            </w:r>
            <w:proofErr w:type="spellStart"/>
            <w:r w:rsidRPr="005563DD">
              <w:rPr>
                <w:rFonts w:cs="Arial"/>
                <w:szCs w:val="18"/>
              </w:rPr>
              <w:t>alignmentNotRequired</w:t>
            </w:r>
            <w:proofErr w:type="spellEnd"/>
            <w:r w:rsidRPr="005563DD">
              <w:rPr>
                <w:rFonts w:cs="Arial"/>
                <w:szCs w:val="18"/>
              </w:rPr>
              <w:t>"</w:t>
            </w:r>
            <w:r w:rsidRPr="005563DD">
              <w:rPr>
                <w:rFonts w:cs="Arial" w:hint="eastAsia"/>
                <w:szCs w:val="18"/>
                <w:lang w:eastAsia="zh-CN"/>
              </w:rPr>
              <w:t>.</w:t>
            </w:r>
          </w:p>
        </w:tc>
      </w:tr>
    </w:tbl>
    <w:p w14:paraId="40D82A96" w14:textId="77777777" w:rsidR="006A5594" w:rsidRPr="00215D3C" w:rsidRDefault="006A5594" w:rsidP="006A5594"/>
    <w:p w14:paraId="3FE68F23" w14:textId="77777777" w:rsidR="006A5594" w:rsidRPr="00215D3C" w:rsidRDefault="006A5594" w:rsidP="006A5594">
      <w:pPr>
        <w:pStyle w:val="Heading6"/>
      </w:pPr>
      <w:bookmarkStart w:id="729" w:name="_Toc20494437"/>
      <w:bookmarkStart w:id="730" w:name="_Toc26975460"/>
      <w:bookmarkStart w:id="731" w:name="_Toc35856333"/>
      <w:bookmarkStart w:id="732" w:name="_Toc44001189"/>
      <w:bookmarkStart w:id="733" w:name="_Toc51580788"/>
      <w:bookmarkStart w:id="734" w:name="_Toc52356051"/>
      <w:bookmarkStart w:id="735" w:name="_Toc55227621"/>
      <w:bookmarkStart w:id="736" w:name="_Toc130218923"/>
      <w:r>
        <w:lastRenderedPageBreak/>
        <w:t>11.2</w:t>
      </w:r>
      <w:r w:rsidRPr="00215D3C">
        <w:t>.1.1.</w:t>
      </w:r>
      <w:r w:rsidRPr="00215D3C">
        <w:rPr>
          <w:rFonts w:hint="eastAsia"/>
        </w:rPr>
        <w:t>6</w:t>
      </w:r>
      <w:r w:rsidRPr="00215D3C">
        <w:t>.3</w:t>
      </w:r>
      <w:r w:rsidRPr="00215D3C">
        <w:tab/>
      </w:r>
      <w:r w:rsidRPr="00215D3C">
        <w:rPr>
          <w:rFonts w:hint="eastAsia"/>
        </w:rPr>
        <w:t xml:space="preserve">Triggering </w:t>
      </w:r>
      <w:proofErr w:type="gramStart"/>
      <w:r w:rsidRPr="00215D3C">
        <w:rPr>
          <w:rFonts w:hint="eastAsia"/>
        </w:rPr>
        <w:t>event</w:t>
      </w:r>
      <w:bookmarkEnd w:id="729"/>
      <w:bookmarkEnd w:id="730"/>
      <w:bookmarkEnd w:id="731"/>
      <w:bookmarkEnd w:id="732"/>
      <w:bookmarkEnd w:id="733"/>
      <w:bookmarkEnd w:id="734"/>
      <w:bookmarkEnd w:id="735"/>
      <w:bookmarkEnd w:id="736"/>
      <w:proofErr w:type="gramEnd"/>
    </w:p>
    <w:p w14:paraId="0B0E18F8" w14:textId="77777777" w:rsidR="006A5594" w:rsidRPr="00215D3C" w:rsidRDefault="006A5594" w:rsidP="006A5594">
      <w:pPr>
        <w:pStyle w:val="Heading7"/>
        <w:rPr>
          <w:lang w:eastAsia="zh-CN"/>
        </w:rPr>
      </w:pPr>
      <w:bookmarkStart w:id="737" w:name="_Toc20494438"/>
      <w:bookmarkStart w:id="738" w:name="_Toc26975461"/>
      <w:bookmarkStart w:id="739" w:name="_Toc35856334"/>
      <w:bookmarkStart w:id="740" w:name="_Toc44001190"/>
      <w:bookmarkStart w:id="741" w:name="_Toc51580789"/>
      <w:bookmarkStart w:id="742" w:name="_Toc52356052"/>
      <w:bookmarkStart w:id="743" w:name="_Toc55227622"/>
      <w:bookmarkStart w:id="744" w:name="_Toc130218924"/>
      <w:r>
        <w:t>11.2</w:t>
      </w:r>
      <w:r w:rsidRPr="00215D3C">
        <w:rPr>
          <w:lang w:eastAsia="zh-CN"/>
        </w:rPr>
        <w:t>.1.1</w:t>
      </w:r>
      <w:r w:rsidRPr="00215D3C">
        <w:rPr>
          <w:rFonts w:hint="eastAsia"/>
          <w:lang w:eastAsia="zh-CN"/>
        </w:rPr>
        <w:t>.6</w:t>
      </w:r>
      <w:r w:rsidRPr="00215D3C">
        <w:rPr>
          <w:lang w:eastAsia="zh-CN"/>
        </w:rPr>
        <w:t>.3.1</w:t>
      </w:r>
      <w:r w:rsidRPr="00215D3C">
        <w:rPr>
          <w:lang w:eastAsia="zh-CN"/>
        </w:rPr>
        <w:tab/>
      </w:r>
      <w:r w:rsidRPr="00215D3C">
        <w:t>From-state</w:t>
      </w:r>
      <w:bookmarkEnd w:id="737"/>
      <w:bookmarkEnd w:id="738"/>
      <w:bookmarkEnd w:id="739"/>
      <w:bookmarkEnd w:id="740"/>
      <w:bookmarkEnd w:id="741"/>
      <w:bookmarkEnd w:id="742"/>
      <w:bookmarkEnd w:id="743"/>
      <w:bookmarkEnd w:id="744"/>
    </w:p>
    <w:p w14:paraId="36E0A11C" w14:textId="77777777" w:rsidR="006A5594" w:rsidRPr="00215D3C" w:rsidRDefault="006A5594" w:rsidP="006A5594">
      <w:pPr>
        <w:keepNext/>
      </w:pPr>
      <w:r w:rsidRPr="00215D3C">
        <w:rPr>
          <w:rFonts w:ascii="Courier New"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6A5594" w:rsidRPr="009B1F2D" w14:paraId="78A876AD" w14:textId="77777777" w:rsidTr="001D11CC">
        <w:trPr>
          <w:jc w:val="center"/>
        </w:trPr>
        <w:tc>
          <w:tcPr>
            <w:tcW w:w="1064" w:type="pct"/>
            <w:shd w:val="clear" w:color="auto" w:fill="BFBFBF"/>
          </w:tcPr>
          <w:p w14:paraId="62917FCB" w14:textId="77777777" w:rsidR="006A5594" w:rsidRPr="005563DD" w:rsidRDefault="006A5594" w:rsidP="000516BC">
            <w:pPr>
              <w:pStyle w:val="TAH"/>
              <w:rPr>
                <w:szCs w:val="18"/>
              </w:rPr>
            </w:pPr>
            <w:r w:rsidRPr="005563DD">
              <w:rPr>
                <w:szCs w:val="18"/>
              </w:rPr>
              <w:t>Assertion Name</w:t>
            </w:r>
          </w:p>
        </w:tc>
        <w:tc>
          <w:tcPr>
            <w:tcW w:w="3936" w:type="pct"/>
            <w:shd w:val="clear" w:color="auto" w:fill="BFBFBF"/>
          </w:tcPr>
          <w:p w14:paraId="02E079AC" w14:textId="77777777" w:rsidR="006A5594" w:rsidRPr="009B1F2D" w:rsidRDefault="006A5594" w:rsidP="000516BC">
            <w:pPr>
              <w:pStyle w:val="TAH"/>
              <w:rPr>
                <w:szCs w:val="18"/>
              </w:rPr>
            </w:pPr>
            <w:r w:rsidRPr="009B1F2D">
              <w:rPr>
                <w:szCs w:val="18"/>
              </w:rPr>
              <w:t>Definition</w:t>
            </w:r>
          </w:p>
        </w:tc>
      </w:tr>
      <w:tr w:rsidR="006A5594" w:rsidRPr="009B1F2D" w14:paraId="1C1053AA" w14:textId="77777777" w:rsidTr="001D11CC">
        <w:trPr>
          <w:jc w:val="center"/>
        </w:trPr>
        <w:tc>
          <w:tcPr>
            <w:tcW w:w="1064" w:type="pct"/>
          </w:tcPr>
          <w:p w14:paraId="71DDB7B8" w14:textId="77777777" w:rsidR="006A5594" w:rsidRPr="001D11CC" w:rsidRDefault="006A5594" w:rsidP="000516BC">
            <w:pPr>
              <w:pStyle w:val="TAL"/>
              <w:rPr>
                <w:rFonts w:cs="Arial"/>
                <w:szCs w:val="18"/>
              </w:rPr>
            </w:pPr>
            <w:r w:rsidRPr="001D11CC">
              <w:rPr>
                <w:rFonts w:cs="Arial"/>
                <w:szCs w:val="18"/>
              </w:rPr>
              <w:t>alarmListRebuilt_0</w:t>
            </w:r>
          </w:p>
        </w:tc>
        <w:tc>
          <w:tcPr>
            <w:tcW w:w="3936" w:type="pct"/>
          </w:tcPr>
          <w:p w14:paraId="61DDFBC3" w14:textId="4B2426B3" w:rsidR="006A5594" w:rsidRPr="00846C5C" w:rsidRDefault="00A975B3" w:rsidP="000516BC">
            <w:pPr>
              <w:pStyle w:val="TAL"/>
              <w:rPr>
                <w:rFonts w:cs="Arial"/>
                <w:szCs w:val="18"/>
              </w:rPr>
            </w:pPr>
            <w:r w:rsidRPr="009B1F2D">
              <w:rPr>
                <w:rFonts w:cs="Arial"/>
                <w:szCs w:val="18"/>
              </w:rPr>
              <w:t xml:space="preserve">MnS producer </w:t>
            </w:r>
            <w:r w:rsidR="006A5594" w:rsidRPr="009B1F2D">
              <w:rPr>
                <w:rFonts w:cs="Arial"/>
                <w:szCs w:val="18"/>
              </w:rPr>
              <w:t>has cold-started, initialized, re-</w:t>
            </w:r>
            <w:proofErr w:type="gramStart"/>
            <w:r w:rsidR="006A5594" w:rsidRPr="009B1F2D">
              <w:rPr>
                <w:rFonts w:cs="Arial"/>
                <w:szCs w:val="18"/>
              </w:rPr>
              <w:t>initialized</w:t>
            </w:r>
            <w:proofErr w:type="gramEnd"/>
            <w:r w:rsidR="006A5594" w:rsidRPr="009B1F2D">
              <w:rPr>
                <w:rFonts w:cs="Arial"/>
                <w:szCs w:val="18"/>
              </w:rPr>
              <w:t xml:space="preserve"> or rebooted and it has initiated procedure to rebuild its AlarmList.</w:t>
            </w:r>
          </w:p>
        </w:tc>
      </w:tr>
      <w:tr w:rsidR="006A5594" w:rsidRPr="009B1F2D" w14:paraId="77C3A4A9" w14:textId="77777777" w:rsidTr="001D11CC">
        <w:trPr>
          <w:jc w:val="center"/>
        </w:trPr>
        <w:tc>
          <w:tcPr>
            <w:tcW w:w="1064" w:type="pct"/>
          </w:tcPr>
          <w:p w14:paraId="396662D8" w14:textId="77777777" w:rsidR="006A5594" w:rsidRPr="001D11CC" w:rsidRDefault="006A5594" w:rsidP="000516BC">
            <w:pPr>
              <w:pStyle w:val="TAL"/>
              <w:rPr>
                <w:rFonts w:cs="Arial"/>
                <w:szCs w:val="18"/>
              </w:rPr>
            </w:pPr>
            <w:r w:rsidRPr="001D11CC">
              <w:rPr>
                <w:rFonts w:cs="Arial"/>
                <w:szCs w:val="18"/>
              </w:rPr>
              <w:t>alarmListRebuilt_1</w:t>
            </w:r>
          </w:p>
        </w:tc>
        <w:tc>
          <w:tcPr>
            <w:tcW w:w="3936" w:type="pct"/>
          </w:tcPr>
          <w:p w14:paraId="27EADA41" w14:textId="01A21C6E" w:rsidR="006A5594" w:rsidRPr="00846C5C" w:rsidRDefault="00A975B3" w:rsidP="000516BC">
            <w:pPr>
              <w:pStyle w:val="TAL"/>
              <w:rPr>
                <w:rFonts w:cs="Arial"/>
                <w:szCs w:val="18"/>
              </w:rPr>
            </w:pPr>
            <w:r w:rsidRPr="009B1F2D">
              <w:rPr>
                <w:rFonts w:cs="Arial"/>
                <w:szCs w:val="18"/>
              </w:rPr>
              <w:t xml:space="preserve">MnS producer </w:t>
            </w:r>
            <w:r w:rsidR="006A5594" w:rsidRPr="009B1F2D">
              <w:rPr>
                <w:rFonts w:cs="Arial"/>
                <w:szCs w:val="18"/>
              </w:rPr>
              <w:t xml:space="preserve">loses confidence in part or whole of its AlarmList. </w:t>
            </w:r>
            <w:r w:rsidRPr="009B1F2D">
              <w:rPr>
                <w:rFonts w:cs="Arial"/>
                <w:szCs w:val="18"/>
              </w:rPr>
              <w:t xml:space="preserve">MnS producer </w:t>
            </w:r>
            <w:r w:rsidR="006A5594" w:rsidRPr="009B1F2D">
              <w:rPr>
                <w:rFonts w:cs="Arial"/>
                <w:szCs w:val="18"/>
              </w:rPr>
              <w:t>has initiated procedure to repair its AlarmList.</w:t>
            </w:r>
          </w:p>
        </w:tc>
      </w:tr>
    </w:tbl>
    <w:p w14:paraId="73E22171" w14:textId="77777777" w:rsidR="00696036" w:rsidRPr="00215D3C" w:rsidRDefault="00696036" w:rsidP="00696036">
      <w:bookmarkStart w:id="745" w:name="_Toc20494439"/>
      <w:bookmarkStart w:id="746" w:name="_Toc26975462"/>
      <w:bookmarkStart w:id="747" w:name="_Toc35856335"/>
      <w:bookmarkStart w:id="748" w:name="_Toc44001191"/>
      <w:bookmarkStart w:id="749" w:name="_Toc51580790"/>
      <w:bookmarkStart w:id="750" w:name="_Toc52356053"/>
      <w:bookmarkStart w:id="751" w:name="_Toc55227623"/>
    </w:p>
    <w:p w14:paraId="2790D850" w14:textId="77777777" w:rsidR="006A5594" w:rsidRPr="00215D3C" w:rsidRDefault="006A5594" w:rsidP="006A5594">
      <w:pPr>
        <w:pStyle w:val="Heading7"/>
        <w:rPr>
          <w:lang w:eastAsia="zh-CN"/>
        </w:rPr>
      </w:pPr>
      <w:bookmarkStart w:id="752" w:name="_Toc130218925"/>
      <w:r>
        <w:t>11.2</w:t>
      </w:r>
      <w:r w:rsidRPr="00215D3C">
        <w:rPr>
          <w:lang w:eastAsia="zh-CN"/>
        </w:rPr>
        <w:t>.1.1</w:t>
      </w:r>
      <w:r w:rsidRPr="00215D3C">
        <w:rPr>
          <w:rFonts w:hint="eastAsia"/>
          <w:lang w:eastAsia="zh-CN"/>
        </w:rPr>
        <w:t>.6</w:t>
      </w:r>
      <w:r w:rsidRPr="00215D3C">
        <w:rPr>
          <w:lang w:eastAsia="zh-CN"/>
        </w:rPr>
        <w:t>.3.2</w:t>
      </w:r>
      <w:r w:rsidRPr="00215D3C">
        <w:rPr>
          <w:lang w:eastAsia="zh-CN"/>
        </w:rPr>
        <w:tab/>
      </w:r>
      <w:r w:rsidRPr="00215D3C">
        <w:t>To-state</w:t>
      </w:r>
      <w:bookmarkEnd w:id="745"/>
      <w:bookmarkEnd w:id="746"/>
      <w:bookmarkEnd w:id="747"/>
      <w:bookmarkEnd w:id="748"/>
      <w:bookmarkEnd w:id="749"/>
      <w:bookmarkEnd w:id="750"/>
      <w:bookmarkEnd w:id="751"/>
      <w:bookmarkEnd w:id="752"/>
    </w:p>
    <w:p w14:paraId="7AC744B5" w14:textId="77777777" w:rsidR="006A5594" w:rsidRPr="00215D3C" w:rsidRDefault="006A5594" w:rsidP="006A5594">
      <w:r w:rsidRPr="00215D3C">
        <w:rPr>
          <w:rFonts w:ascii="Courier New"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6A5594" w:rsidRPr="009B1F2D" w14:paraId="0D966248" w14:textId="77777777" w:rsidTr="001D11CC">
        <w:trPr>
          <w:jc w:val="center"/>
        </w:trPr>
        <w:tc>
          <w:tcPr>
            <w:tcW w:w="1470" w:type="pct"/>
            <w:shd w:val="clear" w:color="auto" w:fill="BFBFBF"/>
          </w:tcPr>
          <w:p w14:paraId="49A3D72E" w14:textId="77777777" w:rsidR="006A5594" w:rsidRPr="005563DD" w:rsidRDefault="006A5594" w:rsidP="000516BC">
            <w:pPr>
              <w:pStyle w:val="TAH"/>
              <w:rPr>
                <w:szCs w:val="18"/>
              </w:rPr>
            </w:pPr>
            <w:r w:rsidRPr="005563DD">
              <w:rPr>
                <w:szCs w:val="18"/>
              </w:rPr>
              <w:t>Assertion Name</w:t>
            </w:r>
          </w:p>
        </w:tc>
        <w:tc>
          <w:tcPr>
            <w:tcW w:w="3530" w:type="pct"/>
            <w:shd w:val="clear" w:color="auto" w:fill="BFBFBF"/>
          </w:tcPr>
          <w:p w14:paraId="2D82CA44" w14:textId="77777777" w:rsidR="006A5594" w:rsidRPr="009B1F2D" w:rsidRDefault="006A5594" w:rsidP="000516BC">
            <w:pPr>
              <w:pStyle w:val="TAH"/>
              <w:rPr>
                <w:szCs w:val="18"/>
              </w:rPr>
            </w:pPr>
            <w:r w:rsidRPr="009B1F2D">
              <w:rPr>
                <w:szCs w:val="18"/>
              </w:rPr>
              <w:t>Definition</w:t>
            </w:r>
          </w:p>
        </w:tc>
      </w:tr>
      <w:tr w:rsidR="006A5594" w:rsidRPr="009B1F2D" w14:paraId="55A40689" w14:textId="77777777" w:rsidTr="001D11CC">
        <w:trPr>
          <w:jc w:val="center"/>
        </w:trPr>
        <w:tc>
          <w:tcPr>
            <w:tcW w:w="1470" w:type="pct"/>
          </w:tcPr>
          <w:p w14:paraId="5D4513E2" w14:textId="77777777" w:rsidR="006A5594" w:rsidRPr="001D11CC" w:rsidRDefault="006A5594" w:rsidP="000516BC">
            <w:pPr>
              <w:pStyle w:val="TAL"/>
              <w:rPr>
                <w:rFonts w:cs="Arial"/>
                <w:szCs w:val="18"/>
              </w:rPr>
            </w:pPr>
            <w:r w:rsidRPr="001D11CC">
              <w:rPr>
                <w:rFonts w:cs="Arial"/>
                <w:szCs w:val="18"/>
              </w:rPr>
              <w:t>alarmListRebuilt_2</w:t>
            </w:r>
          </w:p>
        </w:tc>
        <w:tc>
          <w:tcPr>
            <w:tcW w:w="3530" w:type="pct"/>
          </w:tcPr>
          <w:p w14:paraId="3E18B9FD" w14:textId="43294CAD" w:rsidR="006A5594" w:rsidRPr="009B1F2D" w:rsidRDefault="00A975B3" w:rsidP="000516BC">
            <w:pPr>
              <w:pStyle w:val="TAL"/>
              <w:rPr>
                <w:szCs w:val="18"/>
                <w:lang w:eastAsia="zh-CN"/>
              </w:rPr>
            </w:pPr>
            <w:r w:rsidRPr="009B1F2D">
              <w:rPr>
                <w:szCs w:val="18"/>
                <w:lang w:eastAsia="zh-CN"/>
              </w:rPr>
              <w:t xml:space="preserve">MnS producer </w:t>
            </w:r>
            <w:r w:rsidR="006A5594" w:rsidRPr="009B1F2D">
              <w:rPr>
                <w:szCs w:val="18"/>
              </w:rPr>
              <w:t>rebuild</w:t>
            </w:r>
            <w:r w:rsidR="006A5594" w:rsidRPr="009B1F2D">
              <w:rPr>
                <w:szCs w:val="18"/>
                <w:lang w:eastAsia="zh-CN"/>
              </w:rPr>
              <w:t>s</w:t>
            </w:r>
            <w:r w:rsidR="006A5594" w:rsidRPr="009B1F2D">
              <w:rPr>
                <w:szCs w:val="18"/>
              </w:rPr>
              <w:t xml:space="preserve"> the whole or part of AlarmList. </w:t>
            </w:r>
          </w:p>
        </w:tc>
      </w:tr>
    </w:tbl>
    <w:p w14:paraId="109B97A1" w14:textId="77777777" w:rsidR="006A5594" w:rsidRPr="00215D3C" w:rsidRDefault="006A5594" w:rsidP="006A5594"/>
    <w:p w14:paraId="3C14B782" w14:textId="77777777" w:rsidR="006A5594" w:rsidRPr="00215D3C" w:rsidRDefault="006A5594" w:rsidP="006A5594">
      <w:pPr>
        <w:pStyle w:val="Heading5"/>
      </w:pPr>
      <w:bookmarkStart w:id="753" w:name="_Toc20494440"/>
      <w:bookmarkStart w:id="754" w:name="_Toc26975463"/>
      <w:bookmarkStart w:id="755" w:name="_Toc35856336"/>
      <w:bookmarkStart w:id="756" w:name="_Toc44001192"/>
      <w:bookmarkStart w:id="757" w:name="_Toc51580791"/>
      <w:bookmarkStart w:id="758" w:name="_Toc52356054"/>
      <w:bookmarkStart w:id="759" w:name="_Toc55227624"/>
      <w:bookmarkStart w:id="760" w:name="_Toc130218926"/>
      <w:r>
        <w:t>11.2</w:t>
      </w:r>
      <w:r w:rsidRPr="00215D3C">
        <w:t>.1.1.</w:t>
      </w:r>
      <w:r w:rsidRPr="00215D3C">
        <w:rPr>
          <w:rFonts w:hint="eastAsia"/>
        </w:rPr>
        <w:t>7</w:t>
      </w:r>
      <w:r w:rsidRPr="00215D3C">
        <w:tab/>
      </w:r>
      <w:proofErr w:type="spellStart"/>
      <w:r w:rsidRPr="001D11CC">
        <w:rPr>
          <w:rFonts w:cs="Arial"/>
        </w:rPr>
        <w:t>notifyCorrelatedNotificationChanged</w:t>
      </w:r>
      <w:bookmarkEnd w:id="753"/>
      <w:bookmarkEnd w:id="754"/>
      <w:bookmarkEnd w:id="755"/>
      <w:bookmarkEnd w:id="756"/>
      <w:bookmarkEnd w:id="757"/>
      <w:bookmarkEnd w:id="758"/>
      <w:bookmarkEnd w:id="759"/>
      <w:bookmarkEnd w:id="760"/>
      <w:proofErr w:type="spellEnd"/>
    </w:p>
    <w:p w14:paraId="01D0BCAA" w14:textId="77777777" w:rsidR="006A5594" w:rsidRPr="00215D3C" w:rsidRDefault="006A5594" w:rsidP="006A5594">
      <w:pPr>
        <w:pStyle w:val="Heading6"/>
      </w:pPr>
      <w:bookmarkStart w:id="761" w:name="_Toc20494441"/>
      <w:bookmarkStart w:id="762" w:name="_Toc26975464"/>
      <w:bookmarkStart w:id="763" w:name="_Toc35856337"/>
      <w:bookmarkStart w:id="764" w:name="_Toc44001193"/>
      <w:bookmarkStart w:id="765" w:name="_Toc51580792"/>
      <w:bookmarkStart w:id="766" w:name="_Toc52356055"/>
      <w:bookmarkStart w:id="767" w:name="_Toc55227625"/>
      <w:bookmarkStart w:id="768" w:name="_Toc130218927"/>
      <w:r>
        <w:t>11.2</w:t>
      </w:r>
      <w:r w:rsidRPr="00215D3C">
        <w:t>.1.1.</w:t>
      </w:r>
      <w:r w:rsidRPr="00215D3C">
        <w:rPr>
          <w:rFonts w:hint="eastAsia"/>
        </w:rPr>
        <w:t>7</w:t>
      </w:r>
      <w:r w:rsidRPr="00215D3C">
        <w:t>.1</w:t>
      </w:r>
      <w:r w:rsidRPr="00215D3C">
        <w:tab/>
        <w:t>Definition</w:t>
      </w:r>
      <w:bookmarkEnd w:id="761"/>
      <w:bookmarkEnd w:id="762"/>
      <w:bookmarkEnd w:id="763"/>
      <w:bookmarkEnd w:id="764"/>
      <w:bookmarkEnd w:id="765"/>
      <w:bookmarkEnd w:id="766"/>
      <w:bookmarkEnd w:id="767"/>
      <w:bookmarkEnd w:id="768"/>
    </w:p>
    <w:p w14:paraId="3FE26F58" w14:textId="77777777" w:rsidR="006A5594" w:rsidRPr="00215D3C" w:rsidRDefault="00442303" w:rsidP="006A5594">
      <w:r>
        <w:t>This notification is generated by the MnS producer when t</w:t>
      </w:r>
      <w:r w:rsidR="006A5594" w:rsidRPr="00215D3C">
        <w:t xml:space="preserve">he set of </w:t>
      </w:r>
      <w:proofErr w:type="spellStart"/>
      <w:r w:rsidR="006A5594" w:rsidRPr="00215D3C">
        <w:rPr>
          <w:rFonts w:ascii="Courier New" w:hAnsi="Courier New" w:cs="Courier New"/>
          <w:lang w:eastAsia="zh-CN"/>
        </w:rPr>
        <w:t>CorrelatedNotification</w:t>
      </w:r>
      <w:proofErr w:type="spellEnd"/>
      <w:r w:rsidR="006A5594" w:rsidRPr="00215D3C">
        <w:t xml:space="preserve"> </w:t>
      </w:r>
      <w:r>
        <w:t xml:space="preserve">is </w:t>
      </w:r>
      <w:r w:rsidR="006A5594" w:rsidRPr="00215D3C">
        <w:t xml:space="preserve">created, </w:t>
      </w:r>
      <w:proofErr w:type="gramStart"/>
      <w:r w:rsidR="006A5594" w:rsidRPr="00215D3C">
        <w:t>updated</w:t>
      </w:r>
      <w:proofErr w:type="gramEnd"/>
      <w:r w:rsidR="006A5594" w:rsidRPr="00215D3C">
        <w:t xml:space="preserve"> or </w:t>
      </w:r>
      <w:r>
        <w:t>deleted</w:t>
      </w:r>
      <w:r w:rsidR="006A5594" w:rsidRPr="00215D3C">
        <w:t>.</w:t>
      </w:r>
    </w:p>
    <w:p w14:paraId="6CD6558A" w14:textId="77777777" w:rsidR="006A5594" w:rsidRPr="00215D3C" w:rsidRDefault="006A5594" w:rsidP="006A5594">
      <w:pPr>
        <w:pStyle w:val="Heading6"/>
      </w:pPr>
      <w:bookmarkStart w:id="769" w:name="_Toc20494442"/>
      <w:bookmarkStart w:id="770" w:name="_Toc26975465"/>
      <w:bookmarkStart w:id="771" w:name="_Toc35856338"/>
      <w:bookmarkStart w:id="772" w:name="_Toc44001194"/>
      <w:bookmarkStart w:id="773" w:name="_Toc51580793"/>
      <w:bookmarkStart w:id="774" w:name="_Toc52356056"/>
      <w:bookmarkStart w:id="775" w:name="_Toc55227626"/>
      <w:bookmarkStart w:id="776" w:name="_Toc130218928"/>
      <w:r>
        <w:t>11.2</w:t>
      </w:r>
      <w:r w:rsidRPr="00215D3C">
        <w:t>.1.1.</w:t>
      </w:r>
      <w:r w:rsidRPr="00215D3C">
        <w:rPr>
          <w:rFonts w:hint="eastAsia"/>
        </w:rPr>
        <w:t>7</w:t>
      </w:r>
      <w:r w:rsidRPr="00215D3C">
        <w:t>.2</w:t>
      </w:r>
      <w:r w:rsidRPr="00215D3C">
        <w:tab/>
        <w:t xml:space="preserve">Input </w:t>
      </w:r>
      <w:bookmarkEnd w:id="769"/>
      <w:bookmarkEnd w:id="770"/>
      <w:bookmarkEnd w:id="771"/>
      <w:r w:rsidR="00442303">
        <w:t>p</w:t>
      </w:r>
      <w:r w:rsidR="00442303" w:rsidRPr="00215D3C">
        <w:t>arameters</w:t>
      </w:r>
      <w:bookmarkEnd w:id="772"/>
      <w:bookmarkEnd w:id="773"/>
      <w:bookmarkEnd w:id="774"/>
      <w:bookmarkEnd w:id="775"/>
      <w:bookmarkEnd w:id="7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6A5594" w:rsidRPr="009B1F2D" w14:paraId="22133AE4" w14:textId="77777777" w:rsidTr="00311DB3">
        <w:trPr>
          <w:tblHeader/>
          <w:jc w:val="center"/>
        </w:trPr>
        <w:tc>
          <w:tcPr>
            <w:tcW w:w="2722" w:type="dxa"/>
            <w:shd w:val="clear" w:color="auto" w:fill="BFBFBF"/>
          </w:tcPr>
          <w:p w14:paraId="759C866A" w14:textId="77777777" w:rsidR="006A5594" w:rsidRPr="005563DD" w:rsidRDefault="006A5594" w:rsidP="000516BC">
            <w:pPr>
              <w:pStyle w:val="TAH"/>
              <w:rPr>
                <w:szCs w:val="18"/>
              </w:rPr>
            </w:pPr>
            <w:r w:rsidRPr="005563DD">
              <w:rPr>
                <w:szCs w:val="18"/>
              </w:rPr>
              <w:t>Parameter Name</w:t>
            </w:r>
          </w:p>
        </w:tc>
        <w:tc>
          <w:tcPr>
            <w:tcW w:w="397" w:type="dxa"/>
            <w:shd w:val="clear" w:color="auto" w:fill="BFBFBF"/>
          </w:tcPr>
          <w:p w14:paraId="10DD974F" w14:textId="77777777" w:rsidR="006A5594" w:rsidRPr="005563DD" w:rsidRDefault="00442303" w:rsidP="000516BC">
            <w:pPr>
              <w:pStyle w:val="TAH"/>
              <w:rPr>
                <w:szCs w:val="18"/>
              </w:rPr>
            </w:pPr>
            <w:r w:rsidRPr="005563DD">
              <w:rPr>
                <w:szCs w:val="18"/>
              </w:rPr>
              <w:t>S</w:t>
            </w:r>
          </w:p>
        </w:tc>
        <w:tc>
          <w:tcPr>
            <w:tcW w:w="3781" w:type="dxa"/>
            <w:shd w:val="clear" w:color="auto" w:fill="BFBFBF"/>
          </w:tcPr>
          <w:p w14:paraId="20025C7C" w14:textId="77777777" w:rsidR="006A5594" w:rsidRPr="005563DD" w:rsidRDefault="006A5594" w:rsidP="000516BC">
            <w:pPr>
              <w:pStyle w:val="TAH"/>
              <w:rPr>
                <w:szCs w:val="18"/>
              </w:rPr>
            </w:pPr>
            <w:r w:rsidRPr="005563DD">
              <w:rPr>
                <w:szCs w:val="18"/>
              </w:rPr>
              <w:t>Matching Information/ Information Type / Legal Values</w:t>
            </w:r>
          </w:p>
        </w:tc>
        <w:tc>
          <w:tcPr>
            <w:tcW w:w="2909" w:type="dxa"/>
            <w:shd w:val="clear" w:color="auto" w:fill="BFBFBF"/>
          </w:tcPr>
          <w:p w14:paraId="15A2D006" w14:textId="77777777" w:rsidR="006A5594" w:rsidRPr="009B1F2D" w:rsidRDefault="006A5594" w:rsidP="000516BC">
            <w:pPr>
              <w:pStyle w:val="TAH"/>
              <w:rPr>
                <w:szCs w:val="18"/>
              </w:rPr>
            </w:pPr>
            <w:r w:rsidRPr="009B1F2D">
              <w:rPr>
                <w:szCs w:val="18"/>
              </w:rPr>
              <w:t>Comment</w:t>
            </w:r>
          </w:p>
        </w:tc>
      </w:tr>
      <w:tr w:rsidR="006A5594" w:rsidRPr="009B1F2D" w14:paraId="2A773D2E" w14:textId="77777777" w:rsidTr="00311DB3">
        <w:trPr>
          <w:jc w:val="center"/>
        </w:trPr>
        <w:tc>
          <w:tcPr>
            <w:tcW w:w="2722" w:type="dxa"/>
          </w:tcPr>
          <w:p w14:paraId="56C705F5"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2C3C6CA2"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653D67B9" w14:textId="7F3FAABB" w:rsidR="006A5594" w:rsidRPr="005563DD" w:rsidRDefault="006A5594" w:rsidP="000516BC">
            <w:pPr>
              <w:pStyle w:val="TAL"/>
              <w:rPr>
                <w:rFonts w:cs="Arial"/>
                <w:szCs w:val="18"/>
              </w:rPr>
            </w:pPr>
            <w:proofErr w:type="spellStart"/>
            <w:r w:rsidRPr="005563DD">
              <w:rPr>
                <w:rFonts w:cs="Arial"/>
                <w:szCs w:val="18"/>
              </w:rPr>
              <w:t>MonitoredEntity.objectClass</w:t>
            </w:r>
            <w:proofErr w:type="spellEnd"/>
            <w:r w:rsidRPr="005563DD">
              <w:rPr>
                <w:rFonts w:cs="Arial"/>
                <w:szCs w:val="18"/>
              </w:rPr>
              <w:t xml:space="preserve"> </w:t>
            </w:r>
          </w:p>
        </w:tc>
        <w:tc>
          <w:tcPr>
            <w:tcW w:w="2909" w:type="dxa"/>
          </w:tcPr>
          <w:p w14:paraId="7FC10204" w14:textId="77777777" w:rsidR="006A5594" w:rsidRPr="00A32054" w:rsidRDefault="006A5594" w:rsidP="000516BC">
            <w:pPr>
              <w:pStyle w:val="TAL"/>
              <w:rPr>
                <w:rFonts w:cs="Arial"/>
                <w:szCs w:val="18"/>
              </w:rPr>
            </w:pPr>
            <w:r w:rsidRPr="009B1F2D">
              <w:rPr>
                <w:rFonts w:cs="Arial"/>
                <w:szCs w:val="18"/>
              </w:rPr>
              <w:t xml:space="preserve">The </w:t>
            </w:r>
            <w:proofErr w:type="spellStart"/>
            <w:r w:rsidRPr="009B1F2D">
              <w:rPr>
                <w:rFonts w:cs="Arial"/>
                <w:szCs w:val="18"/>
              </w:rPr>
              <w:t>MonitoredEntity</w:t>
            </w:r>
            <w:proofErr w:type="spellEnd"/>
            <w:r w:rsidRPr="009B1F2D">
              <w:rPr>
                <w:rFonts w:cs="Arial"/>
                <w:szCs w:val="18"/>
              </w:rPr>
              <w:t xml:space="preserve"> is identified by the relation-</w:t>
            </w:r>
            <w:proofErr w:type="spellStart"/>
            <w:r w:rsidRPr="009B1F2D">
              <w:rPr>
                <w:rFonts w:cs="Arial"/>
                <w:szCs w:val="18"/>
              </w:rPr>
              <w:t>AlarmedObject</w:t>
            </w:r>
            <w:proofErr w:type="spellEnd"/>
            <w:r w:rsidRPr="009B1F2D">
              <w:rPr>
                <w:rFonts w:cs="Arial"/>
                <w:szCs w:val="18"/>
              </w:rPr>
              <w:t>-</w:t>
            </w:r>
            <w:proofErr w:type="spellStart"/>
            <w:r w:rsidRPr="009B1F2D">
              <w:rPr>
                <w:rFonts w:cs="Arial"/>
                <w:szCs w:val="18"/>
              </w:rPr>
              <w:t>AlarmInformation</w:t>
            </w:r>
            <w:proofErr w:type="spellEnd"/>
            <w:r w:rsidR="00442303" w:rsidRPr="00846C5C">
              <w:rPr>
                <w:rFonts w:cs="Arial"/>
                <w:szCs w:val="18"/>
              </w:rPr>
              <w:t>.</w:t>
            </w:r>
            <w:r w:rsidRPr="00BB224E">
              <w:rPr>
                <w:rFonts w:cs="Arial"/>
                <w:szCs w:val="18"/>
              </w:rPr>
              <w:t xml:space="preserve"> </w:t>
            </w:r>
          </w:p>
        </w:tc>
      </w:tr>
      <w:tr w:rsidR="006A5594" w:rsidRPr="009B1F2D" w14:paraId="27CFC839" w14:textId="77777777" w:rsidTr="00311DB3">
        <w:trPr>
          <w:jc w:val="center"/>
        </w:trPr>
        <w:tc>
          <w:tcPr>
            <w:tcW w:w="2722" w:type="dxa"/>
          </w:tcPr>
          <w:p w14:paraId="3B72CC94"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3E1F0C74"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1638205C" w14:textId="2ADF1E72" w:rsidR="006A5594" w:rsidRPr="005563DD" w:rsidRDefault="006A5594" w:rsidP="000516BC">
            <w:pPr>
              <w:pStyle w:val="TAL"/>
              <w:rPr>
                <w:rFonts w:cs="Arial"/>
                <w:szCs w:val="18"/>
              </w:rPr>
            </w:pPr>
            <w:proofErr w:type="spellStart"/>
            <w:r w:rsidRPr="005563DD">
              <w:rPr>
                <w:rFonts w:cs="Arial"/>
                <w:szCs w:val="18"/>
              </w:rPr>
              <w:t>MonitoredEntity.objectInstance</w:t>
            </w:r>
            <w:proofErr w:type="spellEnd"/>
          </w:p>
        </w:tc>
        <w:tc>
          <w:tcPr>
            <w:tcW w:w="2909" w:type="dxa"/>
          </w:tcPr>
          <w:p w14:paraId="023E36FA" w14:textId="77777777" w:rsidR="006A5594" w:rsidRPr="00A32054" w:rsidRDefault="006A5594" w:rsidP="000516BC">
            <w:pPr>
              <w:pStyle w:val="TAL"/>
              <w:rPr>
                <w:rFonts w:cs="Arial"/>
                <w:szCs w:val="18"/>
              </w:rPr>
            </w:pPr>
            <w:r w:rsidRPr="009B1F2D">
              <w:rPr>
                <w:rFonts w:cs="Arial"/>
                <w:szCs w:val="18"/>
              </w:rPr>
              <w:t xml:space="preserve">The </w:t>
            </w:r>
            <w:proofErr w:type="spellStart"/>
            <w:r w:rsidRPr="009B1F2D">
              <w:rPr>
                <w:rFonts w:cs="Arial"/>
                <w:szCs w:val="18"/>
              </w:rPr>
              <w:t>MonitoredEntity</w:t>
            </w:r>
            <w:proofErr w:type="spellEnd"/>
            <w:r w:rsidRPr="009B1F2D">
              <w:rPr>
                <w:rFonts w:cs="Arial"/>
                <w:szCs w:val="18"/>
              </w:rPr>
              <w:t xml:space="preserve"> is identified by the relation-</w:t>
            </w:r>
            <w:proofErr w:type="spellStart"/>
            <w:r w:rsidRPr="009B1F2D">
              <w:rPr>
                <w:rFonts w:cs="Arial"/>
                <w:szCs w:val="18"/>
              </w:rPr>
              <w:t>AlarmedObject</w:t>
            </w:r>
            <w:proofErr w:type="spellEnd"/>
            <w:r w:rsidRPr="009B1F2D">
              <w:rPr>
                <w:rFonts w:cs="Arial"/>
                <w:szCs w:val="18"/>
              </w:rPr>
              <w:t>-</w:t>
            </w:r>
            <w:proofErr w:type="spellStart"/>
            <w:r w:rsidRPr="009B1F2D">
              <w:rPr>
                <w:rFonts w:cs="Arial"/>
                <w:szCs w:val="18"/>
              </w:rPr>
              <w:t>AlarmInformation</w:t>
            </w:r>
            <w:proofErr w:type="spellEnd"/>
            <w:r w:rsidR="00442303" w:rsidRPr="00846C5C">
              <w:rPr>
                <w:rFonts w:cs="Arial"/>
                <w:szCs w:val="18"/>
              </w:rPr>
              <w:t>.</w:t>
            </w:r>
            <w:r w:rsidRPr="00BB224E">
              <w:rPr>
                <w:rFonts w:cs="Arial"/>
                <w:szCs w:val="18"/>
              </w:rPr>
              <w:t xml:space="preserve"> </w:t>
            </w:r>
          </w:p>
        </w:tc>
      </w:tr>
      <w:tr w:rsidR="006A5594" w:rsidRPr="009B1F2D" w14:paraId="6B9BDE72" w14:textId="77777777" w:rsidTr="00311DB3">
        <w:trPr>
          <w:jc w:val="center"/>
        </w:trPr>
        <w:tc>
          <w:tcPr>
            <w:tcW w:w="2722" w:type="dxa"/>
          </w:tcPr>
          <w:p w14:paraId="6940FD69"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7D4699A8"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1881AD2E" w14:textId="77777777" w:rsidR="006A5594" w:rsidRPr="005563DD" w:rsidRDefault="00442303" w:rsidP="000516BC">
            <w:pPr>
              <w:pStyle w:val="TAL"/>
              <w:rPr>
                <w:rFonts w:cs="Arial"/>
                <w:szCs w:val="18"/>
              </w:rPr>
            </w:pPr>
            <w:r w:rsidRPr="005563DD">
              <w:rPr>
                <w:szCs w:val="18"/>
              </w:rPr>
              <w:t>--</w:t>
            </w:r>
          </w:p>
        </w:tc>
        <w:tc>
          <w:tcPr>
            <w:tcW w:w="2909" w:type="dxa"/>
          </w:tcPr>
          <w:p w14:paraId="41DD8DF6" w14:textId="77777777" w:rsidR="006A5594" w:rsidRPr="005563DD" w:rsidRDefault="006A5594" w:rsidP="000516BC">
            <w:pPr>
              <w:pStyle w:val="TAL"/>
              <w:rPr>
                <w:rFonts w:cs="Arial"/>
                <w:szCs w:val="18"/>
              </w:rPr>
            </w:pPr>
          </w:p>
        </w:tc>
      </w:tr>
      <w:tr w:rsidR="00442303" w:rsidRPr="009B1F2D" w14:paraId="36C6A173" w14:textId="77777777" w:rsidTr="00311DB3">
        <w:trPr>
          <w:jc w:val="center"/>
        </w:trPr>
        <w:tc>
          <w:tcPr>
            <w:tcW w:w="2722" w:type="dxa"/>
          </w:tcPr>
          <w:p w14:paraId="55B1B193" w14:textId="77777777" w:rsidR="00442303" w:rsidRPr="001D11CC" w:rsidRDefault="00442303" w:rsidP="00442303">
            <w:pPr>
              <w:pStyle w:val="TAL"/>
              <w:rPr>
                <w:rFonts w:cs="Arial"/>
                <w:szCs w:val="18"/>
              </w:rPr>
            </w:pPr>
            <w:proofErr w:type="spellStart"/>
            <w:r w:rsidRPr="001D11CC">
              <w:rPr>
                <w:rFonts w:cs="Arial"/>
                <w:szCs w:val="18"/>
              </w:rPr>
              <w:t>notificationType</w:t>
            </w:r>
            <w:proofErr w:type="spellEnd"/>
          </w:p>
        </w:tc>
        <w:tc>
          <w:tcPr>
            <w:tcW w:w="397" w:type="dxa"/>
          </w:tcPr>
          <w:p w14:paraId="1CF63F7A" w14:textId="77777777" w:rsidR="00442303" w:rsidRPr="005563DD" w:rsidRDefault="00442303" w:rsidP="00442303">
            <w:pPr>
              <w:pStyle w:val="TAL"/>
              <w:jc w:val="center"/>
              <w:rPr>
                <w:rFonts w:cs="Arial"/>
                <w:szCs w:val="18"/>
              </w:rPr>
            </w:pPr>
            <w:r w:rsidRPr="005563DD">
              <w:rPr>
                <w:rFonts w:cs="Arial"/>
                <w:szCs w:val="18"/>
              </w:rPr>
              <w:t>M</w:t>
            </w:r>
          </w:p>
        </w:tc>
        <w:tc>
          <w:tcPr>
            <w:tcW w:w="3781" w:type="dxa"/>
          </w:tcPr>
          <w:p w14:paraId="2DEDF474" w14:textId="77777777" w:rsidR="00442303" w:rsidRPr="005563DD" w:rsidRDefault="00442303" w:rsidP="00442303">
            <w:pPr>
              <w:pStyle w:val="TAL"/>
              <w:rPr>
                <w:szCs w:val="18"/>
              </w:rPr>
            </w:pPr>
            <w:r w:rsidRPr="005563DD">
              <w:rPr>
                <w:rFonts w:cs="Arial"/>
                <w:szCs w:val="18"/>
              </w:rPr>
              <w:t>"</w:t>
            </w:r>
            <w:proofErr w:type="spellStart"/>
            <w:r w:rsidRPr="005563DD">
              <w:rPr>
                <w:rFonts w:cs="Arial"/>
                <w:szCs w:val="18"/>
              </w:rPr>
              <w:t>notifyCorrelatedNotificationChanged</w:t>
            </w:r>
            <w:proofErr w:type="spellEnd"/>
            <w:r w:rsidRPr="005563DD">
              <w:rPr>
                <w:rFonts w:cs="Arial"/>
                <w:szCs w:val="18"/>
              </w:rPr>
              <w:t>"</w:t>
            </w:r>
          </w:p>
        </w:tc>
        <w:tc>
          <w:tcPr>
            <w:tcW w:w="2909" w:type="dxa"/>
          </w:tcPr>
          <w:p w14:paraId="1CC7C469" w14:textId="77777777" w:rsidR="00442303" w:rsidRPr="009B1F2D" w:rsidRDefault="00442303" w:rsidP="00442303">
            <w:pPr>
              <w:pStyle w:val="TAL"/>
              <w:rPr>
                <w:rFonts w:cs="Arial"/>
                <w:szCs w:val="18"/>
              </w:rPr>
            </w:pPr>
          </w:p>
        </w:tc>
      </w:tr>
      <w:tr w:rsidR="006A5594" w:rsidRPr="009B1F2D" w14:paraId="54E69EEB" w14:textId="77777777" w:rsidTr="00311DB3">
        <w:trPr>
          <w:jc w:val="center"/>
        </w:trPr>
        <w:tc>
          <w:tcPr>
            <w:tcW w:w="2722" w:type="dxa"/>
          </w:tcPr>
          <w:p w14:paraId="7D2C802E"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2F3E68E3"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084A8FD4" w14:textId="77777777" w:rsidR="006A5594" w:rsidRPr="009B1F2D" w:rsidRDefault="006A5594" w:rsidP="000516BC">
            <w:pPr>
              <w:pStyle w:val="TAL"/>
              <w:rPr>
                <w:rFonts w:cs="Arial"/>
                <w:szCs w:val="18"/>
              </w:rPr>
            </w:pPr>
            <w:r w:rsidRPr="005563DD">
              <w:rPr>
                <w:szCs w:val="18"/>
              </w:rPr>
              <w:t>It carries</w:t>
            </w:r>
            <w:r w:rsidRPr="005563DD">
              <w:rPr>
                <w:rFonts w:cs="Arial"/>
                <w:szCs w:val="18"/>
              </w:rPr>
              <w:t xml:space="preserve"> the time when the </w:t>
            </w:r>
            <w:proofErr w:type="spellStart"/>
            <w:r w:rsidRPr="005563DD">
              <w:rPr>
                <w:rFonts w:cs="Arial"/>
                <w:szCs w:val="18"/>
              </w:rPr>
              <w:t>CorrelatedNotification</w:t>
            </w:r>
            <w:proofErr w:type="spellEnd"/>
            <w:r w:rsidRPr="005563DD">
              <w:rPr>
                <w:rFonts w:cs="Arial"/>
                <w:szCs w:val="18"/>
              </w:rPr>
              <w:t xml:space="preserve"> </w:t>
            </w:r>
            <w:r w:rsidR="00442303" w:rsidRPr="005563DD">
              <w:rPr>
                <w:rFonts w:cs="Arial"/>
                <w:szCs w:val="18"/>
              </w:rPr>
              <w:t xml:space="preserve">is created, </w:t>
            </w:r>
            <w:proofErr w:type="gramStart"/>
            <w:r w:rsidR="00442303" w:rsidRPr="005563DD">
              <w:rPr>
                <w:rFonts w:cs="Arial"/>
                <w:szCs w:val="18"/>
              </w:rPr>
              <w:t>updated</w:t>
            </w:r>
            <w:proofErr w:type="gramEnd"/>
            <w:r w:rsidR="00442303" w:rsidRPr="005563DD">
              <w:rPr>
                <w:rFonts w:cs="Arial"/>
                <w:szCs w:val="18"/>
              </w:rPr>
              <w:t xml:space="preserve"> or deleted.</w:t>
            </w:r>
          </w:p>
        </w:tc>
        <w:tc>
          <w:tcPr>
            <w:tcW w:w="2909" w:type="dxa"/>
          </w:tcPr>
          <w:p w14:paraId="2F7C76CF" w14:textId="77777777" w:rsidR="006A5594" w:rsidRPr="00846C5C" w:rsidRDefault="006A5594" w:rsidP="000516BC">
            <w:pPr>
              <w:pStyle w:val="TAL"/>
              <w:rPr>
                <w:rFonts w:cs="Arial"/>
                <w:szCs w:val="18"/>
              </w:rPr>
            </w:pPr>
          </w:p>
        </w:tc>
      </w:tr>
      <w:tr w:rsidR="006A5594" w:rsidRPr="009B1F2D" w14:paraId="40033EE0" w14:textId="77777777" w:rsidTr="00311DB3">
        <w:trPr>
          <w:jc w:val="center"/>
        </w:trPr>
        <w:tc>
          <w:tcPr>
            <w:tcW w:w="2722" w:type="dxa"/>
          </w:tcPr>
          <w:p w14:paraId="2E6B6E4C"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6A7313AD" w14:textId="77777777" w:rsidR="006A5594" w:rsidRPr="005563DD" w:rsidRDefault="00442303" w:rsidP="007056CE">
            <w:pPr>
              <w:pStyle w:val="TAL"/>
              <w:jc w:val="center"/>
              <w:rPr>
                <w:rFonts w:cs="Arial"/>
                <w:szCs w:val="18"/>
              </w:rPr>
            </w:pPr>
            <w:r w:rsidRPr="005563DD">
              <w:rPr>
                <w:rFonts w:cs="Arial"/>
                <w:szCs w:val="18"/>
              </w:rPr>
              <w:t>M</w:t>
            </w:r>
          </w:p>
        </w:tc>
        <w:tc>
          <w:tcPr>
            <w:tcW w:w="3781" w:type="dxa"/>
          </w:tcPr>
          <w:p w14:paraId="5BC6CB48" w14:textId="51A36A81" w:rsidR="006A5594" w:rsidRPr="005563DD" w:rsidRDefault="00442303" w:rsidP="000516BC">
            <w:pPr>
              <w:pStyle w:val="TAL"/>
              <w:rPr>
                <w:rFonts w:cs="Arial"/>
                <w:szCs w:val="18"/>
              </w:rPr>
            </w:pPr>
            <w:r w:rsidRPr="005563DD">
              <w:rPr>
                <w:rFonts w:cs="Arial"/>
                <w:szCs w:val="18"/>
                <w:lang w:eastAsia="zh-CN"/>
              </w:rPr>
              <w:t>--</w:t>
            </w:r>
          </w:p>
        </w:tc>
        <w:tc>
          <w:tcPr>
            <w:tcW w:w="2909" w:type="dxa"/>
          </w:tcPr>
          <w:p w14:paraId="74717786" w14:textId="77777777" w:rsidR="006A5594" w:rsidRPr="005563DD" w:rsidRDefault="006A5594" w:rsidP="000516BC">
            <w:pPr>
              <w:pStyle w:val="TAL"/>
              <w:rPr>
                <w:rFonts w:cs="Arial"/>
                <w:szCs w:val="18"/>
              </w:rPr>
            </w:pPr>
          </w:p>
        </w:tc>
      </w:tr>
      <w:tr w:rsidR="006A5594" w:rsidRPr="009B1F2D" w14:paraId="0A058D79" w14:textId="77777777" w:rsidTr="00311DB3">
        <w:trPr>
          <w:jc w:val="center"/>
        </w:trPr>
        <w:tc>
          <w:tcPr>
            <w:tcW w:w="2722" w:type="dxa"/>
          </w:tcPr>
          <w:p w14:paraId="578FE021" w14:textId="77777777" w:rsidR="006A5594" w:rsidRPr="001D11CC" w:rsidRDefault="006A5594" w:rsidP="000516BC">
            <w:pPr>
              <w:pStyle w:val="TAL"/>
              <w:rPr>
                <w:rFonts w:cs="Arial"/>
                <w:szCs w:val="18"/>
              </w:rPr>
            </w:pPr>
            <w:proofErr w:type="spellStart"/>
            <w:r w:rsidRPr="001D11CC">
              <w:rPr>
                <w:rFonts w:cs="Arial"/>
                <w:szCs w:val="18"/>
              </w:rPr>
              <w:t>alarmId</w:t>
            </w:r>
            <w:proofErr w:type="spellEnd"/>
          </w:p>
        </w:tc>
        <w:tc>
          <w:tcPr>
            <w:tcW w:w="397" w:type="dxa"/>
          </w:tcPr>
          <w:p w14:paraId="45963A23"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2F413CFD" w14:textId="77777777" w:rsidR="006A5594" w:rsidRPr="005563DD" w:rsidRDefault="006A5594" w:rsidP="000516BC">
            <w:pPr>
              <w:pStyle w:val="TAL"/>
              <w:rPr>
                <w:rFonts w:cs="Arial"/>
                <w:szCs w:val="18"/>
              </w:rPr>
            </w:pPr>
            <w:proofErr w:type="spellStart"/>
            <w:r w:rsidRPr="005563DD">
              <w:rPr>
                <w:rFonts w:cs="Arial"/>
                <w:szCs w:val="18"/>
              </w:rPr>
              <w:t>AlarmInformation.alarmId</w:t>
            </w:r>
            <w:proofErr w:type="spellEnd"/>
          </w:p>
        </w:tc>
        <w:tc>
          <w:tcPr>
            <w:tcW w:w="2909" w:type="dxa"/>
          </w:tcPr>
          <w:p w14:paraId="74CD7B71" w14:textId="77777777" w:rsidR="006A5594" w:rsidRPr="005563DD" w:rsidRDefault="006A5594" w:rsidP="000516BC">
            <w:pPr>
              <w:pStyle w:val="TAL"/>
              <w:rPr>
                <w:rFonts w:cs="Arial"/>
                <w:szCs w:val="18"/>
              </w:rPr>
            </w:pPr>
          </w:p>
        </w:tc>
      </w:tr>
      <w:tr w:rsidR="00442303" w:rsidRPr="009B1F2D" w14:paraId="031B7F83" w14:textId="77777777" w:rsidTr="00311DB3">
        <w:trPr>
          <w:jc w:val="center"/>
        </w:trPr>
        <w:tc>
          <w:tcPr>
            <w:tcW w:w="2722" w:type="dxa"/>
          </w:tcPr>
          <w:p w14:paraId="12111255" w14:textId="77777777" w:rsidR="00442303" w:rsidRPr="001D11CC" w:rsidRDefault="00442303" w:rsidP="00442303">
            <w:pPr>
              <w:pStyle w:val="TAL"/>
              <w:rPr>
                <w:rFonts w:cs="Arial"/>
                <w:szCs w:val="18"/>
              </w:rPr>
            </w:pPr>
            <w:proofErr w:type="spellStart"/>
            <w:r w:rsidRPr="001D11CC">
              <w:rPr>
                <w:rFonts w:cs="Arial"/>
                <w:szCs w:val="18"/>
              </w:rPr>
              <w:t>correlatedNotifications</w:t>
            </w:r>
            <w:proofErr w:type="spellEnd"/>
          </w:p>
        </w:tc>
        <w:tc>
          <w:tcPr>
            <w:tcW w:w="397" w:type="dxa"/>
          </w:tcPr>
          <w:p w14:paraId="33F90346" w14:textId="77777777" w:rsidR="00442303" w:rsidRPr="005563DD" w:rsidRDefault="00442303" w:rsidP="00442303">
            <w:pPr>
              <w:pStyle w:val="TAL"/>
              <w:jc w:val="center"/>
              <w:rPr>
                <w:rFonts w:cs="Arial"/>
                <w:szCs w:val="18"/>
              </w:rPr>
            </w:pPr>
            <w:r w:rsidRPr="005563DD">
              <w:rPr>
                <w:rFonts w:cs="Arial"/>
                <w:szCs w:val="18"/>
              </w:rPr>
              <w:t>M</w:t>
            </w:r>
          </w:p>
        </w:tc>
        <w:tc>
          <w:tcPr>
            <w:tcW w:w="3781" w:type="dxa"/>
          </w:tcPr>
          <w:p w14:paraId="72FF5756" w14:textId="77777777" w:rsidR="00442303" w:rsidRPr="009B1F2D" w:rsidRDefault="00442303" w:rsidP="00442303">
            <w:pPr>
              <w:pStyle w:val="TAL"/>
              <w:rPr>
                <w:rFonts w:cs="Arial"/>
                <w:szCs w:val="18"/>
              </w:rPr>
            </w:pPr>
            <w:r w:rsidRPr="005563DD">
              <w:rPr>
                <w:rFonts w:cs="Arial"/>
                <w:szCs w:val="18"/>
              </w:rPr>
              <w:t xml:space="preserve">The </w:t>
            </w:r>
            <w:proofErr w:type="spellStart"/>
            <w:r w:rsidRPr="005563DD">
              <w:rPr>
                <w:rFonts w:cs="Arial"/>
                <w:szCs w:val="18"/>
              </w:rPr>
              <w:t>CorrelatedNotification</w:t>
            </w:r>
            <w:proofErr w:type="spellEnd"/>
            <w:r w:rsidRPr="005563DD">
              <w:rPr>
                <w:rFonts w:cs="Arial"/>
                <w:szCs w:val="18"/>
              </w:rPr>
              <w:t xml:space="preserve"> instances related to this </w:t>
            </w:r>
            <w:proofErr w:type="spellStart"/>
            <w:r w:rsidRPr="005563DD">
              <w:rPr>
                <w:rFonts w:cs="Arial"/>
                <w:szCs w:val="18"/>
              </w:rPr>
              <w:t>AlarmIn</w:t>
            </w:r>
            <w:r w:rsidRPr="009B1F2D">
              <w:rPr>
                <w:rFonts w:cs="Arial"/>
                <w:szCs w:val="18"/>
              </w:rPr>
              <w:t>formation</w:t>
            </w:r>
            <w:proofErr w:type="spellEnd"/>
            <w:r w:rsidRPr="009B1F2D">
              <w:rPr>
                <w:rFonts w:cs="Arial"/>
                <w:szCs w:val="18"/>
              </w:rPr>
              <w:t>.</w:t>
            </w:r>
          </w:p>
        </w:tc>
        <w:tc>
          <w:tcPr>
            <w:tcW w:w="2909" w:type="dxa"/>
          </w:tcPr>
          <w:p w14:paraId="48C68650" w14:textId="77777777" w:rsidR="00442303" w:rsidRPr="00846C5C" w:rsidRDefault="00442303" w:rsidP="00442303">
            <w:pPr>
              <w:pStyle w:val="TAL"/>
              <w:rPr>
                <w:rFonts w:cs="Arial"/>
                <w:szCs w:val="18"/>
              </w:rPr>
            </w:pPr>
          </w:p>
        </w:tc>
      </w:tr>
      <w:tr w:rsidR="006A5594" w:rsidRPr="009B1F2D" w14:paraId="511FCE07" w14:textId="77777777" w:rsidTr="00311DB3">
        <w:trPr>
          <w:jc w:val="center"/>
        </w:trPr>
        <w:tc>
          <w:tcPr>
            <w:tcW w:w="2722" w:type="dxa"/>
          </w:tcPr>
          <w:p w14:paraId="50F76CE7" w14:textId="77777777" w:rsidR="006A5594" w:rsidRPr="001D11CC" w:rsidRDefault="006A5594" w:rsidP="000516BC">
            <w:pPr>
              <w:pStyle w:val="TAL"/>
              <w:rPr>
                <w:rFonts w:cs="Arial"/>
                <w:szCs w:val="18"/>
              </w:rPr>
            </w:pPr>
            <w:proofErr w:type="spellStart"/>
            <w:r w:rsidRPr="001D11CC">
              <w:rPr>
                <w:rFonts w:cs="Arial"/>
                <w:szCs w:val="18"/>
              </w:rPr>
              <w:t>rootCauseIndicator</w:t>
            </w:r>
            <w:proofErr w:type="spellEnd"/>
          </w:p>
        </w:tc>
        <w:tc>
          <w:tcPr>
            <w:tcW w:w="397" w:type="dxa"/>
          </w:tcPr>
          <w:p w14:paraId="3F19A91F" w14:textId="77777777" w:rsidR="006A5594" w:rsidRPr="005563DD" w:rsidRDefault="006A5594" w:rsidP="007056CE">
            <w:pPr>
              <w:pStyle w:val="TAL"/>
              <w:jc w:val="center"/>
              <w:rPr>
                <w:rFonts w:cs="Arial"/>
                <w:szCs w:val="18"/>
              </w:rPr>
            </w:pPr>
            <w:r w:rsidRPr="005563DD">
              <w:rPr>
                <w:rFonts w:cs="Arial"/>
                <w:szCs w:val="18"/>
              </w:rPr>
              <w:t>O</w:t>
            </w:r>
          </w:p>
        </w:tc>
        <w:tc>
          <w:tcPr>
            <w:tcW w:w="3781" w:type="dxa"/>
          </w:tcPr>
          <w:p w14:paraId="5679D484" w14:textId="77777777" w:rsidR="006A5594" w:rsidRPr="005563DD" w:rsidRDefault="006A5594" w:rsidP="000516BC">
            <w:pPr>
              <w:pStyle w:val="TAL"/>
              <w:rPr>
                <w:rFonts w:cs="Arial"/>
                <w:szCs w:val="18"/>
              </w:rPr>
            </w:pPr>
            <w:proofErr w:type="spellStart"/>
            <w:r w:rsidRPr="005563DD">
              <w:rPr>
                <w:rFonts w:cs="Arial"/>
                <w:szCs w:val="18"/>
              </w:rPr>
              <w:t>AlarmInformation.rootCauseIndicator</w:t>
            </w:r>
            <w:proofErr w:type="spellEnd"/>
          </w:p>
        </w:tc>
        <w:tc>
          <w:tcPr>
            <w:tcW w:w="2909" w:type="dxa"/>
          </w:tcPr>
          <w:p w14:paraId="1ADAA605" w14:textId="77777777" w:rsidR="006A5594" w:rsidRPr="005563DD" w:rsidRDefault="006A5594" w:rsidP="000516BC">
            <w:pPr>
              <w:pStyle w:val="TAL"/>
              <w:rPr>
                <w:rFonts w:cs="Arial"/>
                <w:szCs w:val="18"/>
              </w:rPr>
            </w:pPr>
          </w:p>
        </w:tc>
      </w:tr>
    </w:tbl>
    <w:p w14:paraId="4C2FD5EF" w14:textId="77777777" w:rsidR="006A5594" w:rsidRPr="00215D3C" w:rsidRDefault="006A5594" w:rsidP="006A5594"/>
    <w:p w14:paraId="622F012C" w14:textId="77777777" w:rsidR="006A5594" w:rsidRPr="00215D3C" w:rsidRDefault="006A5594" w:rsidP="006A5594">
      <w:pPr>
        <w:pStyle w:val="Heading6"/>
      </w:pPr>
      <w:bookmarkStart w:id="777" w:name="_Toc20494443"/>
      <w:bookmarkStart w:id="778" w:name="_Toc26975466"/>
      <w:bookmarkStart w:id="779" w:name="_Toc35856339"/>
      <w:bookmarkStart w:id="780" w:name="_Toc44001195"/>
      <w:bookmarkStart w:id="781" w:name="_Toc51580794"/>
      <w:bookmarkStart w:id="782" w:name="_Toc52356057"/>
      <w:bookmarkStart w:id="783" w:name="_Toc55227627"/>
      <w:bookmarkStart w:id="784" w:name="_Toc130218929"/>
      <w:r>
        <w:t>11.2</w:t>
      </w:r>
      <w:r w:rsidRPr="00215D3C">
        <w:t>.1.1.</w:t>
      </w:r>
      <w:r w:rsidRPr="00215D3C">
        <w:rPr>
          <w:rFonts w:hint="eastAsia"/>
        </w:rPr>
        <w:t>7</w:t>
      </w:r>
      <w:r w:rsidRPr="00215D3C">
        <w:t>.3</w:t>
      </w:r>
      <w:r w:rsidRPr="00215D3C">
        <w:tab/>
        <w:t xml:space="preserve">Triggering </w:t>
      </w:r>
      <w:proofErr w:type="gramStart"/>
      <w:r w:rsidRPr="00215D3C">
        <w:t>event</w:t>
      </w:r>
      <w:bookmarkEnd w:id="777"/>
      <w:bookmarkEnd w:id="778"/>
      <w:bookmarkEnd w:id="779"/>
      <w:bookmarkEnd w:id="780"/>
      <w:bookmarkEnd w:id="781"/>
      <w:bookmarkEnd w:id="782"/>
      <w:bookmarkEnd w:id="783"/>
      <w:bookmarkEnd w:id="784"/>
      <w:proofErr w:type="gramEnd"/>
    </w:p>
    <w:p w14:paraId="404CDC89" w14:textId="77777777" w:rsidR="006A5594" w:rsidRPr="00215D3C" w:rsidRDefault="006A5594" w:rsidP="006A5594">
      <w:pPr>
        <w:pStyle w:val="Heading7"/>
      </w:pPr>
      <w:bookmarkStart w:id="785" w:name="_Toc20494444"/>
      <w:bookmarkStart w:id="786" w:name="_Toc26975467"/>
      <w:bookmarkStart w:id="787" w:name="_Toc35856340"/>
      <w:bookmarkStart w:id="788" w:name="_Toc44001196"/>
      <w:bookmarkStart w:id="789" w:name="_Toc51580795"/>
      <w:bookmarkStart w:id="790" w:name="_Toc52356058"/>
      <w:bookmarkStart w:id="791" w:name="_Toc55227628"/>
      <w:bookmarkStart w:id="792" w:name="_Toc130218930"/>
      <w:r>
        <w:t>11.2</w:t>
      </w:r>
      <w:r w:rsidRPr="00215D3C">
        <w:t>.1.1</w:t>
      </w:r>
      <w:r w:rsidRPr="00215D3C">
        <w:rPr>
          <w:rFonts w:hint="eastAsia"/>
        </w:rPr>
        <w:t>.7</w:t>
      </w:r>
      <w:r w:rsidRPr="00215D3C">
        <w:t>.3.1</w:t>
      </w:r>
      <w:r w:rsidRPr="00215D3C">
        <w:tab/>
        <w:t>From-state</w:t>
      </w:r>
      <w:bookmarkEnd w:id="785"/>
      <w:bookmarkEnd w:id="786"/>
      <w:bookmarkEnd w:id="787"/>
      <w:bookmarkEnd w:id="788"/>
      <w:bookmarkEnd w:id="789"/>
      <w:bookmarkEnd w:id="790"/>
      <w:bookmarkEnd w:id="791"/>
      <w:bookmarkEnd w:id="792"/>
    </w:p>
    <w:p w14:paraId="5FB54EA8" w14:textId="77777777" w:rsidR="006A5594" w:rsidRPr="00215D3C" w:rsidRDefault="006A5594" w:rsidP="006A5594">
      <w:proofErr w:type="spellStart"/>
      <w:r w:rsidRPr="00215D3C">
        <w:rPr>
          <w:rFonts w:ascii="Courier New" w:hAnsi="Courier New"/>
        </w:rPr>
        <w:t>newAlarmCorrelationInfoIsAvailable</w:t>
      </w:r>
      <w:proofErr w:type="spellEnd"/>
      <w:r w:rsidRPr="00215D3C">
        <w:rPr>
          <w:rFonts w:ascii="Courier New" w:hAnsi="Courier New"/>
        </w:rPr>
        <w:t xml:space="preserve"> AND </w:t>
      </w:r>
      <w:proofErr w:type="spellStart"/>
      <w:r w:rsidRPr="00215D3C">
        <w:rPr>
          <w:rFonts w:ascii="Courier New" w:hAnsi="Courier New"/>
        </w:rPr>
        <w:t>alarmInformationExists</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6A5594" w:rsidRPr="00215D3C" w14:paraId="4F1A027C" w14:textId="77777777" w:rsidTr="001D11CC">
        <w:trPr>
          <w:jc w:val="center"/>
        </w:trPr>
        <w:tc>
          <w:tcPr>
            <w:tcW w:w="1948" w:type="pct"/>
            <w:shd w:val="clear" w:color="auto" w:fill="BFBFBF"/>
          </w:tcPr>
          <w:p w14:paraId="49976988" w14:textId="77777777" w:rsidR="006A5594" w:rsidRPr="00215D3C" w:rsidRDefault="006A5594" w:rsidP="000516BC">
            <w:pPr>
              <w:pStyle w:val="TAH"/>
            </w:pPr>
            <w:r w:rsidRPr="00215D3C">
              <w:t>Assertion Name</w:t>
            </w:r>
          </w:p>
        </w:tc>
        <w:tc>
          <w:tcPr>
            <w:tcW w:w="3052" w:type="pct"/>
            <w:shd w:val="clear" w:color="auto" w:fill="BFBFBF"/>
          </w:tcPr>
          <w:p w14:paraId="50B872D4" w14:textId="77777777" w:rsidR="006A5594" w:rsidRPr="00215D3C" w:rsidRDefault="006A5594" w:rsidP="000516BC">
            <w:pPr>
              <w:pStyle w:val="TAH"/>
            </w:pPr>
            <w:r w:rsidRPr="00215D3C">
              <w:t>Definition</w:t>
            </w:r>
          </w:p>
        </w:tc>
      </w:tr>
      <w:tr w:rsidR="006A5594" w:rsidRPr="00215D3C" w14:paraId="30C4DEA5" w14:textId="77777777" w:rsidTr="001D11CC">
        <w:trPr>
          <w:jc w:val="center"/>
        </w:trPr>
        <w:tc>
          <w:tcPr>
            <w:tcW w:w="1948" w:type="pct"/>
          </w:tcPr>
          <w:p w14:paraId="33DE3639" w14:textId="77777777" w:rsidR="006A5594" w:rsidRPr="001D11CC" w:rsidRDefault="006A5594" w:rsidP="000516BC">
            <w:pPr>
              <w:pStyle w:val="TAL"/>
              <w:rPr>
                <w:rFonts w:cs="Arial"/>
              </w:rPr>
            </w:pPr>
            <w:proofErr w:type="spellStart"/>
            <w:r w:rsidRPr="001D11CC">
              <w:rPr>
                <w:rFonts w:cs="Arial"/>
              </w:rPr>
              <w:t>newAlarmCorrelationInfoIsAvailable</w:t>
            </w:r>
            <w:proofErr w:type="spellEnd"/>
          </w:p>
        </w:tc>
        <w:tc>
          <w:tcPr>
            <w:tcW w:w="3052" w:type="pct"/>
          </w:tcPr>
          <w:p w14:paraId="6ED3071D" w14:textId="77777777" w:rsidR="006A5594" w:rsidRPr="00215D3C" w:rsidRDefault="006A5594" w:rsidP="000516BC">
            <w:pPr>
              <w:pStyle w:val="TAL"/>
            </w:pPr>
            <w:r w:rsidRPr="00215D3C">
              <w:t>New alarm correlation information is available but not yet conveyed to any consumer.</w:t>
            </w:r>
          </w:p>
        </w:tc>
      </w:tr>
      <w:tr w:rsidR="006A5594" w:rsidRPr="00215D3C" w14:paraId="3AB97265" w14:textId="77777777" w:rsidTr="001D11CC">
        <w:trPr>
          <w:jc w:val="center"/>
        </w:trPr>
        <w:tc>
          <w:tcPr>
            <w:tcW w:w="1948" w:type="pct"/>
          </w:tcPr>
          <w:p w14:paraId="0B9E2434" w14:textId="77777777" w:rsidR="006A5594" w:rsidRPr="001D11CC" w:rsidRDefault="006A5594" w:rsidP="000516BC">
            <w:pPr>
              <w:pStyle w:val="TAL"/>
              <w:rPr>
                <w:rFonts w:cs="Arial"/>
              </w:rPr>
            </w:pPr>
            <w:proofErr w:type="spellStart"/>
            <w:r w:rsidRPr="001D11CC">
              <w:rPr>
                <w:rFonts w:cs="Arial"/>
              </w:rPr>
              <w:t>alarmInformationExists</w:t>
            </w:r>
            <w:proofErr w:type="spellEnd"/>
          </w:p>
        </w:tc>
        <w:tc>
          <w:tcPr>
            <w:tcW w:w="3052" w:type="pct"/>
          </w:tcPr>
          <w:p w14:paraId="4CDFA493" w14:textId="77777777" w:rsidR="006A5594" w:rsidRPr="00215D3C" w:rsidRDefault="006A5594" w:rsidP="000516BC">
            <w:pPr>
              <w:pStyle w:val="TAL"/>
            </w:pPr>
            <w:r w:rsidRPr="00215D3C">
              <w:t xml:space="preserve">The </w:t>
            </w:r>
            <w:proofErr w:type="spellStart"/>
            <w:r w:rsidRPr="00215D3C">
              <w:t>AlarmInformation</w:t>
            </w:r>
            <w:proofErr w:type="spellEnd"/>
            <w:r w:rsidRPr="00215D3C">
              <w:t xml:space="preserve"> is in AlarmList.</w:t>
            </w:r>
          </w:p>
        </w:tc>
      </w:tr>
    </w:tbl>
    <w:p w14:paraId="7766621B" w14:textId="77777777" w:rsidR="006A5594" w:rsidRPr="00215D3C" w:rsidRDefault="006A5594" w:rsidP="006A5594"/>
    <w:p w14:paraId="2DCEA8B6" w14:textId="77777777" w:rsidR="006A5594" w:rsidRPr="00215D3C" w:rsidRDefault="006A5594" w:rsidP="006A5594">
      <w:pPr>
        <w:pStyle w:val="Heading7"/>
      </w:pPr>
      <w:bookmarkStart w:id="793" w:name="_Toc20494445"/>
      <w:bookmarkStart w:id="794" w:name="_Toc26975468"/>
      <w:bookmarkStart w:id="795" w:name="_Toc35856341"/>
      <w:bookmarkStart w:id="796" w:name="_Toc44001197"/>
      <w:bookmarkStart w:id="797" w:name="_Toc51580796"/>
      <w:bookmarkStart w:id="798" w:name="_Toc52356059"/>
      <w:bookmarkStart w:id="799" w:name="_Toc55227629"/>
      <w:bookmarkStart w:id="800" w:name="_Toc130218931"/>
      <w:r>
        <w:lastRenderedPageBreak/>
        <w:t>11.2</w:t>
      </w:r>
      <w:r w:rsidRPr="00215D3C">
        <w:t>.1.1</w:t>
      </w:r>
      <w:r w:rsidRPr="00215D3C">
        <w:rPr>
          <w:rFonts w:hint="eastAsia"/>
        </w:rPr>
        <w:t>.7</w:t>
      </w:r>
      <w:r w:rsidRPr="00215D3C">
        <w:t>.3.2</w:t>
      </w:r>
      <w:r w:rsidRPr="00215D3C">
        <w:tab/>
        <w:t>To-state</w:t>
      </w:r>
      <w:bookmarkEnd w:id="793"/>
      <w:bookmarkEnd w:id="794"/>
      <w:bookmarkEnd w:id="795"/>
      <w:bookmarkEnd w:id="796"/>
      <w:bookmarkEnd w:id="797"/>
      <w:bookmarkEnd w:id="798"/>
      <w:bookmarkEnd w:id="799"/>
      <w:bookmarkEnd w:id="800"/>
    </w:p>
    <w:p w14:paraId="6C2B0E2E" w14:textId="77777777" w:rsidR="006A5594" w:rsidRPr="00215D3C" w:rsidRDefault="006A5594" w:rsidP="006A5594">
      <w:pPr>
        <w:keepNext/>
      </w:pPr>
      <w:proofErr w:type="spellStart"/>
      <w:r w:rsidRPr="00215D3C">
        <w:rPr>
          <w:rFonts w:ascii="Courier New" w:hAnsi="Courier New"/>
        </w:rPr>
        <w:t>alarmCorrelatedInfoUpdated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6A5594" w:rsidRPr="00215D3C" w14:paraId="26A56560" w14:textId="77777777" w:rsidTr="001D11CC">
        <w:trPr>
          <w:jc w:val="center"/>
        </w:trPr>
        <w:tc>
          <w:tcPr>
            <w:tcW w:w="1506" w:type="pct"/>
            <w:shd w:val="clear" w:color="auto" w:fill="BFBFBF"/>
          </w:tcPr>
          <w:p w14:paraId="4ACBE02A" w14:textId="77777777" w:rsidR="006A5594" w:rsidRPr="00215D3C" w:rsidRDefault="006A5594" w:rsidP="000516BC">
            <w:pPr>
              <w:pStyle w:val="TAH"/>
            </w:pPr>
            <w:r w:rsidRPr="00215D3C">
              <w:t>Assertion Name</w:t>
            </w:r>
          </w:p>
        </w:tc>
        <w:tc>
          <w:tcPr>
            <w:tcW w:w="3494" w:type="pct"/>
            <w:shd w:val="clear" w:color="auto" w:fill="BFBFBF"/>
          </w:tcPr>
          <w:p w14:paraId="0A638301" w14:textId="77777777" w:rsidR="006A5594" w:rsidRPr="00215D3C" w:rsidRDefault="006A5594" w:rsidP="000516BC">
            <w:pPr>
              <w:pStyle w:val="TAH"/>
            </w:pPr>
            <w:r w:rsidRPr="00215D3C">
              <w:t>Definition</w:t>
            </w:r>
          </w:p>
        </w:tc>
      </w:tr>
      <w:tr w:rsidR="006A5594" w:rsidRPr="00215D3C" w14:paraId="742978C6" w14:textId="77777777" w:rsidTr="001D11CC">
        <w:trPr>
          <w:jc w:val="center"/>
        </w:trPr>
        <w:tc>
          <w:tcPr>
            <w:tcW w:w="1506" w:type="pct"/>
          </w:tcPr>
          <w:p w14:paraId="322EED91" w14:textId="77777777" w:rsidR="006A5594" w:rsidRPr="001D11CC" w:rsidRDefault="006A5594" w:rsidP="000516BC">
            <w:pPr>
              <w:pStyle w:val="TAL"/>
              <w:rPr>
                <w:rFonts w:cs="Arial"/>
              </w:rPr>
            </w:pPr>
            <w:proofErr w:type="spellStart"/>
            <w:r w:rsidRPr="001D11CC">
              <w:rPr>
                <w:rFonts w:cs="Arial"/>
              </w:rPr>
              <w:t>alarmCorrelatedInfoUpdated</w:t>
            </w:r>
            <w:proofErr w:type="spellEnd"/>
          </w:p>
        </w:tc>
        <w:tc>
          <w:tcPr>
            <w:tcW w:w="3494" w:type="pct"/>
          </w:tcPr>
          <w:p w14:paraId="4D5C9769" w14:textId="77777777" w:rsidR="006A5594" w:rsidRPr="00215D3C" w:rsidRDefault="006A5594" w:rsidP="000516BC">
            <w:pPr>
              <w:pStyle w:val="TAL"/>
            </w:pPr>
            <w:r w:rsidRPr="00215D3C">
              <w:rPr>
                <w:lang w:eastAsia="zh-CN"/>
              </w:rPr>
              <w:t xml:space="preserve">The </w:t>
            </w:r>
            <w:r w:rsidRPr="00215D3C">
              <w:t>set</w:t>
            </w:r>
            <w:r w:rsidRPr="00215D3C">
              <w:rPr>
                <w:lang w:eastAsia="zh-CN"/>
              </w:rPr>
              <w:t xml:space="preserve"> of </w:t>
            </w:r>
            <w:proofErr w:type="spellStart"/>
            <w:r w:rsidRPr="00215D3C">
              <w:rPr>
                <w:rFonts w:ascii="Courier New" w:hAnsi="Courier New" w:cs="Courier New"/>
                <w:lang w:eastAsia="zh-CN"/>
              </w:rPr>
              <w:t>CorrelatedNotification</w:t>
            </w:r>
            <w:proofErr w:type="spellEnd"/>
            <w:r w:rsidRPr="00215D3C">
              <w:rPr>
                <w:lang w:eastAsia="zh-CN"/>
              </w:rPr>
              <w:t xml:space="preserve"> network slice instances </w:t>
            </w:r>
            <w:r w:rsidR="000C43A7">
              <w:rPr>
                <w:lang w:eastAsia="zh-CN"/>
              </w:rPr>
              <w:t>is</w:t>
            </w:r>
            <w:r w:rsidRPr="00215D3C">
              <w:rPr>
                <w:lang w:eastAsia="zh-CN"/>
              </w:rPr>
              <w:t xml:space="preserve"> created, </w:t>
            </w:r>
            <w:proofErr w:type="gramStart"/>
            <w:r w:rsidRPr="00215D3C">
              <w:rPr>
                <w:lang w:eastAsia="zh-CN"/>
              </w:rPr>
              <w:t>updated</w:t>
            </w:r>
            <w:proofErr w:type="gramEnd"/>
            <w:r w:rsidRPr="00215D3C">
              <w:rPr>
                <w:lang w:eastAsia="zh-CN"/>
              </w:rPr>
              <w:t xml:space="preserve"> or </w:t>
            </w:r>
            <w:r w:rsidR="000C43A7">
              <w:rPr>
                <w:lang w:eastAsia="zh-CN"/>
              </w:rPr>
              <w:t>deleted</w:t>
            </w:r>
            <w:r w:rsidRPr="00215D3C">
              <w:t>.</w:t>
            </w:r>
          </w:p>
        </w:tc>
      </w:tr>
    </w:tbl>
    <w:p w14:paraId="760B37C4" w14:textId="77777777" w:rsidR="006A5594" w:rsidRDefault="006A5594" w:rsidP="006A5594">
      <w:pPr>
        <w:rPr>
          <w:lang w:eastAsia="zh-CN"/>
        </w:rPr>
      </w:pPr>
    </w:p>
    <w:p w14:paraId="27675384" w14:textId="77777777" w:rsidR="006A5594" w:rsidRDefault="006A5594" w:rsidP="006A5594">
      <w:pPr>
        <w:pStyle w:val="Heading5"/>
      </w:pPr>
      <w:bookmarkStart w:id="801" w:name="_Toc20494446"/>
      <w:bookmarkStart w:id="802" w:name="_Toc26975469"/>
      <w:bookmarkStart w:id="803" w:name="_Toc35856342"/>
      <w:bookmarkStart w:id="804" w:name="_Toc44001198"/>
      <w:bookmarkStart w:id="805" w:name="_Toc51580797"/>
      <w:bookmarkStart w:id="806" w:name="_Toc52356060"/>
      <w:bookmarkStart w:id="807" w:name="_Toc55227630"/>
      <w:bookmarkStart w:id="808" w:name="_Toc130218932"/>
      <w:r>
        <w:t>11.2.1.1.8</w:t>
      </w:r>
      <w:r>
        <w:tab/>
      </w:r>
      <w:proofErr w:type="spellStart"/>
      <w:r>
        <w:t>getAlarmCount</w:t>
      </w:r>
      <w:bookmarkEnd w:id="801"/>
      <w:bookmarkEnd w:id="802"/>
      <w:bookmarkEnd w:id="803"/>
      <w:bookmarkEnd w:id="804"/>
      <w:bookmarkEnd w:id="805"/>
      <w:bookmarkEnd w:id="806"/>
      <w:bookmarkEnd w:id="807"/>
      <w:bookmarkEnd w:id="808"/>
      <w:proofErr w:type="spellEnd"/>
    </w:p>
    <w:p w14:paraId="41FBA56D" w14:textId="77777777" w:rsidR="006A5594" w:rsidRDefault="006A5594" w:rsidP="006A5594">
      <w:pPr>
        <w:pStyle w:val="Heading6"/>
      </w:pPr>
      <w:bookmarkStart w:id="809" w:name="_Toc20494447"/>
      <w:bookmarkStart w:id="810" w:name="_Toc26975470"/>
      <w:bookmarkStart w:id="811" w:name="_Toc35856343"/>
      <w:bookmarkStart w:id="812" w:name="_Toc44001199"/>
      <w:bookmarkStart w:id="813" w:name="_Toc51580798"/>
      <w:bookmarkStart w:id="814" w:name="_Toc52356061"/>
      <w:bookmarkStart w:id="815" w:name="_Toc55227631"/>
      <w:bookmarkStart w:id="816" w:name="_Toc130218933"/>
      <w:r>
        <w:t>11.2.1.1.8.1</w:t>
      </w:r>
      <w:r>
        <w:tab/>
        <w:t>Definition</w:t>
      </w:r>
      <w:bookmarkEnd w:id="809"/>
      <w:bookmarkEnd w:id="810"/>
      <w:bookmarkEnd w:id="811"/>
      <w:bookmarkEnd w:id="812"/>
      <w:bookmarkEnd w:id="813"/>
      <w:bookmarkEnd w:id="814"/>
      <w:bookmarkEnd w:id="815"/>
      <w:bookmarkEnd w:id="816"/>
    </w:p>
    <w:p w14:paraId="6E062275" w14:textId="77777777" w:rsidR="006A5594" w:rsidRDefault="000C43A7" w:rsidP="006A5594">
      <w:r>
        <w:t xml:space="preserve">A MnS consumer invokes this operation to get the number of alarms in the alarm list. The alarms are counted separately for each perceived severity level. An input parameter allows to control which alarms are counted. </w:t>
      </w:r>
    </w:p>
    <w:p w14:paraId="7C64D6DD" w14:textId="77777777" w:rsidR="006A5594" w:rsidRDefault="006A5594" w:rsidP="006A5594">
      <w:pPr>
        <w:pStyle w:val="Heading6"/>
      </w:pPr>
      <w:bookmarkStart w:id="817" w:name="_Toc20494448"/>
      <w:bookmarkStart w:id="818" w:name="_Toc26975471"/>
      <w:bookmarkStart w:id="819" w:name="_Toc35856344"/>
      <w:bookmarkStart w:id="820" w:name="_Toc44001200"/>
      <w:bookmarkStart w:id="821" w:name="_Toc51580799"/>
      <w:bookmarkStart w:id="822" w:name="_Toc52356062"/>
      <w:bookmarkStart w:id="823" w:name="_Toc55227632"/>
      <w:bookmarkStart w:id="824" w:name="_Toc130218934"/>
      <w:r>
        <w:t>11.2.1.1.8.2</w:t>
      </w:r>
      <w:r>
        <w:tab/>
        <w:t xml:space="preserve">Input </w:t>
      </w:r>
      <w:bookmarkEnd w:id="817"/>
      <w:bookmarkEnd w:id="818"/>
      <w:bookmarkEnd w:id="819"/>
      <w:r w:rsidR="007F78D8">
        <w:t>parameters</w:t>
      </w:r>
      <w:bookmarkEnd w:id="820"/>
      <w:bookmarkEnd w:id="821"/>
      <w:bookmarkEnd w:id="822"/>
      <w:bookmarkEnd w:id="823"/>
      <w:bookmarkEnd w:id="8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96"/>
        <w:gridCol w:w="3028"/>
        <w:gridCol w:w="4623"/>
      </w:tblGrid>
      <w:tr w:rsidR="006A5594" w14:paraId="04149EEE"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4393DFEF" w14:textId="77777777" w:rsidR="006A5594" w:rsidRDefault="006A5594" w:rsidP="000516BC">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B02B336" w14:textId="77777777" w:rsidR="006A5594" w:rsidRDefault="007F78D8" w:rsidP="000516BC">
            <w:pPr>
              <w:pStyle w:val="TAH"/>
            </w:pPr>
            <w:r>
              <w:t>S</w:t>
            </w:r>
          </w:p>
        </w:tc>
        <w:tc>
          <w:tcPr>
            <w:tcW w:w="3040" w:type="dxa"/>
            <w:tcBorders>
              <w:top w:val="single" w:sz="4" w:space="0" w:color="auto"/>
              <w:left w:val="single" w:sz="4" w:space="0" w:color="auto"/>
              <w:bottom w:val="single" w:sz="4" w:space="0" w:color="auto"/>
              <w:right w:val="single" w:sz="4" w:space="0" w:color="auto"/>
            </w:tcBorders>
            <w:shd w:val="clear" w:color="auto" w:fill="BFBFBF"/>
            <w:hideMark/>
          </w:tcPr>
          <w:p w14:paraId="51A1DADC" w14:textId="77777777" w:rsidR="006A5594" w:rsidRDefault="006A5594" w:rsidP="000516BC">
            <w:pPr>
              <w:pStyle w:val="TAH"/>
            </w:pPr>
            <w:r>
              <w:t>Information Type</w:t>
            </w:r>
          </w:p>
        </w:tc>
        <w:tc>
          <w:tcPr>
            <w:tcW w:w="4642" w:type="dxa"/>
            <w:tcBorders>
              <w:top w:val="single" w:sz="4" w:space="0" w:color="auto"/>
              <w:left w:val="single" w:sz="4" w:space="0" w:color="auto"/>
              <w:bottom w:val="single" w:sz="4" w:space="0" w:color="auto"/>
              <w:right w:val="single" w:sz="4" w:space="0" w:color="auto"/>
            </w:tcBorders>
            <w:shd w:val="clear" w:color="auto" w:fill="BFBFBF"/>
            <w:hideMark/>
          </w:tcPr>
          <w:p w14:paraId="49560542" w14:textId="77777777" w:rsidR="006A5594" w:rsidRDefault="006A5594" w:rsidP="000516BC">
            <w:pPr>
              <w:pStyle w:val="TAH"/>
            </w:pPr>
            <w:r>
              <w:t>Comment</w:t>
            </w:r>
          </w:p>
        </w:tc>
      </w:tr>
      <w:tr w:rsidR="006A5594" w14:paraId="21389F06"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2621BDCB" w14:textId="77777777" w:rsidR="006A5594" w:rsidRPr="001D11CC" w:rsidRDefault="006A5594" w:rsidP="000516BC">
            <w:pPr>
              <w:pStyle w:val="TAL"/>
              <w:rPr>
                <w:rFonts w:cs="Arial"/>
              </w:rPr>
            </w:pPr>
            <w:r w:rsidRPr="001D11CC">
              <w:rPr>
                <w:rFonts w:cs="Arial"/>
              </w:rPr>
              <w:t>filter</w:t>
            </w:r>
          </w:p>
        </w:tc>
        <w:tc>
          <w:tcPr>
            <w:tcW w:w="397" w:type="dxa"/>
            <w:tcBorders>
              <w:top w:val="single" w:sz="4" w:space="0" w:color="auto"/>
              <w:left w:val="single" w:sz="4" w:space="0" w:color="auto"/>
              <w:bottom w:val="single" w:sz="4" w:space="0" w:color="auto"/>
              <w:right w:val="single" w:sz="4" w:space="0" w:color="auto"/>
            </w:tcBorders>
            <w:hideMark/>
          </w:tcPr>
          <w:p w14:paraId="777AEA76" w14:textId="77777777" w:rsidR="006A5594" w:rsidRDefault="006A5594" w:rsidP="000516BC">
            <w:pPr>
              <w:pStyle w:val="TAL"/>
              <w:jc w:val="center"/>
              <w:rPr>
                <w:rFonts w:cs="Arial"/>
              </w:rPr>
            </w:pPr>
            <w:r>
              <w:rPr>
                <w:rFonts w:cs="Arial"/>
              </w:rPr>
              <w:t>O</w:t>
            </w:r>
          </w:p>
        </w:tc>
        <w:tc>
          <w:tcPr>
            <w:tcW w:w="3040" w:type="dxa"/>
            <w:tcBorders>
              <w:top w:val="single" w:sz="4" w:space="0" w:color="auto"/>
              <w:left w:val="single" w:sz="4" w:space="0" w:color="auto"/>
              <w:bottom w:val="single" w:sz="4" w:space="0" w:color="auto"/>
              <w:right w:val="single" w:sz="4" w:space="0" w:color="auto"/>
            </w:tcBorders>
            <w:hideMark/>
          </w:tcPr>
          <w:p w14:paraId="4181A947" w14:textId="77777777" w:rsidR="006A5594" w:rsidRDefault="006A5594" w:rsidP="000516BC">
            <w:pPr>
              <w:pStyle w:val="TAL"/>
              <w:rPr>
                <w:rFonts w:cs="Arial"/>
              </w:rPr>
            </w:pPr>
            <w:r>
              <w:rPr>
                <w:rFonts w:cs="Arial"/>
              </w:rPr>
              <w:t>N/A</w:t>
            </w:r>
          </w:p>
        </w:tc>
        <w:tc>
          <w:tcPr>
            <w:tcW w:w="4642" w:type="dxa"/>
            <w:tcBorders>
              <w:top w:val="single" w:sz="4" w:space="0" w:color="auto"/>
              <w:left w:val="single" w:sz="4" w:space="0" w:color="auto"/>
              <w:bottom w:val="single" w:sz="4" w:space="0" w:color="auto"/>
              <w:right w:val="single" w:sz="4" w:space="0" w:color="auto"/>
            </w:tcBorders>
          </w:tcPr>
          <w:p w14:paraId="2647DEBD" w14:textId="77777777" w:rsidR="006A5594" w:rsidRDefault="006A5594" w:rsidP="000516BC">
            <w:pPr>
              <w:pStyle w:val="TAL"/>
              <w:rPr>
                <w:rFonts w:cs="Arial"/>
              </w:rPr>
            </w:pPr>
            <w:r>
              <w:rPr>
                <w:rFonts w:cs="Arial"/>
              </w:rPr>
              <w:t xml:space="preserve">It carries a filter constraint. The operation shall apply it when counting the </w:t>
            </w:r>
            <w:proofErr w:type="spellStart"/>
            <w:r>
              <w:rPr>
                <w:rFonts w:cs="Arial"/>
              </w:rPr>
              <w:t>AlarmInformation</w:t>
            </w:r>
            <w:proofErr w:type="spellEnd"/>
            <w:r>
              <w:rPr>
                <w:rFonts w:cs="Arial"/>
              </w:rPr>
              <w:t xml:space="preserve"> instances in AlarmList.</w:t>
            </w:r>
          </w:p>
          <w:p w14:paraId="2E38B940" w14:textId="77777777" w:rsidR="006A5594" w:rsidRDefault="006A5594" w:rsidP="000516BC">
            <w:pPr>
              <w:pStyle w:val="TAL"/>
              <w:rPr>
                <w:rFonts w:cs="Arial"/>
              </w:rPr>
            </w:pPr>
            <w:r>
              <w:rPr>
                <w:rFonts w:cs="Arial"/>
              </w:rPr>
              <w:t xml:space="preserve">Case when synchronous mode of operation is used for </w:t>
            </w:r>
            <w:proofErr w:type="spellStart"/>
            <w:r>
              <w:rPr>
                <w:rFonts w:cs="Arial"/>
              </w:rPr>
              <w:t>getAlarmList</w:t>
            </w:r>
            <w:proofErr w:type="spellEnd"/>
            <w:r>
              <w:rPr>
                <w:rFonts w:cs="Arial"/>
              </w:rPr>
              <w:t>:</w:t>
            </w:r>
          </w:p>
          <w:p w14:paraId="512795C1" w14:textId="77777777" w:rsidR="006A5594" w:rsidRDefault="006A5594" w:rsidP="000516BC">
            <w:pPr>
              <w:pStyle w:val="TAL"/>
              <w:rPr>
                <w:rFonts w:cs="Arial"/>
              </w:rPr>
            </w:pPr>
            <w:r>
              <w:rPr>
                <w:rFonts w:cs="Arial"/>
              </w:rPr>
              <w:t xml:space="preserve">(a) If this parameter is present, the operation shall count the </w:t>
            </w:r>
            <w:proofErr w:type="spellStart"/>
            <w:r>
              <w:rPr>
                <w:rFonts w:cs="Arial"/>
              </w:rPr>
              <w:t>AlarmInformation</w:t>
            </w:r>
            <w:proofErr w:type="spellEnd"/>
            <w:r>
              <w:rPr>
                <w:rFonts w:cs="Arial"/>
              </w:rPr>
              <w:t xml:space="preserve"> instances which satisfy both (a) this </w:t>
            </w:r>
            <w:proofErr w:type="gramStart"/>
            <w:r>
              <w:rPr>
                <w:rFonts w:cs="Arial"/>
              </w:rPr>
              <w:t>filter</w:t>
            </w:r>
            <w:proofErr w:type="gramEnd"/>
            <w:r>
              <w:rPr>
                <w:rFonts w:cs="Arial"/>
              </w:rPr>
              <w:t xml:space="preserve"> constraint and (b) the condition set by input parameter </w:t>
            </w:r>
            <w:proofErr w:type="spellStart"/>
            <w:r>
              <w:rPr>
                <w:rFonts w:cs="Arial"/>
              </w:rPr>
              <w:t>alarmAckState</w:t>
            </w:r>
            <w:proofErr w:type="spellEnd"/>
            <w:r>
              <w:rPr>
                <w:rFonts w:cs="Arial"/>
              </w:rPr>
              <w:t>.</w:t>
            </w:r>
          </w:p>
          <w:p w14:paraId="76A8EE38" w14:textId="77777777" w:rsidR="006A5594" w:rsidRDefault="006A5594" w:rsidP="000516BC">
            <w:pPr>
              <w:pStyle w:val="TAL"/>
              <w:rPr>
                <w:rFonts w:cs="Arial"/>
              </w:rPr>
            </w:pPr>
            <w:r>
              <w:rPr>
                <w:rFonts w:cs="Arial"/>
              </w:rPr>
              <w:t xml:space="preserve">(b) If this parameter is absent, the operation shall count all </w:t>
            </w:r>
            <w:proofErr w:type="spellStart"/>
            <w:r>
              <w:rPr>
                <w:rFonts w:cs="Arial"/>
              </w:rPr>
              <w:t>AlarmInformation</w:t>
            </w:r>
            <w:proofErr w:type="spellEnd"/>
            <w:r>
              <w:rPr>
                <w:rFonts w:cs="Arial"/>
              </w:rPr>
              <w:t xml:space="preserve"> instances that satisfy the condition set by input parameter </w:t>
            </w:r>
            <w:proofErr w:type="spellStart"/>
            <w:r>
              <w:rPr>
                <w:rFonts w:cs="Arial"/>
              </w:rPr>
              <w:t>alarmAckState</w:t>
            </w:r>
            <w:proofErr w:type="spellEnd"/>
            <w:r>
              <w:rPr>
                <w:rFonts w:cs="Arial"/>
              </w:rPr>
              <w:t>.</w:t>
            </w:r>
          </w:p>
          <w:p w14:paraId="49C7C3C5" w14:textId="77777777" w:rsidR="006A5594" w:rsidRDefault="006A5594" w:rsidP="000516BC">
            <w:pPr>
              <w:pStyle w:val="TAL"/>
              <w:rPr>
                <w:rFonts w:cs="Arial"/>
              </w:rPr>
            </w:pPr>
          </w:p>
          <w:p w14:paraId="0FAE25ED" w14:textId="77777777" w:rsidR="006A5594" w:rsidRDefault="006A5594" w:rsidP="000516BC">
            <w:pPr>
              <w:pStyle w:val="TAL"/>
              <w:rPr>
                <w:rFonts w:cs="Arial"/>
              </w:rPr>
            </w:pPr>
            <w:r>
              <w:rPr>
                <w:rFonts w:cs="Arial"/>
              </w:rPr>
              <w:t xml:space="preserve">Case when asynchronous mode of operation is used for </w:t>
            </w:r>
            <w:proofErr w:type="spellStart"/>
            <w:r>
              <w:rPr>
                <w:rFonts w:cs="Arial"/>
              </w:rPr>
              <w:t>getAlarmList</w:t>
            </w:r>
            <w:proofErr w:type="spellEnd"/>
            <w:r>
              <w:rPr>
                <w:rFonts w:cs="Arial"/>
              </w:rPr>
              <w:t>:</w:t>
            </w:r>
          </w:p>
          <w:p w14:paraId="26F1A1E8" w14:textId="77777777" w:rsidR="006A5594" w:rsidRDefault="006A5594" w:rsidP="000516BC">
            <w:pPr>
              <w:pStyle w:val="TAL"/>
              <w:rPr>
                <w:rFonts w:cs="Arial"/>
              </w:rPr>
            </w:pPr>
            <w:r>
              <w:rPr>
                <w:rFonts w:cs="Arial"/>
              </w:rPr>
              <w:t xml:space="preserve">(a) If this parameter is present, the operation shall count all </w:t>
            </w:r>
            <w:proofErr w:type="spellStart"/>
            <w:r>
              <w:rPr>
                <w:rFonts w:cs="Arial"/>
              </w:rPr>
              <w:t>AlarmInformation</w:t>
            </w:r>
            <w:proofErr w:type="spellEnd"/>
            <w:r>
              <w:rPr>
                <w:rFonts w:cs="Arial"/>
              </w:rPr>
              <w:t xml:space="preserve"> instances that satisfy this filter constraint and the condition set by input parameter </w:t>
            </w:r>
            <w:proofErr w:type="spellStart"/>
            <w:r>
              <w:rPr>
                <w:rFonts w:cs="Arial"/>
              </w:rPr>
              <w:t>alarmAckState</w:t>
            </w:r>
            <w:proofErr w:type="spellEnd"/>
            <w:r>
              <w:rPr>
                <w:rFonts w:cs="Arial"/>
              </w:rPr>
              <w:t>.</w:t>
            </w:r>
          </w:p>
          <w:p w14:paraId="1EDD0C96" w14:textId="262F96D1" w:rsidR="006A5594" w:rsidRDefault="006A5594" w:rsidP="000516BC">
            <w:pPr>
              <w:pStyle w:val="TAL"/>
              <w:rPr>
                <w:rFonts w:cs="Arial"/>
              </w:rPr>
            </w:pPr>
            <w:r>
              <w:rPr>
                <w:rFonts w:cs="Arial"/>
              </w:rPr>
              <w:t xml:space="preserve">(b) If this parameter is absent, the operation shall count </w:t>
            </w:r>
            <w:proofErr w:type="spellStart"/>
            <w:r>
              <w:rPr>
                <w:rFonts w:cs="Arial"/>
              </w:rPr>
              <w:t>AlarmInformation</w:t>
            </w:r>
            <w:proofErr w:type="spellEnd"/>
            <w:r>
              <w:rPr>
                <w:rFonts w:cs="Arial"/>
              </w:rPr>
              <w:t xml:space="preserve"> instances that satisfy (a) the filter constraint currently active in the notification channel established between the </w:t>
            </w:r>
            <w:r>
              <w:rPr>
                <w:lang w:eastAsia="zh-CN" w:bidi="ar-KW"/>
              </w:rPr>
              <w:t xml:space="preserve">authorized </w:t>
            </w:r>
            <w:r w:rsidR="00A975B3" w:rsidRPr="00A975B3">
              <w:rPr>
                <w:lang w:eastAsia="zh-CN" w:bidi="ar-KW"/>
              </w:rPr>
              <w:t xml:space="preserve">MnS </w:t>
            </w:r>
            <w:r>
              <w:rPr>
                <w:lang w:eastAsia="zh-CN" w:bidi="ar-KW"/>
              </w:rPr>
              <w:t>consumer</w:t>
            </w:r>
            <w:r>
              <w:rPr>
                <w:rFonts w:cs="Arial"/>
              </w:rPr>
              <w:t xml:space="preserve"> and the </w:t>
            </w:r>
            <w:r w:rsidR="00A975B3" w:rsidRPr="00A975B3">
              <w:t>MnS produce</w:t>
            </w:r>
            <w:r>
              <w:rPr>
                <w:rFonts w:cs="Arial"/>
              </w:rPr>
              <w:t xml:space="preserve"> and (b) the condition set by input parameter </w:t>
            </w:r>
            <w:proofErr w:type="spellStart"/>
            <w:r>
              <w:rPr>
                <w:rFonts w:cs="Arial"/>
              </w:rPr>
              <w:t>alarmAckState</w:t>
            </w:r>
            <w:proofErr w:type="spellEnd"/>
            <w:r>
              <w:rPr>
                <w:rFonts w:cs="Arial"/>
              </w:rPr>
              <w:t>.</w:t>
            </w:r>
          </w:p>
        </w:tc>
      </w:tr>
      <w:tr w:rsidR="006A5594" w14:paraId="305756C2"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14397C6E" w14:textId="77777777" w:rsidR="006A5594" w:rsidRPr="001D11CC" w:rsidRDefault="006A5594" w:rsidP="000516BC">
            <w:pPr>
              <w:pStyle w:val="TAL"/>
              <w:rPr>
                <w:rFonts w:cs="Arial"/>
              </w:rPr>
            </w:pPr>
            <w:proofErr w:type="spellStart"/>
            <w:r w:rsidRPr="001D11CC">
              <w:rPr>
                <w:rFonts w:cs="Arial"/>
              </w:rPr>
              <w:t>alarmAckState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C6733DE" w14:textId="77777777" w:rsidR="006A5594" w:rsidRDefault="006A5594" w:rsidP="000516BC">
            <w:pPr>
              <w:pStyle w:val="TAL"/>
              <w:jc w:val="center"/>
              <w:rPr>
                <w:rFonts w:cs="Arial"/>
              </w:rPr>
            </w:pPr>
            <w:r>
              <w:rPr>
                <w:rFonts w:cs="Arial"/>
              </w:rPr>
              <w:t>O</w:t>
            </w:r>
          </w:p>
        </w:tc>
        <w:tc>
          <w:tcPr>
            <w:tcW w:w="3040" w:type="dxa"/>
            <w:tcBorders>
              <w:top w:val="single" w:sz="4" w:space="0" w:color="auto"/>
              <w:left w:val="single" w:sz="4" w:space="0" w:color="auto"/>
              <w:bottom w:val="single" w:sz="4" w:space="0" w:color="auto"/>
              <w:right w:val="single" w:sz="4" w:space="0" w:color="auto"/>
            </w:tcBorders>
            <w:hideMark/>
          </w:tcPr>
          <w:p w14:paraId="1E3DB66C" w14:textId="77777777" w:rsidR="006A5594" w:rsidRDefault="006A5594" w:rsidP="000516BC">
            <w:pPr>
              <w:pStyle w:val="TAL"/>
              <w:rPr>
                <w:rFonts w:cs="Arial"/>
              </w:rPr>
            </w:pPr>
            <w:r>
              <w:rPr>
                <w:rFonts w:cs="Arial"/>
              </w:rPr>
              <w:t>ENUM (all alarms, all active alarms, all active and acknowledged alarms, all active and unacknowledged, all cleared and unacknowledged alarms, all unacknowledged)</w:t>
            </w:r>
          </w:p>
        </w:tc>
        <w:tc>
          <w:tcPr>
            <w:tcW w:w="4642" w:type="dxa"/>
            <w:tcBorders>
              <w:top w:val="single" w:sz="4" w:space="0" w:color="auto"/>
              <w:left w:val="single" w:sz="4" w:space="0" w:color="auto"/>
              <w:bottom w:val="single" w:sz="4" w:space="0" w:color="auto"/>
              <w:right w:val="single" w:sz="4" w:space="0" w:color="auto"/>
            </w:tcBorders>
          </w:tcPr>
          <w:p w14:paraId="408C20EE" w14:textId="77777777" w:rsidR="006A5594" w:rsidRDefault="006A5594" w:rsidP="000516BC">
            <w:pPr>
              <w:pStyle w:val="TAL"/>
              <w:rPr>
                <w:rFonts w:cs="Arial"/>
              </w:rPr>
            </w:pPr>
            <w:r>
              <w:rPr>
                <w:rFonts w:cs="Arial"/>
              </w:rPr>
              <w:t xml:space="preserve">It carries a constraint. The operation shall apply it on </w:t>
            </w:r>
            <w:proofErr w:type="spellStart"/>
            <w:r>
              <w:rPr>
                <w:rFonts w:cs="Arial"/>
              </w:rPr>
              <w:t>AlarmInformation</w:t>
            </w:r>
            <w:proofErr w:type="spellEnd"/>
            <w:r>
              <w:rPr>
                <w:rFonts w:cs="Arial"/>
              </w:rPr>
              <w:t xml:space="preserve"> instances in AlarmList when counting.</w:t>
            </w:r>
          </w:p>
          <w:p w14:paraId="5AD8202D" w14:textId="77777777" w:rsidR="006A5594" w:rsidRDefault="006A5594" w:rsidP="000516BC">
            <w:pPr>
              <w:pStyle w:val="TAL"/>
              <w:rPr>
                <w:rFonts w:cs="Arial"/>
              </w:rPr>
            </w:pPr>
          </w:p>
        </w:tc>
      </w:tr>
    </w:tbl>
    <w:p w14:paraId="21A82659" w14:textId="77777777" w:rsidR="006A5594" w:rsidRDefault="006A5594" w:rsidP="006A5594"/>
    <w:p w14:paraId="4AD3DDF4" w14:textId="77777777" w:rsidR="006A5594" w:rsidRDefault="006A5594" w:rsidP="006A5594">
      <w:pPr>
        <w:pStyle w:val="Heading6"/>
      </w:pPr>
      <w:bookmarkStart w:id="825" w:name="_Toc20494449"/>
      <w:bookmarkStart w:id="826" w:name="_Toc26975472"/>
      <w:bookmarkStart w:id="827" w:name="_Toc35856345"/>
      <w:bookmarkStart w:id="828" w:name="_Toc44001201"/>
      <w:bookmarkStart w:id="829" w:name="_Toc51580800"/>
      <w:bookmarkStart w:id="830" w:name="_Toc52356063"/>
      <w:bookmarkStart w:id="831" w:name="_Toc55227633"/>
      <w:bookmarkStart w:id="832" w:name="_Toc130218935"/>
      <w:r>
        <w:lastRenderedPageBreak/>
        <w:t>11.2.1.1.8.3</w:t>
      </w:r>
      <w:r>
        <w:tab/>
        <w:t xml:space="preserve">Output </w:t>
      </w:r>
      <w:bookmarkEnd w:id="825"/>
      <w:bookmarkEnd w:id="826"/>
      <w:bookmarkEnd w:id="827"/>
      <w:r w:rsidR="007F78D8">
        <w:t>parameters</w:t>
      </w:r>
      <w:bookmarkEnd w:id="828"/>
      <w:bookmarkEnd w:id="829"/>
      <w:bookmarkEnd w:id="830"/>
      <w:bookmarkEnd w:id="831"/>
      <w:bookmarkEnd w:id="8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87"/>
        <w:gridCol w:w="388"/>
        <w:gridCol w:w="2012"/>
        <w:gridCol w:w="4442"/>
      </w:tblGrid>
      <w:tr w:rsidR="006A5594" w14:paraId="246A320C"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shd w:val="clear" w:color="auto" w:fill="BFBFBF"/>
            <w:hideMark/>
          </w:tcPr>
          <w:p w14:paraId="3CF6A744" w14:textId="77777777" w:rsidR="006A5594" w:rsidRDefault="006A5594" w:rsidP="000516BC">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D7BBC6F" w14:textId="77777777" w:rsidR="006A5594" w:rsidRDefault="007F78D8" w:rsidP="000516BC">
            <w:pPr>
              <w:pStyle w:val="TAH"/>
            </w:pPr>
            <w:r>
              <w:t>S</w:t>
            </w:r>
          </w:p>
        </w:tc>
        <w:tc>
          <w:tcPr>
            <w:tcW w:w="2065" w:type="dxa"/>
            <w:tcBorders>
              <w:top w:val="single" w:sz="4" w:space="0" w:color="auto"/>
              <w:left w:val="single" w:sz="4" w:space="0" w:color="auto"/>
              <w:bottom w:val="single" w:sz="4" w:space="0" w:color="auto"/>
              <w:right w:val="single" w:sz="4" w:space="0" w:color="auto"/>
            </w:tcBorders>
            <w:shd w:val="clear" w:color="auto" w:fill="BFBFBF"/>
            <w:hideMark/>
          </w:tcPr>
          <w:p w14:paraId="6EF8DB44" w14:textId="77777777" w:rsidR="006A5594" w:rsidRDefault="006A5594" w:rsidP="000516BC">
            <w:pPr>
              <w:pStyle w:val="TAH"/>
            </w:pPr>
            <w:r>
              <w:t>Matching Information</w:t>
            </w:r>
          </w:p>
        </w:tc>
        <w:tc>
          <w:tcPr>
            <w:tcW w:w="4562" w:type="dxa"/>
            <w:tcBorders>
              <w:top w:val="single" w:sz="4" w:space="0" w:color="auto"/>
              <w:left w:val="single" w:sz="4" w:space="0" w:color="auto"/>
              <w:bottom w:val="single" w:sz="4" w:space="0" w:color="auto"/>
              <w:right w:val="single" w:sz="4" w:space="0" w:color="auto"/>
            </w:tcBorders>
            <w:shd w:val="clear" w:color="auto" w:fill="BFBFBF"/>
            <w:hideMark/>
          </w:tcPr>
          <w:p w14:paraId="5C00C3F3" w14:textId="77777777" w:rsidR="006A5594" w:rsidRDefault="006A5594" w:rsidP="000516BC">
            <w:pPr>
              <w:pStyle w:val="TAH"/>
            </w:pPr>
            <w:r>
              <w:t>Comment</w:t>
            </w:r>
          </w:p>
        </w:tc>
      </w:tr>
      <w:tr w:rsidR="006A5594" w14:paraId="34F735C9"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hideMark/>
          </w:tcPr>
          <w:p w14:paraId="190EB800" w14:textId="77777777" w:rsidR="006A5594" w:rsidRPr="001D11CC" w:rsidRDefault="006A5594" w:rsidP="000516BC">
            <w:pPr>
              <w:pStyle w:val="TAL"/>
              <w:rPr>
                <w:rFonts w:cs="Arial"/>
              </w:rPr>
            </w:pPr>
            <w:proofErr w:type="spellStart"/>
            <w:r w:rsidRPr="001D11CC">
              <w:rPr>
                <w:rFonts w:cs="Arial"/>
              </w:rPr>
              <w:t>criticalCount</w:t>
            </w:r>
            <w:proofErr w:type="spellEnd"/>
            <w:r w:rsidRPr="001D11CC">
              <w:rPr>
                <w:rFonts w:cs="Arial"/>
              </w:rPr>
              <w:t xml:space="preserve">, </w:t>
            </w:r>
            <w:proofErr w:type="spellStart"/>
            <w:r w:rsidRPr="001D11CC">
              <w:rPr>
                <w:rFonts w:cs="Arial"/>
              </w:rPr>
              <w:t>majorCount</w:t>
            </w:r>
            <w:proofErr w:type="spellEnd"/>
            <w:r w:rsidRPr="001D11CC">
              <w:rPr>
                <w:rFonts w:cs="Arial"/>
              </w:rPr>
              <w:t xml:space="preserve">, </w:t>
            </w:r>
            <w:proofErr w:type="spellStart"/>
            <w:r w:rsidRPr="001D11CC">
              <w:rPr>
                <w:rFonts w:cs="Arial"/>
              </w:rPr>
              <w:t>minorCount</w:t>
            </w:r>
            <w:proofErr w:type="spellEnd"/>
            <w:r w:rsidRPr="001D11CC">
              <w:rPr>
                <w:rFonts w:cs="Arial"/>
              </w:rPr>
              <w:t xml:space="preserve">, </w:t>
            </w:r>
            <w:proofErr w:type="spellStart"/>
            <w:r w:rsidRPr="001D11CC">
              <w:rPr>
                <w:rFonts w:cs="Arial"/>
              </w:rPr>
              <w:t>warningCount</w:t>
            </w:r>
            <w:proofErr w:type="spellEnd"/>
            <w:r w:rsidRPr="001D11CC">
              <w:rPr>
                <w:rFonts w:cs="Arial"/>
              </w:rPr>
              <w:t xml:space="preserve">, </w:t>
            </w:r>
            <w:proofErr w:type="spellStart"/>
            <w:r w:rsidRPr="001D11CC">
              <w:rPr>
                <w:rFonts w:cs="Arial"/>
              </w:rPr>
              <w:t>indeterminateCount</w:t>
            </w:r>
            <w:proofErr w:type="spellEnd"/>
            <w:r w:rsidRPr="001D11CC">
              <w:rPr>
                <w:rFonts w:cs="Arial"/>
              </w:rPr>
              <w:t xml:space="preserve">, </w:t>
            </w:r>
            <w:proofErr w:type="spellStart"/>
            <w:r w:rsidRPr="001D11CC">
              <w:rPr>
                <w:rFonts w:cs="Arial"/>
              </w:rPr>
              <w:t>clearedCount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4B58FF8" w14:textId="77777777" w:rsidR="006A5594" w:rsidRDefault="006A5594" w:rsidP="000516BC">
            <w:pPr>
              <w:pStyle w:val="TAL"/>
              <w:jc w:val="center"/>
              <w:rPr>
                <w:rFonts w:cs="Arial"/>
              </w:rPr>
            </w:pPr>
            <w:r>
              <w:rPr>
                <w:rFonts w:cs="Arial"/>
              </w:rPr>
              <w:t>M</w:t>
            </w:r>
          </w:p>
        </w:tc>
        <w:tc>
          <w:tcPr>
            <w:tcW w:w="2065" w:type="dxa"/>
            <w:tcBorders>
              <w:top w:val="single" w:sz="4" w:space="0" w:color="auto"/>
              <w:left w:val="single" w:sz="4" w:space="0" w:color="auto"/>
              <w:bottom w:val="single" w:sz="4" w:space="0" w:color="auto"/>
              <w:right w:val="single" w:sz="4" w:space="0" w:color="auto"/>
            </w:tcBorders>
            <w:hideMark/>
          </w:tcPr>
          <w:p w14:paraId="2461113C" w14:textId="77777777" w:rsidR="006A5594" w:rsidRDefault="006A5594" w:rsidP="000516BC">
            <w:pPr>
              <w:pStyle w:val="TAL"/>
              <w:rPr>
                <w:rFonts w:cs="Arial"/>
              </w:rPr>
            </w:pPr>
            <w:r>
              <w:rPr>
                <w:rFonts w:cs="Arial"/>
              </w:rPr>
              <w:t>N/A</w:t>
            </w:r>
          </w:p>
        </w:tc>
        <w:tc>
          <w:tcPr>
            <w:tcW w:w="4562" w:type="dxa"/>
            <w:tcBorders>
              <w:top w:val="single" w:sz="4" w:space="0" w:color="auto"/>
              <w:left w:val="single" w:sz="4" w:space="0" w:color="auto"/>
              <w:bottom w:val="single" w:sz="4" w:space="0" w:color="auto"/>
              <w:right w:val="single" w:sz="4" w:space="0" w:color="auto"/>
            </w:tcBorders>
          </w:tcPr>
          <w:p w14:paraId="3ADEF31A" w14:textId="77777777" w:rsidR="006A5594" w:rsidRDefault="006A5594" w:rsidP="000516BC">
            <w:pPr>
              <w:pStyle w:val="TAL"/>
              <w:rPr>
                <w:rFonts w:cs="Arial"/>
              </w:rPr>
            </w:pPr>
            <w:r>
              <w:rPr>
                <w:rFonts w:cs="Arial"/>
              </w:rPr>
              <w:t xml:space="preserve">They carry the number of </w:t>
            </w:r>
            <w:proofErr w:type="spellStart"/>
            <w:r>
              <w:rPr>
                <w:rFonts w:cs="Arial"/>
              </w:rPr>
              <w:t>AlarmInformation</w:t>
            </w:r>
            <w:proofErr w:type="spellEnd"/>
            <w:r>
              <w:rPr>
                <w:rFonts w:cs="Arial"/>
              </w:rPr>
              <w:t xml:space="preserve"> in AlarmList that has the following properties.</w:t>
            </w:r>
          </w:p>
          <w:p w14:paraId="16211127" w14:textId="77777777" w:rsidR="006A5594" w:rsidRDefault="006A5594" w:rsidP="000516BC">
            <w:pPr>
              <w:pStyle w:val="TAL"/>
              <w:rPr>
                <w:rFonts w:cs="Arial"/>
              </w:rPr>
            </w:pPr>
            <w:r>
              <w:rPr>
                <w:rFonts w:cs="Arial"/>
              </w:rPr>
              <w:t>Case when synchronous mode of operation is used:</w:t>
            </w:r>
          </w:p>
          <w:p w14:paraId="0D9BBD71" w14:textId="77777777" w:rsidR="006A5594" w:rsidRDefault="006A5594" w:rsidP="000516BC">
            <w:pPr>
              <w:pStyle w:val="TAL"/>
              <w:rPr>
                <w:rFonts w:cs="Arial"/>
              </w:rPr>
            </w:pPr>
            <w:r>
              <w:rPr>
                <w:rFonts w:cs="Arial"/>
              </w:rPr>
              <w:t xml:space="preserve">(a) The operation shall apply the constraints expressed in </w:t>
            </w:r>
            <w:proofErr w:type="spellStart"/>
            <w:r>
              <w:rPr>
                <w:rFonts w:cs="Arial"/>
              </w:rPr>
              <w:t>alarmAckState</w:t>
            </w:r>
            <w:proofErr w:type="spellEnd"/>
            <w:r>
              <w:rPr>
                <w:rFonts w:cs="Arial"/>
              </w:rPr>
              <w:t xml:space="preserve"> and filter to </w:t>
            </w:r>
            <w:proofErr w:type="spellStart"/>
            <w:r>
              <w:rPr>
                <w:rFonts w:cs="Arial"/>
              </w:rPr>
              <w:t>AlarmInformation</w:t>
            </w:r>
            <w:proofErr w:type="spellEnd"/>
            <w:r>
              <w:rPr>
                <w:rFonts w:cs="Arial"/>
              </w:rPr>
              <w:t xml:space="preserve"> instances when counting.</w:t>
            </w:r>
          </w:p>
          <w:p w14:paraId="2ABF5B57" w14:textId="77777777" w:rsidR="006A5594" w:rsidRDefault="006A5594" w:rsidP="000516BC">
            <w:pPr>
              <w:pStyle w:val="TAL"/>
              <w:rPr>
                <w:rFonts w:cs="Arial"/>
              </w:rPr>
            </w:pPr>
          </w:p>
          <w:p w14:paraId="0A1FD06E" w14:textId="77777777" w:rsidR="006A5594" w:rsidRDefault="006A5594" w:rsidP="000516BC">
            <w:pPr>
              <w:pStyle w:val="TAL"/>
              <w:rPr>
                <w:rFonts w:cs="Arial"/>
              </w:rPr>
            </w:pPr>
            <w:r>
              <w:rPr>
                <w:rFonts w:cs="Arial"/>
              </w:rPr>
              <w:t>Case when asynchronous mode of operation is used (</w:t>
            </w:r>
            <w:proofErr w:type="gramStart"/>
            <w:r>
              <w:rPr>
                <w:rFonts w:cs="Arial"/>
              </w:rPr>
              <w:t>i.e.</w:t>
            </w:r>
            <w:proofErr w:type="gramEnd"/>
            <w:r>
              <w:rPr>
                <w:rFonts w:cs="Arial"/>
              </w:rPr>
              <w:t xml:space="preserve"> this output parameter is conveyed via notifications):</w:t>
            </w:r>
          </w:p>
          <w:p w14:paraId="018BCBCE" w14:textId="77777777" w:rsidR="006A5594" w:rsidRDefault="006A5594" w:rsidP="000516BC">
            <w:pPr>
              <w:pStyle w:val="TAL"/>
              <w:rPr>
                <w:rFonts w:cs="Arial"/>
              </w:rPr>
            </w:pPr>
            <w:r>
              <w:rPr>
                <w:rFonts w:cs="Arial"/>
              </w:rPr>
              <w:t xml:space="preserve">(a) If the filter parameter is present, the operation shall apply the constraint when counting. Furthermore, if the </w:t>
            </w:r>
            <w:proofErr w:type="spellStart"/>
            <w:r>
              <w:rPr>
                <w:rFonts w:cs="Arial"/>
              </w:rPr>
              <w:t>alarmAckState</w:t>
            </w:r>
            <w:proofErr w:type="spellEnd"/>
            <w:r>
              <w:rPr>
                <w:rFonts w:cs="Arial"/>
              </w:rPr>
              <w:t xml:space="preserve"> constraint is present, the operation shall apply that constraint as well. The filter constraint, if any, that is currently active in the notification channel is not used for the counting.</w:t>
            </w:r>
          </w:p>
          <w:p w14:paraId="6B164805" w14:textId="77777777" w:rsidR="006A5594" w:rsidRDefault="006A5594" w:rsidP="000516BC">
            <w:pPr>
              <w:pStyle w:val="TAL"/>
              <w:rPr>
                <w:rFonts w:cs="Arial"/>
              </w:rPr>
            </w:pPr>
          </w:p>
          <w:p w14:paraId="50D5CBC5" w14:textId="77777777" w:rsidR="006A5594" w:rsidRDefault="006A5594" w:rsidP="000516BC">
            <w:pPr>
              <w:pStyle w:val="TAL"/>
              <w:rPr>
                <w:rFonts w:cs="Arial"/>
              </w:rPr>
            </w:pPr>
            <w:r>
              <w:rPr>
                <w:rFonts w:cs="Arial"/>
              </w:rPr>
              <w:t xml:space="preserve">(b) If the filter parameter is absent, the operation shall apply the filter constraint currently active in the notification channel when counting. If the </w:t>
            </w:r>
            <w:proofErr w:type="spellStart"/>
            <w:r>
              <w:rPr>
                <w:rFonts w:cs="Arial"/>
              </w:rPr>
              <w:t>alarmAckState</w:t>
            </w:r>
            <w:proofErr w:type="spellEnd"/>
            <w:r>
              <w:rPr>
                <w:rFonts w:cs="Arial"/>
              </w:rPr>
              <w:t xml:space="preserve"> constraint is present, the operation shall apply that constraint as well.</w:t>
            </w:r>
          </w:p>
        </w:tc>
      </w:tr>
      <w:tr w:rsidR="006A5594" w14:paraId="4DFBB098"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hideMark/>
          </w:tcPr>
          <w:p w14:paraId="0AD7251B" w14:textId="77777777" w:rsidR="006A5594" w:rsidRPr="001D11CC" w:rsidRDefault="006A5594" w:rsidP="000516BC">
            <w:pPr>
              <w:pStyle w:val="TAL"/>
              <w:rPr>
                <w:rFonts w:cs="Arial"/>
              </w:rPr>
            </w:pPr>
            <w:r w:rsidRPr="001D11CC">
              <w:rPr>
                <w:rFonts w:cs="Arial"/>
              </w:rPr>
              <w:t>status</w:t>
            </w:r>
          </w:p>
        </w:tc>
        <w:tc>
          <w:tcPr>
            <w:tcW w:w="397" w:type="dxa"/>
            <w:tcBorders>
              <w:top w:val="single" w:sz="4" w:space="0" w:color="auto"/>
              <w:left w:val="single" w:sz="4" w:space="0" w:color="auto"/>
              <w:bottom w:val="single" w:sz="4" w:space="0" w:color="auto"/>
              <w:right w:val="single" w:sz="4" w:space="0" w:color="auto"/>
            </w:tcBorders>
            <w:hideMark/>
          </w:tcPr>
          <w:p w14:paraId="7AB7426A" w14:textId="77777777" w:rsidR="006A5594" w:rsidRDefault="006A5594" w:rsidP="000516BC">
            <w:pPr>
              <w:pStyle w:val="TAL"/>
              <w:jc w:val="center"/>
              <w:rPr>
                <w:rFonts w:cs="Arial"/>
              </w:rPr>
            </w:pPr>
            <w:r>
              <w:rPr>
                <w:rFonts w:cs="Arial"/>
              </w:rPr>
              <w:t>M</w:t>
            </w:r>
          </w:p>
        </w:tc>
        <w:tc>
          <w:tcPr>
            <w:tcW w:w="2065" w:type="dxa"/>
            <w:tcBorders>
              <w:top w:val="single" w:sz="4" w:space="0" w:color="auto"/>
              <w:left w:val="single" w:sz="4" w:space="0" w:color="auto"/>
              <w:bottom w:val="single" w:sz="4" w:space="0" w:color="auto"/>
              <w:right w:val="single" w:sz="4" w:space="0" w:color="auto"/>
            </w:tcBorders>
            <w:hideMark/>
          </w:tcPr>
          <w:p w14:paraId="637BD2E5" w14:textId="77777777" w:rsidR="006A5594" w:rsidRDefault="006A5594" w:rsidP="000516BC">
            <w:pPr>
              <w:pStyle w:val="TAL"/>
              <w:rPr>
                <w:rFonts w:cs="Arial"/>
              </w:rPr>
            </w:pPr>
            <w:r>
              <w:rPr>
                <w:rFonts w:cs="Arial"/>
              </w:rPr>
              <w:t xml:space="preserve">ENUM (OperationSucceeded, </w:t>
            </w:r>
            <w:proofErr w:type="spellStart"/>
            <w:r>
              <w:rPr>
                <w:rFonts w:cs="Arial"/>
              </w:rPr>
              <w:t>OperationFailed</w:t>
            </w:r>
            <w:proofErr w:type="spellEnd"/>
            <w:r>
              <w:rPr>
                <w:rFonts w:cs="Arial"/>
              </w:rPr>
              <w:t>)</w:t>
            </w:r>
          </w:p>
        </w:tc>
        <w:tc>
          <w:tcPr>
            <w:tcW w:w="4562" w:type="dxa"/>
            <w:tcBorders>
              <w:top w:val="single" w:sz="4" w:space="0" w:color="auto"/>
              <w:left w:val="single" w:sz="4" w:space="0" w:color="auto"/>
              <w:bottom w:val="single" w:sz="4" w:space="0" w:color="auto"/>
              <w:right w:val="single" w:sz="4" w:space="0" w:color="auto"/>
            </w:tcBorders>
            <w:hideMark/>
          </w:tcPr>
          <w:p w14:paraId="205674BC" w14:textId="77777777" w:rsidR="006A5594" w:rsidRDefault="006A5594" w:rsidP="000516BC">
            <w:pPr>
              <w:pStyle w:val="TAL"/>
              <w:rPr>
                <w:rFonts w:cs="Arial"/>
              </w:rPr>
            </w:pPr>
            <w:r>
              <w:rPr>
                <w:rFonts w:cs="Arial"/>
              </w:rPr>
              <w:t xml:space="preserve">If </w:t>
            </w:r>
            <w:proofErr w:type="spellStart"/>
            <w:r>
              <w:rPr>
                <w:rFonts w:cs="Arial"/>
              </w:rPr>
              <w:t>allAlarmInformationCounted</w:t>
            </w:r>
            <w:proofErr w:type="spellEnd"/>
            <w:r>
              <w:rPr>
                <w:rFonts w:cs="Arial"/>
              </w:rPr>
              <w:t xml:space="preserve"> is true, status = OperationSucceeded.</w:t>
            </w:r>
          </w:p>
          <w:p w14:paraId="2FC90619" w14:textId="77777777" w:rsidR="006A5594" w:rsidRDefault="006A5594" w:rsidP="000516BC">
            <w:pPr>
              <w:pStyle w:val="TAL"/>
              <w:rPr>
                <w:rFonts w:cs="Arial"/>
              </w:rPr>
            </w:pPr>
            <w:r>
              <w:rPr>
                <w:rFonts w:cs="Arial"/>
              </w:rPr>
              <w:t xml:space="preserve">If </w:t>
            </w:r>
            <w:proofErr w:type="spellStart"/>
            <w:r>
              <w:rPr>
                <w:rFonts w:cs="Arial"/>
              </w:rPr>
              <w:t>operation_failed</w:t>
            </w:r>
            <w:proofErr w:type="spellEnd"/>
            <w:r>
              <w:rPr>
                <w:rFonts w:cs="Arial"/>
              </w:rPr>
              <w:t xml:space="preserve"> is true, status = </w:t>
            </w:r>
            <w:proofErr w:type="spellStart"/>
            <w:r>
              <w:rPr>
                <w:rFonts w:cs="Arial"/>
              </w:rPr>
              <w:t>OperationFailed</w:t>
            </w:r>
            <w:proofErr w:type="spellEnd"/>
            <w:r>
              <w:rPr>
                <w:rFonts w:cs="Arial"/>
              </w:rPr>
              <w:t>.</w:t>
            </w:r>
          </w:p>
        </w:tc>
      </w:tr>
    </w:tbl>
    <w:p w14:paraId="4BB283F2" w14:textId="77777777" w:rsidR="006A5594" w:rsidRDefault="006A5594" w:rsidP="006A5594"/>
    <w:p w14:paraId="1A7CB4C1" w14:textId="77777777" w:rsidR="006A5594" w:rsidRDefault="006A5594" w:rsidP="006A5594">
      <w:pPr>
        <w:pStyle w:val="Heading6"/>
      </w:pPr>
      <w:bookmarkStart w:id="833" w:name="_Toc20494450"/>
      <w:bookmarkStart w:id="834" w:name="_Toc26975473"/>
      <w:bookmarkStart w:id="835" w:name="_Toc35856346"/>
      <w:bookmarkStart w:id="836" w:name="_Toc44001202"/>
      <w:bookmarkStart w:id="837" w:name="_Toc51580801"/>
      <w:bookmarkStart w:id="838" w:name="_Toc52356064"/>
      <w:bookmarkStart w:id="839" w:name="_Toc55227634"/>
      <w:bookmarkStart w:id="840" w:name="_Toc130218936"/>
      <w:r>
        <w:t>11.2.1.1.8.4</w:t>
      </w:r>
      <w:r>
        <w:tab/>
        <w:t>Pre-condition</w:t>
      </w:r>
      <w:bookmarkEnd w:id="833"/>
      <w:bookmarkEnd w:id="834"/>
      <w:bookmarkEnd w:id="835"/>
      <w:bookmarkEnd w:id="836"/>
      <w:bookmarkEnd w:id="837"/>
      <w:bookmarkEnd w:id="838"/>
      <w:bookmarkEnd w:id="839"/>
      <w:bookmarkEnd w:id="840"/>
    </w:p>
    <w:p w14:paraId="3D2F21C9" w14:textId="77777777" w:rsidR="006A5594" w:rsidRDefault="006A5594" w:rsidP="006A5594">
      <w:r>
        <w:t>There are no pre-conditions.</w:t>
      </w:r>
    </w:p>
    <w:p w14:paraId="542FF568" w14:textId="77777777" w:rsidR="006A5594" w:rsidRDefault="006A5594" w:rsidP="006A5594">
      <w:pPr>
        <w:pStyle w:val="Heading6"/>
      </w:pPr>
      <w:bookmarkStart w:id="841" w:name="_Toc20494451"/>
      <w:bookmarkStart w:id="842" w:name="_Toc26975474"/>
      <w:bookmarkStart w:id="843" w:name="_Toc35856347"/>
      <w:bookmarkStart w:id="844" w:name="_Toc44001203"/>
      <w:bookmarkStart w:id="845" w:name="_Toc51580802"/>
      <w:bookmarkStart w:id="846" w:name="_Toc52356065"/>
      <w:bookmarkStart w:id="847" w:name="_Toc55227635"/>
      <w:bookmarkStart w:id="848" w:name="_Toc130218937"/>
      <w:r>
        <w:t>11.2.1.1.8.5</w:t>
      </w:r>
      <w:r>
        <w:tab/>
      </w:r>
      <w:proofErr w:type="gramStart"/>
      <w:r>
        <w:t>Post-condition</w:t>
      </w:r>
      <w:bookmarkEnd w:id="841"/>
      <w:bookmarkEnd w:id="842"/>
      <w:bookmarkEnd w:id="843"/>
      <w:bookmarkEnd w:id="844"/>
      <w:bookmarkEnd w:id="845"/>
      <w:bookmarkEnd w:id="846"/>
      <w:bookmarkEnd w:id="847"/>
      <w:bookmarkEnd w:id="848"/>
      <w:proofErr w:type="gramEnd"/>
    </w:p>
    <w:p w14:paraId="4EE68B5E" w14:textId="77777777" w:rsidR="006A5594" w:rsidRDefault="006A5594" w:rsidP="006A5594">
      <w:proofErr w:type="spellStart"/>
      <w:r>
        <w:rPr>
          <w:rFonts w:ascii="Courier New" w:hAnsi="Courier New"/>
        </w:rPr>
        <w:t>allAlarmInformationCounted</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0"/>
        <w:gridCol w:w="6729"/>
      </w:tblGrid>
      <w:tr w:rsidR="006A5594" w14:paraId="49227F3E" w14:textId="77777777" w:rsidTr="001D11CC">
        <w:trPr>
          <w:jc w:val="center"/>
        </w:trPr>
        <w:tc>
          <w:tcPr>
            <w:tcW w:w="1506" w:type="pct"/>
            <w:tcBorders>
              <w:top w:val="single" w:sz="4" w:space="0" w:color="auto"/>
              <w:left w:val="single" w:sz="4" w:space="0" w:color="auto"/>
              <w:bottom w:val="single" w:sz="4" w:space="0" w:color="auto"/>
              <w:right w:val="single" w:sz="4" w:space="0" w:color="auto"/>
            </w:tcBorders>
            <w:shd w:val="clear" w:color="auto" w:fill="BFBFBF"/>
            <w:hideMark/>
          </w:tcPr>
          <w:p w14:paraId="7D7D8743" w14:textId="77777777" w:rsidR="006A5594" w:rsidRDefault="006A5594" w:rsidP="000516BC">
            <w:pPr>
              <w:pStyle w:val="TAH"/>
            </w:pPr>
            <w:r>
              <w:t>Assertion Name</w:t>
            </w:r>
          </w:p>
        </w:tc>
        <w:tc>
          <w:tcPr>
            <w:tcW w:w="3494" w:type="pct"/>
            <w:tcBorders>
              <w:top w:val="single" w:sz="4" w:space="0" w:color="auto"/>
              <w:left w:val="single" w:sz="4" w:space="0" w:color="auto"/>
              <w:bottom w:val="single" w:sz="4" w:space="0" w:color="auto"/>
              <w:right w:val="single" w:sz="4" w:space="0" w:color="auto"/>
            </w:tcBorders>
            <w:shd w:val="clear" w:color="auto" w:fill="BFBFBF"/>
            <w:hideMark/>
          </w:tcPr>
          <w:p w14:paraId="53BB07AE" w14:textId="77777777" w:rsidR="006A5594" w:rsidRDefault="006A5594" w:rsidP="000516BC">
            <w:pPr>
              <w:pStyle w:val="TAH"/>
            </w:pPr>
            <w:r>
              <w:t>Definition</w:t>
            </w:r>
          </w:p>
        </w:tc>
      </w:tr>
      <w:tr w:rsidR="006A5594" w14:paraId="70364FBB" w14:textId="77777777" w:rsidTr="001D11CC">
        <w:trPr>
          <w:jc w:val="center"/>
        </w:trPr>
        <w:tc>
          <w:tcPr>
            <w:tcW w:w="1506" w:type="pct"/>
            <w:tcBorders>
              <w:top w:val="single" w:sz="4" w:space="0" w:color="auto"/>
              <w:left w:val="single" w:sz="4" w:space="0" w:color="auto"/>
              <w:bottom w:val="single" w:sz="4" w:space="0" w:color="auto"/>
              <w:right w:val="single" w:sz="4" w:space="0" w:color="auto"/>
            </w:tcBorders>
            <w:hideMark/>
          </w:tcPr>
          <w:p w14:paraId="4B784FFB" w14:textId="77777777" w:rsidR="006A5594" w:rsidRPr="001D11CC" w:rsidRDefault="006A5594" w:rsidP="000516BC">
            <w:pPr>
              <w:pStyle w:val="TAL"/>
              <w:rPr>
                <w:rFonts w:cs="Arial"/>
              </w:rPr>
            </w:pPr>
            <w:proofErr w:type="spellStart"/>
            <w:r w:rsidRPr="001D11CC">
              <w:rPr>
                <w:rFonts w:cs="Arial"/>
              </w:rPr>
              <w:t>allAlarmInformationCounted</w:t>
            </w:r>
            <w:proofErr w:type="spellEnd"/>
          </w:p>
        </w:tc>
        <w:tc>
          <w:tcPr>
            <w:tcW w:w="3494" w:type="pct"/>
            <w:tcBorders>
              <w:top w:val="single" w:sz="4" w:space="0" w:color="auto"/>
              <w:left w:val="single" w:sz="4" w:space="0" w:color="auto"/>
              <w:bottom w:val="single" w:sz="4" w:space="0" w:color="auto"/>
              <w:right w:val="single" w:sz="4" w:space="0" w:color="auto"/>
            </w:tcBorders>
            <w:hideMark/>
          </w:tcPr>
          <w:p w14:paraId="61A11D95" w14:textId="77777777" w:rsidR="006A5594" w:rsidRDefault="006A5594" w:rsidP="000516BC">
            <w:pPr>
              <w:pStyle w:val="TAL"/>
            </w:pPr>
            <w:r>
              <w:t xml:space="preserve">All </w:t>
            </w:r>
            <w:proofErr w:type="spellStart"/>
            <w:r>
              <w:t>AlarmInformation</w:t>
            </w:r>
            <w:proofErr w:type="spellEnd"/>
            <w:r>
              <w:t xml:space="preserve"> that satisfy the constraints expressed in input parameters filter and </w:t>
            </w:r>
            <w:proofErr w:type="spellStart"/>
            <w:r>
              <w:t>alarmAckState</w:t>
            </w:r>
            <w:proofErr w:type="spellEnd"/>
            <w:r>
              <w:t xml:space="preserve"> and are present in the AlarmList </w:t>
            </w:r>
            <w:proofErr w:type="gramStart"/>
            <w:r>
              <w:t>at the moment</w:t>
            </w:r>
            <w:proofErr w:type="gramEnd"/>
            <w:r>
              <w:t xml:space="preserve"> of this operation invocation are counted and the result returned. </w:t>
            </w:r>
          </w:p>
          <w:p w14:paraId="7CF8CF51" w14:textId="77777777" w:rsidR="006A5594" w:rsidRDefault="006A5594" w:rsidP="000516BC">
            <w:pPr>
              <w:pStyle w:val="TAL"/>
            </w:pPr>
            <w:r>
              <w:t xml:space="preserve">All </w:t>
            </w:r>
            <w:proofErr w:type="spellStart"/>
            <w:r>
              <w:t>AlarmInformation</w:t>
            </w:r>
            <w:proofErr w:type="spellEnd"/>
            <w:r>
              <w:t xml:space="preserve"> in AlarmList remains unchanged as the result of this operation. </w:t>
            </w:r>
          </w:p>
        </w:tc>
      </w:tr>
    </w:tbl>
    <w:p w14:paraId="6E9DBC21" w14:textId="77777777" w:rsidR="006A5594" w:rsidRDefault="006A5594" w:rsidP="006A5594"/>
    <w:p w14:paraId="3447404A" w14:textId="77777777" w:rsidR="006A5594" w:rsidRDefault="006A5594" w:rsidP="006A5594">
      <w:pPr>
        <w:pStyle w:val="Heading6"/>
      </w:pPr>
      <w:bookmarkStart w:id="849" w:name="_Toc20494452"/>
      <w:bookmarkStart w:id="850" w:name="_Toc26975475"/>
      <w:bookmarkStart w:id="851" w:name="_Toc35856348"/>
      <w:bookmarkStart w:id="852" w:name="_Toc44001204"/>
      <w:bookmarkStart w:id="853" w:name="_Toc51580803"/>
      <w:bookmarkStart w:id="854" w:name="_Toc52356066"/>
      <w:bookmarkStart w:id="855" w:name="_Toc55227636"/>
      <w:bookmarkStart w:id="856" w:name="_Toc130218938"/>
      <w:r>
        <w:t>11.2.1.1.8.6</w:t>
      </w:r>
      <w:r>
        <w:tab/>
        <w:t>Exceptions</w:t>
      </w:r>
      <w:bookmarkEnd w:id="849"/>
      <w:bookmarkEnd w:id="850"/>
      <w:bookmarkEnd w:id="851"/>
      <w:bookmarkEnd w:id="852"/>
      <w:bookmarkEnd w:id="853"/>
      <w:bookmarkEnd w:id="854"/>
      <w:bookmarkEnd w:id="855"/>
      <w:bookmarkEnd w:id="8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17"/>
        <w:gridCol w:w="7412"/>
      </w:tblGrid>
      <w:tr w:rsidR="006A5594" w14:paraId="5D29EA20"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2C7A2BEE" w14:textId="77777777" w:rsidR="006A5594" w:rsidRDefault="006A5594" w:rsidP="000516BC">
            <w:pPr>
              <w:pStyle w:val="TAH"/>
            </w:pPr>
            <w:r>
              <w:t>Name</w:t>
            </w:r>
          </w:p>
        </w:tc>
        <w:tc>
          <w:tcPr>
            <w:tcW w:w="3849" w:type="pct"/>
            <w:tcBorders>
              <w:top w:val="single" w:sz="4" w:space="0" w:color="auto"/>
              <w:left w:val="single" w:sz="4" w:space="0" w:color="auto"/>
              <w:bottom w:val="single" w:sz="4" w:space="0" w:color="auto"/>
              <w:right w:val="single" w:sz="4" w:space="0" w:color="auto"/>
            </w:tcBorders>
            <w:shd w:val="clear" w:color="auto" w:fill="BFBFBF"/>
            <w:hideMark/>
          </w:tcPr>
          <w:p w14:paraId="65F40327" w14:textId="77777777" w:rsidR="006A5594" w:rsidRDefault="006A5594" w:rsidP="000516BC">
            <w:pPr>
              <w:pStyle w:val="TAH"/>
            </w:pPr>
            <w:r>
              <w:t>Definition</w:t>
            </w:r>
          </w:p>
        </w:tc>
      </w:tr>
      <w:tr w:rsidR="006A5594" w14:paraId="6E940880"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hideMark/>
          </w:tcPr>
          <w:p w14:paraId="2C07AA3D"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849" w:type="pct"/>
            <w:tcBorders>
              <w:top w:val="single" w:sz="4" w:space="0" w:color="auto"/>
              <w:left w:val="single" w:sz="4" w:space="0" w:color="auto"/>
              <w:bottom w:val="single" w:sz="4" w:space="0" w:color="auto"/>
              <w:right w:val="single" w:sz="4" w:space="0" w:color="auto"/>
            </w:tcBorders>
            <w:hideMark/>
          </w:tcPr>
          <w:p w14:paraId="3D1AAD1E" w14:textId="77777777" w:rsidR="006A5594" w:rsidRDefault="006A5594" w:rsidP="000516BC">
            <w:pPr>
              <w:pStyle w:val="TAL"/>
              <w:rPr>
                <w:rFonts w:cs="Arial"/>
                <w:b/>
              </w:rPr>
            </w:pPr>
            <w:r>
              <w:rPr>
                <w:rFonts w:cs="Arial"/>
                <w:b/>
              </w:rPr>
              <w:t>Condition:</w:t>
            </w:r>
            <w:r>
              <w:rPr>
                <w:rFonts w:cs="Arial"/>
              </w:rPr>
              <w:t xml:space="preserve"> the pre-condition is </w:t>
            </w:r>
            <w:proofErr w:type="gramStart"/>
            <w:r>
              <w:rPr>
                <w:rFonts w:cs="Arial"/>
              </w:rPr>
              <w:t>false</w:t>
            </w:r>
            <w:proofErr w:type="gramEnd"/>
            <w:r>
              <w:rPr>
                <w:rFonts w:cs="Arial"/>
              </w:rPr>
              <w:t xml:space="preserve"> or the post-condition is true.</w:t>
            </w:r>
          </w:p>
          <w:p w14:paraId="43703243" w14:textId="77777777" w:rsidR="006A5594" w:rsidRDefault="006A5594" w:rsidP="000516BC">
            <w:pPr>
              <w:pStyle w:val="TAL"/>
              <w:rPr>
                <w:rFonts w:cs="Arial"/>
                <w:b/>
              </w:rPr>
            </w:pPr>
            <w:r>
              <w:rPr>
                <w:rFonts w:cs="Arial"/>
                <w:b/>
              </w:rPr>
              <w:t>Returned Information:</w:t>
            </w:r>
            <w:r>
              <w:rPr>
                <w:rFonts w:cs="Arial"/>
              </w:rPr>
              <w:t xml:space="preserve"> The output parameter status.</w:t>
            </w:r>
          </w:p>
          <w:p w14:paraId="4245106D" w14:textId="77777777" w:rsidR="006A5594" w:rsidRDefault="006A5594" w:rsidP="000516BC">
            <w:pPr>
              <w:pStyle w:val="TAL"/>
              <w:rPr>
                <w:rFonts w:cs="Arial"/>
              </w:rPr>
            </w:pPr>
            <w:r>
              <w:rPr>
                <w:rFonts w:cs="Arial"/>
                <w:b/>
              </w:rPr>
              <w:t xml:space="preserve">Exit state: </w:t>
            </w:r>
            <w:r>
              <w:rPr>
                <w:rFonts w:cs="Arial"/>
              </w:rPr>
              <w:t>Entry state.</w:t>
            </w:r>
          </w:p>
        </w:tc>
      </w:tr>
      <w:tr w:rsidR="006A5594" w14:paraId="35B79FA6"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hideMark/>
          </w:tcPr>
          <w:p w14:paraId="40170DB6" w14:textId="77777777" w:rsidR="006A5594" w:rsidRPr="001D11CC" w:rsidRDefault="006A5594" w:rsidP="000516BC">
            <w:pPr>
              <w:pStyle w:val="TAL"/>
              <w:rPr>
                <w:rFonts w:cs="Arial"/>
              </w:rPr>
            </w:pPr>
            <w:proofErr w:type="spellStart"/>
            <w:r w:rsidRPr="001D11CC">
              <w:rPr>
                <w:rFonts w:cs="Arial"/>
              </w:rPr>
              <w:t>filter_complexity_limit</w:t>
            </w:r>
            <w:proofErr w:type="spellEnd"/>
          </w:p>
        </w:tc>
        <w:tc>
          <w:tcPr>
            <w:tcW w:w="3849" w:type="pct"/>
            <w:tcBorders>
              <w:top w:val="single" w:sz="4" w:space="0" w:color="auto"/>
              <w:left w:val="single" w:sz="4" w:space="0" w:color="auto"/>
              <w:bottom w:val="single" w:sz="4" w:space="0" w:color="auto"/>
              <w:right w:val="single" w:sz="4" w:space="0" w:color="auto"/>
            </w:tcBorders>
            <w:hideMark/>
          </w:tcPr>
          <w:p w14:paraId="4F75D8A8" w14:textId="77777777" w:rsidR="006A5594" w:rsidRDefault="006A5594" w:rsidP="000516BC">
            <w:pPr>
              <w:pStyle w:val="TAL"/>
              <w:rPr>
                <w:rFonts w:cs="Arial"/>
              </w:rPr>
            </w:pPr>
            <w:r>
              <w:rPr>
                <w:rFonts w:cs="Arial"/>
                <w:b/>
              </w:rPr>
              <w:t xml:space="preserve">Condition: </w:t>
            </w:r>
            <w:r>
              <w:rPr>
                <w:rFonts w:cs="Arial"/>
              </w:rPr>
              <w:t xml:space="preserve">Operation not performed because the filter parameter is too complex. </w:t>
            </w:r>
          </w:p>
          <w:p w14:paraId="77058131" w14:textId="77777777" w:rsidR="006A5594" w:rsidRDefault="006A5594" w:rsidP="000516BC">
            <w:pPr>
              <w:pStyle w:val="TAL"/>
              <w:rPr>
                <w:rFonts w:cs="Arial"/>
              </w:rPr>
            </w:pPr>
            <w:r>
              <w:rPr>
                <w:rFonts w:cs="Arial"/>
                <w:b/>
              </w:rPr>
              <w:t>Returned Information</w:t>
            </w:r>
            <w:r>
              <w:rPr>
                <w:rFonts w:cs="Arial"/>
              </w:rPr>
              <w:t>: The output parameter status.</w:t>
            </w:r>
          </w:p>
          <w:p w14:paraId="293A1EAD" w14:textId="77777777" w:rsidR="006A5594" w:rsidRDefault="006A5594" w:rsidP="000516BC">
            <w:pPr>
              <w:pStyle w:val="TAL"/>
              <w:rPr>
                <w:rFonts w:cs="Arial"/>
                <w:b/>
              </w:rPr>
            </w:pPr>
            <w:r>
              <w:rPr>
                <w:rFonts w:cs="Arial"/>
                <w:b/>
              </w:rPr>
              <w:t xml:space="preserve">Exit state: </w:t>
            </w:r>
            <w:r>
              <w:rPr>
                <w:rFonts w:cs="Arial"/>
              </w:rPr>
              <w:t>Entry state.</w:t>
            </w:r>
          </w:p>
        </w:tc>
      </w:tr>
    </w:tbl>
    <w:p w14:paraId="6074841C" w14:textId="77777777" w:rsidR="006A5594" w:rsidRDefault="006A5594" w:rsidP="006A5594">
      <w:pPr>
        <w:rPr>
          <w:lang w:eastAsia="zh-CN"/>
        </w:rPr>
      </w:pPr>
    </w:p>
    <w:p w14:paraId="70FD1A15" w14:textId="77777777" w:rsidR="00F27E3D" w:rsidRPr="00D27685" w:rsidRDefault="00F27E3D" w:rsidP="00F27E3D">
      <w:pPr>
        <w:pStyle w:val="Heading5"/>
        <w:rPr>
          <w:szCs w:val="22"/>
          <w:lang w:eastAsia="zh-CN"/>
        </w:rPr>
      </w:pPr>
      <w:bookmarkStart w:id="857" w:name="_Toc26975476"/>
      <w:bookmarkStart w:id="858" w:name="_Toc35856349"/>
      <w:bookmarkStart w:id="859" w:name="_Toc44001205"/>
      <w:bookmarkStart w:id="860" w:name="_Toc51580804"/>
      <w:bookmarkStart w:id="861" w:name="_Toc52356067"/>
      <w:bookmarkStart w:id="862" w:name="_Toc55227637"/>
      <w:bookmarkStart w:id="863" w:name="_Toc130218939"/>
      <w:r w:rsidRPr="00D27685">
        <w:rPr>
          <w:rFonts w:hint="eastAsia"/>
          <w:szCs w:val="22"/>
          <w:lang w:eastAsia="zh-CN"/>
        </w:rPr>
        <w:t>1</w:t>
      </w:r>
      <w:r w:rsidRPr="00D27685">
        <w:rPr>
          <w:szCs w:val="22"/>
          <w:lang w:eastAsia="zh-CN"/>
        </w:rPr>
        <w:t>1.2.1.1.</w:t>
      </w:r>
      <w:r>
        <w:rPr>
          <w:szCs w:val="22"/>
          <w:lang w:eastAsia="zh-CN"/>
        </w:rPr>
        <w:t>9</w:t>
      </w:r>
      <w:r>
        <w:rPr>
          <w:szCs w:val="22"/>
          <w:lang w:eastAsia="zh-CN"/>
        </w:rPr>
        <w:tab/>
      </w:r>
      <w:proofErr w:type="spellStart"/>
      <w:r w:rsidRPr="001D11CC">
        <w:rPr>
          <w:rFonts w:cs="Arial"/>
        </w:rPr>
        <w:t>setComment</w:t>
      </w:r>
      <w:bookmarkEnd w:id="857"/>
      <w:bookmarkEnd w:id="858"/>
      <w:bookmarkEnd w:id="859"/>
      <w:bookmarkEnd w:id="860"/>
      <w:bookmarkEnd w:id="861"/>
      <w:bookmarkEnd w:id="862"/>
      <w:bookmarkEnd w:id="863"/>
      <w:proofErr w:type="spellEnd"/>
    </w:p>
    <w:p w14:paraId="38DE97C2" w14:textId="77777777" w:rsidR="00F27E3D" w:rsidRDefault="00F27E3D" w:rsidP="00F27E3D">
      <w:pPr>
        <w:pStyle w:val="Heading6"/>
        <w:rPr>
          <w:lang w:eastAsia="zh-CN"/>
        </w:rPr>
      </w:pPr>
      <w:bookmarkStart w:id="864" w:name="_Toc26975477"/>
      <w:bookmarkStart w:id="865" w:name="_Toc35856350"/>
      <w:bookmarkStart w:id="866" w:name="_Toc44001206"/>
      <w:bookmarkStart w:id="867" w:name="_Toc51580805"/>
      <w:bookmarkStart w:id="868" w:name="_Toc52356068"/>
      <w:bookmarkStart w:id="869" w:name="_Toc55227638"/>
      <w:bookmarkStart w:id="870" w:name="_Toc130218940"/>
      <w:r>
        <w:rPr>
          <w:lang w:eastAsia="zh-CN"/>
        </w:rPr>
        <w:t>11.2.1.1.9.1</w:t>
      </w:r>
      <w:r>
        <w:rPr>
          <w:lang w:eastAsia="zh-CN"/>
        </w:rPr>
        <w:tab/>
        <w:t>Definition</w:t>
      </w:r>
      <w:bookmarkEnd w:id="864"/>
      <w:bookmarkEnd w:id="865"/>
      <w:bookmarkEnd w:id="866"/>
      <w:bookmarkEnd w:id="867"/>
      <w:bookmarkEnd w:id="868"/>
      <w:bookmarkEnd w:id="869"/>
      <w:bookmarkEnd w:id="870"/>
    </w:p>
    <w:p w14:paraId="4E70B854" w14:textId="77777777" w:rsidR="00F27E3D" w:rsidRDefault="007F78D8" w:rsidP="00F27E3D">
      <w:pPr>
        <w:rPr>
          <w:lang w:eastAsia="zh-CN"/>
        </w:rPr>
      </w:pPr>
      <w:r>
        <w:t xml:space="preserve">A MnS consumer </w:t>
      </w:r>
      <w:r w:rsidR="00F27E3D">
        <w:t xml:space="preserve">invokes this operation to </w:t>
      </w:r>
      <w:r>
        <w:t xml:space="preserve">set </w:t>
      </w:r>
      <w:r w:rsidR="00F27E3D">
        <w:t xml:space="preserve">a comment in one or more </w:t>
      </w:r>
      <w:proofErr w:type="spellStart"/>
      <w:r w:rsidR="00F27E3D">
        <w:rPr>
          <w:rFonts w:ascii="Courier New" w:hAnsi="Courier New"/>
        </w:rPr>
        <w:t>AlarmInformation</w:t>
      </w:r>
      <w:proofErr w:type="spellEnd"/>
      <w:r w:rsidR="00F27E3D">
        <w:rPr>
          <w:rFonts w:ascii="Courier New" w:hAnsi="Courier New"/>
        </w:rPr>
        <w:t xml:space="preserve"> </w:t>
      </w:r>
      <w:r w:rsidR="00F27E3D">
        <w:t>instances in AlarmList.</w:t>
      </w:r>
    </w:p>
    <w:p w14:paraId="555C59F6" w14:textId="77777777" w:rsidR="00F27E3D" w:rsidRDefault="00F27E3D" w:rsidP="00F27E3D">
      <w:pPr>
        <w:pStyle w:val="Heading6"/>
        <w:rPr>
          <w:lang w:eastAsia="zh-CN"/>
        </w:rPr>
      </w:pPr>
      <w:bookmarkStart w:id="871" w:name="_Toc26975478"/>
      <w:bookmarkStart w:id="872" w:name="_Toc35856351"/>
      <w:bookmarkStart w:id="873" w:name="_Toc44001207"/>
      <w:bookmarkStart w:id="874" w:name="_Toc51580806"/>
      <w:bookmarkStart w:id="875" w:name="_Toc52356069"/>
      <w:bookmarkStart w:id="876" w:name="_Toc55227639"/>
      <w:bookmarkStart w:id="877" w:name="_Toc130218941"/>
      <w:r>
        <w:rPr>
          <w:rFonts w:hint="eastAsia"/>
          <w:lang w:eastAsia="zh-CN"/>
        </w:rPr>
        <w:lastRenderedPageBreak/>
        <w:t>1</w:t>
      </w:r>
      <w:r>
        <w:rPr>
          <w:lang w:eastAsia="zh-CN"/>
        </w:rPr>
        <w:t>1.2.1.1.9.2</w:t>
      </w:r>
      <w:r>
        <w:rPr>
          <w:lang w:eastAsia="zh-CN"/>
        </w:rPr>
        <w:tab/>
        <w:t xml:space="preserve">Input </w:t>
      </w:r>
      <w:bookmarkEnd w:id="871"/>
      <w:bookmarkEnd w:id="872"/>
      <w:r w:rsidR="007F78D8">
        <w:rPr>
          <w:lang w:eastAsia="zh-CN"/>
        </w:rPr>
        <w:t>parameters</w:t>
      </w:r>
      <w:bookmarkEnd w:id="873"/>
      <w:bookmarkEnd w:id="874"/>
      <w:bookmarkEnd w:id="875"/>
      <w:bookmarkEnd w:id="876"/>
      <w:bookmarkEnd w:id="8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1"/>
        <w:gridCol w:w="414"/>
        <w:gridCol w:w="2529"/>
        <w:gridCol w:w="5055"/>
      </w:tblGrid>
      <w:tr w:rsidR="00F27E3D" w14:paraId="67AA1022"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shd w:val="clear" w:color="auto" w:fill="BFBFBF"/>
            <w:hideMark/>
          </w:tcPr>
          <w:p w14:paraId="52F41E57" w14:textId="77777777" w:rsidR="00F27E3D" w:rsidRDefault="00F27E3D" w:rsidP="00234739">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A3CBFA0" w14:textId="77777777" w:rsidR="00F27E3D" w:rsidRDefault="007F78D8" w:rsidP="005563DD">
            <w:pPr>
              <w:pStyle w:val="TAH"/>
            </w:pPr>
            <w:r>
              <w:t>S</w:t>
            </w:r>
          </w:p>
        </w:tc>
        <w:tc>
          <w:tcPr>
            <w:tcW w:w="2426" w:type="dxa"/>
            <w:tcBorders>
              <w:top w:val="single" w:sz="4" w:space="0" w:color="auto"/>
              <w:left w:val="single" w:sz="4" w:space="0" w:color="auto"/>
              <w:bottom w:val="single" w:sz="4" w:space="0" w:color="auto"/>
              <w:right w:val="single" w:sz="4" w:space="0" w:color="auto"/>
            </w:tcBorders>
            <w:shd w:val="clear" w:color="auto" w:fill="BFBFBF"/>
            <w:hideMark/>
          </w:tcPr>
          <w:p w14:paraId="07905D08" w14:textId="77777777" w:rsidR="00F27E3D" w:rsidRDefault="00F27E3D" w:rsidP="00234739">
            <w:pPr>
              <w:pStyle w:val="TAH"/>
            </w:pPr>
            <w:r>
              <w:t>Information Type</w:t>
            </w:r>
          </w:p>
        </w:tc>
        <w:tc>
          <w:tcPr>
            <w:tcW w:w="4849" w:type="dxa"/>
            <w:tcBorders>
              <w:top w:val="single" w:sz="4" w:space="0" w:color="auto"/>
              <w:left w:val="single" w:sz="4" w:space="0" w:color="auto"/>
              <w:bottom w:val="single" w:sz="4" w:space="0" w:color="auto"/>
              <w:right w:val="single" w:sz="4" w:space="0" w:color="auto"/>
            </w:tcBorders>
            <w:shd w:val="clear" w:color="auto" w:fill="BFBFBF"/>
            <w:hideMark/>
          </w:tcPr>
          <w:p w14:paraId="484DB1C8" w14:textId="77777777" w:rsidR="00F27E3D" w:rsidRDefault="00F27E3D" w:rsidP="00234739">
            <w:pPr>
              <w:pStyle w:val="TAH"/>
            </w:pPr>
            <w:r>
              <w:t>Comment</w:t>
            </w:r>
          </w:p>
        </w:tc>
      </w:tr>
      <w:tr w:rsidR="00F27E3D" w14:paraId="75DD0EB8"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0239D753" w14:textId="4BAD7BAF" w:rsidR="00F27E3D" w:rsidRDefault="00F27E3D" w:rsidP="00234739">
            <w:pPr>
              <w:pStyle w:val="TAL"/>
              <w:rPr>
                <w:rFonts w:cs="Arial"/>
              </w:rPr>
            </w:pPr>
            <w:proofErr w:type="spellStart"/>
            <w:r>
              <w:rPr>
                <w:rFonts w:cs="Arial"/>
              </w:rPr>
              <w:t>alarmInformationReferenceList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0063F02"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0AABD785" w14:textId="77777777" w:rsidR="00F27E3D" w:rsidRDefault="00F27E3D" w:rsidP="00234739">
            <w:pPr>
              <w:pStyle w:val="TAL"/>
              <w:rPr>
                <w:rFonts w:cs="Arial"/>
              </w:rPr>
            </w:pPr>
            <w:r>
              <w:rPr>
                <w:rFonts w:cs="Arial"/>
              </w:rPr>
              <w:t xml:space="preserve">List of </w:t>
            </w:r>
            <w:proofErr w:type="spellStart"/>
            <w:r>
              <w:rPr>
                <w:rFonts w:cs="Arial"/>
              </w:rPr>
              <w:t>AlarmInformation.alarmId</w:t>
            </w:r>
            <w:proofErr w:type="spellEnd"/>
          </w:p>
        </w:tc>
        <w:tc>
          <w:tcPr>
            <w:tcW w:w="4849" w:type="dxa"/>
            <w:tcBorders>
              <w:top w:val="single" w:sz="4" w:space="0" w:color="auto"/>
              <w:left w:val="single" w:sz="4" w:space="0" w:color="auto"/>
              <w:bottom w:val="single" w:sz="4" w:space="0" w:color="auto"/>
              <w:right w:val="single" w:sz="4" w:space="0" w:color="auto"/>
            </w:tcBorders>
            <w:hideMark/>
          </w:tcPr>
          <w:p w14:paraId="7D77BEBB" w14:textId="77777777" w:rsidR="00F27E3D" w:rsidRDefault="00F27E3D" w:rsidP="00234739">
            <w:pPr>
              <w:pStyle w:val="TAL"/>
              <w:rPr>
                <w:rFonts w:cs="Arial"/>
              </w:rPr>
            </w:pPr>
            <w:r>
              <w:rPr>
                <w:rFonts w:cs="Arial"/>
              </w:rPr>
              <w:t xml:space="preserve">It carries one or more identifiers identifying </w:t>
            </w:r>
            <w:proofErr w:type="spellStart"/>
            <w:r>
              <w:rPr>
                <w:rFonts w:cs="Arial"/>
              </w:rPr>
              <w:t>AlarmInformation</w:t>
            </w:r>
            <w:proofErr w:type="spellEnd"/>
            <w:r>
              <w:rPr>
                <w:rFonts w:cs="Arial"/>
              </w:rPr>
              <w:t xml:space="preserve"> instances in the AlarmList. </w:t>
            </w:r>
          </w:p>
        </w:tc>
      </w:tr>
      <w:tr w:rsidR="007F78D8" w14:paraId="3B18A591"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C8A97F7" w14:textId="77777777" w:rsidR="007F78D8" w:rsidRDefault="007F78D8" w:rsidP="007F78D8">
            <w:pPr>
              <w:pStyle w:val="TAL"/>
              <w:rPr>
                <w:rFonts w:cs="Arial"/>
              </w:rPr>
            </w:pPr>
            <w:proofErr w:type="spellStart"/>
            <w:r>
              <w:rPr>
                <w:rFonts w:cs="Arial"/>
              </w:rPr>
              <w:t>commentUserId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BF4A098" w14:textId="77777777" w:rsidR="007F78D8" w:rsidRDefault="007F78D8"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62C1B418" w14:textId="596ED824" w:rsidR="007F78D8" w:rsidRDefault="007F78D8" w:rsidP="007F78D8">
            <w:pPr>
              <w:pStyle w:val="TAL"/>
              <w:rPr>
                <w:rFonts w:cs="Arial"/>
              </w:rPr>
            </w:pPr>
            <w:proofErr w:type="spellStart"/>
            <w:r>
              <w:rPr>
                <w:rFonts w:cs="Arial"/>
              </w:rPr>
              <w:t>Comment.commentUserId</w:t>
            </w:r>
            <w:proofErr w:type="spellEnd"/>
          </w:p>
        </w:tc>
        <w:tc>
          <w:tcPr>
            <w:tcW w:w="4849" w:type="dxa"/>
            <w:tcBorders>
              <w:top w:val="single" w:sz="4" w:space="0" w:color="auto"/>
              <w:left w:val="single" w:sz="4" w:space="0" w:color="auto"/>
              <w:bottom w:val="single" w:sz="4" w:space="0" w:color="auto"/>
              <w:right w:val="single" w:sz="4" w:space="0" w:color="auto"/>
            </w:tcBorders>
          </w:tcPr>
          <w:p w14:paraId="3C26E47F" w14:textId="77777777" w:rsidR="007F78D8" w:rsidRDefault="007F78D8" w:rsidP="007F78D8">
            <w:pPr>
              <w:pStyle w:val="TAL"/>
              <w:rPr>
                <w:rFonts w:cs="Arial"/>
              </w:rPr>
            </w:pPr>
            <w:r>
              <w:rPr>
                <w:rFonts w:cs="Arial"/>
              </w:rPr>
              <w:t>The Comment is identified by the relation-</w:t>
            </w:r>
            <w:proofErr w:type="spellStart"/>
            <w:r>
              <w:rPr>
                <w:rFonts w:cs="Arial"/>
              </w:rPr>
              <w:t>AlarmInformation</w:t>
            </w:r>
            <w:proofErr w:type="spellEnd"/>
            <w:r>
              <w:rPr>
                <w:rFonts w:cs="Arial"/>
              </w:rPr>
              <w:t>-Comment.</w:t>
            </w:r>
          </w:p>
        </w:tc>
      </w:tr>
      <w:tr w:rsidR="007F78D8" w14:paraId="7350C8F0"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B9485D1" w14:textId="77777777" w:rsidR="007F78D8" w:rsidRDefault="007F78D8" w:rsidP="007F78D8">
            <w:pPr>
              <w:pStyle w:val="TAL"/>
              <w:rPr>
                <w:rFonts w:cs="Arial"/>
              </w:rPr>
            </w:pPr>
            <w:proofErr w:type="spellStart"/>
            <w:r>
              <w:rPr>
                <w:rFonts w:cs="Arial"/>
              </w:rPr>
              <w:t>commentSystemId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BDE6A1B" w14:textId="77777777" w:rsidR="007F78D8" w:rsidRDefault="007F78D8" w:rsidP="001D11CC">
            <w:pPr>
              <w:pStyle w:val="TAL"/>
              <w:jc w:val="center"/>
              <w:rPr>
                <w:rFonts w:cs="Arial"/>
              </w:rPr>
            </w:pPr>
            <w:r>
              <w:rPr>
                <w:rFonts w:cs="Arial"/>
              </w:rPr>
              <w:t>O</w:t>
            </w:r>
          </w:p>
        </w:tc>
        <w:tc>
          <w:tcPr>
            <w:tcW w:w="2426" w:type="dxa"/>
            <w:tcBorders>
              <w:top w:val="single" w:sz="4" w:space="0" w:color="auto"/>
              <w:left w:val="single" w:sz="4" w:space="0" w:color="auto"/>
              <w:bottom w:val="single" w:sz="4" w:space="0" w:color="auto"/>
              <w:right w:val="single" w:sz="4" w:space="0" w:color="auto"/>
            </w:tcBorders>
            <w:hideMark/>
          </w:tcPr>
          <w:p w14:paraId="2E997D14" w14:textId="0C66C8AE" w:rsidR="007F78D8" w:rsidRDefault="007F78D8" w:rsidP="007F78D8">
            <w:pPr>
              <w:pStyle w:val="TAL"/>
              <w:rPr>
                <w:rFonts w:cs="Arial"/>
              </w:rPr>
            </w:pPr>
            <w:proofErr w:type="spellStart"/>
            <w:r>
              <w:rPr>
                <w:rFonts w:cs="Arial"/>
              </w:rPr>
              <w:t>Comment.commentSystemId</w:t>
            </w:r>
            <w:proofErr w:type="spellEnd"/>
          </w:p>
        </w:tc>
        <w:tc>
          <w:tcPr>
            <w:tcW w:w="4849" w:type="dxa"/>
            <w:tcBorders>
              <w:top w:val="single" w:sz="4" w:space="0" w:color="auto"/>
              <w:left w:val="single" w:sz="4" w:space="0" w:color="auto"/>
              <w:bottom w:val="single" w:sz="4" w:space="0" w:color="auto"/>
              <w:right w:val="single" w:sz="4" w:space="0" w:color="auto"/>
            </w:tcBorders>
          </w:tcPr>
          <w:p w14:paraId="516037FD" w14:textId="77777777" w:rsidR="007F78D8" w:rsidRDefault="007F78D8" w:rsidP="007F78D8">
            <w:pPr>
              <w:pStyle w:val="TAL"/>
              <w:rPr>
                <w:rFonts w:cs="Arial"/>
              </w:rPr>
            </w:pPr>
            <w:r>
              <w:rPr>
                <w:rFonts w:cs="Arial"/>
              </w:rPr>
              <w:t>The Comment is identified by the relation-</w:t>
            </w:r>
            <w:proofErr w:type="spellStart"/>
            <w:r>
              <w:rPr>
                <w:rFonts w:cs="Arial"/>
              </w:rPr>
              <w:t>AlarmInformation</w:t>
            </w:r>
            <w:proofErr w:type="spellEnd"/>
            <w:r>
              <w:rPr>
                <w:rFonts w:cs="Arial"/>
              </w:rPr>
              <w:t>-Comment.</w:t>
            </w:r>
          </w:p>
        </w:tc>
      </w:tr>
      <w:tr w:rsidR="007F78D8" w14:paraId="3CE42254"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7D398BD5" w14:textId="77777777" w:rsidR="007F78D8" w:rsidRDefault="007F78D8" w:rsidP="007F78D8">
            <w:pPr>
              <w:pStyle w:val="TAL"/>
              <w:rPr>
                <w:rFonts w:cs="Arial"/>
              </w:rPr>
            </w:pPr>
            <w:proofErr w:type="spellStart"/>
            <w:r>
              <w:rPr>
                <w:rFonts w:cs="Arial"/>
              </w:rPr>
              <w:t>commentText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B652E8" w14:textId="77777777" w:rsidR="007F78D8" w:rsidRDefault="007F78D8"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249750BF" w14:textId="5E2D6864" w:rsidR="007F78D8" w:rsidRDefault="007F78D8" w:rsidP="007F78D8">
            <w:pPr>
              <w:pStyle w:val="TAL"/>
              <w:rPr>
                <w:rFonts w:cs="Arial"/>
              </w:rPr>
            </w:pPr>
            <w:proofErr w:type="spellStart"/>
            <w:r>
              <w:rPr>
                <w:rFonts w:cs="Arial"/>
              </w:rPr>
              <w:t>Comment.commentText</w:t>
            </w:r>
            <w:proofErr w:type="spellEnd"/>
          </w:p>
        </w:tc>
        <w:tc>
          <w:tcPr>
            <w:tcW w:w="4849" w:type="dxa"/>
            <w:tcBorders>
              <w:top w:val="single" w:sz="4" w:space="0" w:color="auto"/>
              <w:left w:val="single" w:sz="4" w:space="0" w:color="auto"/>
              <w:bottom w:val="single" w:sz="4" w:space="0" w:color="auto"/>
              <w:right w:val="single" w:sz="4" w:space="0" w:color="auto"/>
            </w:tcBorders>
          </w:tcPr>
          <w:p w14:paraId="5C016748" w14:textId="77777777" w:rsidR="007F78D8" w:rsidRDefault="007F78D8" w:rsidP="007F78D8">
            <w:pPr>
              <w:pStyle w:val="TAL"/>
              <w:rPr>
                <w:rFonts w:cs="Arial"/>
              </w:rPr>
            </w:pPr>
            <w:r>
              <w:rPr>
                <w:rFonts w:cs="Arial"/>
              </w:rPr>
              <w:t>The Comment is identified by the relation-</w:t>
            </w:r>
            <w:proofErr w:type="spellStart"/>
            <w:r>
              <w:rPr>
                <w:rFonts w:cs="Arial"/>
              </w:rPr>
              <w:t>AlarmInformation</w:t>
            </w:r>
            <w:proofErr w:type="spellEnd"/>
            <w:r>
              <w:rPr>
                <w:rFonts w:cs="Arial"/>
              </w:rPr>
              <w:t>-Comment.</w:t>
            </w:r>
          </w:p>
        </w:tc>
      </w:tr>
    </w:tbl>
    <w:p w14:paraId="1705BCF2" w14:textId="77777777" w:rsidR="00F27E3D" w:rsidRPr="008C3D87" w:rsidRDefault="00F27E3D" w:rsidP="00F27E3D">
      <w:pPr>
        <w:rPr>
          <w:lang w:val="en-US" w:eastAsia="zh-CN"/>
        </w:rPr>
      </w:pPr>
    </w:p>
    <w:p w14:paraId="522E4DE1" w14:textId="77777777" w:rsidR="00F27E3D" w:rsidRDefault="00F27E3D" w:rsidP="00F27E3D">
      <w:pPr>
        <w:pStyle w:val="Heading6"/>
        <w:rPr>
          <w:lang w:eastAsia="zh-CN"/>
        </w:rPr>
      </w:pPr>
      <w:bookmarkStart w:id="878" w:name="_Toc26975479"/>
      <w:bookmarkStart w:id="879" w:name="_Toc35856352"/>
      <w:bookmarkStart w:id="880" w:name="_Toc44001208"/>
      <w:bookmarkStart w:id="881" w:name="_Toc51580807"/>
      <w:bookmarkStart w:id="882" w:name="_Toc52356070"/>
      <w:bookmarkStart w:id="883" w:name="_Toc55227640"/>
      <w:bookmarkStart w:id="884" w:name="_Toc130218942"/>
      <w:r>
        <w:rPr>
          <w:rFonts w:hint="eastAsia"/>
          <w:lang w:eastAsia="zh-CN"/>
        </w:rPr>
        <w:t>1</w:t>
      </w:r>
      <w:r>
        <w:rPr>
          <w:lang w:eastAsia="zh-CN"/>
        </w:rPr>
        <w:t>1.2.1.1.9.3</w:t>
      </w:r>
      <w:r>
        <w:rPr>
          <w:lang w:eastAsia="zh-CN"/>
        </w:rPr>
        <w:tab/>
        <w:t>Output Parameters</w:t>
      </w:r>
      <w:bookmarkEnd w:id="878"/>
      <w:bookmarkEnd w:id="879"/>
      <w:bookmarkEnd w:id="880"/>
      <w:bookmarkEnd w:id="881"/>
      <w:bookmarkEnd w:id="882"/>
      <w:bookmarkEnd w:id="883"/>
      <w:bookmarkEnd w:id="8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1"/>
        <w:gridCol w:w="414"/>
        <w:gridCol w:w="2529"/>
        <w:gridCol w:w="5055"/>
      </w:tblGrid>
      <w:tr w:rsidR="00F27E3D" w14:paraId="35925F7C"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shd w:val="clear" w:color="auto" w:fill="BFBFBF"/>
            <w:hideMark/>
          </w:tcPr>
          <w:p w14:paraId="556E92E5" w14:textId="77777777" w:rsidR="00F27E3D" w:rsidRDefault="00F27E3D" w:rsidP="00234739">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063316" w14:textId="579155A3" w:rsidR="00F27E3D" w:rsidRDefault="0028530E" w:rsidP="00234739">
            <w:pPr>
              <w:pStyle w:val="TAH"/>
            </w:pPr>
            <w:r w:rsidRPr="0028530E">
              <w:t>S</w:t>
            </w:r>
          </w:p>
        </w:tc>
        <w:tc>
          <w:tcPr>
            <w:tcW w:w="2426" w:type="dxa"/>
            <w:tcBorders>
              <w:top w:val="single" w:sz="4" w:space="0" w:color="auto"/>
              <w:left w:val="single" w:sz="4" w:space="0" w:color="auto"/>
              <w:bottom w:val="single" w:sz="4" w:space="0" w:color="auto"/>
              <w:right w:val="single" w:sz="4" w:space="0" w:color="auto"/>
            </w:tcBorders>
            <w:shd w:val="clear" w:color="auto" w:fill="BFBFBF"/>
            <w:hideMark/>
          </w:tcPr>
          <w:p w14:paraId="1EE288F1" w14:textId="77777777" w:rsidR="00F27E3D" w:rsidRDefault="00F27E3D" w:rsidP="00234739">
            <w:pPr>
              <w:pStyle w:val="TAH"/>
            </w:pPr>
            <w:r>
              <w:t>Matching Information</w:t>
            </w:r>
          </w:p>
        </w:tc>
        <w:tc>
          <w:tcPr>
            <w:tcW w:w="4849" w:type="dxa"/>
            <w:tcBorders>
              <w:top w:val="single" w:sz="4" w:space="0" w:color="auto"/>
              <w:left w:val="single" w:sz="4" w:space="0" w:color="auto"/>
              <w:bottom w:val="single" w:sz="4" w:space="0" w:color="auto"/>
              <w:right w:val="single" w:sz="4" w:space="0" w:color="auto"/>
            </w:tcBorders>
            <w:shd w:val="clear" w:color="auto" w:fill="BFBFBF"/>
            <w:hideMark/>
          </w:tcPr>
          <w:p w14:paraId="73AC56FF" w14:textId="77777777" w:rsidR="00F27E3D" w:rsidRDefault="00F27E3D" w:rsidP="00234739">
            <w:pPr>
              <w:pStyle w:val="TAH"/>
            </w:pPr>
            <w:r>
              <w:t>Comment</w:t>
            </w:r>
          </w:p>
        </w:tc>
      </w:tr>
      <w:tr w:rsidR="00F27E3D" w14:paraId="7874BB08"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4B65F2C9" w14:textId="286DA63F" w:rsidR="00F27E3D" w:rsidRDefault="00F27E3D" w:rsidP="00234739">
            <w:pPr>
              <w:pStyle w:val="TAL"/>
              <w:rPr>
                <w:rFonts w:cs="Arial"/>
              </w:rPr>
            </w:pPr>
            <w:proofErr w:type="spellStart"/>
            <w:r>
              <w:rPr>
                <w:rFonts w:cs="Arial"/>
              </w:rPr>
              <w:t>badAlarmInformationReferenceList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11FE196"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5F1E05CA" w14:textId="77777777" w:rsidR="00F27E3D" w:rsidRDefault="00F27E3D" w:rsidP="00234739">
            <w:pPr>
              <w:pStyle w:val="TAL"/>
              <w:rPr>
                <w:rFonts w:cs="Arial"/>
              </w:rPr>
            </w:pPr>
            <w:r>
              <w:rPr>
                <w:rFonts w:cs="Arial"/>
              </w:rPr>
              <w:t xml:space="preserve">List of pair of </w:t>
            </w:r>
            <w:proofErr w:type="spellStart"/>
            <w:r>
              <w:rPr>
                <w:rFonts w:cs="Arial"/>
              </w:rPr>
              <w:t>AlarmInformation.alarmId</w:t>
            </w:r>
            <w:proofErr w:type="spellEnd"/>
            <w:r>
              <w:rPr>
                <w:rFonts w:cs="Arial"/>
              </w:rPr>
              <w:t xml:space="preserve"> and the failure reason.</w:t>
            </w:r>
          </w:p>
        </w:tc>
        <w:tc>
          <w:tcPr>
            <w:tcW w:w="4849" w:type="dxa"/>
            <w:tcBorders>
              <w:top w:val="single" w:sz="4" w:space="0" w:color="auto"/>
              <w:left w:val="single" w:sz="4" w:space="0" w:color="auto"/>
              <w:bottom w:val="single" w:sz="4" w:space="0" w:color="auto"/>
              <w:right w:val="single" w:sz="4" w:space="0" w:color="auto"/>
            </w:tcBorders>
            <w:hideMark/>
          </w:tcPr>
          <w:p w14:paraId="1DD10F78" w14:textId="77777777" w:rsidR="00F27E3D" w:rsidRDefault="00F27E3D" w:rsidP="00234739">
            <w:pPr>
              <w:pStyle w:val="TAL"/>
              <w:rPr>
                <w:rFonts w:cs="Arial"/>
              </w:rPr>
            </w:pPr>
            <w:r>
              <w:rPr>
                <w:rFonts w:cs="Arial"/>
              </w:rPr>
              <w:t xml:space="preserve">If </w:t>
            </w:r>
            <w:proofErr w:type="spellStart"/>
            <w:r>
              <w:rPr>
                <w:rFonts w:cs="Arial"/>
              </w:rPr>
              <w:t>allUpdated</w:t>
            </w:r>
            <w:proofErr w:type="spellEnd"/>
            <w:r>
              <w:rPr>
                <w:rFonts w:cs="Arial"/>
              </w:rPr>
              <w:t xml:space="preserve"> is true, it contains no information.</w:t>
            </w:r>
          </w:p>
          <w:p w14:paraId="784B3672" w14:textId="77777777" w:rsidR="00F27E3D" w:rsidRDefault="00F27E3D" w:rsidP="00234739">
            <w:pPr>
              <w:pStyle w:val="TAL"/>
              <w:rPr>
                <w:rFonts w:cs="Arial"/>
              </w:rPr>
            </w:pPr>
            <w:r>
              <w:rPr>
                <w:rFonts w:cs="Arial"/>
              </w:rPr>
              <w:t xml:space="preserve">If </w:t>
            </w:r>
            <w:proofErr w:type="spellStart"/>
            <w:r>
              <w:rPr>
                <w:rFonts w:cs="Arial"/>
              </w:rPr>
              <w:t>someUpdated</w:t>
            </w:r>
            <w:proofErr w:type="spellEnd"/>
            <w:r>
              <w:rPr>
                <w:rFonts w:cs="Arial"/>
              </w:rPr>
              <w:t xml:space="preserve"> is true, then it contains identifications of </w:t>
            </w:r>
            <w:proofErr w:type="spellStart"/>
            <w:r>
              <w:rPr>
                <w:rFonts w:cs="Arial"/>
              </w:rPr>
              <w:t>AlarmInformation</w:t>
            </w:r>
            <w:proofErr w:type="spellEnd"/>
            <w:r>
              <w:rPr>
                <w:rFonts w:cs="Arial"/>
              </w:rPr>
              <w:t xml:space="preserve"> that are not present in AlarmList or that they are present, but </w:t>
            </w:r>
            <w:proofErr w:type="spellStart"/>
            <w:r>
              <w:rPr>
                <w:rFonts w:cs="Arial"/>
              </w:rPr>
              <w:t>AlarmInformation.comments</w:t>
            </w:r>
            <w:proofErr w:type="spellEnd"/>
            <w:r>
              <w:rPr>
                <w:rFonts w:cs="Arial"/>
              </w:rPr>
              <w:t xml:space="preserve"> has not changed, in contrast to </w:t>
            </w:r>
            <w:r>
              <w:rPr>
                <w:lang w:eastAsia="zh-CN" w:bidi="ar-KW"/>
              </w:rPr>
              <w:t>authorized consumer</w:t>
            </w:r>
            <w:r>
              <w:rPr>
                <w:rFonts w:cs="Arial"/>
              </w:rPr>
              <w:t xml:space="preserve">'s request. </w:t>
            </w:r>
          </w:p>
        </w:tc>
      </w:tr>
      <w:tr w:rsidR="00F27E3D" w14:paraId="0FD6B7DD"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138196B" w14:textId="77777777" w:rsidR="00F27E3D" w:rsidRDefault="00F27E3D" w:rsidP="00234739">
            <w:pPr>
              <w:pStyle w:val="TAL"/>
              <w:rPr>
                <w:rFonts w:cs="Arial"/>
              </w:rPr>
            </w:pPr>
            <w:r>
              <w:rPr>
                <w:rFonts w:cs="Arial"/>
              </w:rPr>
              <w:t>status</w:t>
            </w:r>
          </w:p>
        </w:tc>
        <w:tc>
          <w:tcPr>
            <w:tcW w:w="397" w:type="dxa"/>
            <w:tcBorders>
              <w:top w:val="single" w:sz="4" w:space="0" w:color="auto"/>
              <w:left w:val="single" w:sz="4" w:space="0" w:color="auto"/>
              <w:bottom w:val="single" w:sz="4" w:space="0" w:color="auto"/>
              <w:right w:val="single" w:sz="4" w:space="0" w:color="auto"/>
            </w:tcBorders>
            <w:hideMark/>
          </w:tcPr>
          <w:p w14:paraId="5033ECEB"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7314E569" w14:textId="77777777" w:rsidR="00F27E3D" w:rsidRDefault="00F27E3D" w:rsidP="00234739">
            <w:pPr>
              <w:pStyle w:val="TAL"/>
              <w:rPr>
                <w:rFonts w:cs="Arial"/>
              </w:rPr>
            </w:pPr>
            <w:proofErr w:type="gramStart"/>
            <w:r>
              <w:rPr>
                <w:rFonts w:cs="Arial"/>
              </w:rPr>
              <w:t>ENUM(</w:t>
            </w:r>
            <w:proofErr w:type="gramEnd"/>
            <w:r>
              <w:rPr>
                <w:rFonts w:cs="Arial"/>
              </w:rPr>
              <w:br/>
              <w:t>Operation succeeded,</w:t>
            </w:r>
            <w:r>
              <w:rPr>
                <w:rFonts w:cs="Arial"/>
              </w:rPr>
              <w:br/>
              <w:t>Operation failed,</w:t>
            </w:r>
            <w:r>
              <w:rPr>
                <w:rFonts w:cs="Arial"/>
              </w:rPr>
              <w:br/>
              <w:t>Operation partially failed)</w:t>
            </w:r>
          </w:p>
        </w:tc>
        <w:tc>
          <w:tcPr>
            <w:tcW w:w="4849" w:type="dxa"/>
            <w:tcBorders>
              <w:top w:val="single" w:sz="4" w:space="0" w:color="auto"/>
              <w:left w:val="single" w:sz="4" w:space="0" w:color="auto"/>
              <w:bottom w:val="single" w:sz="4" w:space="0" w:color="auto"/>
              <w:right w:val="single" w:sz="4" w:space="0" w:color="auto"/>
            </w:tcBorders>
            <w:hideMark/>
          </w:tcPr>
          <w:p w14:paraId="03B1D885" w14:textId="77777777" w:rsidR="00F27E3D" w:rsidRDefault="00F27E3D" w:rsidP="00234739">
            <w:pPr>
              <w:pStyle w:val="TAL"/>
              <w:rPr>
                <w:rFonts w:cs="Arial"/>
              </w:rPr>
            </w:pPr>
            <w:r>
              <w:rPr>
                <w:rFonts w:cs="Arial"/>
              </w:rPr>
              <w:t xml:space="preserve">If </w:t>
            </w:r>
            <w:proofErr w:type="spellStart"/>
            <w:r>
              <w:rPr>
                <w:rFonts w:cs="Arial"/>
              </w:rPr>
              <w:t>allUpdated</w:t>
            </w:r>
            <w:proofErr w:type="spellEnd"/>
            <w:r>
              <w:rPr>
                <w:rFonts w:cs="Arial"/>
              </w:rPr>
              <w:t xml:space="preserve"> is true, then status = OperationSucceeded. </w:t>
            </w:r>
          </w:p>
          <w:p w14:paraId="58CC2508" w14:textId="77777777" w:rsidR="00F27E3D" w:rsidRDefault="00F27E3D" w:rsidP="00234739">
            <w:pPr>
              <w:pStyle w:val="TAL"/>
              <w:rPr>
                <w:rFonts w:cs="Arial"/>
              </w:rPr>
            </w:pPr>
            <w:r>
              <w:rPr>
                <w:rFonts w:cs="Arial"/>
              </w:rPr>
              <w:t xml:space="preserve">If </w:t>
            </w:r>
            <w:proofErr w:type="spellStart"/>
            <w:r>
              <w:rPr>
                <w:rFonts w:cs="Arial"/>
              </w:rPr>
              <w:t>someUpdated</w:t>
            </w:r>
            <w:proofErr w:type="spellEnd"/>
            <w:r>
              <w:rPr>
                <w:rFonts w:cs="Arial"/>
              </w:rPr>
              <w:t xml:space="preserve"> is true, then status = </w:t>
            </w:r>
            <w:proofErr w:type="spellStart"/>
            <w:r>
              <w:rPr>
                <w:rFonts w:cs="Arial"/>
              </w:rPr>
              <w:t>OperationPartiallyFailed</w:t>
            </w:r>
            <w:proofErr w:type="spellEnd"/>
            <w:r>
              <w:rPr>
                <w:rFonts w:cs="Arial"/>
              </w:rPr>
              <w:t>.</w:t>
            </w:r>
          </w:p>
          <w:p w14:paraId="2AB57F05" w14:textId="77777777" w:rsidR="00F27E3D" w:rsidRDefault="00F27E3D" w:rsidP="00234739">
            <w:pPr>
              <w:pStyle w:val="TAL"/>
              <w:rPr>
                <w:rFonts w:cs="Arial"/>
              </w:rPr>
            </w:pPr>
            <w:r>
              <w:rPr>
                <w:rFonts w:cs="Arial"/>
              </w:rPr>
              <w:t xml:space="preserve">If exception </w:t>
            </w:r>
            <w:proofErr w:type="spellStart"/>
            <w:r>
              <w:rPr>
                <w:rFonts w:cs="Arial"/>
              </w:rPr>
              <w:t>operationFailed</w:t>
            </w:r>
            <w:proofErr w:type="spellEnd"/>
            <w:r>
              <w:rPr>
                <w:rFonts w:cs="Arial"/>
              </w:rPr>
              <w:t xml:space="preserve"> is raised, then status = </w:t>
            </w:r>
            <w:proofErr w:type="spellStart"/>
            <w:r>
              <w:rPr>
                <w:rFonts w:cs="Arial"/>
              </w:rPr>
              <w:t>OperationFailed</w:t>
            </w:r>
            <w:proofErr w:type="spellEnd"/>
            <w:r>
              <w:rPr>
                <w:rFonts w:cs="Arial"/>
              </w:rPr>
              <w:t>.</w:t>
            </w:r>
          </w:p>
        </w:tc>
      </w:tr>
    </w:tbl>
    <w:p w14:paraId="3B5852FB" w14:textId="77777777" w:rsidR="00F27E3D" w:rsidRPr="00CD0D6F" w:rsidRDefault="00F27E3D" w:rsidP="006A5594">
      <w:pPr>
        <w:rPr>
          <w:lang w:eastAsia="zh-CN"/>
        </w:rPr>
      </w:pPr>
    </w:p>
    <w:p w14:paraId="46743BC7" w14:textId="0D3192B8" w:rsidR="006A5594" w:rsidRPr="00215D3C" w:rsidRDefault="006A5594" w:rsidP="006A5594">
      <w:pPr>
        <w:pStyle w:val="Heading4"/>
        <w:rPr>
          <w:lang w:eastAsia="zh-CN"/>
        </w:rPr>
      </w:pPr>
      <w:bookmarkStart w:id="885" w:name="_Toc20494453"/>
      <w:bookmarkStart w:id="886" w:name="_Toc26975480"/>
      <w:bookmarkStart w:id="887" w:name="_Toc35856353"/>
      <w:bookmarkStart w:id="888" w:name="_Toc44001209"/>
      <w:bookmarkStart w:id="889" w:name="_Toc51580808"/>
      <w:bookmarkStart w:id="890" w:name="_Toc52356071"/>
      <w:bookmarkStart w:id="891" w:name="_Toc55227641"/>
      <w:bookmarkStart w:id="892" w:name="_Toc130218943"/>
      <w:r>
        <w:rPr>
          <w:lang w:eastAsia="zh-CN"/>
        </w:rPr>
        <w:t>11.2</w:t>
      </w:r>
      <w:r w:rsidRPr="00215D3C">
        <w:rPr>
          <w:lang w:eastAsia="zh-CN"/>
        </w:rPr>
        <w:t>.1.</w:t>
      </w:r>
      <w:r w:rsidRPr="00215D3C">
        <w:rPr>
          <w:rFonts w:hint="eastAsia"/>
          <w:lang w:eastAsia="zh-CN"/>
        </w:rPr>
        <w:t>2</w:t>
      </w:r>
      <w:r w:rsidRPr="00215D3C">
        <w:rPr>
          <w:rFonts w:hint="eastAsia"/>
          <w:lang w:eastAsia="zh-CN"/>
        </w:rPr>
        <w:tab/>
      </w:r>
      <w:r w:rsidRPr="00215D3C">
        <w:rPr>
          <w:lang w:eastAsia="zh-CN"/>
        </w:rPr>
        <w:t xml:space="preserve">Fault supervision data </w:t>
      </w:r>
      <w:r w:rsidRPr="00215D3C">
        <w:rPr>
          <w:rFonts w:hint="eastAsia"/>
          <w:lang w:eastAsia="zh-CN"/>
        </w:rPr>
        <w:t>control</w:t>
      </w:r>
      <w:bookmarkEnd w:id="885"/>
      <w:bookmarkEnd w:id="886"/>
      <w:bookmarkEnd w:id="887"/>
      <w:bookmarkEnd w:id="888"/>
      <w:bookmarkEnd w:id="889"/>
      <w:bookmarkEnd w:id="890"/>
      <w:bookmarkEnd w:id="891"/>
      <w:bookmarkEnd w:id="892"/>
    </w:p>
    <w:p w14:paraId="74261DE7" w14:textId="77777777" w:rsidR="006A5594" w:rsidRPr="00215D3C" w:rsidRDefault="006A5594" w:rsidP="006A5594">
      <w:pPr>
        <w:pStyle w:val="Heading5"/>
      </w:pPr>
      <w:bookmarkStart w:id="893" w:name="_Toc20494454"/>
      <w:bookmarkStart w:id="894" w:name="_Toc26975481"/>
      <w:bookmarkStart w:id="895" w:name="_Toc35856354"/>
      <w:bookmarkStart w:id="896" w:name="_Toc44001210"/>
      <w:bookmarkStart w:id="897" w:name="_Toc51580809"/>
      <w:bookmarkStart w:id="898" w:name="_Toc52356072"/>
      <w:bookmarkStart w:id="899" w:name="_Toc55227642"/>
      <w:bookmarkStart w:id="900" w:name="_Toc130218944"/>
      <w:r>
        <w:t>11.2</w:t>
      </w:r>
      <w:r w:rsidRPr="00215D3C">
        <w:t>.1.</w:t>
      </w:r>
      <w:r w:rsidRPr="00215D3C">
        <w:rPr>
          <w:rFonts w:hint="eastAsia"/>
        </w:rPr>
        <w:t>2</w:t>
      </w:r>
      <w:r w:rsidRPr="00215D3C">
        <w:t>.</w:t>
      </w:r>
      <w:r w:rsidRPr="00215D3C">
        <w:rPr>
          <w:rFonts w:hint="eastAsia"/>
        </w:rPr>
        <w:t>1</w:t>
      </w:r>
      <w:r w:rsidRPr="00215D3C">
        <w:tab/>
      </w:r>
      <w:proofErr w:type="spellStart"/>
      <w:r w:rsidRPr="001D11CC">
        <w:rPr>
          <w:rFonts w:cs="Arial"/>
        </w:rPr>
        <w:t>acknowledgeAlarms</w:t>
      </w:r>
      <w:bookmarkEnd w:id="893"/>
      <w:bookmarkEnd w:id="894"/>
      <w:bookmarkEnd w:id="895"/>
      <w:bookmarkEnd w:id="896"/>
      <w:bookmarkEnd w:id="897"/>
      <w:bookmarkEnd w:id="898"/>
      <w:bookmarkEnd w:id="899"/>
      <w:bookmarkEnd w:id="900"/>
      <w:proofErr w:type="spellEnd"/>
    </w:p>
    <w:p w14:paraId="7556143C" w14:textId="77777777" w:rsidR="006A5594" w:rsidRPr="00215D3C" w:rsidRDefault="006A5594" w:rsidP="006A5594">
      <w:pPr>
        <w:pStyle w:val="Heading6"/>
      </w:pPr>
      <w:bookmarkStart w:id="901" w:name="_Toc20494455"/>
      <w:bookmarkStart w:id="902" w:name="_Toc26975482"/>
      <w:bookmarkStart w:id="903" w:name="_Toc35856355"/>
      <w:bookmarkStart w:id="904" w:name="_Toc44001211"/>
      <w:bookmarkStart w:id="905" w:name="_Toc51580810"/>
      <w:bookmarkStart w:id="906" w:name="_Toc52356073"/>
      <w:bookmarkStart w:id="907" w:name="_Toc55227643"/>
      <w:bookmarkStart w:id="908" w:name="_Toc130218945"/>
      <w:r>
        <w:t>11.2</w:t>
      </w:r>
      <w:r w:rsidRPr="00215D3C">
        <w:t>.1.</w:t>
      </w:r>
      <w:r w:rsidRPr="00215D3C">
        <w:rPr>
          <w:rFonts w:hint="eastAsia"/>
        </w:rPr>
        <w:t>2</w:t>
      </w:r>
      <w:r w:rsidRPr="00215D3C">
        <w:t>.</w:t>
      </w:r>
      <w:r w:rsidRPr="00215D3C">
        <w:rPr>
          <w:rFonts w:hint="eastAsia"/>
        </w:rPr>
        <w:t>1</w:t>
      </w:r>
      <w:r w:rsidRPr="00215D3C">
        <w:t>.1</w:t>
      </w:r>
      <w:r w:rsidRPr="00215D3C">
        <w:tab/>
        <w:t>Definition</w:t>
      </w:r>
      <w:bookmarkEnd w:id="901"/>
      <w:bookmarkEnd w:id="902"/>
      <w:bookmarkEnd w:id="903"/>
      <w:bookmarkEnd w:id="904"/>
      <w:bookmarkEnd w:id="905"/>
      <w:bookmarkEnd w:id="906"/>
      <w:bookmarkEnd w:id="907"/>
      <w:bookmarkEnd w:id="908"/>
    </w:p>
    <w:p w14:paraId="0253429A" w14:textId="77777777" w:rsidR="009150EA" w:rsidRDefault="006A5594" w:rsidP="009150EA">
      <w:r w:rsidRPr="00215D3C">
        <w:rPr>
          <w:lang w:eastAsia="zh-CN" w:bidi="ar-KW"/>
        </w:rPr>
        <w:t xml:space="preserve">The </w:t>
      </w:r>
      <w:r w:rsidR="009150EA">
        <w:rPr>
          <w:lang w:eastAsia="zh-CN" w:bidi="ar-KW"/>
        </w:rPr>
        <w:t>MnS consumer</w:t>
      </w:r>
      <w:r w:rsidRPr="00215D3C">
        <w:t xml:space="preserve"> invokes this operation to acknowledge one or more alarms.</w:t>
      </w:r>
    </w:p>
    <w:p w14:paraId="4F2ECAB6" w14:textId="77777777" w:rsidR="006A5594" w:rsidRPr="00215D3C" w:rsidRDefault="009150EA" w:rsidP="009150EA">
      <w:r>
        <w:t>When this operation is not supported, the MnS producer shall support acknowledging alarms.</w:t>
      </w:r>
    </w:p>
    <w:p w14:paraId="51238DDF" w14:textId="77777777" w:rsidR="006A5594" w:rsidRPr="00215D3C" w:rsidRDefault="006A5594" w:rsidP="006A5594">
      <w:pPr>
        <w:pStyle w:val="Heading6"/>
      </w:pPr>
      <w:bookmarkStart w:id="909" w:name="_Toc20494456"/>
      <w:bookmarkStart w:id="910" w:name="_Toc26975483"/>
      <w:bookmarkStart w:id="911" w:name="_Toc35856356"/>
      <w:bookmarkStart w:id="912" w:name="_Toc44001212"/>
      <w:bookmarkStart w:id="913" w:name="_Toc51580811"/>
      <w:bookmarkStart w:id="914" w:name="_Toc52356074"/>
      <w:bookmarkStart w:id="915" w:name="_Toc55227644"/>
      <w:bookmarkStart w:id="916" w:name="_Toc130218946"/>
      <w:r>
        <w:t>11.2</w:t>
      </w:r>
      <w:r w:rsidRPr="00215D3C">
        <w:t>.1.</w:t>
      </w:r>
      <w:r w:rsidRPr="00215D3C">
        <w:rPr>
          <w:rFonts w:hint="eastAsia"/>
        </w:rPr>
        <w:t>2</w:t>
      </w:r>
      <w:r w:rsidRPr="00215D3C">
        <w:t>.</w:t>
      </w:r>
      <w:r w:rsidRPr="00215D3C">
        <w:rPr>
          <w:rFonts w:hint="eastAsia"/>
        </w:rPr>
        <w:t>1</w:t>
      </w:r>
      <w:r w:rsidRPr="00215D3C">
        <w:t>.2</w:t>
      </w:r>
      <w:r w:rsidRPr="00215D3C">
        <w:tab/>
        <w:t xml:space="preserve">Input </w:t>
      </w:r>
      <w:bookmarkEnd w:id="909"/>
      <w:bookmarkEnd w:id="910"/>
      <w:bookmarkEnd w:id="911"/>
      <w:r w:rsidR="009150EA">
        <w:t>p</w:t>
      </w:r>
      <w:r w:rsidR="009150EA" w:rsidRPr="00215D3C">
        <w:t>arameters</w:t>
      </w:r>
      <w:bookmarkEnd w:id="912"/>
      <w:bookmarkEnd w:id="913"/>
      <w:bookmarkEnd w:id="914"/>
      <w:bookmarkEnd w:id="915"/>
      <w:bookmarkEnd w:id="9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9"/>
        <w:gridCol w:w="398"/>
        <w:gridCol w:w="3614"/>
        <w:gridCol w:w="3008"/>
      </w:tblGrid>
      <w:tr w:rsidR="006A5594" w:rsidRPr="00215D3C" w14:paraId="029710BB" w14:textId="77777777" w:rsidTr="00311DB3">
        <w:trPr>
          <w:tblHeader/>
          <w:jc w:val="center"/>
        </w:trPr>
        <w:tc>
          <w:tcPr>
            <w:tcW w:w="2606" w:type="dxa"/>
            <w:shd w:val="clear" w:color="auto" w:fill="BFBFBF"/>
          </w:tcPr>
          <w:p w14:paraId="5C06881D" w14:textId="77777777" w:rsidR="006A5594" w:rsidRPr="00215D3C" w:rsidRDefault="006A5594" w:rsidP="000516BC">
            <w:pPr>
              <w:pStyle w:val="TAH"/>
            </w:pPr>
            <w:r w:rsidRPr="00215D3C">
              <w:t>Parameter Name</w:t>
            </w:r>
          </w:p>
        </w:tc>
        <w:tc>
          <w:tcPr>
            <w:tcW w:w="397" w:type="dxa"/>
            <w:shd w:val="clear" w:color="auto" w:fill="BFBFBF"/>
          </w:tcPr>
          <w:p w14:paraId="01A0B427" w14:textId="77777777" w:rsidR="006A5594" w:rsidRPr="00215D3C" w:rsidRDefault="006A5594" w:rsidP="000516BC">
            <w:pPr>
              <w:pStyle w:val="TAH"/>
            </w:pPr>
            <w:r w:rsidRPr="00215D3C">
              <w:t>S</w:t>
            </w:r>
          </w:p>
        </w:tc>
        <w:tc>
          <w:tcPr>
            <w:tcW w:w="3609" w:type="dxa"/>
            <w:shd w:val="clear" w:color="auto" w:fill="BFBFBF"/>
          </w:tcPr>
          <w:p w14:paraId="0D2BFA10" w14:textId="77777777" w:rsidR="006A5594" w:rsidRPr="00215D3C" w:rsidRDefault="006A5594" w:rsidP="000516BC">
            <w:pPr>
              <w:pStyle w:val="TAH"/>
            </w:pPr>
            <w:r w:rsidRPr="00215D3C">
              <w:t>Information Type / Legal Values</w:t>
            </w:r>
          </w:p>
        </w:tc>
        <w:tc>
          <w:tcPr>
            <w:tcW w:w="3004" w:type="dxa"/>
            <w:shd w:val="clear" w:color="auto" w:fill="BFBFBF"/>
          </w:tcPr>
          <w:p w14:paraId="6B24ECA3" w14:textId="77777777" w:rsidR="006A5594" w:rsidRPr="00215D3C" w:rsidRDefault="006A5594" w:rsidP="000516BC">
            <w:pPr>
              <w:pStyle w:val="TAH"/>
            </w:pPr>
            <w:r w:rsidRPr="00215D3C">
              <w:t>Comment</w:t>
            </w:r>
          </w:p>
        </w:tc>
      </w:tr>
      <w:tr w:rsidR="006A5594" w:rsidRPr="00215D3C" w14:paraId="1A3FA7FB" w14:textId="77777777" w:rsidTr="00311DB3">
        <w:trPr>
          <w:jc w:val="center"/>
        </w:trPr>
        <w:tc>
          <w:tcPr>
            <w:tcW w:w="2606" w:type="dxa"/>
          </w:tcPr>
          <w:p w14:paraId="78699A31" w14:textId="7602B583" w:rsidR="006A5594" w:rsidRPr="001D11CC" w:rsidRDefault="006A5594" w:rsidP="000516BC">
            <w:pPr>
              <w:pStyle w:val="TAL"/>
              <w:rPr>
                <w:rFonts w:cs="Arial"/>
              </w:rPr>
            </w:pPr>
            <w:proofErr w:type="spellStart"/>
            <w:r w:rsidRPr="001D11CC">
              <w:rPr>
                <w:rFonts w:cs="Arial"/>
              </w:rPr>
              <w:t>alarmInformation</w:t>
            </w:r>
            <w:r w:rsidR="00A975B3" w:rsidRPr="001D11CC">
              <w:rPr>
                <w:rFonts w:cs="Arial"/>
              </w:rPr>
              <w:t>And</w:t>
            </w:r>
            <w:proofErr w:type="spellEnd"/>
            <w:r w:rsidR="00A975B3" w:rsidRPr="001D11CC">
              <w:rPr>
                <w:rFonts w:cs="Arial"/>
              </w:rPr>
              <w:t xml:space="preserve"> </w:t>
            </w:r>
            <w:proofErr w:type="spellStart"/>
            <w:r w:rsidR="00A975B3" w:rsidRPr="001D11CC">
              <w:rPr>
                <w:rFonts w:cs="Arial"/>
              </w:rPr>
              <w:t>Severity</w:t>
            </w:r>
            <w:r w:rsidRPr="001D11CC">
              <w:rPr>
                <w:rFonts w:cs="Arial"/>
              </w:rPr>
              <w:t>ReferenceList</w:t>
            </w:r>
            <w:proofErr w:type="spellEnd"/>
          </w:p>
        </w:tc>
        <w:tc>
          <w:tcPr>
            <w:tcW w:w="397" w:type="dxa"/>
          </w:tcPr>
          <w:p w14:paraId="064D35DB" w14:textId="77777777" w:rsidR="006A5594" w:rsidRPr="00215D3C" w:rsidRDefault="006A5594" w:rsidP="000516BC">
            <w:pPr>
              <w:pStyle w:val="TAL"/>
              <w:jc w:val="center"/>
            </w:pPr>
            <w:r w:rsidRPr="00215D3C">
              <w:t>M</w:t>
            </w:r>
          </w:p>
        </w:tc>
        <w:tc>
          <w:tcPr>
            <w:tcW w:w="3609" w:type="dxa"/>
          </w:tcPr>
          <w:p w14:paraId="5B17B3E6" w14:textId="77777777" w:rsidR="009150EA" w:rsidRPr="001D11CC" w:rsidRDefault="009150EA" w:rsidP="009150EA">
            <w:pPr>
              <w:pStyle w:val="TAL"/>
              <w:rPr>
                <w:rFonts w:cs="Arial"/>
              </w:rPr>
            </w:pPr>
            <w:r w:rsidRPr="00E965D7">
              <w:rPr>
                <w:rFonts w:cs="Arial"/>
              </w:rPr>
              <w:t>SET OF SEQUENCE {</w:t>
            </w:r>
          </w:p>
          <w:p w14:paraId="375D783D" w14:textId="77777777" w:rsidR="009150EA" w:rsidRPr="00E965D7" w:rsidRDefault="009150EA" w:rsidP="009150EA">
            <w:pPr>
              <w:pStyle w:val="TAL"/>
              <w:rPr>
                <w:rFonts w:cs="Arial"/>
              </w:rPr>
            </w:pPr>
            <w:r w:rsidRPr="00E965D7">
              <w:rPr>
                <w:rFonts w:cs="Arial"/>
              </w:rPr>
              <w:t xml:space="preserve">  </w:t>
            </w:r>
            <w:proofErr w:type="spellStart"/>
            <w:r w:rsidRPr="00E965D7">
              <w:rPr>
                <w:rFonts w:cs="Arial"/>
              </w:rPr>
              <w:t>AlarmInformation.alarmId</w:t>
            </w:r>
            <w:proofErr w:type="spellEnd"/>
            <w:r w:rsidRPr="00E965D7">
              <w:rPr>
                <w:rFonts w:cs="Arial"/>
              </w:rPr>
              <w:t xml:space="preserve"> (M)</w:t>
            </w:r>
          </w:p>
          <w:p w14:paraId="17DA9567" w14:textId="77777777" w:rsidR="009150EA" w:rsidRPr="00E965D7" w:rsidRDefault="009150EA" w:rsidP="009150EA">
            <w:pPr>
              <w:pStyle w:val="TAL"/>
              <w:rPr>
                <w:rFonts w:cs="Arial"/>
              </w:rPr>
            </w:pPr>
            <w:r w:rsidRPr="00E965D7">
              <w:rPr>
                <w:rFonts w:cs="Arial"/>
              </w:rPr>
              <w:t xml:space="preserve">  </w:t>
            </w:r>
            <w:proofErr w:type="spellStart"/>
            <w:r w:rsidRPr="00E965D7">
              <w:rPr>
                <w:rFonts w:cs="Arial"/>
              </w:rPr>
              <w:t>AlarmInformation.perceivedSeverity</w:t>
            </w:r>
            <w:proofErr w:type="spellEnd"/>
            <w:r w:rsidRPr="00E965D7">
              <w:rPr>
                <w:rFonts w:cs="Arial"/>
              </w:rPr>
              <w:t xml:space="preserve"> (O)</w:t>
            </w:r>
          </w:p>
          <w:p w14:paraId="37A250B5" w14:textId="77777777" w:rsidR="006A5594" w:rsidRPr="009030C2" w:rsidRDefault="009150EA" w:rsidP="009150EA">
            <w:pPr>
              <w:pStyle w:val="TAL"/>
              <w:rPr>
                <w:rFonts w:cs="Arial"/>
              </w:rPr>
            </w:pPr>
            <w:r w:rsidRPr="00230F73">
              <w:rPr>
                <w:rFonts w:cs="Arial"/>
              </w:rPr>
              <w:t>}</w:t>
            </w:r>
          </w:p>
        </w:tc>
        <w:tc>
          <w:tcPr>
            <w:tcW w:w="3004" w:type="dxa"/>
          </w:tcPr>
          <w:p w14:paraId="68FF03BF" w14:textId="77777777" w:rsidR="006A5594" w:rsidRPr="00215D3C" w:rsidRDefault="009150EA" w:rsidP="000516BC">
            <w:pPr>
              <w:pStyle w:val="TAL"/>
            </w:pPr>
            <w:r w:rsidRPr="00CA26F4">
              <w:t>It identifies the</w:t>
            </w:r>
            <w:r>
              <w:t xml:space="preserve"> alarms to be acknowledged. If an alarm id is qualified with an optional perceived severity, the alarm shall be acknowledged only when the perceived severity in the alarm list matches the perceived severity provided in the operation request.</w:t>
            </w:r>
          </w:p>
        </w:tc>
      </w:tr>
      <w:tr w:rsidR="006A5594" w:rsidRPr="00215D3C" w14:paraId="402BEC0B" w14:textId="77777777" w:rsidTr="00311DB3">
        <w:trPr>
          <w:jc w:val="center"/>
        </w:trPr>
        <w:tc>
          <w:tcPr>
            <w:tcW w:w="2606" w:type="dxa"/>
          </w:tcPr>
          <w:p w14:paraId="171C09C0" w14:textId="77777777" w:rsidR="006A5594" w:rsidRPr="001D11CC" w:rsidRDefault="006A5594" w:rsidP="000516BC">
            <w:pPr>
              <w:pStyle w:val="TAL"/>
              <w:rPr>
                <w:rFonts w:cs="Arial"/>
              </w:rPr>
            </w:pPr>
            <w:proofErr w:type="spellStart"/>
            <w:r w:rsidRPr="001D11CC">
              <w:rPr>
                <w:rFonts w:cs="Arial"/>
              </w:rPr>
              <w:t>ackUserId</w:t>
            </w:r>
            <w:proofErr w:type="spellEnd"/>
          </w:p>
        </w:tc>
        <w:tc>
          <w:tcPr>
            <w:tcW w:w="397" w:type="dxa"/>
          </w:tcPr>
          <w:p w14:paraId="29AEBBC1" w14:textId="77777777" w:rsidR="006A5594" w:rsidRPr="00215D3C" w:rsidRDefault="006A5594" w:rsidP="000516BC">
            <w:pPr>
              <w:pStyle w:val="TAL"/>
              <w:jc w:val="center"/>
            </w:pPr>
            <w:r w:rsidRPr="00215D3C">
              <w:t>M</w:t>
            </w:r>
          </w:p>
        </w:tc>
        <w:tc>
          <w:tcPr>
            <w:tcW w:w="3609" w:type="dxa"/>
          </w:tcPr>
          <w:p w14:paraId="2F65AD03" w14:textId="77777777" w:rsidR="006A5594" w:rsidRPr="00E965D7" w:rsidRDefault="006A5594" w:rsidP="000516BC">
            <w:pPr>
              <w:pStyle w:val="TAL"/>
              <w:rPr>
                <w:rFonts w:cs="Arial"/>
              </w:rPr>
            </w:pPr>
            <w:proofErr w:type="spellStart"/>
            <w:r w:rsidRPr="001D11CC">
              <w:rPr>
                <w:rFonts w:cs="Arial"/>
              </w:rPr>
              <w:t>AlarmInformation.ackUserId</w:t>
            </w:r>
            <w:proofErr w:type="spellEnd"/>
          </w:p>
        </w:tc>
        <w:tc>
          <w:tcPr>
            <w:tcW w:w="3004" w:type="dxa"/>
          </w:tcPr>
          <w:p w14:paraId="6AAB1405" w14:textId="77777777" w:rsidR="006A5594" w:rsidRPr="00215D3C" w:rsidRDefault="009150EA" w:rsidP="000516BC">
            <w:pPr>
              <w:pStyle w:val="TAL"/>
            </w:pPr>
            <w:r>
              <w:t xml:space="preserve">The identifier of the user </w:t>
            </w:r>
            <w:proofErr w:type="spellStart"/>
            <w:r>
              <w:t>acknowledgeding</w:t>
            </w:r>
            <w:proofErr w:type="spellEnd"/>
            <w:r>
              <w:t xml:space="preserve"> the alarm.</w:t>
            </w:r>
          </w:p>
        </w:tc>
      </w:tr>
      <w:tr w:rsidR="006A5594" w:rsidRPr="00215D3C" w14:paraId="07EB0156" w14:textId="77777777" w:rsidTr="00311DB3">
        <w:trPr>
          <w:jc w:val="center"/>
        </w:trPr>
        <w:tc>
          <w:tcPr>
            <w:tcW w:w="2606" w:type="dxa"/>
          </w:tcPr>
          <w:p w14:paraId="700B2EDF" w14:textId="77777777" w:rsidR="006A5594" w:rsidRPr="001D11CC" w:rsidRDefault="006A5594" w:rsidP="000516BC">
            <w:pPr>
              <w:pStyle w:val="TAL"/>
              <w:rPr>
                <w:rFonts w:cs="Arial"/>
              </w:rPr>
            </w:pPr>
            <w:proofErr w:type="spellStart"/>
            <w:r w:rsidRPr="001D11CC">
              <w:rPr>
                <w:rFonts w:cs="Arial"/>
              </w:rPr>
              <w:t>ackSystemId</w:t>
            </w:r>
            <w:proofErr w:type="spellEnd"/>
          </w:p>
        </w:tc>
        <w:tc>
          <w:tcPr>
            <w:tcW w:w="397" w:type="dxa"/>
          </w:tcPr>
          <w:p w14:paraId="781208C9" w14:textId="77777777" w:rsidR="006A5594" w:rsidRPr="00215D3C" w:rsidRDefault="006A5594" w:rsidP="000516BC">
            <w:pPr>
              <w:pStyle w:val="TAL"/>
              <w:jc w:val="center"/>
            </w:pPr>
            <w:r w:rsidRPr="00215D3C">
              <w:t>O</w:t>
            </w:r>
          </w:p>
        </w:tc>
        <w:tc>
          <w:tcPr>
            <w:tcW w:w="3609" w:type="dxa"/>
          </w:tcPr>
          <w:p w14:paraId="66E7F6E3" w14:textId="77777777" w:rsidR="006A5594" w:rsidRPr="00E965D7" w:rsidRDefault="006A5594" w:rsidP="000516BC">
            <w:pPr>
              <w:pStyle w:val="TAL"/>
              <w:rPr>
                <w:rFonts w:cs="Arial"/>
              </w:rPr>
            </w:pPr>
            <w:proofErr w:type="spellStart"/>
            <w:r w:rsidRPr="001D11CC">
              <w:rPr>
                <w:rFonts w:cs="Arial"/>
              </w:rPr>
              <w:t>AlarmInformation.ackSystemId</w:t>
            </w:r>
            <w:proofErr w:type="spellEnd"/>
          </w:p>
        </w:tc>
        <w:tc>
          <w:tcPr>
            <w:tcW w:w="3004" w:type="dxa"/>
          </w:tcPr>
          <w:p w14:paraId="6BF743A5" w14:textId="77777777" w:rsidR="006A5594" w:rsidRPr="00215D3C" w:rsidRDefault="009150EA" w:rsidP="000516BC">
            <w:pPr>
              <w:pStyle w:val="TAL"/>
            </w:pPr>
            <w:r>
              <w:t>The identifier of the system where the acknowledgement request was originated.</w:t>
            </w:r>
          </w:p>
        </w:tc>
      </w:tr>
    </w:tbl>
    <w:p w14:paraId="5D9F0566" w14:textId="77777777" w:rsidR="006A5594" w:rsidRPr="00215D3C" w:rsidRDefault="006A5594" w:rsidP="006A5594"/>
    <w:p w14:paraId="389F0CFF" w14:textId="77777777" w:rsidR="006A5594" w:rsidRPr="00215D3C" w:rsidRDefault="006A5594" w:rsidP="006A5594">
      <w:pPr>
        <w:pStyle w:val="Heading6"/>
      </w:pPr>
      <w:bookmarkStart w:id="917" w:name="_Toc20494457"/>
      <w:bookmarkStart w:id="918" w:name="_Toc26975484"/>
      <w:bookmarkStart w:id="919" w:name="_Toc35856357"/>
      <w:bookmarkStart w:id="920" w:name="_Toc44001213"/>
      <w:bookmarkStart w:id="921" w:name="_Toc51580812"/>
      <w:bookmarkStart w:id="922" w:name="_Toc52356075"/>
      <w:bookmarkStart w:id="923" w:name="_Toc55227645"/>
      <w:bookmarkStart w:id="924" w:name="_Toc130218947"/>
      <w:r>
        <w:lastRenderedPageBreak/>
        <w:t>11.2</w:t>
      </w:r>
      <w:r w:rsidRPr="00215D3C">
        <w:t>.1.</w:t>
      </w:r>
      <w:r w:rsidRPr="00215D3C">
        <w:rPr>
          <w:rFonts w:hint="eastAsia"/>
        </w:rPr>
        <w:t>2</w:t>
      </w:r>
      <w:r w:rsidRPr="00215D3C">
        <w:t>.</w:t>
      </w:r>
      <w:r w:rsidRPr="00215D3C">
        <w:rPr>
          <w:rFonts w:hint="eastAsia"/>
        </w:rPr>
        <w:t>1</w:t>
      </w:r>
      <w:r w:rsidRPr="00215D3C">
        <w:t>.3</w:t>
      </w:r>
      <w:r w:rsidRPr="00215D3C">
        <w:tab/>
        <w:t xml:space="preserve">Output </w:t>
      </w:r>
      <w:bookmarkEnd w:id="917"/>
      <w:bookmarkEnd w:id="918"/>
      <w:bookmarkEnd w:id="919"/>
      <w:r w:rsidR="00900EDB">
        <w:t>p</w:t>
      </w:r>
      <w:r w:rsidR="00900EDB" w:rsidRPr="00215D3C">
        <w:t>arameters</w:t>
      </w:r>
      <w:bookmarkEnd w:id="920"/>
      <w:bookmarkEnd w:id="921"/>
      <w:bookmarkEnd w:id="922"/>
      <w:bookmarkEnd w:id="923"/>
      <w:bookmarkEnd w:id="9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8"/>
        <w:gridCol w:w="391"/>
        <w:gridCol w:w="2922"/>
        <w:gridCol w:w="4478"/>
      </w:tblGrid>
      <w:tr w:rsidR="006A5594" w:rsidRPr="00215D3C" w14:paraId="1BA35D5B" w14:textId="77777777" w:rsidTr="00311DB3">
        <w:trPr>
          <w:tblHeader/>
          <w:jc w:val="center"/>
        </w:trPr>
        <w:tc>
          <w:tcPr>
            <w:tcW w:w="1872" w:type="dxa"/>
            <w:shd w:val="clear" w:color="auto" w:fill="BFBFBF"/>
          </w:tcPr>
          <w:p w14:paraId="48C25E8A" w14:textId="77777777" w:rsidR="006A5594" w:rsidRPr="00215D3C" w:rsidRDefault="006A5594" w:rsidP="000516BC">
            <w:pPr>
              <w:pStyle w:val="TAH"/>
            </w:pPr>
            <w:r w:rsidRPr="00215D3C">
              <w:t>Parameter Name</w:t>
            </w:r>
          </w:p>
        </w:tc>
        <w:tc>
          <w:tcPr>
            <w:tcW w:w="397" w:type="dxa"/>
            <w:shd w:val="clear" w:color="auto" w:fill="BFBFBF"/>
          </w:tcPr>
          <w:p w14:paraId="63B1AE0B" w14:textId="77777777" w:rsidR="006A5594" w:rsidRPr="00215D3C" w:rsidRDefault="006A5594" w:rsidP="000516BC">
            <w:pPr>
              <w:pStyle w:val="TAH"/>
            </w:pPr>
            <w:r w:rsidRPr="00215D3C">
              <w:t>S</w:t>
            </w:r>
          </w:p>
        </w:tc>
        <w:tc>
          <w:tcPr>
            <w:tcW w:w="2976" w:type="dxa"/>
            <w:shd w:val="clear" w:color="auto" w:fill="BFBFBF"/>
          </w:tcPr>
          <w:p w14:paraId="326EDB00" w14:textId="77777777" w:rsidR="006A5594" w:rsidRPr="00215D3C" w:rsidRDefault="006A5594" w:rsidP="000516BC">
            <w:pPr>
              <w:pStyle w:val="TAH"/>
            </w:pPr>
            <w:r w:rsidRPr="00215D3C">
              <w:t xml:space="preserve">Matching Information / </w:t>
            </w:r>
          </w:p>
          <w:p w14:paraId="61D46444" w14:textId="77777777" w:rsidR="006A5594" w:rsidRPr="00215D3C" w:rsidRDefault="006A5594" w:rsidP="000516BC">
            <w:pPr>
              <w:pStyle w:val="TAH"/>
            </w:pPr>
            <w:r w:rsidRPr="00215D3C">
              <w:t>Information Type / Legal Values</w:t>
            </w:r>
          </w:p>
        </w:tc>
        <w:tc>
          <w:tcPr>
            <w:tcW w:w="4562" w:type="dxa"/>
            <w:shd w:val="clear" w:color="auto" w:fill="BFBFBF"/>
          </w:tcPr>
          <w:p w14:paraId="2C1779AB" w14:textId="77777777" w:rsidR="006A5594" w:rsidRPr="00215D3C" w:rsidRDefault="006A5594" w:rsidP="000516BC">
            <w:pPr>
              <w:pStyle w:val="TAH"/>
            </w:pPr>
            <w:r w:rsidRPr="00215D3C">
              <w:t>Comment</w:t>
            </w:r>
          </w:p>
        </w:tc>
      </w:tr>
      <w:tr w:rsidR="006A5594" w:rsidRPr="00215D3C" w14:paraId="44ED1F24" w14:textId="77777777" w:rsidTr="00311DB3">
        <w:trPr>
          <w:jc w:val="center"/>
        </w:trPr>
        <w:tc>
          <w:tcPr>
            <w:tcW w:w="1872" w:type="dxa"/>
          </w:tcPr>
          <w:p w14:paraId="6541236E" w14:textId="5576C8C1" w:rsidR="006A5594" w:rsidRPr="001D11CC" w:rsidRDefault="006A5594" w:rsidP="000516BC">
            <w:pPr>
              <w:pStyle w:val="TAL"/>
              <w:rPr>
                <w:rFonts w:cs="Arial"/>
              </w:rPr>
            </w:pPr>
            <w:proofErr w:type="spellStart"/>
            <w:r w:rsidRPr="001D11CC">
              <w:rPr>
                <w:rFonts w:cs="Arial"/>
              </w:rPr>
              <w:t>badAlarmInformationReferenceList</w:t>
            </w:r>
            <w:proofErr w:type="spellEnd"/>
          </w:p>
        </w:tc>
        <w:tc>
          <w:tcPr>
            <w:tcW w:w="397" w:type="dxa"/>
          </w:tcPr>
          <w:p w14:paraId="0EF915B8" w14:textId="77777777" w:rsidR="006A5594" w:rsidRPr="004544E4" w:rsidRDefault="006A5594" w:rsidP="000516BC">
            <w:pPr>
              <w:pStyle w:val="TAL"/>
              <w:jc w:val="center"/>
              <w:rPr>
                <w:rFonts w:cs="Arial"/>
              </w:rPr>
            </w:pPr>
            <w:r w:rsidRPr="004544E4">
              <w:rPr>
                <w:rFonts w:cs="Arial"/>
              </w:rPr>
              <w:t>M</w:t>
            </w:r>
          </w:p>
        </w:tc>
        <w:tc>
          <w:tcPr>
            <w:tcW w:w="2976" w:type="dxa"/>
          </w:tcPr>
          <w:p w14:paraId="04C2F6C2" w14:textId="77777777" w:rsidR="00900EDB" w:rsidRDefault="00900EDB" w:rsidP="00900EDB">
            <w:pPr>
              <w:pStyle w:val="TAL"/>
            </w:pPr>
            <w:r>
              <w:t>SET OF SEQUENCE {</w:t>
            </w:r>
          </w:p>
          <w:p w14:paraId="46812BD2" w14:textId="77777777" w:rsidR="00900EDB" w:rsidRDefault="00900EDB" w:rsidP="00900EDB">
            <w:pPr>
              <w:pStyle w:val="TAL"/>
            </w:pPr>
            <w:r>
              <w:t xml:space="preserve">  </w:t>
            </w:r>
            <w:proofErr w:type="spellStart"/>
            <w:r w:rsidRPr="00834DCD">
              <w:t>AlarmInformation.alarmId</w:t>
            </w:r>
            <w:proofErr w:type="spellEnd"/>
            <w:r>
              <w:t xml:space="preserve"> (M)</w:t>
            </w:r>
          </w:p>
          <w:p w14:paraId="647AEBBB" w14:textId="77777777" w:rsidR="00900EDB" w:rsidRDefault="00900EDB" w:rsidP="00900EDB">
            <w:pPr>
              <w:pStyle w:val="TAL"/>
            </w:pPr>
            <w:r>
              <w:t xml:space="preserve">  </w:t>
            </w:r>
            <w:proofErr w:type="spellStart"/>
            <w:r>
              <w:t>errorReason</w:t>
            </w:r>
            <w:proofErr w:type="spellEnd"/>
            <w:r>
              <w:t xml:space="preserve"> (M)</w:t>
            </w:r>
          </w:p>
          <w:p w14:paraId="5AB259F8" w14:textId="77777777" w:rsidR="00900EDB" w:rsidRDefault="00900EDB" w:rsidP="00900EDB">
            <w:pPr>
              <w:pStyle w:val="TAL"/>
            </w:pPr>
            <w:r>
              <w:t>}</w:t>
            </w:r>
          </w:p>
          <w:p w14:paraId="073274A9" w14:textId="77777777" w:rsidR="00900EDB" w:rsidRDefault="00900EDB" w:rsidP="00900EDB">
            <w:pPr>
              <w:pStyle w:val="TAL"/>
            </w:pPr>
          </w:p>
          <w:p w14:paraId="35B22AA5" w14:textId="77777777" w:rsidR="00900EDB" w:rsidRDefault="00900EDB" w:rsidP="00900EDB">
            <w:pPr>
              <w:pStyle w:val="TAL"/>
            </w:pPr>
            <w:proofErr w:type="spellStart"/>
            <w:proofErr w:type="gramStart"/>
            <w:r>
              <w:t>errorReason</w:t>
            </w:r>
            <w:proofErr w:type="spellEnd"/>
            <w:r>
              <w:t xml:space="preserve"> ::=</w:t>
            </w:r>
            <w:proofErr w:type="gramEnd"/>
            <w:r>
              <w:t xml:space="preserve"> ENUM {</w:t>
            </w:r>
          </w:p>
          <w:p w14:paraId="0F1ADF13" w14:textId="77777777" w:rsidR="00900EDB" w:rsidRDefault="00900EDB" w:rsidP="00900EDB">
            <w:pPr>
              <w:pStyle w:val="TAL"/>
            </w:pPr>
            <w:r>
              <w:t xml:space="preserve">  </w:t>
            </w:r>
            <w:proofErr w:type="spellStart"/>
            <w:r w:rsidRPr="00215D3C">
              <w:t>UnknownAlarmId</w:t>
            </w:r>
            <w:proofErr w:type="spellEnd"/>
            <w:r w:rsidRPr="00215D3C">
              <w:t>,</w:t>
            </w:r>
          </w:p>
          <w:p w14:paraId="14EC9B4B" w14:textId="77777777" w:rsidR="00900EDB" w:rsidRDefault="00900EDB" w:rsidP="00900EDB">
            <w:pPr>
              <w:pStyle w:val="TAL"/>
            </w:pPr>
            <w:r>
              <w:t xml:space="preserve">  </w:t>
            </w:r>
            <w:proofErr w:type="spellStart"/>
            <w:r w:rsidRPr="00215D3C">
              <w:t>AcknowledgmentFailed</w:t>
            </w:r>
            <w:proofErr w:type="spellEnd"/>
            <w:r w:rsidRPr="00215D3C">
              <w:t>,</w:t>
            </w:r>
          </w:p>
          <w:p w14:paraId="540E5959" w14:textId="77777777" w:rsidR="00900EDB" w:rsidRDefault="00900EDB" w:rsidP="00900EDB">
            <w:pPr>
              <w:pStyle w:val="TAL"/>
            </w:pPr>
            <w:r>
              <w:t xml:space="preserve">  </w:t>
            </w:r>
            <w:proofErr w:type="spellStart"/>
            <w:r w:rsidRPr="00215D3C">
              <w:t>WrongPerceivedSeverity</w:t>
            </w:r>
            <w:proofErr w:type="spellEnd"/>
          </w:p>
          <w:p w14:paraId="458681A6" w14:textId="77777777" w:rsidR="006A5594" w:rsidRPr="00215D3C" w:rsidRDefault="00900EDB" w:rsidP="00900EDB">
            <w:pPr>
              <w:pStyle w:val="TAL"/>
            </w:pPr>
            <w:r>
              <w:t>}</w:t>
            </w:r>
          </w:p>
        </w:tc>
        <w:tc>
          <w:tcPr>
            <w:tcW w:w="4562" w:type="dxa"/>
          </w:tcPr>
          <w:p w14:paraId="5428A0BC" w14:textId="77777777" w:rsidR="006A5594" w:rsidRPr="00215D3C" w:rsidRDefault="006A5594" w:rsidP="000516BC">
            <w:pPr>
              <w:pStyle w:val="TAL"/>
            </w:pPr>
            <w:r w:rsidRPr="00215D3C">
              <w:t xml:space="preserve">If </w:t>
            </w:r>
            <w:r w:rsidRPr="00027185">
              <w:t>all alarms are acknowledged</w:t>
            </w:r>
            <w:r w:rsidRPr="00215D3C">
              <w:t>, it contains no information.</w:t>
            </w:r>
          </w:p>
          <w:p w14:paraId="35AB278F" w14:textId="77777777" w:rsidR="00900EDB" w:rsidRDefault="006A5594" w:rsidP="000516BC">
            <w:pPr>
              <w:pStyle w:val="TAL"/>
            </w:pPr>
            <w:r w:rsidRPr="00215D3C">
              <w:t xml:space="preserve">If </w:t>
            </w:r>
            <w:r w:rsidR="00900EDB">
              <w:t xml:space="preserve">only </w:t>
            </w:r>
            <w:r w:rsidRPr="00027185">
              <w:t>some alarms are</w:t>
            </w:r>
            <w:r w:rsidRPr="00027185">
              <w:rPr>
                <w:rFonts w:hint="eastAsia"/>
              </w:rPr>
              <w:t xml:space="preserve"> </w:t>
            </w:r>
            <w:r w:rsidRPr="00027185">
              <w:t>acknowledged</w:t>
            </w:r>
            <w:r w:rsidRPr="00215D3C">
              <w:t xml:space="preserve">, then it contains identifications of </w:t>
            </w:r>
            <w:proofErr w:type="spellStart"/>
            <w:r w:rsidRPr="00215D3C">
              <w:rPr>
                <w:rFonts w:ascii="Courier New" w:hAnsi="Courier New"/>
              </w:rPr>
              <w:t>AlarmInformation</w:t>
            </w:r>
            <w:proofErr w:type="spellEnd"/>
            <w:r w:rsidRPr="00215D3C">
              <w:t xml:space="preserve"> that </w:t>
            </w:r>
            <w:proofErr w:type="gramStart"/>
            <w:r w:rsidRPr="00215D3C">
              <w:t>are</w:t>
            </w:r>
            <w:proofErr w:type="gramEnd"/>
          </w:p>
          <w:p w14:paraId="02197BEF" w14:textId="77777777" w:rsidR="00900EDB" w:rsidRDefault="00900EDB" w:rsidP="000516BC">
            <w:pPr>
              <w:pStyle w:val="TAL"/>
            </w:pPr>
          </w:p>
          <w:p w14:paraId="26B43147" w14:textId="77777777" w:rsidR="006A5594" w:rsidRDefault="006A5594" w:rsidP="000516BC">
            <w:pPr>
              <w:pStyle w:val="TAL"/>
            </w:pPr>
            <w:r w:rsidRPr="00215D3C">
              <w:t xml:space="preserve">(a) present in input parameter </w:t>
            </w:r>
            <w:proofErr w:type="spellStart"/>
            <w:r w:rsidRPr="00215D3C">
              <w:rPr>
                <w:rFonts w:ascii="Courier New" w:hAnsi="Courier New"/>
              </w:rPr>
              <w:t>AlarmInformationReferenceList</w:t>
            </w:r>
            <w:proofErr w:type="spellEnd"/>
            <w:r w:rsidRPr="00215D3C">
              <w:t xml:space="preserve"> </w:t>
            </w:r>
            <w:proofErr w:type="gramStart"/>
            <w:r w:rsidRPr="00215D3C">
              <w:t>but  absent</w:t>
            </w:r>
            <w:proofErr w:type="gramEnd"/>
            <w:r w:rsidRPr="00215D3C">
              <w:t xml:space="preserve"> in the</w:t>
            </w:r>
            <w:r w:rsidRPr="00215D3C">
              <w:rPr>
                <w:rFonts w:ascii="Courier New" w:hAnsi="Courier New"/>
              </w:rPr>
              <w:t xml:space="preserve"> AlarmList </w:t>
            </w:r>
            <w:r w:rsidR="00900EDB">
              <w:rPr>
                <w:rFonts w:cs="Arial"/>
              </w:rPr>
              <w:t>(</w:t>
            </w:r>
            <w:proofErr w:type="spellStart"/>
            <w:r w:rsidR="00900EDB">
              <w:rPr>
                <w:rFonts w:cs="Arial"/>
              </w:rPr>
              <w:t>errorReason</w:t>
            </w:r>
            <w:proofErr w:type="spellEnd"/>
            <w:r w:rsidR="00900EDB">
              <w:rPr>
                <w:rFonts w:cs="Arial"/>
              </w:rPr>
              <w:t xml:space="preserve"> </w:t>
            </w:r>
            <w:r w:rsidRPr="00215D3C">
              <w:rPr>
                <w:rFonts w:ascii="Courier New" w:hAnsi="Courier New"/>
              </w:rPr>
              <w:t xml:space="preserve">= </w:t>
            </w:r>
            <w:proofErr w:type="spellStart"/>
            <w:r w:rsidRPr="00215D3C">
              <w:t>UnknownAlarmId</w:t>
            </w:r>
            <w:proofErr w:type="spellEnd"/>
            <w:r w:rsidRPr="00215D3C">
              <w:rPr>
                <w:rFonts w:ascii="Courier New" w:hAnsi="Courier New"/>
              </w:rPr>
              <w:t>;</w:t>
            </w:r>
            <w:r w:rsidRPr="00215D3C">
              <w:t xml:space="preserve"> or</w:t>
            </w:r>
          </w:p>
          <w:p w14:paraId="69D34623" w14:textId="77777777" w:rsidR="00900EDB" w:rsidRPr="00215D3C" w:rsidRDefault="00900EDB" w:rsidP="000516BC">
            <w:pPr>
              <w:pStyle w:val="TAL"/>
              <w:rPr>
                <w:rFonts w:ascii="Courier New" w:hAnsi="Courier New"/>
              </w:rPr>
            </w:pPr>
          </w:p>
          <w:p w14:paraId="69369949" w14:textId="77777777" w:rsidR="006A5594" w:rsidRPr="00215D3C" w:rsidRDefault="006A5594" w:rsidP="000516BC">
            <w:pPr>
              <w:pStyle w:val="TAL"/>
            </w:pPr>
            <w:r w:rsidRPr="00215D3C">
              <w:t xml:space="preserve">(b) present in input parameter </w:t>
            </w:r>
            <w:proofErr w:type="spellStart"/>
            <w:r w:rsidRPr="00215D3C">
              <w:rPr>
                <w:rFonts w:ascii="Courier New" w:hAnsi="Courier New"/>
              </w:rPr>
              <w:t>AlarmInformationReferenceList</w:t>
            </w:r>
            <w:proofErr w:type="spellEnd"/>
            <w:r w:rsidRPr="00215D3C">
              <w:t xml:space="preserve"> </w:t>
            </w:r>
            <w:proofErr w:type="gramStart"/>
            <w:r w:rsidRPr="00215D3C">
              <w:t>and  present</w:t>
            </w:r>
            <w:proofErr w:type="gramEnd"/>
            <w:r w:rsidRPr="00215D3C">
              <w:t xml:space="preserve"> in the AlarmList but the Acknowledgement Information (see note below table) has not changed</w:t>
            </w:r>
            <w:r w:rsidR="00900EDB">
              <w:t xml:space="preserve"> despite</w:t>
            </w:r>
            <w:r w:rsidRPr="00215D3C">
              <w:t xml:space="preserve"> </w:t>
            </w:r>
            <w:r w:rsidRPr="00027185">
              <w:t>the consumer</w:t>
            </w:r>
            <w:r w:rsidRPr="00215D3C">
              <w:t xml:space="preserve">'s request </w:t>
            </w:r>
            <w:r w:rsidR="00900EDB">
              <w:t>(</w:t>
            </w:r>
            <w:proofErr w:type="spellStart"/>
            <w:r w:rsidR="00900EDB">
              <w:t>errorReason</w:t>
            </w:r>
            <w:proofErr w:type="spellEnd"/>
            <w:r w:rsidR="00900EDB">
              <w:t xml:space="preserve"> </w:t>
            </w:r>
            <w:r w:rsidRPr="00215D3C">
              <w:t xml:space="preserve">= </w:t>
            </w:r>
            <w:proofErr w:type="spellStart"/>
            <w:r w:rsidRPr="00215D3C">
              <w:t>AcknowledgmentFailed</w:t>
            </w:r>
            <w:proofErr w:type="spellEnd"/>
            <w:r w:rsidR="00900EDB">
              <w:t>)</w:t>
            </w:r>
            <w:r w:rsidRPr="00215D3C">
              <w:t>; or</w:t>
            </w:r>
          </w:p>
          <w:p w14:paraId="6EA366EC" w14:textId="77777777" w:rsidR="00900EDB" w:rsidRDefault="00900EDB" w:rsidP="000516BC">
            <w:pPr>
              <w:pStyle w:val="TAL"/>
            </w:pPr>
          </w:p>
          <w:p w14:paraId="0DB07109" w14:textId="77777777" w:rsidR="006A5594" w:rsidRPr="00215D3C" w:rsidRDefault="006A5594" w:rsidP="000516BC">
            <w:pPr>
              <w:pStyle w:val="TAL"/>
            </w:pPr>
            <w:r w:rsidRPr="00215D3C">
              <w:t xml:space="preserve">(c) present in input parameter </w:t>
            </w:r>
            <w:proofErr w:type="spellStart"/>
            <w:r w:rsidRPr="00215D3C">
              <w:rPr>
                <w:rFonts w:ascii="Courier New" w:hAnsi="Courier New"/>
              </w:rPr>
              <w:t>AlarmInformationReferenceList</w:t>
            </w:r>
            <w:proofErr w:type="spellEnd"/>
            <w:r w:rsidRPr="00215D3C">
              <w:t xml:space="preserve"> </w:t>
            </w:r>
            <w:proofErr w:type="gramStart"/>
            <w:r w:rsidRPr="00215D3C">
              <w:t>and  present</w:t>
            </w:r>
            <w:proofErr w:type="gramEnd"/>
            <w:r w:rsidRPr="00215D3C">
              <w:t xml:space="preserve"> in the AlarmList but the </w:t>
            </w:r>
            <w:proofErr w:type="spellStart"/>
            <w:r w:rsidRPr="00215D3C">
              <w:rPr>
                <w:rFonts w:ascii="Courier New" w:hAnsi="Courier New"/>
              </w:rPr>
              <w:t>perceivedSeverity</w:t>
            </w:r>
            <w:proofErr w:type="spellEnd"/>
            <w:r w:rsidRPr="00215D3C">
              <w:t xml:space="preserve"> to be acknowledged has changed and/or is different in the Alarm List </w:t>
            </w:r>
            <w:r w:rsidR="00900EDB">
              <w:t>(</w:t>
            </w:r>
            <w:proofErr w:type="spellStart"/>
            <w:r w:rsidR="00900EDB">
              <w:t>ErrorReason</w:t>
            </w:r>
            <w:proofErr w:type="spellEnd"/>
            <w:r w:rsidR="00900EDB">
              <w:t xml:space="preserve"> </w:t>
            </w:r>
            <w:r w:rsidRPr="00215D3C">
              <w:t xml:space="preserve">= </w:t>
            </w:r>
            <w:proofErr w:type="spellStart"/>
            <w:r w:rsidRPr="00215D3C">
              <w:t>WrongPerceivedSeverity</w:t>
            </w:r>
            <w:proofErr w:type="spellEnd"/>
            <w:r w:rsidR="00900EDB">
              <w:t>),</w:t>
            </w:r>
            <w:r w:rsidRPr="00215D3C">
              <w:t xml:space="preserve"> applicable only if </w:t>
            </w:r>
            <w:proofErr w:type="spellStart"/>
            <w:r w:rsidRPr="00215D3C">
              <w:t>perceivedSeverity</w:t>
            </w:r>
            <w:proofErr w:type="spellEnd"/>
            <w:r w:rsidRPr="00215D3C">
              <w:t xml:space="preserve"> </w:t>
            </w:r>
            <w:r w:rsidR="00900EDB">
              <w:t>is</w:t>
            </w:r>
            <w:r w:rsidR="00900EDB" w:rsidRPr="00215D3C">
              <w:t xml:space="preserve"> </w:t>
            </w:r>
            <w:r w:rsidRPr="00215D3C">
              <w:t xml:space="preserve">provided. </w:t>
            </w:r>
          </w:p>
        </w:tc>
      </w:tr>
      <w:tr w:rsidR="006A5594" w:rsidRPr="00215D3C" w14:paraId="38D40B4A" w14:textId="77777777" w:rsidTr="00311DB3">
        <w:trPr>
          <w:jc w:val="center"/>
        </w:trPr>
        <w:tc>
          <w:tcPr>
            <w:tcW w:w="1872" w:type="dxa"/>
          </w:tcPr>
          <w:p w14:paraId="57D07CBF" w14:textId="77777777" w:rsidR="006A5594" w:rsidRPr="001D11CC" w:rsidRDefault="006A5594" w:rsidP="000516BC">
            <w:pPr>
              <w:pStyle w:val="TAL"/>
              <w:rPr>
                <w:rFonts w:cs="Arial"/>
              </w:rPr>
            </w:pPr>
            <w:r w:rsidRPr="001D11CC">
              <w:rPr>
                <w:rFonts w:cs="Arial"/>
              </w:rPr>
              <w:t>status</w:t>
            </w:r>
          </w:p>
        </w:tc>
        <w:tc>
          <w:tcPr>
            <w:tcW w:w="397" w:type="dxa"/>
          </w:tcPr>
          <w:p w14:paraId="744E8EF7" w14:textId="77777777" w:rsidR="006A5594" w:rsidRPr="00215D3C" w:rsidRDefault="006A5594" w:rsidP="000516BC">
            <w:pPr>
              <w:pStyle w:val="TAL"/>
              <w:jc w:val="center"/>
            </w:pPr>
            <w:r w:rsidRPr="00215D3C">
              <w:t>M</w:t>
            </w:r>
          </w:p>
        </w:tc>
        <w:tc>
          <w:tcPr>
            <w:tcW w:w="2976" w:type="dxa"/>
          </w:tcPr>
          <w:p w14:paraId="04CF82EF" w14:textId="77777777" w:rsidR="00836B56" w:rsidRDefault="00836B56" w:rsidP="00836B56">
            <w:pPr>
              <w:pStyle w:val="TAL"/>
            </w:pPr>
            <w:r w:rsidRPr="00215D3C">
              <w:t xml:space="preserve">ENUM </w:t>
            </w:r>
            <w:r>
              <w:t>{</w:t>
            </w:r>
          </w:p>
          <w:p w14:paraId="27DEBF33" w14:textId="77777777" w:rsidR="00836B56" w:rsidRDefault="00836B56" w:rsidP="00836B56">
            <w:pPr>
              <w:pStyle w:val="TAL"/>
            </w:pPr>
            <w:r>
              <w:t xml:space="preserve">  </w:t>
            </w:r>
            <w:r w:rsidRPr="00215D3C">
              <w:t>OperationSucceeded,</w:t>
            </w:r>
          </w:p>
          <w:p w14:paraId="2759E018" w14:textId="77777777" w:rsidR="00836B56" w:rsidRDefault="00836B56" w:rsidP="00836B56">
            <w:pPr>
              <w:pStyle w:val="TAL"/>
            </w:pPr>
            <w:r>
              <w:t xml:space="preserve">  </w:t>
            </w:r>
            <w:proofErr w:type="spellStart"/>
            <w:r w:rsidRPr="00215D3C">
              <w:t>OperationPartiallySucceeded</w:t>
            </w:r>
            <w:proofErr w:type="spellEnd"/>
            <w:r>
              <w:t>,</w:t>
            </w:r>
          </w:p>
          <w:p w14:paraId="3DF6C705" w14:textId="77777777" w:rsidR="00836B56" w:rsidRDefault="00836B56" w:rsidP="00836B56">
            <w:pPr>
              <w:pStyle w:val="TAL"/>
            </w:pPr>
            <w:r>
              <w:t xml:space="preserve">  </w:t>
            </w:r>
            <w:proofErr w:type="spellStart"/>
            <w:r w:rsidRPr="00215D3C">
              <w:t>OperationFailed</w:t>
            </w:r>
            <w:proofErr w:type="spellEnd"/>
          </w:p>
          <w:p w14:paraId="3F3DDD8A" w14:textId="77777777" w:rsidR="006A5594" w:rsidRPr="00215D3C" w:rsidRDefault="00836B56" w:rsidP="00836B56">
            <w:pPr>
              <w:pStyle w:val="TAL"/>
            </w:pPr>
            <w:r>
              <w:t>}</w:t>
            </w:r>
          </w:p>
        </w:tc>
        <w:tc>
          <w:tcPr>
            <w:tcW w:w="4562" w:type="dxa"/>
          </w:tcPr>
          <w:p w14:paraId="4368BEFD" w14:textId="77777777" w:rsidR="00836B56" w:rsidRDefault="00836B56" w:rsidP="00836B56">
            <w:pPr>
              <w:pStyle w:val="TAL"/>
            </w:pPr>
            <w:r w:rsidRPr="00215D3C">
              <w:t xml:space="preserve">If all alarms acknowledged, </w:t>
            </w:r>
            <w:proofErr w:type="gramStart"/>
            <w:r>
              <w:t>then</w:t>
            </w:r>
            <w:proofErr w:type="gramEnd"/>
            <w:r>
              <w:t xml:space="preserve"> </w:t>
            </w:r>
          </w:p>
          <w:p w14:paraId="2473D12B" w14:textId="77777777" w:rsidR="00836B56" w:rsidRDefault="00836B56" w:rsidP="00836B56">
            <w:pPr>
              <w:pStyle w:val="TAL"/>
            </w:pPr>
            <w:r w:rsidRPr="00215D3C">
              <w:t>status = OperationSucceeded.</w:t>
            </w:r>
          </w:p>
          <w:p w14:paraId="0A2C2F9F" w14:textId="77777777" w:rsidR="00836B56" w:rsidRDefault="00836B56" w:rsidP="00836B56">
            <w:pPr>
              <w:pStyle w:val="TAL"/>
            </w:pPr>
          </w:p>
          <w:p w14:paraId="5C2BA7CC" w14:textId="77777777" w:rsidR="006A5594" w:rsidRPr="00215D3C" w:rsidRDefault="006A5594" w:rsidP="000516BC">
            <w:pPr>
              <w:pStyle w:val="TAL"/>
            </w:pPr>
            <w:r w:rsidRPr="00215D3C">
              <w:t xml:space="preserve">If some alarms are acknowledged, </w:t>
            </w:r>
            <w:r w:rsidR="00836B56">
              <w:t xml:space="preserve">then </w:t>
            </w:r>
            <w:r w:rsidRPr="00215D3C">
              <w:t xml:space="preserve">status = </w:t>
            </w:r>
            <w:proofErr w:type="spellStart"/>
            <w:r w:rsidRPr="00215D3C">
              <w:t>OperationPartiallySuceeded</w:t>
            </w:r>
            <w:proofErr w:type="spellEnd"/>
            <w:r w:rsidRPr="00215D3C">
              <w:t>.</w:t>
            </w:r>
          </w:p>
          <w:p w14:paraId="11D1306D" w14:textId="77777777" w:rsidR="00836B56" w:rsidRPr="00215D3C" w:rsidRDefault="00836B56" w:rsidP="000516BC">
            <w:pPr>
              <w:pStyle w:val="TAL"/>
            </w:pPr>
          </w:p>
          <w:p w14:paraId="213B8DFB" w14:textId="77777777" w:rsidR="00836B56" w:rsidRDefault="006A5594" w:rsidP="000516BC">
            <w:pPr>
              <w:pStyle w:val="TAL"/>
            </w:pPr>
            <w:r w:rsidRPr="00215D3C">
              <w:t xml:space="preserve">If operation failed is true, </w:t>
            </w:r>
            <w:proofErr w:type="gramStart"/>
            <w:r w:rsidR="00836B56">
              <w:t>then</w:t>
            </w:r>
            <w:proofErr w:type="gramEnd"/>
            <w:r w:rsidR="00836B56">
              <w:t xml:space="preserve"> </w:t>
            </w:r>
          </w:p>
          <w:p w14:paraId="04C29B7F" w14:textId="77777777" w:rsidR="006A5594" w:rsidRPr="00215D3C" w:rsidRDefault="006A5594" w:rsidP="000516BC">
            <w:pPr>
              <w:pStyle w:val="TAL"/>
            </w:pPr>
            <w:r w:rsidRPr="00215D3C">
              <w:t xml:space="preserve">status = </w:t>
            </w:r>
            <w:proofErr w:type="spellStart"/>
            <w:r w:rsidRPr="00215D3C">
              <w:t>OperationFailed</w:t>
            </w:r>
            <w:proofErr w:type="spellEnd"/>
            <w:r w:rsidRPr="00215D3C">
              <w:t>.</w:t>
            </w:r>
          </w:p>
        </w:tc>
      </w:tr>
    </w:tbl>
    <w:p w14:paraId="39C1D98B" w14:textId="77777777" w:rsidR="006A5594" w:rsidRPr="00215D3C" w:rsidRDefault="006A5594" w:rsidP="006A5594"/>
    <w:p w14:paraId="5CC38428" w14:textId="77777777" w:rsidR="006A5594" w:rsidRPr="00215D3C" w:rsidRDefault="006A5594" w:rsidP="006A5594">
      <w:pPr>
        <w:pStyle w:val="NO"/>
        <w:ind w:left="708" w:hangingChars="354" w:hanging="708"/>
      </w:pPr>
      <w:r w:rsidRPr="00215D3C">
        <w:t>NOTE:</w:t>
      </w:r>
      <w:r w:rsidRPr="00215D3C">
        <w:tab/>
        <w:t xml:space="preserve">Acknowledgement Information is defined as the information contained in </w:t>
      </w:r>
      <w:proofErr w:type="spellStart"/>
      <w:r w:rsidRPr="00215D3C">
        <w:rPr>
          <w:rFonts w:ascii="Courier New" w:hAnsi="Courier New"/>
        </w:rPr>
        <w:t>AlarmInformation.</w:t>
      </w:r>
      <w:r w:rsidRPr="00215D3C">
        <w:t>ackTime</w:t>
      </w:r>
      <w:proofErr w:type="spellEnd"/>
      <w:r w:rsidRPr="00215D3C">
        <w:t xml:space="preserve">, </w:t>
      </w:r>
      <w:proofErr w:type="spellStart"/>
      <w:r w:rsidRPr="00215D3C">
        <w:rPr>
          <w:rFonts w:ascii="Courier New" w:hAnsi="Courier New"/>
        </w:rPr>
        <w:t>AlarmInformation.</w:t>
      </w:r>
      <w:r w:rsidRPr="00215D3C">
        <w:t>ackUserId</w:t>
      </w:r>
      <w:proofErr w:type="spellEnd"/>
      <w:r w:rsidRPr="00215D3C">
        <w:t xml:space="preserve">, </w:t>
      </w:r>
      <w:proofErr w:type="spellStart"/>
      <w:r w:rsidRPr="00215D3C">
        <w:t>AlarmInformaton.ackSystemId</w:t>
      </w:r>
      <w:proofErr w:type="spellEnd"/>
      <w:r w:rsidRPr="00215D3C">
        <w:t xml:space="preserve">, </w:t>
      </w:r>
      <w:proofErr w:type="spellStart"/>
      <w:r w:rsidRPr="00215D3C">
        <w:rPr>
          <w:rFonts w:ascii="Courier New" w:hAnsi="Courier New"/>
        </w:rPr>
        <w:t>AlarmInformation.</w:t>
      </w:r>
      <w:r w:rsidRPr="00215D3C">
        <w:t>ackState</w:t>
      </w:r>
      <w:proofErr w:type="spellEnd"/>
      <w:r w:rsidRPr="00215D3C">
        <w:t>.</w:t>
      </w:r>
    </w:p>
    <w:p w14:paraId="53B1EA7E" w14:textId="77777777" w:rsidR="006A5594" w:rsidRPr="00215D3C" w:rsidRDefault="006A5594" w:rsidP="006A5594">
      <w:pPr>
        <w:pStyle w:val="Heading6"/>
      </w:pPr>
      <w:bookmarkStart w:id="925" w:name="_Toc20494458"/>
      <w:bookmarkStart w:id="926" w:name="_Toc26975485"/>
      <w:bookmarkStart w:id="927" w:name="_Toc35856358"/>
      <w:bookmarkStart w:id="928" w:name="_Toc44001214"/>
      <w:bookmarkStart w:id="929" w:name="_Toc51580813"/>
      <w:bookmarkStart w:id="930" w:name="_Toc52356076"/>
      <w:bookmarkStart w:id="931" w:name="_Toc55227646"/>
      <w:bookmarkStart w:id="932" w:name="_Toc130218948"/>
      <w:r>
        <w:t>11.2</w:t>
      </w:r>
      <w:r w:rsidRPr="00215D3C">
        <w:t>.1.</w:t>
      </w:r>
      <w:r w:rsidRPr="00215D3C">
        <w:rPr>
          <w:rFonts w:hint="eastAsia"/>
        </w:rPr>
        <w:t>2</w:t>
      </w:r>
      <w:r w:rsidRPr="00215D3C">
        <w:t>.</w:t>
      </w:r>
      <w:r w:rsidRPr="00215D3C">
        <w:rPr>
          <w:rFonts w:hint="eastAsia"/>
        </w:rPr>
        <w:t>1</w:t>
      </w:r>
      <w:r w:rsidRPr="00215D3C">
        <w:t>.4</w:t>
      </w:r>
      <w:r w:rsidRPr="00215D3C">
        <w:tab/>
        <w:t xml:space="preserve">Exceptions and </w:t>
      </w:r>
      <w:bookmarkEnd w:id="925"/>
      <w:bookmarkEnd w:id="926"/>
      <w:bookmarkEnd w:id="927"/>
      <w:r w:rsidR="00EF1893">
        <w:t>c</w:t>
      </w:r>
      <w:r w:rsidR="00EF1893" w:rsidRPr="00215D3C">
        <w:t>onstraints</w:t>
      </w:r>
      <w:bookmarkEnd w:id="928"/>
      <w:bookmarkEnd w:id="929"/>
      <w:bookmarkEnd w:id="930"/>
      <w:bookmarkEnd w:id="931"/>
      <w:bookmarkEnd w:id="9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7473630A" w14:textId="77777777" w:rsidTr="001D11CC">
        <w:trPr>
          <w:cantSplit/>
          <w:tblHeader/>
          <w:jc w:val="center"/>
        </w:trPr>
        <w:tc>
          <w:tcPr>
            <w:tcW w:w="1811" w:type="pct"/>
            <w:shd w:val="clear" w:color="auto" w:fill="BFBFBF"/>
          </w:tcPr>
          <w:p w14:paraId="6B7DB631" w14:textId="77777777" w:rsidR="006A5594" w:rsidRPr="00215D3C" w:rsidRDefault="006A5594" w:rsidP="000516BC">
            <w:pPr>
              <w:pStyle w:val="TAH"/>
            </w:pPr>
            <w:r w:rsidRPr="00215D3C">
              <w:t>Exception Name</w:t>
            </w:r>
          </w:p>
        </w:tc>
        <w:tc>
          <w:tcPr>
            <w:tcW w:w="3189" w:type="pct"/>
            <w:shd w:val="clear" w:color="auto" w:fill="BFBFBF"/>
          </w:tcPr>
          <w:p w14:paraId="50C36E82" w14:textId="77777777" w:rsidR="006A5594" w:rsidRPr="00215D3C" w:rsidRDefault="006A5594" w:rsidP="000516BC">
            <w:pPr>
              <w:pStyle w:val="TAH"/>
            </w:pPr>
            <w:r w:rsidRPr="00215D3C">
              <w:t>Definition</w:t>
            </w:r>
          </w:p>
        </w:tc>
      </w:tr>
      <w:tr w:rsidR="006A5594" w:rsidRPr="00215D3C" w14:paraId="34333249" w14:textId="77777777" w:rsidTr="001D11CC">
        <w:trPr>
          <w:cantSplit/>
          <w:jc w:val="center"/>
        </w:trPr>
        <w:tc>
          <w:tcPr>
            <w:tcW w:w="1811" w:type="pct"/>
          </w:tcPr>
          <w:p w14:paraId="09AB7378"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1796763" w14:textId="77777777" w:rsidR="006A5594" w:rsidRPr="00215D3C" w:rsidRDefault="006A5594" w:rsidP="000516BC">
            <w:pPr>
              <w:pStyle w:val="TAL"/>
              <w:rPr>
                <w:b/>
              </w:rPr>
            </w:pPr>
            <w:r w:rsidRPr="00215D3C">
              <w:rPr>
                <w:b/>
              </w:rPr>
              <w:t>Condition:</w:t>
            </w:r>
            <w:r w:rsidRPr="00215D3C">
              <w:t xml:space="preserve"> Operation is failed</w:t>
            </w:r>
          </w:p>
          <w:p w14:paraId="797FFB8E"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3DE27870" w14:textId="77777777" w:rsidR="006A5594" w:rsidRPr="00215D3C" w:rsidRDefault="006A5594" w:rsidP="000516BC">
            <w:pPr>
              <w:pStyle w:val="TAL"/>
            </w:pPr>
            <w:r w:rsidRPr="00215D3C">
              <w:rPr>
                <w:b/>
              </w:rPr>
              <w:t>Exit state:</w:t>
            </w:r>
            <w:r w:rsidRPr="00215D3C">
              <w:t xml:space="preserve"> Entry State</w:t>
            </w:r>
          </w:p>
        </w:tc>
      </w:tr>
    </w:tbl>
    <w:p w14:paraId="2B1CECF1" w14:textId="77777777" w:rsidR="006A5594" w:rsidRPr="00215D3C" w:rsidRDefault="006A5594" w:rsidP="006A5594"/>
    <w:p w14:paraId="0FBAABE6" w14:textId="0C7BAEB7" w:rsidR="006A5594" w:rsidRPr="00215D3C" w:rsidRDefault="006A5594" w:rsidP="006A5594">
      <w:pPr>
        <w:pStyle w:val="Heading5"/>
      </w:pPr>
      <w:bookmarkStart w:id="933" w:name="_Toc20494459"/>
      <w:bookmarkStart w:id="934" w:name="_Toc26975486"/>
      <w:bookmarkStart w:id="935" w:name="_Toc35856359"/>
      <w:bookmarkStart w:id="936" w:name="_Toc44001215"/>
      <w:bookmarkStart w:id="937" w:name="_Toc51580814"/>
      <w:bookmarkStart w:id="938" w:name="_Toc52356077"/>
      <w:bookmarkStart w:id="939" w:name="_Toc55227647"/>
      <w:bookmarkStart w:id="940" w:name="_Toc130218949"/>
      <w:r>
        <w:t>11.2</w:t>
      </w:r>
      <w:r w:rsidRPr="00215D3C">
        <w:t>.1.</w:t>
      </w:r>
      <w:r w:rsidRPr="00215D3C">
        <w:rPr>
          <w:rFonts w:hint="eastAsia"/>
        </w:rPr>
        <w:t>2</w:t>
      </w:r>
      <w:r w:rsidRPr="00215D3C">
        <w:t>.</w:t>
      </w:r>
      <w:r w:rsidRPr="00215D3C">
        <w:rPr>
          <w:rFonts w:hint="eastAsia"/>
        </w:rPr>
        <w:t>2</w:t>
      </w:r>
      <w:r w:rsidRPr="00215D3C">
        <w:tab/>
      </w:r>
      <w:proofErr w:type="spellStart"/>
      <w:r w:rsidRPr="001D11CC">
        <w:rPr>
          <w:rFonts w:cs="Arial"/>
        </w:rPr>
        <w:t>unacknowledgeAlarms</w:t>
      </w:r>
      <w:bookmarkEnd w:id="933"/>
      <w:bookmarkEnd w:id="934"/>
      <w:bookmarkEnd w:id="935"/>
      <w:bookmarkEnd w:id="936"/>
      <w:bookmarkEnd w:id="937"/>
      <w:bookmarkEnd w:id="938"/>
      <w:bookmarkEnd w:id="939"/>
      <w:bookmarkEnd w:id="940"/>
      <w:proofErr w:type="spellEnd"/>
    </w:p>
    <w:p w14:paraId="076161F0" w14:textId="77777777" w:rsidR="006A5594" w:rsidRPr="00215D3C" w:rsidRDefault="006A5594" w:rsidP="006A5594">
      <w:pPr>
        <w:pStyle w:val="Heading6"/>
      </w:pPr>
      <w:bookmarkStart w:id="941" w:name="_Toc20494460"/>
      <w:bookmarkStart w:id="942" w:name="_Toc26975487"/>
      <w:bookmarkStart w:id="943" w:name="_Toc35856360"/>
      <w:bookmarkStart w:id="944" w:name="_Toc44001216"/>
      <w:bookmarkStart w:id="945" w:name="_Toc51580815"/>
      <w:bookmarkStart w:id="946" w:name="_Toc52356078"/>
      <w:bookmarkStart w:id="947" w:name="_Toc55227648"/>
      <w:bookmarkStart w:id="948" w:name="_Toc130218950"/>
      <w:r>
        <w:t>11.2</w:t>
      </w:r>
      <w:r w:rsidRPr="00215D3C">
        <w:t>.1.</w:t>
      </w:r>
      <w:r w:rsidRPr="00215D3C">
        <w:rPr>
          <w:rFonts w:hint="eastAsia"/>
        </w:rPr>
        <w:t>2</w:t>
      </w:r>
      <w:r w:rsidRPr="00215D3C">
        <w:t>.</w:t>
      </w:r>
      <w:r w:rsidRPr="00215D3C">
        <w:rPr>
          <w:rFonts w:hint="eastAsia"/>
        </w:rPr>
        <w:t>2</w:t>
      </w:r>
      <w:r w:rsidRPr="00215D3C">
        <w:t>.1</w:t>
      </w:r>
      <w:r w:rsidRPr="00215D3C">
        <w:tab/>
        <w:t>Definition</w:t>
      </w:r>
      <w:bookmarkEnd w:id="941"/>
      <w:bookmarkEnd w:id="942"/>
      <w:bookmarkEnd w:id="943"/>
      <w:bookmarkEnd w:id="944"/>
      <w:bookmarkEnd w:id="945"/>
      <w:bookmarkEnd w:id="946"/>
      <w:bookmarkEnd w:id="947"/>
      <w:bookmarkEnd w:id="948"/>
    </w:p>
    <w:p w14:paraId="3DF6DD53" w14:textId="77777777" w:rsidR="006A5594" w:rsidRPr="00215D3C" w:rsidRDefault="006A5594" w:rsidP="006A5594">
      <w:r w:rsidRPr="00215D3C">
        <w:t xml:space="preserve">The </w:t>
      </w:r>
      <w:r w:rsidR="00EF1893">
        <w:rPr>
          <w:lang w:eastAsia="zh-CN" w:bidi="ar-KW"/>
        </w:rPr>
        <w:t>MnS</w:t>
      </w:r>
      <w:r w:rsidRPr="00215D3C">
        <w:rPr>
          <w:lang w:eastAsia="zh-CN" w:bidi="ar-KW"/>
        </w:rPr>
        <w:t xml:space="preserve"> consumer</w:t>
      </w:r>
      <w:r w:rsidRPr="00215D3C">
        <w:t xml:space="preserve"> invokes this operation to remove acknowledgement information kept in one or more </w:t>
      </w:r>
      <w:proofErr w:type="spellStart"/>
      <w:r w:rsidRPr="00215D3C">
        <w:rPr>
          <w:rFonts w:ascii="Courier New" w:hAnsi="Courier New"/>
        </w:rPr>
        <w:t>AlarmInformation</w:t>
      </w:r>
      <w:proofErr w:type="spellEnd"/>
      <w:r w:rsidRPr="00215D3C">
        <w:t xml:space="preserve"> instances.</w:t>
      </w:r>
    </w:p>
    <w:p w14:paraId="42958847" w14:textId="77777777" w:rsidR="006A5594" w:rsidRPr="00215D3C" w:rsidRDefault="006A5594" w:rsidP="006A5594">
      <w:pPr>
        <w:pStyle w:val="Heading6"/>
      </w:pPr>
      <w:bookmarkStart w:id="949" w:name="_Toc20494461"/>
      <w:bookmarkStart w:id="950" w:name="_Toc26975488"/>
      <w:bookmarkStart w:id="951" w:name="_Toc35856361"/>
      <w:bookmarkStart w:id="952" w:name="_Toc44001217"/>
      <w:bookmarkStart w:id="953" w:name="_Toc51580816"/>
      <w:bookmarkStart w:id="954" w:name="_Toc52356079"/>
      <w:bookmarkStart w:id="955" w:name="_Toc55227649"/>
      <w:bookmarkStart w:id="956" w:name="_Toc130218951"/>
      <w:r>
        <w:lastRenderedPageBreak/>
        <w:t>11.2</w:t>
      </w:r>
      <w:r w:rsidRPr="00215D3C">
        <w:t>.1.</w:t>
      </w:r>
      <w:r w:rsidRPr="00215D3C">
        <w:rPr>
          <w:rFonts w:hint="eastAsia"/>
        </w:rPr>
        <w:t>2</w:t>
      </w:r>
      <w:r w:rsidRPr="00215D3C">
        <w:t>.</w:t>
      </w:r>
      <w:r w:rsidRPr="00215D3C">
        <w:rPr>
          <w:rFonts w:hint="eastAsia"/>
        </w:rPr>
        <w:t>2</w:t>
      </w:r>
      <w:r w:rsidRPr="00215D3C">
        <w:t>.2</w:t>
      </w:r>
      <w:r w:rsidRPr="00215D3C">
        <w:tab/>
        <w:t xml:space="preserve">Input </w:t>
      </w:r>
      <w:bookmarkEnd w:id="949"/>
      <w:bookmarkEnd w:id="950"/>
      <w:bookmarkEnd w:id="951"/>
      <w:r w:rsidR="00EF1893">
        <w:t>p</w:t>
      </w:r>
      <w:r w:rsidR="00EF1893" w:rsidRPr="00215D3C">
        <w:t>arameters</w:t>
      </w:r>
      <w:bookmarkEnd w:id="952"/>
      <w:bookmarkEnd w:id="953"/>
      <w:bookmarkEnd w:id="954"/>
      <w:bookmarkEnd w:id="955"/>
      <w:bookmarkEnd w:id="9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26"/>
        <w:gridCol w:w="397"/>
        <w:gridCol w:w="2761"/>
        <w:gridCol w:w="3145"/>
      </w:tblGrid>
      <w:tr w:rsidR="006A5594" w:rsidRPr="00215D3C" w14:paraId="2BD90651" w14:textId="77777777" w:rsidTr="00311DB3">
        <w:trPr>
          <w:tblHeader/>
          <w:jc w:val="center"/>
        </w:trPr>
        <w:tc>
          <w:tcPr>
            <w:tcW w:w="3328" w:type="dxa"/>
            <w:shd w:val="clear" w:color="auto" w:fill="BFBFBF"/>
          </w:tcPr>
          <w:p w14:paraId="7D99DE6F" w14:textId="77777777" w:rsidR="006A5594" w:rsidRPr="00215D3C" w:rsidRDefault="006A5594" w:rsidP="000516BC">
            <w:pPr>
              <w:pStyle w:val="TAH"/>
            </w:pPr>
            <w:r w:rsidRPr="00215D3C">
              <w:t>Parameter Name</w:t>
            </w:r>
          </w:p>
        </w:tc>
        <w:tc>
          <w:tcPr>
            <w:tcW w:w="397" w:type="dxa"/>
            <w:shd w:val="clear" w:color="auto" w:fill="BFBFBF"/>
          </w:tcPr>
          <w:p w14:paraId="12F755F1" w14:textId="77777777" w:rsidR="006A5594" w:rsidRPr="00215D3C" w:rsidRDefault="006A5594" w:rsidP="000516BC">
            <w:pPr>
              <w:pStyle w:val="TAH"/>
            </w:pPr>
            <w:r w:rsidRPr="00215D3C">
              <w:t>S</w:t>
            </w:r>
          </w:p>
        </w:tc>
        <w:tc>
          <w:tcPr>
            <w:tcW w:w="2762" w:type="dxa"/>
            <w:shd w:val="clear" w:color="auto" w:fill="BFBFBF"/>
          </w:tcPr>
          <w:p w14:paraId="35A8BDB7" w14:textId="77777777" w:rsidR="006A5594" w:rsidRPr="00215D3C" w:rsidRDefault="006A5594" w:rsidP="000516BC">
            <w:pPr>
              <w:pStyle w:val="TAH"/>
            </w:pPr>
            <w:r w:rsidRPr="00215D3C">
              <w:t>Information Type / Legal Values</w:t>
            </w:r>
          </w:p>
        </w:tc>
        <w:tc>
          <w:tcPr>
            <w:tcW w:w="3146" w:type="dxa"/>
            <w:shd w:val="clear" w:color="auto" w:fill="BFBFBF"/>
          </w:tcPr>
          <w:p w14:paraId="2582F40B" w14:textId="77777777" w:rsidR="006A5594" w:rsidRPr="00215D3C" w:rsidRDefault="006A5594" w:rsidP="000516BC">
            <w:pPr>
              <w:pStyle w:val="TAH"/>
            </w:pPr>
            <w:r w:rsidRPr="00215D3C">
              <w:t>Comment</w:t>
            </w:r>
          </w:p>
        </w:tc>
      </w:tr>
      <w:tr w:rsidR="006A5594" w:rsidRPr="00215D3C" w14:paraId="2FC450FC" w14:textId="77777777" w:rsidTr="00311DB3">
        <w:trPr>
          <w:jc w:val="center"/>
        </w:trPr>
        <w:tc>
          <w:tcPr>
            <w:tcW w:w="3328" w:type="dxa"/>
          </w:tcPr>
          <w:p w14:paraId="3FD40D5E" w14:textId="77777777" w:rsidR="006A5594" w:rsidRPr="001D11CC" w:rsidRDefault="006A5594" w:rsidP="000516BC">
            <w:pPr>
              <w:pStyle w:val="TAL"/>
              <w:rPr>
                <w:rFonts w:cs="Arial"/>
              </w:rPr>
            </w:pPr>
            <w:proofErr w:type="spellStart"/>
            <w:r w:rsidRPr="001D11CC">
              <w:rPr>
                <w:rFonts w:cs="Arial"/>
              </w:rPr>
              <w:t>alarmInformationReferenceList</w:t>
            </w:r>
            <w:proofErr w:type="spellEnd"/>
          </w:p>
        </w:tc>
        <w:tc>
          <w:tcPr>
            <w:tcW w:w="397" w:type="dxa"/>
          </w:tcPr>
          <w:p w14:paraId="4511B4FA" w14:textId="77777777" w:rsidR="006A5594" w:rsidRPr="00215D3C" w:rsidRDefault="006A5594" w:rsidP="000516BC">
            <w:pPr>
              <w:pStyle w:val="TAL"/>
              <w:jc w:val="center"/>
              <w:rPr>
                <w:rFonts w:cs="Arial"/>
              </w:rPr>
            </w:pPr>
            <w:r w:rsidRPr="00215D3C">
              <w:rPr>
                <w:rFonts w:cs="Arial"/>
              </w:rPr>
              <w:t>M</w:t>
            </w:r>
          </w:p>
        </w:tc>
        <w:tc>
          <w:tcPr>
            <w:tcW w:w="2762" w:type="dxa"/>
          </w:tcPr>
          <w:p w14:paraId="5358AEE4" w14:textId="77777777" w:rsidR="006A5594" w:rsidRPr="00215D3C" w:rsidRDefault="006A5594" w:rsidP="000516BC">
            <w:pPr>
              <w:pStyle w:val="TAL"/>
              <w:rPr>
                <w:rFonts w:cs="Arial"/>
              </w:rPr>
            </w:pPr>
            <w:r w:rsidRPr="00215D3C">
              <w:rPr>
                <w:rFonts w:cs="Arial"/>
              </w:rPr>
              <w:t xml:space="preserve">List of </w:t>
            </w:r>
            <w:proofErr w:type="spellStart"/>
            <w:r w:rsidRPr="00215D3C">
              <w:rPr>
                <w:rFonts w:cs="Arial"/>
              </w:rPr>
              <w:t>AlarmInformation.alarmId</w:t>
            </w:r>
            <w:proofErr w:type="spellEnd"/>
          </w:p>
        </w:tc>
        <w:tc>
          <w:tcPr>
            <w:tcW w:w="3146" w:type="dxa"/>
          </w:tcPr>
          <w:p w14:paraId="0C3A3307" w14:textId="237F2532" w:rsidR="006A5594" w:rsidRPr="00215D3C" w:rsidRDefault="006A5594" w:rsidP="000516BC">
            <w:pPr>
              <w:pStyle w:val="TAL"/>
              <w:rPr>
                <w:rFonts w:cs="Arial"/>
              </w:rPr>
            </w:pPr>
            <w:r w:rsidRPr="00215D3C">
              <w:rPr>
                <w:rFonts w:cs="Arial"/>
              </w:rPr>
              <w:t xml:space="preserve">It carries one or more identifiers identifying </w:t>
            </w:r>
            <w:proofErr w:type="spellStart"/>
            <w:r w:rsidRPr="00215D3C">
              <w:rPr>
                <w:rFonts w:cs="Arial"/>
              </w:rPr>
              <w:t>AlarmInformation</w:t>
            </w:r>
            <w:proofErr w:type="spellEnd"/>
            <w:r w:rsidRPr="00215D3C">
              <w:rPr>
                <w:rFonts w:cs="Arial"/>
              </w:rPr>
              <w:t xml:space="preserve"> in AlarmList.</w:t>
            </w:r>
          </w:p>
        </w:tc>
      </w:tr>
      <w:tr w:rsidR="00EF1893" w:rsidRPr="00215D3C" w14:paraId="61C02330" w14:textId="77777777" w:rsidTr="00311DB3">
        <w:trPr>
          <w:jc w:val="center"/>
        </w:trPr>
        <w:tc>
          <w:tcPr>
            <w:tcW w:w="3328" w:type="dxa"/>
          </w:tcPr>
          <w:p w14:paraId="1963AB4A" w14:textId="77777777" w:rsidR="00EF1893" w:rsidRPr="001D11CC" w:rsidRDefault="00EF1893" w:rsidP="00EF1893">
            <w:pPr>
              <w:pStyle w:val="TAL"/>
              <w:rPr>
                <w:rFonts w:cs="Arial"/>
              </w:rPr>
            </w:pPr>
            <w:proofErr w:type="spellStart"/>
            <w:r w:rsidRPr="001D11CC">
              <w:rPr>
                <w:rFonts w:cs="Arial"/>
              </w:rPr>
              <w:t>ackUserId</w:t>
            </w:r>
            <w:proofErr w:type="spellEnd"/>
          </w:p>
        </w:tc>
        <w:tc>
          <w:tcPr>
            <w:tcW w:w="397" w:type="dxa"/>
          </w:tcPr>
          <w:p w14:paraId="1FAF0443" w14:textId="77777777" w:rsidR="00EF1893" w:rsidRPr="00215D3C" w:rsidRDefault="00EF1893" w:rsidP="00EF1893">
            <w:pPr>
              <w:pStyle w:val="TAL"/>
              <w:jc w:val="center"/>
              <w:rPr>
                <w:rFonts w:cs="Arial"/>
              </w:rPr>
            </w:pPr>
            <w:r w:rsidRPr="00215D3C">
              <w:rPr>
                <w:rFonts w:cs="Arial"/>
              </w:rPr>
              <w:t>M</w:t>
            </w:r>
          </w:p>
        </w:tc>
        <w:tc>
          <w:tcPr>
            <w:tcW w:w="2762" w:type="dxa"/>
          </w:tcPr>
          <w:p w14:paraId="184331AB" w14:textId="77777777" w:rsidR="00EF1893" w:rsidRPr="00215D3C" w:rsidRDefault="00EF1893" w:rsidP="00EF1893">
            <w:pPr>
              <w:pStyle w:val="TAL"/>
              <w:rPr>
                <w:rFonts w:cs="Arial"/>
              </w:rPr>
            </w:pPr>
            <w:proofErr w:type="spellStart"/>
            <w:r w:rsidRPr="00215D3C">
              <w:rPr>
                <w:rFonts w:cs="Arial"/>
              </w:rPr>
              <w:t>AlarmInformation.ackUserId</w:t>
            </w:r>
            <w:proofErr w:type="spellEnd"/>
          </w:p>
        </w:tc>
        <w:tc>
          <w:tcPr>
            <w:tcW w:w="3146" w:type="dxa"/>
          </w:tcPr>
          <w:p w14:paraId="64D530DB" w14:textId="77777777" w:rsidR="00EF1893" w:rsidRPr="00215D3C" w:rsidRDefault="00EF1893" w:rsidP="00EF1893">
            <w:pPr>
              <w:pStyle w:val="TAL"/>
              <w:rPr>
                <w:rFonts w:cs="Arial"/>
              </w:rPr>
            </w:pPr>
            <w:r>
              <w:t xml:space="preserve">The identifier of the user </w:t>
            </w:r>
            <w:proofErr w:type="spellStart"/>
            <w:r>
              <w:t>unacknowledgeding</w:t>
            </w:r>
            <w:proofErr w:type="spellEnd"/>
            <w:r>
              <w:t xml:space="preserve"> the alarm.</w:t>
            </w:r>
          </w:p>
        </w:tc>
      </w:tr>
      <w:tr w:rsidR="00EF1893" w:rsidRPr="00215D3C" w14:paraId="5F3368B4" w14:textId="77777777" w:rsidTr="00311DB3">
        <w:trPr>
          <w:jc w:val="center"/>
        </w:trPr>
        <w:tc>
          <w:tcPr>
            <w:tcW w:w="3328" w:type="dxa"/>
          </w:tcPr>
          <w:p w14:paraId="2312DC47" w14:textId="77777777" w:rsidR="00EF1893" w:rsidRPr="001D11CC" w:rsidRDefault="00EF1893" w:rsidP="00EF1893">
            <w:pPr>
              <w:pStyle w:val="TAL"/>
              <w:rPr>
                <w:rFonts w:cs="Arial"/>
              </w:rPr>
            </w:pPr>
            <w:proofErr w:type="spellStart"/>
            <w:r w:rsidRPr="001D11CC">
              <w:rPr>
                <w:rFonts w:cs="Arial"/>
              </w:rPr>
              <w:t>ackSystemId</w:t>
            </w:r>
            <w:proofErr w:type="spellEnd"/>
          </w:p>
        </w:tc>
        <w:tc>
          <w:tcPr>
            <w:tcW w:w="397" w:type="dxa"/>
          </w:tcPr>
          <w:p w14:paraId="25996297" w14:textId="77777777" w:rsidR="00EF1893" w:rsidRPr="00215D3C" w:rsidRDefault="00EF1893" w:rsidP="00EF1893">
            <w:pPr>
              <w:pStyle w:val="TAL"/>
              <w:jc w:val="center"/>
              <w:rPr>
                <w:rFonts w:cs="Arial"/>
              </w:rPr>
            </w:pPr>
            <w:r w:rsidRPr="00215D3C">
              <w:rPr>
                <w:rFonts w:cs="Arial"/>
              </w:rPr>
              <w:t>O</w:t>
            </w:r>
          </w:p>
        </w:tc>
        <w:tc>
          <w:tcPr>
            <w:tcW w:w="2762" w:type="dxa"/>
          </w:tcPr>
          <w:p w14:paraId="086809AF" w14:textId="77777777" w:rsidR="00EF1893" w:rsidRPr="00215D3C" w:rsidRDefault="00EF1893" w:rsidP="00EF1893">
            <w:pPr>
              <w:pStyle w:val="TAL"/>
              <w:rPr>
                <w:rFonts w:cs="Arial"/>
              </w:rPr>
            </w:pPr>
            <w:proofErr w:type="spellStart"/>
            <w:r w:rsidRPr="00215D3C">
              <w:rPr>
                <w:rFonts w:cs="Arial"/>
              </w:rPr>
              <w:t>AlarmInformation.ackSystemId</w:t>
            </w:r>
            <w:proofErr w:type="spellEnd"/>
          </w:p>
        </w:tc>
        <w:tc>
          <w:tcPr>
            <w:tcW w:w="3146" w:type="dxa"/>
          </w:tcPr>
          <w:p w14:paraId="1A483559" w14:textId="77777777" w:rsidR="00EF1893" w:rsidRPr="00215D3C" w:rsidRDefault="00EF1893" w:rsidP="00EF1893">
            <w:pPr>
              <w:pStyle w:val="TAL"/>
              <w:rPr>
                <w:rFonts w:cs="Arial"/>
              </w:rPr>
            </w:pPr>
            <w:r>
              <w:t>The identifier of the system where the acknowledgement request was originated.</w:t>
            </w:r>
          </w:p>
        </w:tc>
      </w:tr>
    </w:tbl>
    <w:p w14:paraId="5244A545" w14:textId="77777777" w:rsidR="006A5594" w:rsidRPr="00215D3C" w:rsidRDefault="006A5594" w:rsidP="006A5594"/>
    <w:p w14:paraId="2E8526C7" w14:textId="77777777" w:rsidR="006A5594" w:rsidRPr="00215D3C" w:rsidRDefault="006A5594" w:rsidP="006A5594">
      <w:pPr>
        <w:pStyle w:val="Heading6"/>
      </w:pPr>
      <w:bookmarkStart w:id="957" w:name="_Toc20494462"/>
      <w:bookmarkStart w:id="958" w:name="_Toc26975489"/>
      <w:bookmarkStart w:id="959" w:name="_Toc35856362"/>
      <w:bookmarkStart w:id="960" w:name="_Toc44001218"/>
      <w:bookmarkStart w:id="961" w:name="_Toc51580817"/>
      <w:bookmarkStart w:id="962" w:name="_Toc52356080"/>
      <w:bookmarkStart w:id="963" w:name="_Toc55227650"/>
      <w:bookmarkStart w:id="964" w:name="_Toc130218952"/>
      <w:r>
        <w:t>11.2</w:t>
      </w:r>
      <w:r w:rsidRPr="00215D3C">
        <w:t>.1.</w:t>
      </w:r>
      <w:r w:rsidRPr="00215D3C">
        <w:rPr>
          <w:rFonts w:hint="eastAsia"/>
        </w:rPr>
        <w:t>2</w:t>
      </w:r>
      <w:r w:rsidRPr="00215D3C">
        <w:t>.</w:t>
      </w:r>
      <w:r w:rsidRPr="00215D3C">
        <w:rPr>
          <w:rFonts w:hint="eastAsia"/>
        </w:rPr>
        <w:t>2</w:t>
      </w:r>
      <w:r w:rsidRPr="00215D3C">
        <w:t>.3</w:t>
      </w:r>
      <w:r w:rsidRPr="00215D3C">
        <w:tab/>
        <w:t xml:space="preserve">Output </w:t>
      </w:r>
      <w:bookmarkEnd w:id="957"/>
      <w:bookmarkEnd w:id="958"/>
      <w:bookmarkEnd w:id="959"/>
      <w:r w:rsidR="007A0CEF">
        <w:t>p</w:t>
      </w:r>
      <w:r w:rsidR="007A0CEF" w:rsidRPr="00215D3C">
        <w:t>arameters</w:t>
      </w:r>
      <w:bookmarkEnd w:id="960"/>
      <w:bookmarkEnd w:id="961"/>
      <w:bookmarkEnd w:id="962"/>
      <w:bookmarkEnd w:id="963"/>
      <w:bookmarkEnd w:id="9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54"/>
        <w:gridCol w:w="411"/>
        <w:gridCol w:w="2971"/>
        <w:gridCol w:w="3993"/>
      </w:tblGrid>
      <w:tr w:rsidR="006A5594" w:rsidRPr="00215D3C" w14:paraId="0E730BD6" w14:textId="77777777" w:rsidTr="00311DB3">
        <w:trPr>
          <w:tblHeader/>
          <w:jc w:val="center"/>
        </w:trPr>
        <w:tc>
          <w:tcPr>
            <w:tcW w:w="2179" w:type="dxa"/>
            <w:shd w:val="clear" w:color="auto" w:fill="BFBFBF"/>
          </w:tcPr>
          <w:p w14:paraId="452D6A8C" w14:textId="77777777" w:rsidR="006A5594" w:rsidRPr="00215D3C" w:rsidRDefault="006A5594" w:rsidP="000516BC">
            <w:pPr>
              <w:pStyle w:val="TAH"/>
            </w:pPr>
            <w:r w:rsidRPr="00215D3C">
              <w:t>Parameter Name</w:t>
            </w:r>
          </w:p>
        </w:tc>
        <w:tc>
          <w:tcPr>
            <w:tcW w:w="397" w:type="dxa"/>
            <w:shd w:val="clear" w:color="auto" w:fill="BFBFBF"/>
          </w:tcPr>
          <w:p w14:paraId="7A5D56EC" w14:textId="7D8F2D25" w:rsidR="006A5594" w:rsidRPr="00215D3C" w:rsidRDefault="006A5594" w:rsidP="000516BC">
            <w:pPr>
              <w:pStyle w:val="TAH"/>
            </w:pPr>
            <w:r w:rsidRPr="00215D3C">
              <w:t>S</w:t>
            </w:r>
          </w:p>
        </w:tc>
        <w:tc>
          <w:tcPr>
            <w:tcW w:w="2872" w:type="dxa"/>
            <w:shd w:val="clear" w:color="auto" w:fill="BFBFBF"/>
          </w:tcPr>
          <w:p w14:paraId="69DC824F" w14:textId="77777777" w:rsidR="006A5594" w:rsidRPr="00215D3C" w:rsidRDefault="006A5594" w:rsidP="000516BC">
            <w:pPr>
              <w:pStyle w:val="TAH"/>
            </w:pPr>
            <w:r w:rsidRPr="00215D3C">
              <w:t xml:space="preserve">Matching Information / </w:t>
            </w:r>
          </w:p>
          <w:p w14:paraId="4B80042A" w14:textId="77777777" w:rsidR="006A5594" w:rsidRPr="00215D3C" w:rsidRDefault="006A5594" w:rsidP="000516BC">
            <w:pPr>
              <w:pStyle w:val="TAH"/>
            </w:pPr>
            <w:r w:rsidRPr="00215D3C">
              <w:t>Information Type / Legal Values</w:t>
            </w:r>
          </w:p>
        </w:tc>
        <w:tc>
          <w:tcPr>
            <w:tcW w:w="3859" w:type="dxa"/>
            <w:shd w:val="clear" w:color="auto" w:fill="BFBFBF"/>
          </w:tcPr>
          <w:p w14:paraId="092C9594" w14:textId="77777777" w:rsidR="006A5594" w:rsidRPr="00215D3C" w:rsidRDefault="006A5594" w:rsidP="000516BC">
            <w:pPr>
              <w:pStyle w:val="TAH"/>
            </w:pPr>
            <w:r w:rsidRPr="00215D3C">
              <w:t>Comment</w:t>
            </w:r>
          </w:p>
        </w:tc>
      </w:tr>
      <w:tr w:rsidR="006A5594" w:rsidRPr="00215D3C" w14:paraId="1238F16C" w14:textId="77777777" w:rsidTr="00311DB3">
        <w:trPr>
          <w:jc w:val="center"/>
        </w:trPr>
        <w:tc>
          <w:tcPr>
            <w:tcW w:w="2179" w:type="dxa"/>
          </w:tcPr>
          <w:p w14:paraId="1C400790" w14:textId="5EA12EE8" w:rsidR="006A5594" w:rsidRPr="007056CE" w:rsidRDefault="006A5594" w:rsidP="000516BC">
            <w:pPr>
              <w:pStyle w:val="TAL"/>
              <w:rPr>
                <w:rFonts w:ascii="Courier New" w:hAnsi="Courier New" w:cs="Courier New"/>
              </w:rPr>
            </w:pPr>
            <w:proofErr w:type="spellStart"/>
            <w:r w:rsidRPr="001D11CC">
              <w:rPr>
                <w:rFonts w:cs="Arial"/>
              </w:rPr>
              <w:t>badAlarmInformationReferenceList</w:t>
            </w:r>
            <w:proofErr w:type="spellEnd"/>
          </w:p>
        </w:tc>
        <w:tc>
          <w:tcPr>
            <w:tcW w:w="397" w:type="dxa"/>
          </w:tcPr>
          <w:p w14:paraId="5F6ED0D7" w14:textId="77777777" w:rsidR="006A5594" w:rsidRPr="00215D3C" w:rsidRDefault="006A5594" w:rsidP="000516BC">
            <w:pPr>
              <w:pStyle w:val="TAL"/>
              <w:jc w:val="center"/>
              <w:rPr>
                <w:rFonts w:cs="Arial"/>
              </w:rPr>
            </w:pPr>
            <w:r w:rsidRPr="00215D3C">
              <w:rPr>
                <w:rFonts w:cs="Arial"/>
              </w:rPr>
              <w:t>M</w:t>
            </w:r>
          </w:p>
        </w:tc>
        <w:tc>
          <w:tcPr>
            <w:tcW w:w="2872" w:type="dxa"/>
          </w:tcPr>
          <w:p w14:paraId="394EA46B" w14:textId="77777777" w:rsidR="007A0CEF" w:rsidRDefault="007A0CEF" w:rsidP="007A0CEF">
            <w:pPr>
              <w:pStyle w:val="TAL"/>
            </w:pPr>
            <w:r>
              <w:t>SET OF SEQUENCE {</w:t>
            </w:r>
          </w:p>
          <w:p w14:paraId="19066E52" w14:textId="77777777" w:rsidR="007A0CEF" w:rsidRDefault="007A0CEF" w:rsidP="007A0CEF">
            <w:pPr>
              <w:pStyle w:val="TAL"/>
            </w:pPr>
            <w:r>
              <w:t xml:space="preserve">  </w:t>
            </w:r>
            <w:proofErr w:type="spellStart"/>
            <w:r w:rsidRPr="00834DCD">
              <w:t>AlarmInformation.alarmId</w:t>
            </w:r>
            <w:proofErr w:type="spellEnd"/>
            <w:r>
              <w:t xml:space="preserve"> (M)</w:t>
            </w:r>
          </w:p>
          <w:p w14:paraId="26C30446" w14:textId="77777777" w:rsidR="007A0CEF" w:rsidRDefault="007A0CEF" w:rsidP="007A0CEF">
            <w:pPr>
              <w:pStyle w:val="TAL"/>
            </w:pPr>
            <w:r>
              <w:t xml:space="preserve">  </w:t>
            </w:r>
            <w:proofErr w:type="spellStart"/>
            <w:r>
              <w:t>errorReason</w:t>
            </w:r>
            <w:proofErr w:type="spellEnd"/>
            <w:r>
              <w:t xml:space="preserve"> (M)</w:t>
            </w:r>
          </w:p>
          <w:p w14:paraId="2287CC05" w14:textId="77777777" w:rsidR="007A0CEF" w:rsidRDefault="007A0CEF" w:rsidP="007A0CEF">
            <w:pPr>
              <w:pStyle w:val="TAL"/>
            </w:pPr>
            <w:r>
              <w:t>}</w:t>
            </w:r>
          </w:p>
          <w:p w14:paraId="4EAAA672" w14:textId="77777777" w:rsidR="007A0CEF" w:rsidRDefault="007A0CEF" w:rsidP="007A0CEF">
            <w:pPr>
              <w:pStyle w:val="TAL"/>
            </w:pPr>
          </w:p>
          <w:p w14:paraId="03C039F6" w14:textId="77777777" w:rsidR="007A0CEF" w:rsidRDefault="007A0CEF" w:rsidP="007A0CEF">
            <w:pPr>
              <w:pStyle w:val="TAL"/>
            </w:pPr>
            <w:proofErr w:type="spellStart"/>
            <w:proofErr w:type="gramStart"/>
            <w:r>
              <w:t>errorReason</w:t>
            </w:r>
            <w:proofErr w:type="spellEnd"/>
            <w:r>
              <w:t xml:space="preserve"> ::=</w:t>
            </w:r>
            <w:proofErr w:type="gramEnd"/>
            <w:r>
              <w:t xml:space="preserve"> ENUM {</w:t>
            </w:r>
          </w:p>
          <w:p w14:paraId="007C3DFB" w14:textId="77777777" w:rsidR="007A0CEF" w:rsidRDefault="007A0CEF" w:rsidP="007A0CEF">
            <w:pPr>
              <w:pStyle w:val="TAL"/>
            </w:pPr>
            <w:r>
              <w:t xml:space="preserve">  </w:t>
            </w:r>
            <w:proofErr w:type="spellStart"/>
            <w:r w:rsidRPr="00215D3C">
              <w:t>UnknownAlarmId</w:t>
            </w:r>
            <w:proofErr w:type="spellEnd"/>
            <w:r w:rsidRPr="00215D3C">
              <w:t>,</w:t>
            </w:r>
          </w:p>
          <w:p w14:paraId="39626EB8" w14:textId="77777777" w:rsidR="007A0CEF" w:rsidRDefault="007A0CEF" w:rsidP="007A0CEF">
            <w:pPr>
              <w:pStyle w:val="TAL"/>
            </w:pPr>
            <w:r>
              <w:t xml:space="preserve">  </w:t>
            </w:r>
            <w:proofErr w:type="spellStart"/>
            <w:r w:rsidRPr="00215D3C">
              <w:t>AcknowledgmentFailed</w:t>
            </w:r>
            <w:proofErr w:type="spellEnd"/>
            <w:r w:rsidRPr="00215D3C">
              <w:t>,</w:t>
            </w:r>
          </w:p>
          <w:p w14:paraId="103E6CF4" w14:textId="77777777" w:rsidR="007A0CEF" w:rsidRDefault="007A0CEF" w:rsidP="007A0CEF">
            <w:pPr>
              <w:pStyle w:val="TAL"/>
            </w:pPr>
            <w:r>
              <w:t xml:space="preserve">  </w:t>
            </w:r>
            <w:proofErr w:type="spellStart"/>
            <w:r w:rsidRPr="00215D3C">
              <w:t>WrongPerceivedSeverity</w:t>
            </w:r>
            <w:proofErr w:type="spellEnd"/>
            <w:r>
              <w:t>,</w:t>
            </w:r>
          </w:p>
          <w:p w14:paraId="45E67EFE" w14:textId="77777777" w:rsidR="006A5594" w:rsidRPr="00215D3C" w:rsidRDefault="007A0CEF" w:rsidP="007A0CEF">
            <w:pPr>
              <w:pStyle w:val="TAL"/>
              <w:rPr>
                <w:rFonts w:cs="Arial"/>
              </w:rPr>
            </w:pPr>
            <w:r>
              <w:t>}</w:t>
            </w:r>
          </w:p>
        </w:tc>
        <w:tc>
          <w:tcPr>
            <w:tcW w:w="3859" w:type="dxa"/>
          </w:tcPr>
          <w:p w14:paraId="36A2B283" w14:textId="77777777" w:rsidR="007A0CEF" w:rsidRDefault="007A0CEF" w:rsidP="007A0CEF">
            <w:pPr>
              <w:pStyle w:val="TAL"/>
            </w:pPr>
            <w:r w:rsidRPr="00215D3C">
              <w:t xml:space="preserve">If </w:t>
            </w:r>
            <w:r w:rsidRPr="00B00B64">
              <w:t>all alarms are acknowledged</w:t>
            </w:r>
            <w:r w:rsidRPr="00215D3C">
              <w:t>, it contains no information.</w:t>
            </w:r>
          </w:p>
          <w:p w14:paraId="1AA71612" w14:textId="77777777" w:rsidR="007A0CEF" w:rsidRPr="00215D3C" w:rsidRDefault="007A0CEF" w:rsidP="007A0CEF">
            <w:pPr>
              <w:pStyle w:val="TAL"/>
            </w:pPr>
          </w:p>
          <w:p w14:paraId="17067926" w14:textId="77777777" w:rsidR="007A0CEF" w:rsidRDefault="007A0CEF" w:rsidP="007A0CEF">
            <w:pPr>
              <w:pStyle w:val="TAL"/>
            </w:pPr>
            <w:r w:rsidRPr="00215D3C">
              <w:t xml:space="preserve">If </w:t>
            </w:r>
            <w:r>
              <w:t xml:space="preserve">only </w:t>
            </w:r>
            <w:r w:rsidRPr="00B00B64">
              <w:t>some alarms are</w:t>
            </w:r>
            <w:r w:rsidRPr="00B00B64">
              <w:rPr>
                <w:rFonts w:hint="eastAsia"/>
              </w:rPr>
              <w:t xml:space="preserve"> </w:t>
            </w:r>
            <w:r w:rsidRPr="00B00B64">
              <w:t>acknowledged</w:t>
            </w:r>
            <w:r w:rsidRPr="00215D3C">
              <w:t xml:space="preserve">, then it contains identifications of </w:t>
            </w:r>
            <w:proofErr w:type="spellStart"/>
            <w:r w:rsidRPr="00215D3C">
              <w:rPr>
                <w:rFonts w:ascii="Courier New" w:hAnsi="Courier New"/>
              </w:rPr>
              <w:t>AlarmInformation</w:t>
            </w:r>
            <w:proofErr w:type="spellEnd"/>
            <w:r w:rsidRPr="00215D3C">
              <w:t xml:space="preserve"> that </w:t>
            </w:r>
            <w:proofErr w:type="gramStart"/>
            <w:r w:rsidRPr="00215D3C">
              <w:t>are</w:t>
            </w:r>
            <w:proofErr w:type="gramEnd"/>
          </w:p>
          <w:p w14:paraId="6E625AA7" w14:textId="77777777" w:rsidR="007A0CEF" w:rsidRDefault="007A0CEF" w:rsidP="007A0CEF">
            <w:pPr>
              <w:pStyle w:val="TAL"/>
            </w:pPr>
          </w:p>
          <w:p w14:paraId="4E3CAD2E" w14:textId="77777777" w:rsidR="007A0CEF" w:rsidRPr="00215D3C" w:rsidRDefault="007A0CEF" w:rsidP="007A0CEF">
            <w:pPr>
              <w:pStyle w:val="TAL"/>
              <w:rPr>
                <w:rFonts w:ascii="Courier New" w:hAnsi="Courier New"/>
              </w:rPr>
            </w:pPr>
            <w:r w:rsidRPr="00215D3C">
              <w:t xml:space="preserve">(a) present in input parameter </w:t>
            </w:r>
            <w:proofErr w:type="spellStart"/>
            <w:r w:rsidRPr="00215D3C">
              <w:rPr>
                <w:rFonts w:ascii="Courier New" w:hAnsi="Courier New"/>
              </w:rPr>
              <w:t>AlarmInformationReferenceList</w:t>
            </w:r>
            <w:proofErr w:type="spellEnd"/>
            <w:r w:rsidRPr="00215D3C">
              <w:t xml:space="preserve"> but absent in the</w:t>
            </w:r>
            <w:r w:rsidRPr="00215D3C">
              <w:rPr>
                <w:rFonts w:ascii="Courier New" w:hAnsi="Courier New"/>
              </w:rPr>
              <w:t xml:space="preserve"> AlarmList</w:t>
            </w:r>
            <w:r w:rsidRPr="00B00B64">
              <w:rPr>
                <w:rFonts w:cs="Arial"/>
              </w:rPr>
              <w:t xml:space="preserve"> </w:t>
            </w:r>
            <w:r>
              <w:rPr>
                <w:rFonts w:cs="Arial"/>
              </w:rPr>
              <w:t>(</w:t>
            </w:r>
            <w:proofErr w:type="spellStart"/>
            <w:r>
              <w:rPr>
                <w:rFonts w:cs="Arial"/>
              </w:rPr>
              <w:t>errorReason</w:t>
            </w:r>
            <w:proofErr w:type="spellEnd"/>
            <w:r>
              <w:rPr>
                <w:rFonts w:cs="Arial"/>
              </w:rPr>
              <w:t xml:space="preserve"> </w:t>
            </w:r>
            <w:r w:rsidRPr="00B00B64">
              <w:t xml:space="preserve">= </w:t>
            </w:r>
            <w:proofErr w:type="spellStart"/>
            <w:r w:rsidRPr="00215D3C">
              <w:t>UnknownAlarmId</w:t>
            </w:r>
            <w:proofErr w:type="spellEnd"/>
            <w:r w:rsidRPr="00215D3C">
              <w:rPr>
                <w:rFonts w:ascii="Courier New" w:hAnsi="Courier New"/>
              </w:rPr>
              <w:t>;</w:t>
            </w:r>
            <w:r w:rsidRPr="00215D3C">
              <w:t xml:space="preserve"> or</w:t>
            </w:r>
          </w:p>
          <w:p w14:paraId="08CCA8F0" w14:textId="77777777" w:rsidR="007A0CEF" w:rsidRDefault="007A0CEF" w:rsidP="007A0CEF">
            <w:pPr>
              <w:pStyle w:val="TAL"/>
            </w:pPr>
          </w:p>
          <w:p w14:paraId="2E79AFE4" w14:textId="77777777" w:rsidR="007A0CEF" w:rsidRPr="00215D3C" w:rsidRDefault="007A0CEF" w:rsidP="007A0CEF">
            <w:pPr>
              <w:pStyle w:val="TAL"/>
            </w:pPr>
            <w:r w:rsidRPr="00215D3C">
              <w:t xml:space="preserve">(b) present in input parameter </w:t>
            </w:r>
            <w:proofErr w:type="spellStart"/>
            <w:r w:rsidRPr="00215D3C">
              <w:rPr>
                <w:rFonts w:ascii="Courier New" w:hAnsi="Courier New"/>
              </w:rPr>
              <w:t>AlarmInformationReferenceList</w:t>
            </w:r>
            <w:proofErr w:type="spellEnd"/>
            <w:r w:rsidRPr="00215D3C">
              <w:t xml:space="preserve"> and present in the </w:t>
            </w:r>
            <w:r w:rsidRPr="00B00B64">
              <w:rPr>
                <w:rFonts w:ascii="Courier New" w:hAnsi="Courier New"/>
              </w:rPr>
              <w:t>AlarmList</w:t>
            </w:r>
            <w:r w:rsidRPr="00215D3C">
              <w:t xml:space="preserve"> but the Acknowledgement Information (see note below table) has not changed </w:t>
            </w:r>
            <w:r>
              <w:t xml:space="preserve">despite </w:t>
            </w:r>
            <w:r w:rsidRPr="00B00B64">
              <w:t>the consumer</w:t>
            </w:r>
            <w:r w:rsidRPr="00215D3C">
              <w:t xml:space="preserve">'s request </w:t>
            </w:r>
            <w:r>
              <w:t>(</w:t>
            </w:r>
            <w:proofErr w:type="spellStart"/>
            <w:r>
              <w:t>errorReason</w:t>
            </w:r>
            <w:proofErr w:type="spellEnd"/>
            <w:r>
              <w:t xml:space="preserve"> </w:t>
            </w:r>
            <w:r w:rsidRPr="00215D3C">
              <w:t xml:space="preserve">= </w:t>
            </w:r>
            <w:proofErr w:type="spellStart"/>
            <w:r w:rsidRPr="00215D3C">
              <w:t>AcknowledgmentFailed</w:t>
            </w:r>
            <w:proofErr w:type="spellEnd"/>
            <w:r>
              <w:t>)</w:t>
            </w:r>
            <w:r w:rsidRPr="00215D3C">
              <w:t>; or</w:t>
            </w:r>
          </w:p>
          <w:p w14:paraId="0D5D9A38" w14:textId="77777777" w:rsidR="007A0CEF" w:rsidRDefault="007A0CEF" w:rsidP="007A0CEF">
            <w:pPr>
              <w:pStyle w:val="TAL"/>
            </w:pPr>
          </w:p>
          <w:p w14:paraId="5AF20865" w14:textId="77777777" w:rsidR="006A5594" w:rsidRPr="00215D3C" w:rsidRDefault="007A0CEF" w:rsidP="000516BC">
            <w:pPr>
              <w:pStyle w:val="TAL"/>
              <w:rPr>
                <w:rFonts w:cs="Arial"/>
              </w:rPr>
            </w:pPr>
            <w:r w:rsidRPr="00215D3C">
              <w:t xml:space="preserve">(c) present in input parameter </w:t>
            </w:r>
            <w:proofErr w:type="spellStart"/>
            <w:r w:rsidRPr="00215D3C">
              <w:rPr>
                <w:rFonts w:ascii="Courier New" w:hAnsi="Courier New"/>
              </w:rPr>
              <w:t>AlarmInformationReferenceList</w:t>
            </w:r>
            <w:proofErr w:type="spellEnd"/>
            <w:r w:rsidRPr="00215D3C">
              <w:t xml:space="preserve"> and present in the AlarmList but the </w:t>
            </w:r>
            <w:proofErr w:type="spellStart"/>
            <w:r w:rsidRPr="00215D3C">
              <w:rPr>
                <w:rFonts w:ascii="Courier New" w:hAnsi="Courier New"/>
              </w:rPr>
              <w:t>perceivedSeverity</w:t>
            </w:r>
            <w:proofErr w:type="spellEnd"/>
            <w:r w:rsidRPr="00215D3C">
              <w:t xml:space="preserve"> to be acknowledged has changed and/or is different in the Alarm List </w:t>
            </w:r>
            <w:r>
              <w:t>(</w:t>
            </w:r>
            <w:proofErr w:type="spellStart"/>
            <w:r>
              <w:t>ErrorReason</w:t>
            </w:r>
            <w:proofErr w:type="spellEnd"/>
            <w:r>
              <w:t xml:space="preserve"> </w:t>
            </w:r>
            <w:r w:rsidRPr="00215D3C">
              <w:t xml:space="preserve">= </w:t>
            </w:r>
            <w:proofErr w:type="spellStart"/>
            <w:r w:rsidRPr="00215D3C">
              <w:t>WrongPerceivedSeverity</w:t>
            </w:r>
            <w:proofErr w:type="spellEnd"/>
            <w:r>
              <w:t>),</w:t>
            </w:r>
            <w:r w:rsidRPr="00215D3C">
              <w:t xml:space="preserve"> applicable only if </w:t>
            </w:r>
            <w:proofErr w:type="spellStart"/>
            <w:r w:rsidRPr="00215D3C">
              <w:t>perceivedSeverity</w:t>
            </w:r>
            <w:proofErr w:type="spellEnd"/>
            <w:r w:rsidRPr="00215D3C">
              <w:t xml:space="preserve"> </w:t>
            </w:r>
            <w:r>
              <w:t>is</w:t>
            </w:r>
            <w:r w:rsidRPr="00215D3C">
              <w:t xml:space="preserve"> provided.</w:t>
            </w:r>
          </w:p>
        </w:tc>
      </w:tr>
      <w:tr w:rsidR="006A5594" w:rsidRPr="00215D3C" w14:paraId="7D4B1D6B" w14:textId="77777777" w:rsidTr="00311DB3">
        <w:trPr>
          <w:jc w:val="center"/>
        </w:trPr>
        <w:tc>
          <w:tcPr>
            <w:tcW w:w="2179" w:type="dxa"/>
          </w:tcPr>
          <w:p w14:paraId="2D9270D6" w14:textId="77777777" w:rsidR="006A5594" w:rsidRPr="001D11CC" w:rsidRDefault="006A5594" w:rsidP="000516BC">
            <w:pPr>
              <w:pStyle w:val="TAL"/>
              <w:rPr>
                <w:rFonts w:cs="Arial"/>
              </w:rPr>
            </w:pPr>
            <w:r w:rsidRPr="001D11CC">
              <w:rPr>
                <w:rFonts w:cs="Arial"/>
              </w:rPr>
              <w:t>status</w:t>
            </w:r>
          </w:p>
        </w:tc>
        <w:tc>
          <w:tcPr>
            <w:tcW w:w="397" w:type="dxa"/>
          </w:tcPr>
          <w:p w14:paraId="65FF88D9" w14:textId="77777777" w:rsidR="006A5594" w:rsidRPr="00215D3C" w:rsidRDefault="006A5594" w:rsidP="000516BC">
            <w:pPr>
              <w:pStyle w:val="TAL"/>
              <w:jc w:val="center"/>
              <w:rPr>
                <w:rFonts w:cs="Arial"/>
              </w:rPr>
            </w:pPr>
            <w:r w:rsidRPr="00215D3C">
              <w:rPr>
                <w:rFonts w:cs="Arial"/>
              </w:rPr>
              <w:t>M</w:t>
            </w:r>
          </w:p>
        </w:tc>
        <w:tc>
          <w:tcPr>
            <w:tcW w:w="2872" w:type="dxa"/>
          </w:tcPr>
          <w:p w14:paraId="1731D523" w14:textId="77777777" w:rsidR="007A0CEF" w:rsidRDefault="007A0CEF" w:rsidP="007A0CEF">
            <w:pPr>
              <w:pStyle w:val="TAL"/>
            </w:pPr>
            <w:r w:rsidRPr="00215D3C">
              <w:t xml:space="preserve">ENUM </w:t>
            </w:r>
            <w:r>
              <w:t>{</w:t>
            </w:r>
          </w:p>
          <w:p w14:paraId="6DCA4D32" w14:textId="77777777" w:rsidR="007A0CEF" w:rsidRDefault="007A0CEF" w:rsidP="007A0CEF">
            <w:pPr>
              <w:pStyle w:val="TAL"/>
            </w:pPr>
            <w:r>
              <w:t xml:space="preserve">  </w:t>
            </w:r>
            <w:r w:rsidRPr="00215D3C">
              <w:t>OperationSucceeded,</w:t>
            </w:r>
          </w:p>
          <w:p w14:paraId="05005AD3" w14:textId="77777777" w:rsidR="007A0CEF" w:rsidRDefault="007A0CEF" w:rsidP="007A0CEF">
            <w:pPr>
              <w:pStyle w:val="TAL"/>
            </w:pPr>
            <w:r>
              <w:t xml:space="preserve">  </w:t>
            </w:r>
            <w:proofErr w:type="spellStart"/>
            <w:r w:rsidRPr="00215D3C">
              <w:t>OperationPartiallySucceeded</w:t>
            </w:r>
            <w:proofErr w:type="spellEnd"/>
            <w:r>
              <w:t>,</w:t>
            </w:r>
          </w:p>
          <w:p w14:paraId="79A8F43D" w14:textId="77777777" w:rsidR="006A5594" w:rsidRPr="00215D3C" w:rsidRDefault="007A0CEF" w:rsidP="007A0CEF">
            <w:pPr>
              <w:pStyle w:val="TAL"/>
              <w:rPr>
                <w:rFonts w:cs="Arial"/>
              </w:rPr>
            </w:pPr>
            <w:r>
              <w:t xml:space="preserve">  </w:t>
            </w:r>
            <w:proofErr w:type="spellStart"/>
            <w:r w:rsidRPr="00215D3C">
              <w:t>OperationFailed</w:t>
            </w:r>
            <w:proofErr w:type="spellEnd"/>
          </w:p>
        </w:tc>
        <w:tc>
          <w:tcPr>
            <w:tcW w:w="3859" w:type="dxa"/>
          </w:tcPr>
          <w:p w14:paraId="61AED313" w14:textId="77777777" w:rsidR="007A0CEF" w:rsidRDefault="007A0CEF" w:rsidP="007A0CEF">
            <w:pPr>
              <w:pStyle w:val="TAL"/>
            </w:pPr>
            <w:r w:rsidRPr="00215D3C">
              <w:t xml:space="preserve">If all alarms acknowledged, </w:t>
            </w:r>
            <w:proofErr w:type="gramStart"/>
            <w:r>
              <w:t>then</w:t>
            </w:r>
            <w:proofErr w:type="gramEnd"/>
            <w:r>
              <w:t xml:space="preserve"> </w:t>
            </w:r>
          </w:p>
          <w:p w14:paraId="0AE4771E" w14:textId="77777777" w:rsidR="007A0CEF" w:rsidRDefault="007A0CEF" w:rsidP="007A0CEF">
            <w:pPr>
              <w:pStyle w:val="TAL"/>
            </w:pPr>
            <w:r w:rsidRPr="00215D3C">
              <w:t>status = OperationSucceeded.</w:t>
            </w:r>
          </w:p>
          <w:p w14:paraId="79BA6CFF" w14:textId="77777777" w:rsidR="007A0CEF" w:rsidRPr="00215D3C" w:rsidRDefault="007A0CEF" w:rsidP="007A0CEF">
            <w:pPr>
              <w:pStyle w:val="TAL"/>
            </w:pPr>
          </w:p>
          <w:p w14:paraId="7FF46E31" w14:textId="77777777" w:rsidR="007A0CEF" w:rsidRDefault="007A0CEF" w:rsidP="007A0CEF">
            <w:pPr>
              <w:pStyle w:val="TAL"/>
            </w:pPr>
            <w:r w:rsidRPr="00215D3C">
              <w:t xml:space="preserve">If some alarms are acknowledged, </w:t>
            </w:r>
            <w:proofErr w:type="gramStart"/>
            <w:r>
              <w:t>then</w:t>
            </w:r>
            <w:proofErr w:type="gramEnd"/>
          </w:p>
          <w:p w14:paraId="5F343BDE" w14:textId="77777777" w:rsidR="007A0CEF" w:rsidRPr="00215D3C" w:rsidRDefault="007A0CEF" w:rsidP="007A0CEF">
            <w:pPr>
              <w:pStyle w:val="TAL"/>
            </w:pPr>
            <w:r w:rsidRPr="00215D3C">
              <w:t>statu</w:t>
            </w:r>
            <w:r>
              <w:t xml:space="preserve">s </w:t>
            </w:r>
            <w:r w:rsidRPr="00215D3C">
              <w:t>=</w:t>
            </w:r>
            <w:r>
              <w:t xml:space="preserve"> </w:t>
            </w:r>
            <w:proofErr w:type="spellStart"/>
            <w:r w:rsidRPr="00215D3C">
              <w:t>OperationPartiallySuceeded</w:t>
            </w:r>
            <w:proofErr w:type="spellEnd"/>
            <w:r w:rsidRPr="00215D3C">
              <w:t>.</w:t>
            </w:r>
          </w:p>
          <w:p w14:paraId="71E9AD67" w14:textId="77777777" w:rsidR="007A0CEF" w:rsidRPr="00215D3C" w:rsidRDefault="007A0CEF" w:rsidP="007A0CEF">
            <w:pPr>
              <w:pStyle w:val="TAL"/>
            </w:pPr>
          </w:p>
          <w:p w14:paraId="2CAE4EFE" w14:textId="77777777" w:rsidR="007A0CEF" w:rsidRDefault="007A0CEF" w:rsidP="007A0CEF">
            <w:pPr>
              <w:pStyle w:val="TAL"/>
            </w:pPr>
            <w:r w:rsidRPr="00215D3C">
              <w:t xml:space="preserve">If operation failed is true, </w:t>
            </w:r>
            <w:proofErr w:type="gramStart"/>
            <w:r>
              <w:t>then</w:t>
            </w:r>
            <w:proofErr w:type="gramEnd"/>
            <w:r>
              <w:t xml:space="preserve"> </w:t>
            </w:r>
          </w:p>
          <w:p w14:paraId="36192271" w14:textId="77777777" w:rsidR="006A5594" w:rsidRPr="00215D3C" w:rsidRDefault="007A0CEF" w:rsidP="000516BC">
            <w:pPr>
              <w:pStyle w:val="TAL"/>
              <w:rPr>
                <w:rFonts w:cs="Arial"/>
              </w:rPr>
            </w:pPr>
            <w:r w:rsidRPr="00215D3C">
              <w:t xml:space="preserve">status = </w:t>
            </w:r>
            <w:proofErr w:type="spellStart"/>
            <w:r w:rsidRPr="00215D3C">
              <w:t>OperationFailed</w:t>
            </w:r>
            <w:proofErr w:type="spellEnd"/>
            <w:r w:rsidRPr="00215D3C">
              <w:t>.</w:t>
            </w:r>
          </w:p>
        </w:tc>
      </w:tr>
    </w:tbl>
    <w:p w14:paraId="45B47FF1" w14:textId="77777777" w:rsidR="006A5594" w:rsidRPr="00215D3C" w:rsidRDefault="006A5594" w:rsidP="006A5594"/>
    <w:p w14:paraId="389D13F2" w14:textId="77777777" w:rsidR="006A5594" w:rsidRPr="00215D3C" w:rsidRDefault="006A5594" w:rsidP="006A5594">
      <w:pPr>
        <w:pStyle w:val="NO"/>
        <w:ind w:left="709" w:hanging="710"/>
      </w:pPr>
      <w:r w:rsidRPr="00215D3C">
        <w:t>NOTE:</w:t>
      </w:r>
      <w:r w:rsidRPr="00215D3C">
        <w:tab/>
        <w:t xml:space="preserve">Acknowledgement Information is defined as the information contained in </w:t>
      </w:r>
      <w:proofErr w:type="spellStart"/>
      <w:r w:rsidRPr="00215D3C">
        <w:rPr>
          <w:rFonts w:ascii="Courier New" w:hAnsi="Courier New"/>
        </w:rPr>
        <w:t>AlarmInformation.</w:t>
      </w:r>
      <w:r w:rsidRPr="00215D3C">
        <w:t>ackTime</w:t>
      </w:r>
      <w:proofErr w:type="spellEnd"/>
      <w:r w:rsidRPr="00215D3C">
        <w:t xml:space="preserve">, </w:t>
      </w:r>
      <w:proofErr w:type="spellStart"/>
      <w:r w:rsidRPr="00215D3C">
        <w:rPr>
          <w:rFonts w:ascii="Courier New" w:hAnsi="Courier New"/>
        </w:rPr>
        <w:t>AlarmInformation.</w:t>
      </w:r>
      <w:r w:rsidRPr="00215D3C">
        <w:t>ackUserId</w:t>
      </w:r>
      <w:proofErr w:type="spellEnd"/>
      <w:r w:rsidRPr="00215D3C">
        <w:t xml:space="preserve">, </w:t>
      </w:r>
      <w:proofErr w:type="spellStart"/>
      <w:r w:rsidRPr="00215D3C">
        <w:t>AlarmInformaton.ackSystemId</w:t>
      </w:r>
      <w:proofErr w:type="spellEnd"/>
      <w:r w:rsidRPr="00215D3C">
        <w:t xml:space="preserve">, </w:t>
      </w:r>
      <w:proofErr w:type="spellStart"/>
      <w:r w:rsidRPr="00215D3C">
        <w:rPr>
          <w:rFonts w:ascii="Courier New" w:hAnsi="Courier New"/>
        </w:rPr>
        <w:t>AlarmInformation.</w:t>
      </w:r>
      <w:r w:rsidRPr="00215D3C">
        <w:t>ackState</w:t>
      </w:r>
      <w:proofErr w:type="spellEnd"/>
      <w:r w:rsidRPr="00215D3C">
        <w:t>.</w:t>
      </w:r>
    </w:p>
    <w:p w14:paraId="7D130B1E" w14:textId="77777777" w:rsidR="006A5594" w:rsidRPr="00215D3C" w:rsidRDefault="006A5594" w:rsidP="006A5594"/>
    <w:p w14:paraId="5E9E86CA" w14:textId="77777777" w:rsidR="006A5594" w:rsidRPr="00215D3C" w:rsidRDefault="006A5594" w:rsidP="006A5594">
      <w:pPr>
        <w:pStyle w:val="Heading6"/>
      </w:pPr>
      <w:bookmarkStart w:id="965" w:name="_Toc20494463"/>
      <w:bookmarkStart w:id="966" w:name="_Toc26975490"/>
      <w:bookmarkStart w:id="967" w:name="_Toc35856363"/>
      <w:bookmarkStart w:id="968" w:name="_Toc44001219"/>
      <w:bookmarkStart w:id="969" w:name="_Toc51580818"/>
      <w:bookmarkStart w:id="970" w:name="_Toc52356081"/>
      <w:bookmarkStart w:id="971" w:name="_Toc55227651"/>
      <w:bookmarkStart w:id="972" w:name="_Toc130218953"/>
      <w:r>
        <w:lastRenderedPageBreak/>
        <w:t>11.2</w:t>
      </w:r>
      <w:r w:rsidRPr="00215D3C">
        <w:t>.1.</w:t>
      </w:r>
      <w:r w:rsidRPr="00215D3C">
        <w:rPr>
          <w:rFonts w:hint="eastAsia"/>
        </w:rPr>
        <w:t>2</w:t>
      </w:r>
      <w:r w:rsidRPr="00215D3C">
        <w:t>.</w:t>
      </w:r>
      <w:r w:rsidRPr="00215D3C">
        <w:rPr>
          <w:rFonts w:hint="eastAsia"/>
        </w:rPr>
        <w:t>2</w:t>
      </w:r>
      <w:r w:rsidRPr="00215D3C">
        <w:t>.4</w:t>
      </w:r>
      <w:r w:rsidRPr="00215D3C">
        <w:tab/>
        <w:t xml:space="preserve">Exceptions and </w:t>
      </w:r>
      <w:r>
        <w:t>c</w:t>
      </w:r>
      <w:r w:rsidRPr="00215D3C">
        <w:t>onstraints</w:t>
      </w:r>
      <w:bookmarkEnd w:id="965"/>
      <w:bookmarkEnd w:id="966"/>
      <w:bookmarkEnd w:id="967"/>
      <w:bookmarkEnd w:id="968"/>
      <w:bookmarkEnd w:id="969"/>
      <w:bookmarkEnd w:id="970"/>
      <w:bookmarkEnd w:id="971"/>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1612C386" w14:textId="77777777" w:rsidTr="001D11CC">
        <w:trPr>
          <w:cantSplit/>
          <w:tblHeader/>
          <w:jc w:val="center"/>
        </w:trPr>
        <w:tc>
          <w:tcPr>
            <w:tcW w:w="1811" w:type="pct"/>
            <w:shd w:val="clear" w:color="auto" w:fill="BFBFBF"/>
          </w:tcPr>
          <w:p w14:paraId="02A5EE32" w14:textId="77777777" w:rsidR="006A5594" w:rsidRPr="00215D3C" w:rsidRDefault="006A5594" w:rsidP="000516BC">
            <w:pPr>
              <w:pStyle w:val="TAH"/>
            </w:pPr>
            <w:r w:rsidRPr="00215D3C">
              <w:t>Exception Name</w:t>
            </w:r>
          </w:p>
        </w:tc>
        <w:tc>
          <w:tcPr>
            <w:tcW w:w="3189" w:type="pct"/>
            <w:shd w:val="clear" w:color="auto" w:fill="BFBFBF"/>
          </w:tcPr>
          <w:p w14:paraId="32AF9C7A" w14:textId="77777777" w:rsidR="006A5594" w:rsidRPr="00215D3C" w:rsidRDefault="006A5594" w:rsidP="000516BC">
            <w:pPr>
              <w:pStyle w:val="TAH"/>
            </w:pPr>
            <w:r w:rsidRPr="00215D3C">
              <w:t>Definition</w:t>
            </w:r>
          </w:p>
        </w:tc>
      </w:tr>
      <w:tr w:rsidR="006A5594" w:rsidRPr="00215D3C" w14:paraId="6F322D87" w14:textId="77777777" w:rsidTr="001D11CC">
        <w:trPr>
          <w:cantSplit/>
          <w:jc w:val="center"/>
        </w:trPr>
        <w:tc>
          <w:tcPr>
            <w:tcW w:w="1811" w:type="pct"/>
          </w:tcPr>
          <w:p w14:paraId="68E3B5EE"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02C76BE4" w14:textId="77777777" w:rsidR="006A5594" w:rsidRPr="00215D3C" w:rsidRDefault="006A5594" w:rsidP="000516BC">
            <w:pPr>
              <w:pStyle w:val="TAL"/>
              <w:rPr>
                <w:b/>
              </w:rPr>
            </w:pPr>
            <w:r w:rsidRPr="00215D3C">
              <w:rPr>
                <w:b/>
              </w:rPr>
              <w:t>Condition:</w:t>
            </w:r>
            <w:r w:rsidRPr="00215D3C">
              <w:t xml:space="preserve"> Operation is failed</w:t>
            </w:r>
          </w:p>
          <w:p w14:paraId="3782CA0B" w14:textId="77777777" w:rsidR="006A5594" w:rsidRPr="00215D3C" w:rsidRDefault="006A5594" w:rsidP="000516BC">
            <w:pPr>
              <w:pStyle w:val="TAL"/>
            </w:pPr>
            <w:r w:rsidRPr="00215D3C">
              <w:rPr>
                <w:b/>
              </w:rPr>
              <w:t xml:space="preserve">Returned Information: </w:t>
            </w:r>
            <w:r w:rsidRPr="00215D3C">
              <w:t xml:space="preserve">The output parameter </w:t>
            </w:r>
            <w:proofErr w:type="gramStart"/>
            <w:r w:rsidRPr="00215D3C">
              <w:t>status</w:t>
            </w:r>
            <w:proofErr w:type="gramEnd"/>
          </w:p>
          <w:p w14:paraId="2F8DD507" w14:textId="77777777" w:rsidR="006A5594" w:rsidRPr="00215D3C" w:rsidRDefault="006A5594" w:rsidP="000516BC">
            <w:pPr>
              <w:pStyle w:val="TAL"/>
            </w:pPr>
            <w:r w:rsidRPr="00215D3C">
              <w:rPr>
                <w:b/>
              </w:rPr>
              <w:t>Exit state:</w:t>
            </w:r>
            <w:r w:rsidRPr="00215D3C">
              <w:t xml:space="preserve"> Entry State</w:t>
            </w:r>
          </w:p>
        </w:tc>
      </w:tr>
    </w:tbl>
    <w:p w14:paraId="730998E3" w14:textId="77777777" w:rsidR="006A5594" w:rsidRPr="00215D3C" w:rsidRDefault="006A5594" w:rsidP="006A5594"/>
    <w:p w14:paraId="523B3E9D" w14:textId="77777777" w:rsidR="006A5594" w:rsidRPr="00215D3C" w:rsidRDefault="006A5594" w:rsidP="006A5594">
      <w:pPr>
        <w:pStyle w:val="Heading5"/>
      </w:pPr>
      <w:bookmarkStart w:id="973" w:name="_Toc20494464"/>
      <w:bookmarkStart w:id="974" w:name="_Toc26975491"/>
      <w:bookmarkStart w:id="975" w:name="_Toc35856364"/>
      <w:bookmarkStart w:id="976" w:name="_Toc44001220"/>
      <w:bookmarkStart w:id="977" w:name="_Toc51580819"/>
      <w:bookmarkStart w:id="978" w:name="_Toc52356082"/>
      <w:bookmarkStart w:id="979" w:name="_Toc55227652"/>
      <w:bookmarkStart w:id="980" w:name="_Toc130218954"/>
      <w:r>
        <w:t>11.2</w:t>
      </w:r>
      <w:r w:rsidRPr="00215D3C">
        <w:t>.1.</w:t>
      </w:r>
      <w:r w:rsidRPr="00215D3C">
        <w:rPr>
          <w:rFonts w:hint="eastAsia"/>
        </w:rPr>
        <w:t>2</w:t>
      </w:r>
      <w:r w:rsidRPr="00215D3C">
        <w:t>.</w:t>
      </w:r>
      <w:r w:rsidRPr="00215D3C">
        <w:rPr>
          <w:rFonts w:hint="eastAsia"/>
        </w:rPr>
        <w:t>3</w:t>
      </w:r>
      <w:r w:rsidRPr="00215D3C">
        <w:tab/>
      </w:r>
      <w:proofErr w:type="spellStart"/>
      <w:r w:rsidRPr="001D11CC">
        <w:rPr>
          <w:rFonts w:cs="Arial"/>
        </w:rPr>
        <w:t>clearAlarms</w:t>
      </w:r>
      <w:bookmarkEnd w:id="973"/>
      <w:bookmarkEnd w:id="974"/>
      <w:bookmarkEnd w:id="975"/>
      <w:bookmarkEnd w:id="976"/>
      <w:bookmarkEnd w:id="977"/>
      <w:bookmarkEnd w:id="978"/>
      <w:bookmarkEnd w:id="979"/>
      <w:bookmarkEnd w:id="980"/>
      <w:proofErr w:type="spellEnd"/>
    </w:p>
    <w:p w14:paraId="45DDFA81" w14:textId="77777777" w:rsidR="006A5594" w:rsidRPr="00215D3C" w:rsidRDefault="006A5594" w:rsidP="006A5594">
      <w:pPr>
        <w:pStyle w:val="Heading6"/>
      </w:pPr>
      <w:bookmarkStart w:id="981" w:name="_Toc20494465"/>
      <w:bookmarkStart w:id="982" w:name="_Toc26975492"/>
      <w:bookmarkStart w:id="983" w:name="_Toc35856365"/>
      <w:bookmarkStart w:id="984" w:name="_Toc44001221"/>
      <w:bookmarkStart w:id="985" w:name="_Toc51580820"/>
      <w:bookmarkStart w:id="986" w:name="_Toc52356083"/>
      <w:bookmarkStart w:id="987" w:name="_Toc55227653"/>
      <w:bookmarkStart w:id="988" w:name="_Toc130218955"/>
      <w:r>
        <w:t>11.2</w:t>
      </w:r>
      <w:r w:rsidRPr="00215D3C">
        <w:t>.1.</w:t>
      </w:r>
      <w:r w:rsidRPr="00215D3C">
        <w:rPr>
          <w:rFonts w:hint="eastAsia"/>
        </w:rPr>
        <w:t>2</w:t>
      </w:r>
      <w:r w:rsidRPr="00215D3C">
        <w:t>.</w:t>
      </w:r>
      <w:r w:rsidRPr="00215D3C">
        <w:rPr>
          <w:rFonts w:hint="eastAsia"/>
        </w:rPr>
        <w:t>3</w:t>
      </w:r>
      <w:r w:rsidRPr="00215D3C">
        <w:t>.1</w:t>
      </w:r>
      <w:r w:rsidRPr="00215D3C">
        <w:tab/>
        <w:t>Definition</w:t>
      </w:r>
      <w:bookmarkEnd w:id="981"/>
      <w:bookmarkEnd w:id="982"/>
      <w:bookmarkEnd w:id="983"/>
      <w:bookmarkEnd w:id="984"/>
      <w:bookmarkEnd w:id="985"/>
      <w:bookmarkEnd w:id="986"/>
      <w:bookmarkEnd w:id="987"/>
      <w:bookmarkEnd w:id="988"/>
    </w:p>
    <w:p w14:paraId="6FE00F29" w14:textId="77777777" w:rsidR="006A5594" w:rsidRPr="00215D3C" w:rsidRDefault="006A5594" w:rsidP="006A5594">
      <w:r w:rsidRPr="00215D3C">
        <w:rPr>
          <w:lang w:eastAsia="zh-CN" w:bidi="ar-KW"/>
        </w:rPr>
        <w:t>The authorized consumer</w:t>
      </w:r>
      <w:r w:rsidRPr="00215D3C">
        <w:t xml:space="preserve"> invokes </w:t>
      </w:r>
      <w:r w:rsidRPr="00215D3C">
        <w:rPr>
          <w:snapToGrid w:val="0"/>
        </w:rPr>
        <w:t xml:space="preserve">this operation to clear one or more </w:t>
      </w:r>
      <w:proofErr w:type="spellStart"/>
      <w:r w:rsidRPr="00215D3C">
        <w:rPr>
          <w:rFonts w:ascii="Courier New" w:hAnsi="Courier New"/>
          <w:snapToGrid w:val="0"/>
        </w:rPr>
        <w:t>AlarmInformation</w:t>
      </w:r>
      <w:proofErr w:type="spellEnd"/>
      <w:r w:rsidRPr="00215D3C">
        <w:rPr>
          <w:rFonts w:ascii="Courier New" w:hAnsi="Courier New"/>
          <w:snapToGrid w:val="0"/>
        </w:rPr>
        <w:t xml:space="preserve"> </w:t>
      </w:r>
      <w:r w:rsidRPr="00215D3C">
        <w:rPr>
          <w:snapToGrid w:val="0"/>
        </w:rPr>
        <w:t>instances in AlarmList. For example, this operation can be used to support the manual clearing of the AD</w:t>
      </w:r>
      <w:smartTag w:uri="urn:schemas-microsoft-com:office:smarttags" w:element="PersonName">
        <w:r w:rsidRPr="00215D3C">
          <w:rPr>
            <w:snapToGrid w:val="0"/>
          </w:rPr>
          <w:t>MC</w:t>
        </w:r>
      </w:smartTag>
      <w:r w:rsidRPr="00215D3C">
        <w:rPr>
          <w:snapToGrid w:val="0"/>
        </w:rPr>
        <w:t xml:space="preserve"> (automatic detection and manual clearing, see also </w:t>
      </w:r>
      <w:r w:rsidRPr="00215D3C">
        <w:t>3GPP TS 32.111-1 [3]</w:t>
      </w:r>
      <w:r w:rsidRPr="00215D3C">
        <w:rPr>
          <w:snapToGrid w:val="0"/>
        </w:rPr>
        <w:t>) alarms.</w:t>
      </w:r>
    </w:p>
    <w:p w14:paraId="01B2921B" w14:textId="77777777" w:rsidR="006A5594" w:rsidRPr="00215D3C" w:rsidRDefault="006A5594" w:rsidP="006A5594">
      <w:pPr>
        <w:pStyle w:val="Heading6"/>
      </w:pPr>
      <w:bookmarkStart w:id="989" w:name="_Toc20494466"/>
      <w:bookmarkStart w:id="990" w:name="_Toc26975493"/>
      <w:bookmarkStart w:id="991" w:name="_Toc35856366"/>
      <w:bookmarkStart w:id="992" w:name="_Toc44001222"/>
      <w:bookmarkStart w:id="993" w:name="_Toc51580821"/>
      <w:bookmarkStart w:id="994" w:name="_Toc52356084"/>
      <w:bookmarkStart w:id="995" w:name="_Toc55227654"/>
      <w:bookmarkStart w:id="996" w:name="_Toc130218956"/>
      <w:r>
        <w:t>11.2</w:t>
      </w:r>
      <w:r w:rsidRPr="00215D3C">
        <w:t>.1.</w:t>
      </w:r>
      <w:r w:rsidRPr="00215D3C">
        <w:rPr>
          <w:rFonts w:hint="eastAsia"/>
        </w:rPr>
        <w:t>2</w:t>
      </w:r>
      <w:r w:rsidRPr="00215D3C">
        <w:t>.</w:t>
      </w:r>
      <w:r w:rsidRPr="00215D3C">
        <w:rPr>
          <w:rFonts w:hint="eastAsia"/>
        </w:rPr>
        <w:t>3</w:t>
      </w:r>
      <w:r w:rsidRPr="00215D3C">
        <w:t>.2</w:t>
      </w:r>
      <w:r w:rsidRPr="00215D3C">
        <w:tab/>
        <w:t xml:space="preserve">Input </w:t>
      </w:r>
      <w:bookmarkEnd w:id="989"/>
      <w:bookmarkEnd w:id="990"/>
      <w:bookmarkEnd w:id="991"/>
      <w:r w:rsidR="009C7E1B">
        <w:t>p</w:t>
      </w:r>
      <w:r w:rsidR="009C7E1B" w:rsidRPr="00215D3C">
        <w:t>arameters</w:t>
      </w:r>
      <w:bookmarkEnd w:id="992"/>
      <w:bookmarkEnd w:id="993"/>
      <w:bookmarkEnd w:id="994"/>
      <w:bookmarkEnd w:id="995"/>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8"/>
        <w:gridCol w:w="396"/>
        <w:gridCol w:w="2754"/>
        <w:gridCol w:w="4271"/>
      </w:tblGrid>
      <w:tr w:rsidR="006A5594" w:rsidRPr="00215D3C" w14:paraId="76800B6F" w14:textId="77777777" w:rsidTr="00311DB3">
        <w:trPr>
          <w:tblHeader/>
          <w:jc w:val="center"/>
        </w:trPr>
        <w:tc>
          <w:tcPr>
            <w:tcW w:w="2212" w:type="dxa"/>
            <w:shd w:val="clear" w:color="auto" w:fill="BFBFBF"/>
          </w:tcPr>
          <w:p w14:paraId="3A9BD32D" w14:textId="77777777" w:rsidR="006A5594" w:rsidRPr="00215D3C" w:rsidRDefault="006A5594" w:rsidP="000516BC">
            <w:pPr>
              <w:pStyle w:val="TAH"/>
            </w:pPr>
            <w:r w:rsidRPr="00215D3C">
              <w:t>Parameter Name</w:t>
            </w:r>
          </w:p>
        </w:tc>
        <w:tc>
          <w:tcPr>
            <w:tcW w:w="397" w:type="dxa"/>
            <w:shd w:val="clear" w:color="auto" w:fill="BFBFBF"/>
          </w:tcPr>
          <w:p w14:paraId="07013620" w14:textId="77777777" w:rsidR="006A5594" w:rsidRPr="00215D3C" w:rsidRDefault="006A5594" w:rsidP="000516BC">
            <w:pPr>
              <w:pStyle w:val="TAH"/>
            </w:pPr>
            <w:r w:rsidRPr="00215D3C">
              <w:t>S</w:t>
            </w:r>
          </w:p>
        </w:tc>
        <w:tc>
          <w:tcPr>
            <w:tcW w:w="2759" w:type="dxa"/>
            <w:shd w:val="clear" w:color="auto" w:fill="BFBFBF"/>
          </w:tcPr>
          <w:p w14:paraId="54862CC3" w14:textId="77777777" w:rsidR="006A5594" w:rsidRPr="00215D3C" w:rsidRDefault="006A5594" w:rsidP="000516BC">
            <w:pPr>
              <w:pStyle w:val="TAH"/>
            </w:pPr>
            <w:r w:rsidRPr="00215D3C">
              <w:t>Information Type / Legal Values</w:t>
            </w:r>
          </w:p>
        </w:tc>
        <w:tc>
          <w:tcPr>
            <w:tcW w:w="4280" w:type="dxa"/>
            <w:shd w:val="clear" w:color="auto" w:fill="BFBFBF"/>
          </w:tcPr>
          <w:p w14:paraId="3A700517" w14:textId="77777777" w:rsidR="006A5594" w:rsidRPr="00215D3C" w:rsidRDefault="006A5594" w:rsidP="000516BC">
            <w:pPr>
              <w:pStyle w:val="TAH"/>
            </w:pPr>
            <w:r w:rsidRPr="00215D3C">
              <w:t>Comment</w:t>
            </w:r>
          </w:p>
        </w:tc>
      </w:tr>
      <w:tr w:rsidR="006A5594" w:rsidRPr="00215D3C" w14:paraId="2E0413AC" w14:textId="77777777" w:rsidTr="00311DB3">
        <w:trPr>
          <w:jc w:val="center"/>
        </w:trPr>
        <w:tc>
          <w:tcPr>
            <w:tcW w:w="2212" w:type="dxa"/>
          </w:tcPr>
          <w:p w14:paraId="2943977D" w14:textId="4924C13F" w:rsidR="006A5594" w:rsidRPr="001D11CC" w:rsidRDefault="006A5594" w:rsidP="000516BC">
            <w:pPr>
              <w:pStyle w:val="TAL"/>
              <w:rPr>
                <w:rFonts w:cs="Arial"/>
              </w:rPr>
            </w:pPr>
            <w:proofErr w:type="spellStart"/>
            <w:r w:rsidRPr="001D11CC">
              <w:rPr>
                <w:rFonts w:cs="Arial"/>
              </w:rPr>
              <w:t>alarmInformationReferenceList</w:t>
            </w:r>
            <w:proofErr w:type="spellEnd"/>
          </w:p>
        </w:tc>
        <w:tc>
          <w:tcPr>
            <w:tcW w:w="397" w:type="dxa"/>
          </w:tcPr>
          <w:p w14:paraId="21175B1F" w14:textId="77777777" w:rsidR="006A5594" w:rsidRPr="00215D3C" w:rsidRDefault="006A5594" w:rsidP="007056CE">
            <w:pPr>
              <w:pStyle w:val="TAL"/>
              <w:jc w:val="center"/>
            </w:pPr>
            <w:r w:rsidRPr="00215D3C">
              <w:t>M</w:t>
            </w:r>
          </w:p>
        </w:tc>
        <w:tc>
          <w:tcPr>
            <w:tcW w:w="2759" w:type="dxa"/>
          </w:tcPr>
          <w:p w14:paraId="180F7D65" w14:textId="77777777" w:rsidR="006A5594" w:rsidRPr="00215D3C" w:rsidRDefault="006A5594" w:rsidP="000516BC">
            <w:pPr>
              <w:pStyle w:val="TAL"/>
            </w:pPr>
            <w:r w:rsidRPr="00215D3C">
              <w:t xml:space="preserve">List of </w:t>
            </w:r>
            <w:proofErr w:type="spellStart"/>
            <w:r w:rsidRPr="00215D3C">
              <w:t>AlarmInformation.alarmId</w:t>
            </w:r>
            <w:proofErr w:type="spellEnd"/>
          </w:p>
        </w:tc>
        <w:tc>
          <w:tcPr>
            <w:tcW w:w="4280" w:type="dxa"/>
          </w:tcPr>
          <w:p w14:paraId="254A49F5" w14:textId="77777777" w:rsidR="006A5594" w:rsidRPr="00215D3C" w:rsidRDefault="006A5594" w:rsidP="000516BC">
            <w:pPr>
              <w:pStyle w:val="TAL"/>
            </w:pPr>
            <w:r w:rsidRPr="00215D3C">
              <w:t xml:space="preserve">It carries one or more identifiers identifying </w:t>
            </w:r>
            <w:proofErr w:type="spellStart"/>
            <w:r w:rsidRPr="00215D3C">
              <w:t>AlarmInformation</w:t>
            </w:r>
            <w:proofErr w:type="spellEnd"/>
            <w:r w:rsidRPr="00215D3C">
              <w:t xml:space="preserve"> instances in the AlarmList. </w:t>
            </w:r>
          </w:p>
        </w:tc>
      </w:tr>
      <w:tr w:rsidR="006A5594" w:rsidRPr="00215D3C" w14:paraId="7469452F" w14:textId="77777777" w:rsidTr="00311DB3">
        <w:trPr>
          <w:jc w:val="center"/>
        </w:trPr>
        <w:tc>
          <w:tcPr>
            <w:tcW w:w="2212" w:type="dxa"/>
          </w:tcPr>
          <w:p w14:paraId="6D7374E3" w14:textId="77777777" w:rsidR="006A5594" w:rsidRPr="001D11CC" w:rsidRDefault="006A5594" w:rsidP="000516BC">
            <w:pPr>
              <w:pStyle w:val="TAL"/>
              <w:rPr>
                <w:rFonts w:cs="Arial"/>
              </w:rPr>
            </w:pPr>
            <w:proofErr w:type="spellStart"/>
            <w:r w:rsidRPr="001D11CC">
              <w:rPr>
                <w:rFonts w:cs="Arial"/>
              </w:rPr>
              <w:t>clearUserId</w:t>
            </w:r>
            <w:proofErr w:type="spellEnd"/>
          </w:p>
        </w:tc>
        <w:tc>
          <w:tcPr>
            <w:tcW w:w="397" w:type="dxa"/>
          </w:tcPr>
          <w:p w14:paraId="01582CA4" w14:textId="77777777" w:rsidR="006A5594" w:rsidRPr="00215D3C" w:rsidRDefault="006A5594" w:rsidP="007056CE">
            <w:pPr>
              <w:pStyle w:val="TAL"/>
              <w:jc w:val="center"/>
            </w:pPr>
            <w:r w:rsidRPr="00215D3C">
              <w:t>M</w:t>
            </w:r>
          </w:p>
        </w:tc>
        <w:tc>
          <w:tcPr>
            <w:tcW w:w="2759" w:type="dxa"/>
          </w:tcPr>
          <w:p w14:paraId="2EB552F1" w14:textId="4E0C7978" w:rsidR="006A5594" w:rsidRPr="00215D3C" w:rsidRDefault="006A5594" w:rsidP="000516BC">
            <w:pPr>
              <w:pStyle w:val="TAL"/>
            </w:pPr>
            <w:proofErr w:type="spellStart"/>
            <w:r w:rsidRPr="00215D3C">
              <w:t>AlarmInformation.clearUserId</w:t>
            </w:r>
            <w:proofErr w:type="spellEnd"/>
          </w:p>
        </w:tc>
        <w:tc>
          <w:tcPr>
            <w:tcW w:w="4280" w:type="dxa"/>
          </w:tcPr>
          <w:p w14:paraId="7D3BA657" w14:textId="77777777" w:rsidR="006A5594" w:rsidRPr="00215D3C" w:rsidRDefault="006A5594" w:rsidP="000516BC">
            <w:pPr>
              <w:pStyle w:val="TAL"/>
            </w:pPr>
            <w:r w:rsidRPr="00215D3C">
              <w:t>It identities the user clearing the alarm.</w:t>
            </w:r>
          </w:p>
        </w:tc>
      </w:tr>
      <w:tr w:rsidR="006A5594" w:rsidRPr="00215D3C" w14:paraId="0309E4A7" w14:textId="77777777" w:rsidTr="00311DB3">
        <w:trPr>
          <w:jc w:val="center"/>
        </w:trPr>
        <w:tc>
          <w:tcPr>
            <w:tcW w:w="2212" w:type="dxa"/>
          </w:tcPr>
          <w:p w14:paraId="05902220" w14:textId="77777777" w:rsidR="006A5594" w:rsidRPr="001D11CC" w:rsidRDefault="006A5594" w:rsidP="000516BC">
            <w:pPr>
              <w:pStyle w:val="TAL"/>
              <w:rPr>
                <w:rFonts w:cs="Arial"/>
              </w:rPr>
            </w:pPr>
            <w:proofErr w:type="spellStart"/>
            <w:r w:rsidRPr="001D11CC">
              <w:rPr>
                <w:rFonts w:cs="Arial"/>
              </w:rPr>
              <w:t>clearSystemId</w:t>
            </w:r>
            <w:proofErr w:type="spellEnd"/>
          </w:p>
        </w:tc>
        <w:tc>
          <w:tcPr>
            <w:tcW w:w="397" w:type="dxa"/>
          </w:tcPr>
          <w:p w14:paraId="0579D775" w14:textId="77777777" w:rsidR="006A5594" w:rsidRPr="00215D3C" w:rsidRDefault="006A5594" w:rsidP="007056CE">
            <w:pPr>
              <w:pStyle w:val="TAL"/>
              <w:jc w:val="center"/>
            </w:pPr>
            <w:r w:rsidRPr="00215D3C">
              <w:t>O</w:t>
            </w:r>
          </w:p>
        </w:tc>
        <w:tc>
          <w:tcPr>
            <w:tcW w:w="2759" w:type="dxa"/>
          </w:tcPr>
          <w:p w14:paraId="2E4B4EF7" w14:textId="4F9CD49F" w:rsidR="006A5594" w:rsidRPr="00215D3C" w:rsidRDefault="006A5594" w:rsidP="000516BC">
            <w:pPr>
              <w:pStyle w:val="TAL"/>
            </w:pPr>
            <w:proofErr w:type="spellStart"/>
            <w:r w:rsidRPr="00215D3C">
              <w:t>AlarmInformation.clearSystemId</w:t>
            </w:r>
            <w:proofErr w:type="spellEnd"/>
          </w:p>
        </w:tc>
        <w:tc>
          <w:tcPr>
            <w:tcW w:w="4280" w:type="dxa"/>
          </w:tcPr>
          <w:p w14:paraId="1A211AB2" w14:textId="69E6F4A1" w:rsidR="006A5594" w:rsidRPr="00215D3C" w:rsidRDefault="006A5594" w:rsidP="000516BC">
            <w:pPr>
              <w:pStyle w:val="TAL"/>
            </w:pPr>
            <w:r w:rsidRPr="00215D3C">
              <w:t>It identifies the authorized consumer. It may be absent implying that</w:t>
            </w:r>
            <w:r>
              <w:t xml:space="preserve"> </w:t>
            </w:r>
            <w:r w:rsidRPr="00215D3C">
              <w:t xml:space="preserve">consumer does not wish this information be known to the </w:t>
            </w:r>
            <w:r w:rsidR="00A975B3" w:rsidRPr="00A975B3">
              <w:t>MnS producer</w:t>
            </w:r>
            <w:r w:rsidRPr="00215D3C">
              <w:t>.</w:t>
            </w:r>
          </w:p>
        </w:tc>
      </w:tr>
    </w:tbl>
    <w:p w14:paraId="2D9580CF" w14:textId="77777777" w:rsidR="006A5594" w:rsidRPr="00215D3C" w:rsidRDefault="006A5594" w:rsidP="006A5594"/>
    <w:p w14:paraId="5B7B4A22" w14:textId="77777777" w:rsidR="006A5594" w:rsidRPr="00215D3C" w:rsidRDefault="006A5594" w:rsidP="006A5594">
      <w:pPr>
        <w:pStyle w:val="Heading6"/>
      </w:pPr>
      <w:bookmarkStart w:id="997" w:name="_Toc20494467"/>
      <w:bookmarkStart w:id="998" w:name="_Toc26975494"/>
      <w:bookmarkStart w:id="999" w:name="_Toc35856367"/>
      <w:bookmarkStart w:id="1000" w:name="_Toc44001223"/>
      <w:bookmarkStart w:id="1001" w:name="_Toc51580822"/>
      <w:bookmarkStart w:id="1002" w:name="_Toc52356085"/>
      <w:bookmarkStart w:id="1003" w:name="_Toc55227655"/>
      <w:bookmarkStart w:id="1004" w:name="_Toc130218957"/>
      <w:r>
        <w:t>11.2</w:t>
      </w:r>
      <w:r w:rsidRPr="00215D3C">
        <w:t>.1.</w:t>
      </w:r>
      <w:r w:rsidRPr="00215D3C">
        <w:rPr>
          <w:rFonts w:hint="eastAsia"/>
        </w:rPr>
        <w:t>2</w:t>
      </w:r>
      <w:r w:rsidRPr="00215D3C">
        <w:t>.</w:t>
      </w:r>
      <w:r w:rsidRPr="00215D3C">
        <w:rPr>
          <w:rFonts w:hint="eastAsia"/>
        </w:rPr>
        <w:t>3</w:t>
      </w:r>
      <w:r w:rsidRPr="00215D3C">
        <w:t>.3</w:t>
      </w:r>
      <w:r w:rsidRPr="00215D3C">
        <w:tab/>
        <w:t xml:space="preserve">Output </w:t>
      </w:r>
      <w:bookmarkEnd w:id="997"/>
      <w:bookmarkEnd w:id="998"/>
      <w:bookmarkEnd w:id="999"/>
      <w:r w:rsidR="009C7E1B">
        <w:t>p</w:t>
      </w:r>
      <w:r w:rsidR="009C7E1B" w:rsidRPr="00215D3C">
        <w:t>arameters</w:t>
      </w:r>
      <w:bookmarkEnd w:id="1000"/>
      <w:bookmarkEnd w:id="1001"/>
      <w:bookmarkEnd w:id="1002"/>
      <w:bookmarkEnd w:id="1003"/>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10"/>
        <w:gridCol w:w="388"/>
        <w:gridCol w:w="3238"/>
        <w:gridCol w:w="3793"/>
      </w:tblGrid>
      <w:tr w:rsidR="006A5594" w:rsidRPr="00215D3C" w14:paraId="5F512146" w14:textId="77777777" w:rsidTr="00311DB3">
        <w:trPr>
          <w:tblHeader/>
          <w:jc w:val="center"/>
        </w:trPr>
        <w:tc>
          <w:tcPr>
            <w:tcW w:w="2269" w:type="dxa"/>
            <w:shd w:val="clear" w:color="auto" w:fill="BFBFBF"/>
          </w:tcPr>
          <w:p w14:paraId="23D7EF64" w14:textId="77777777" w:rsidR="006A5594" w:rsidRPr="00215D3C" w:rsidRDefault="006A5594" w:rsidP="000516BC">
            <w:pPr>
              <w:pStyle w:val="TAH"/>
            </w:pPr>
            <w:r w:rsidRPr="00215D3C">
              <w:t>Parameter Name</w:t>
            </w:r>
          </w:p>
        </w:tc>
        <w:tc>
          <w:tcPr>
            <w:tcW w:w="397" w:type="dxa"/>
            <w:shd w:val="clear" w:color="auto" w:fill="BFBFBF"/>
          </w:tcPr>
          <w:p w14:paraId="2E079E87" w14:textId="77777777" w:rsidR="006A5594" w:rsidRPr="00215D3C" w:rsidRDefault="006A5594" w:rsidP="000516BC">
            <w:pPr>
              <w:pStyle w:val="TAH"/>
            </w:pPr>
            <w:r w:rsidRPr="00215D3C">
              <w:t>S</w:t>
            </w:r>
          </w:p>
        </w:tc>
        <w:tc>
          <w:tcPr>
            <w:tcW w:w="3325" w:type="dxa"/>
            <w:shd w:val="clear" w:color="auto" w:fill="BFBFBF"/>
          </w:tcPr>
          <w:p w14:paraId="75597AA7" w14:textId="77777777" w:rsidR="006A5594" w:rsidRPr="00215D3C" w:rsidRDefault="006A5594" w:rsidP="000516BC">
            <w:pPr>
              <w:pStyle w:val="TAH"/>
            </w:pPr>
            <w:r w:rsidRPr="00215D3C">
              <w:t xml:space="preserve">Matching Information / </w:t>
            </w:r>
          </w:p>
          <w:p w14:paraId="04C3622A" w14:textId="77777777" w:rsidR="006A5594" w:rsidRPr="00215D3C" w:rsidRDefault="006A5594" w:rsidP="000516BC">
            <w:pPr>
              <w:pStyle w:val="TAH"/>
            </w:pPr>
            <w:r w:rsidRPr="00215D3C">
              <w:t>Information Type / Legal Values</w:t>
            </w:r>
          </w:p>
        </w:tc>
        <w:tc>
          <w:tcPr>
            <w:tcW w:w="3895" w:type="dxa"/>
            <w:shd w:val="clear" w:color="auto" w:fill="BFBFBF"/>
          </w:tcPr>
          <w:p w14:paraId="5699A4B9" w14:textId="77777777" w:rsidR="006A5594" w:rsidRPr="00215D3C" w:rsidRDefault="006A5594" w:rsidP="000516BC">
            <w:pPr>
              <w:pStyle w:val="TAH"/>
            </w:pPr>
            <w:r w:rsidRPr="00215D3C">
              <w:t>Comment</w:t>
            </w:r>
          </w:p>
        </w:tc>
      </w:tr>
      <w:tr w:rsidR="006A5594" w:rsidRPr="00215D3C" w14:paraId="14EE1250" w14:textId="77777777" w:rsidTr="00311DB3">
        <w:trPr>
          <w:jc w:val="center"/>
        </w:trPr>
        <w:tc>
          <w:tcPr>
            <w:tcW w:w="2269" w:type="dxa"/>
          </w:tcPr>
          <w:p w14:paraId="467672FD" w14:textId="4E95C468" w:rsidR="006A5594" w:rsidRPr="001D11CC" w:rsidRDefault="006A5594" w:rsidP="000516BC">
            <w:pPr>
              <w:pStyle w:val="TAL"/>
              <w:rPr>
                <w:rFonts w:cs="Arial"/>
              </w:rPr>
            </w:pPr>
            <w:proofErr w:type="spellStart"/>
            <w:r w:rsidRPr="001D11CC">
              <w:rPr>
                <w:rFonts w:cs="Arial"/>
              </w:rPr>
              <w:t>badAlarmInformationReferenceList</w:t>
            </w:r>
            <w:proofErr w:type="spellEnd"/>
          </w:p>
        </w:tc>
        <w:tc>
          <w:tcPr>
            <w:tcW w:w="397" w:type="dxa"/>
          </w:tcPr>
          <w:p w14:paraId="492637B7" w14:textId="77777777" w:rsidR="006A5594" w:rsidRPr="00215D3C" w:rsidRDefault="006A5594" w:rsidP="007056CE">
            <w:pPr>
              <w:pStyle w:val="TAL"/>
              <w:jc w:val="center"/>
            </w:pPr>
            <w:r w:rsidRPr="00215D3C">
              <w:t>M</w:t>
            </w:r>
          </w:p>
        </w:tc>
        <w:tc>
          <w:tcPr>
            <w:tcW w:w="3325" w:type="dxa"/>
          </w:tcPr>
          <w:p w14:paraId="5A343F38" w14:textId="77777777" w:rsidR="006A5594" w:rsidRPr="00215D3C" w:rsidRDefault="006A5594" w:rsidP="000516BC">
            <w:pPr>
              <w:pStyle w:val="TAL"/>
            </w:pPr>
            <w:r w:rsidRPr="00215D3C">
              <w:t xml:space="preserve">List of pair of </w:t>
            </w:r>
            <w:proofErr w:type="spellStart"/>
            <w:r w:rsidRPr="00215D3C">
              <w:t>AlarmInformation.alarmId</w:t>
            </w:r>
            <w:proofErr w:type="spellEnd"/>
            <w:r w:rsidRPr="00215D3C">
              <w:t xml:space="preserve"> and the failure reason.</w:t>
            </w:r>
          </w:p>
        </w:tc>
        <w:tc>
          <w:tcPr>
            <w:tcW w:w="3895" w:type="dxa"/>
          </w:tcPr>
          <w:p w14:paraId="216A3C16" w14:textId="77777777" w:rsidR="006A5594" w:rsidRPr="00215D3C" w:rsidRDefault="006A5594" w:rsidP="000516BC">
            <w:pPr>
              <w:pStyle w:val="TAL"/>
            </w:pPr>
            <w:r w:rsidRPr="00215D3C">
              <w:t>If all alarms are cleared, it contains no information.</w:t>
            </w:r>
          </w:p>
          <w:p w14:paraId="038FCB52" w14:textId="77777777" w:rsidR="006A5594" w:rsidRPr="00215D3C" w:rsidRDefault="006A5594" w:rsidP="000516BC">
            <w:pPr>
              <w:pStyle w:val="TAL"/>
            </w:pPr>
          </w:p>
          <w:p w14:paraId="3E77CC86" w14:textId="77777777" w:rsidR="006A5594" w:rsidRPr="00215D3C" w:rsidRDefault="006A5594" w:rsidP="000516BC">
            <w:pPr>
              <w:pStyle w:val="TAL"/>
            </w:pPr>
            <w:r w:rsidRPr="00215D3C">
              <w:t xml:space="preserve">If some alarms are cleared, then it contains identifications of </w:t>
            </w:r>
            <w:proofErr w:type="spellStart"/>
            <w:r w:rsidRPr="00215D3C">
              <w:t>AlarmInformation</w:t>
            </w:r>
            <w:proofErr w:type="spellEnd"/>
            <w:r w:rsidRPr="00215D3C">
              <w:t xml:space="preserve"> that are not present in AlarmList or that are present in AlarmList but remain unchanged, in contrast to consumer's request. </w:t>
            </w:r>
          </w:p>
        </w:tc>
      </w:tr>
      <w:tr w:rsidR="006A5594" w:rsidRPr="00215D3C" w14:paraId="02DABF37" w14:textId="77777777" w:rsidTr="00311DB3">
        <w:trPr>
          <w:jc w:val="center"/>
        </w:trPr>
        <w:tc>
          <w:tcPr>
            <w:tcW w:w="2269" w:type="dxa"/>
          </w:tcPr>
          <w:p w14:paraId="0C41548B" w14:textId="77777777" w:rsidR="006A5594" w:rsidRPr="001D11CC" w:rsidRDefault="006A5594" w:rsidP="000516BC">
            <w:pPr>
              <w:pStyle w:val="TAL"/>
              <w:rPr>
                <w:rFonts w:cs="Arial"/>
              </w:rPr>
            </w:pPr>
            <w:r w:rsidRPr="001D11CC">
              <w:rPr>
                <w:rFonts w:cs="Arial"/>
              </w:rPr>
              <w:t>status</w:t>
            </w:r>
          </w:p>
        </w:tc>
        <w:tc>
          <w:tcPr>
            <w:tcW w:w="397" w:type="dxa"/>
          </w:tcPr>
          <w:p w14:paraId="415504EE" w14:textId="77777777" w:rsidR="006A5594" w:rsidRPr="00215D3C" w:rsidRDefault="006A5594" w:rsidP="007056CE">
            <w:pPr>
              <w:pStyle w:val="TAL"/>
              <w:jc w:val="center"/>
            </w:pPr>
            <w:r w:rsidRPr="00215D3C">
              <w:t>M</w:t>
            </w:r>
          </w:p>
        </w:tc>
        <w:tc>
          <w:tcPr>
            <w:tcW w:w="3325" w:type="dxa"/>
          </w:tcPr>
          <w:p w14:paraId="75AAED48" w14:textId="77777777" w:rsidR="006A5594" w:rsidRPr="00215D3C" w:rsidRDefault="006A5594" w:rsidP="000516BC">
            <w:pPr>
              <w:pStyle w:val="TAL"/>
            </w:pPr>
            <w:r w:rsidRPr="00215D3C">
              <w:t>ENUM(</w:t>
            </w:r>
            <w:r w:rsidRPr="00215D3C">
              <w:br/>
              <w:t>OperationSucceeded,</w:t>
            </w:r>
            <w:r w:rsidRPr="00215D3C">
              <w:br/>
            </w:r>
            <w:proofErr w:type="spellStart"/>
            <w:r w:rsidRPr="00215D3C">
              <w:t>OperationFailed</w:t>
            </w:r>
            <w:proofErr w:type="spellEnd"/>
            <w:r w:rsidRPr="00215D3C">
              <w:t>,</w:t>
            </w:r>
            <w:r w:rsidRPr="00215D3C">
              <w:br/>
            </w:r>
            <w:proofErr w:type="spellStart"/>
            <w:r w:rsidRPr="00215D3C">
              <w:t>OperationPartiallySucceeded</w:t>
            </w:r>
            <w:proofErr w:type="spellEnd"/>
            <w:r w:rsidRPr="00215D3C">
              <w:t>)</w:t>
            </w:r>
          </w:p>
        </w:tc>
        <w:tc>
          <w:tcPr>
            <w:tcW w:w="3895" w:type="dxa"/>
          </w:tcPr>
          <w:p w14:paraId="395DE6A8" w14:textId="77777777" w:rsidR="006A5594" w:rsidRPr="00215D3C" w:rsidRDefault="006A5594" w:rsidP="000516BC">
            <w:pPr>
              <w:pStyle w:val="TAL"/>
            </w:pPr>
            <w:r w:rsidRPr="00215D3C">
              <w:t xml:space="preserve">If all alarms are cleared, then status = OperationSucceeded. </w:t>
            </w:r>
          </w:p>
          <w:p w14:paraId="62668C7A" w14:textId="77777777" w:rsidR="006A5594" w:rsidRPr="00215D3C" w:rsidRDefault="006A5594" w:rsidP="000516BC">
            <w:pPr>
              <w:pStyle w:val="TAL"/>
            </w:pPr>
            <w:r w:rsidRPr="00215D3C">
              <w:t xml:space="preserve">If some alarms are cleared, then status = </w:t>
            </w:r>
            <w:proofErr w:type="spellStart"/>
            <w:r w:rsidRPr="00215D3C">
              <w:t>OperationPartiallySucceeded</w:t>
            </w:r>
            <w:proofErr w:type="spellEnd"/>
            <w:r w:rsidRPr="00215D3C">
              <w:t>.</w:t>
            </w:r>
          </w:p>
          <w:p w14:paraId="13280F2C" w14:textId="77777777" w:rsidR="006A5594" w:rsidRPr="00215D3C" w:rsidRDefault="006A5594" w:rsidP="000516BC">
            <w:pPr>
              <w:pStyle w:val="TAL"/>
            </w:pPr>
            <w:r w:rsidRPr="00215D3C">
              <w:t xml:space="preserve">If operation is failed, then status = </w:t>
            </w:r>
            <w:proofErr w:type="spellStart"/>
            <w:r w:rsidRPr="00215D3C">
              <w:t>OperationFailed</w:t>
            </w:r>
            <w:proofErr w:type="spellEnd"/>
            <w:r w:rsidRPr="00215D3C">
              <w:t>.</w:t>
            </w:r>
          </w:p>
        </w:tc>
      </w:tr>
    </w:tbl>
    <w:p w14:paraId="1CE64540" w14:textId="77777777" w:rsidR="006A5594" w:rsidRPr="00215D3C" w:rsidRDefault="006A5594" w:rsidP="006A5594">
      <w:pPr>
        <w:rPr>
          <w:lang w:eastAsia="zh-CN"/>
        </w:rPr>
      </w:pPr>
    </w:p>
    <w:p w14:paraId="48FB586E" w14:textId="77777777" w:rsidR="006A5594" w:rsidRPr="00215D3C" w:rsidRDefault="006A5594" w:rsidP="006A5594">
      <w:pPr>
        <w:pStyle w:val="Heading6"/>
      </w:pPr>
      <w:bookmarkStart w:id="1005" w:name="_Toc20494468"/>
      <w:bookmarkStart w:id="1006" w:name="_Toc26975495"/>
      <w:bookmarkStart w:id="1007" w:name="_Toc35856368"/>
      <w:bookmarkStart w:id="1008" w:name="_Toc44001224"/>
      <w:bookmarkStart w:id="1009" w:name="_Toc51580823"/>
      <w:bookmarkStart w:id="1010" w:name="_Toc52356086"/>
      <w:bookmarkStart w:id="1011" w:name="_Toc55227656"/>
      <w:bookmarkStart w:id="1012" w:name="_Toc130218958"/>
      <w:r>
        <w:t>11.2</w:t>
      </w:r>
      <w:r w:rsidRPr="00215D3C">
        <w:t>.1.</w:t>
      </w:r>
      <w:r w:rsidRPr="00215D3C">
        <w:rPr>
          <w:rFonts w:hint="eastAsia"/>
        </w:rPr>
        <w:t>2</w:t>
      </w:r>
      <w:r w:rsidRPr="00215D3C">
        <w:t>.</w:t>
      </w:r>
      <w:r w:rsidRPr="00215D3C">
        <w:rPr>
          <w:rFonts w:hint="eastAsia"/>
        </w:rPr>
        <w:t>3</w:t>
      </w:r>
      <w:r w:rsidRPr="00215D3C">
        <w:t>.4</w:t>
      </w:r>
      <w:r w:rsidRPr="00215D3C">
        <w:tab/>
        <w:t xml:space="preserve">Exceptions and </w:t>
      </w:r>
      <w:bookmarkEnd w:id="1005"/>
      <w:bookmarkEnd w:id="1006"/>
      <w:bookmarkEnd w:id="1007"/>
      <w:r w:rsidR="009C7E1B">
        <w:t>c</w:t>
      </w:r>
      <w:r w:rsidR="009C7E1B" w:rsidRPr="00215D3C">
        <w:t>onstraints</w:t>
      </w:r>
      <w:bookmarkEnd w:id="1008"/>
      <w:bookmarkEnd w:id="1009"/>
      <w:bookmarkEnd w:id="1010"/>
      <w:bookmarkEnd w:id="1011"/>
      <w:bookmarkEnd w:id="10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226089BF" w14:textId="77777777" w:rsidTr="001D11CC">
        <w:trPr>
          <w:cantSplit/>
          <w:tblHeader/>
          <w:jc w:val="center"/>
        </w:trPr>
        <w:tc>
          <w:tcPr>
            <w:tcW w:w="1811" w:type="pct"/>
            <w:shd w:val="clear" w:color="auto" w:fill="BFBFBF"/>
          </w:tcPr>
          <w:p w14:paraId="6D7C5CEF" w14:textId="77777777" w:rsidR="006A5594" w:rsidRPr="00215D3C" w:rsidRDefault="006A5594" w:rsidP="000516BC">
            <w:pPr>
              <w:pStyle w:val="TAH"/>
            </w:pPr>
            <w:r w:rsidRPr="00215D3C">
              <w:t>Exception Name</w:t>
            </w:r>
          </w:p>
        </w:tc>
        <w:tc>
          <w:tcPr>
            <w:tcW w:w="3189" w:type="pct"/>
            <w:shd w:val="clear" w:color="auto" w:fill="BFBFBF"/>
          </w:tcPr>
          <w:p w14:paraId="57062905" w14:textId="77777777" w:rsidR="006A5594" w:rsidRPr="00215D3C" w:rsidRDefault="006A5594" w:rsidP="000516BC">
            <w:pPr>
              <w:pStyle w:val="TAH"/>
            </w:pPr>
            <w:r w:rsidRPr="00215D3C">
              <w:t>Definition</w:t>
            </w:r>
          </w:p>
        </w:tc>
      </w:tr>
      <w:tr w:rsidR="006A5594" w:rsidRPr="00215D3C" w14:paraId="1549AE95" w14:textId="77777777" w:rsidTr="001D11CC">
        <w:trPr>
          <w:cantSplit/>
          <w:jc w:val="center"/>
        </w:trPr>
        <w:tc>
          <w:tcPr>
            <w:tcW w:w="1811" w:type="pct"/>
          </w:tcPr>
          <w:p w14:paraId="6C91318F"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9273E9A" w14:textId="77777777" w:rsidR="006A5594" w:rsidRPr="00215D3C" w:rsidRDefault="006A5594" w:rsidP="000516BC">
            <w:pPr>
              <w:pStyle w:val="TAL"/>
              <w:rPr>
                <w:b/>
              </w:rPr>
            </w:pPr>
            <w:r w:rsidRPr="00215D3C">
              <w:rPr>
                <w:b/>
              </w:rPr>
              <w:t>Condition:</w:t>
            </w:r>
            <w:r w:rsidRPr="00215D3C">
              <w:t xml:space="preserve"> Operation is failed</w:t>
            </w:r>
          </w:p>
          <w:p w14:paraId="119952F8" w14:textId="77777777" w:rsidR="006A5594" w:rsidRPr="00215D3C" w:rsidRDefault="006A5594" w:rsidP="000516BC">
            <w:pPr>
              <w:pStyle w:val="TAL"/>
            </w:pPr>
            <w:r w:rsidRPr="00215D3C">
              <w:rPr>
                <w:b/>
              </w:rPr>
              <w:t xml:space="preserve">Returned Information: </w:t>
            </w:r>
            <w:r w:rsidRPr="00215D3C">
              <w:t>The output parameter status</w:t>
            </w:r>
          </w:p>
          <w:p w14:paraId="4210B056" w14:textId="77777777" w:rsidR="006A5594" w:rsidRPr="00215D3C" w:rsidRDefault="006A5594" w:rsidP="000516BC">
            <w:pPr>
              <w:pStyle w:val="TAL"/>
            </w:pPr>
            <w:r w:rsidRPr="00215D3C">
              <w:rPr>
                <w:b/>
              </w:rPr>
              <w:t>Exit state:</w:t>
            </w:r>
            <w:r w:rsidRPr="00215D3C">
              <w:t xml:space="preserve"> Entry State</w:t>
            </w:r>
          </w:p>
        </w:tc>
      </w:tr>
    </w:tbl>
    <w:p w14:paraId="46BB4DB7" w14:textId="77777777" w:rsidR="006A5594" w:rsidRPr="00215D3C" w:rsidRDefault="006A5594" w:rsidP="006A5594"/>
    <w:p w14:paraId="1AA1392E" w14:textId="77777777" w:rsidR="006A5594" w:rsidRPr="00215D3C" w:rsidRDefault="006A5594" w:rsidP="006A5594">
      <w:pPr>
        <w:pStyle w:val="Heading5"/>
      </w:pPr>
      <w:bookmarkStart w:id="1013" w:name="_Toc20494469"/>
      <w:bookmarkStart w:id="1014" w:name="_Toc26975496"/>
      <w:bookmarkStart w:id="1015" w:name="_Toc35856369"/>
      <w:bookmarkStart w:id="1016" w:name="_Toc44001225"/>
      <w:bookmarkStart w:id="1017" w:name="_Toc51580824"/>
      <w:bookmarkStart w:id="1018" w:name="_Toc52356087"/>
      <w:bookmarkStart w:id="1019" w:name="_Toc55227657"/>
      <w:bookmarkStart w:id="1020" w:name="_Toc130218959"/>
      <w:r>
        <w:t>11.2</w:t>
      </w:r>
      <w:r w:rsidRPr="00215D3C">
        <w:t>.1.</w:t>
      </w:r>
      <w:r w:rsidRPr="00215D3C">
        <w:rPr>
          <w:rFonts w:hint="eastAsia"/>
        </w:rPr>
        <w:t>2</w:t>
      </w:r>
      <w:r w:rsidRPr="00215D3C">
        <w:t>.</w:t>
      </w:r>
      <w:r w:rsidRPr="00215D3C">
        <w:rPr>
          <w:rFonts w:hint="eastAsia"/>
        </w:rPr>
        <w:t>4</w:t>
      </w:r>
      <w:r w:rsidRPr="00215D3C">
        <w:tab/>
      </w:r>
      <w:proofErr w:type="spellStart"/>
      <w:r w:rsidRPr="001D11CC">
        <w:rPr>
          <w:rFonts w:cs="Arial"/>
        </w:rPr>
        <w:t>notifyClearedAlarm</w:t>
      </w:r>
      <w:bookmarkEnd w:id="1013"/>
      <w:bookmarkEnd w:id="1014"/>
      <w:bookmarkEnd w:id="1015"/>
      <w:bookmarkEnd w:id="1016"/>
      <w:bookmarkEnd w:id="1017"/>
      <w:bookmarkEnd w:id="1018"/>
      <w:bookmarkEnd w:id="1019"/>
      <w:bookmarkEnd w:id="1020"/>
      <w:proofErr w:type="spellEnd"/>
    </w:p>
    <w:p w14:paraId="361B4911" w14:textId="77777777" w:rsidR="006A5594" w:rsidRPr="00215D3C" w:rsidRDefault="006A5594" w:rsidP="006A5594">
      <w:pPr>
        <w:pStyle w:val="Heading6"/>
      </w:pPr>
      <w:bookmarkStart w:id="1021" w:name="_Toc20494470"/>
      <w:bookmarkStart w:id="1022" w:name="_Toc26975497"/>
      <w:bookmarkStart w:id="1023" w:name="_Toc35856370"/>
      <w:bookmarkStart w:id="1024" w:name="_Toc44001226"/>
      <w:bookmarkStart w:id="1025" w:name="_Toc51580825"/>
      <w:bookmarkStart w:id="1026" w:name="_Toc52356088"/>
      <w:bookmarkStart w:id="1027" w:name="_Toc55227658"/>
      <w:bookmarkStart w:id="1028" w:name="_Toc130218960"/>
      <w:r>
        <w:t>11.2</w:t>
      </w:r>
      <w:r w:rsidRPr="00215D3C">
        <w:t>.1.</w:t>
      </w:r>
      <w:r w:rsidRPr="00215D3C">
        <w:rPr>
          <w:rFonts w:hint="eastAsia"/>
        </w:rPr>
        <w:t>2</w:t>
      </w:r>
      <w:r w:rsidRPr="00215D3C">
        <w:t>.</w:t>
      </w:r>
      <w:r w:rsidRPr="00215D3C">
        <w:rPr>
          <w:rFonts w:hint="eastAsia"/>
        </w:rPr>
        <w:t>4</w:t>
      </w:r>
      <w:r w:rsidRPr="00215D3C">
        <w:t>.1</w:t>
      </w:r>
      <w:r w:rsidRPr="00215D3C">
        <w:tab/>
        <w:t>Definition</w:t>
      </w:r>
      <w:bookmarkEnd w:id="1021"/>
      <w:bookmarkEnd w:id="1022"/>
      <w:bookmarkEnd w:id="1023"/>
      <w:bookmarkEnd w:id="1024"/>
      <w:bookmarkEnd w:id="1025"/>
      <w:bookmarkEnd w:id="1026"/>
      <w:bookmarkEnd w:id="1027"/>
      <w:bookmarkEnd w:id="1028"/>
    </w:p>
    <w:p w14:paraId="4FCEE339" w14:textId="77777777" w:rsidR="006A5594" w:rsidRPr="00215D3C" w:rsidRDefault="009C7E1B" w:rsidP="006A5594">
      <w:pPr>
        <w:rPr>
          <w:lang w:eastAsia="zh-CN"/>
        </w:rPr>
      </w:pPr>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4237BE">
        <w:t xml:space="preserve"> </w:t>
      </w:r>
      <w:r>
        <w:t xml:space="preserve">changes </w:t>
      </w:r>
      <w:r w:rsidRPr="00215D3C">
        <w:t>t</w:t>
      </w:r>
      <w:r>
        <w:t>o</w:t>
      </w:r>
      <w:r w:rsidRPr="00215D3C">
        <w:t xml:space="preserve"> "C</w:t>
      </w:r>
      <w:r>
        <w:t>LEARED</w:t>
      </w:r>
      <w:r w:rsidRPr="00215D3C">
        <w:t>"</w:t>
      </w:r>
      <w:r>
        <w:t>.</w:t>
      </w:r>
    </w:p>
    <w:p w14:paraId="4EEFD793" w14:textId="77777777" w:rsidR="006A5594" w:rsidRDefault="006A5594" w:rsidP="006A5594">
      <w:pPr>
        <w:pStyle w:val="Heading6"/>
      </w:pPr>
      <w:bookmarkStart w:id="1029" w:name="_Toc20494471"/>
      <w:bookmarkStart w:id="1030" w:name="_Toc26975498"/>
      <w:bookmarkStart w:id="1031" w:name="_Toc35856371"/>
      <w:bookmarkStart w:id="1032" w:name="_Toc44001227"/>
      <w:bookmarkStart w:id="1033" w:name="_Toc51580826"/>
      <w:bookmarkStart w:id="1034" w:name="_Toc52356089"/>
      <w:bookmarkStart w:id="1035" w:name="_Toc55227659"/>
      <w:bookmarkStart w:id="1036" w:name="_Toc130218961"/>
      <w:r>
        <w:lastRenderedPageBreak/>
        <w:t>11.2</w:t>
      </w:r>
      <w:r w:rsidRPr="00215D3C">
        <w:t>.1.</w:t>
      </w:r>
      <w:r w:rsidRPr="00215D3C">
        <w:rPr>
          <w:rFonts w:hint="eastAsia"/>
        </w:rPr>
        <w:t>2</w:t>
      </w:r>
      <w:r w:rsidRPr="00215D3C">
        <w:t>.</w:t>
      </w:r>
      <w:r w:rsidRPr="00215D3C">
        <w:rPr>
          <w:rFonts w:hint="eastAsia"/>
        </w:rPr>
        <w:t>4</w:t>
      </w:r>
      <w:r w:rsidRPr="00215D3C">
        <w:t>.2</w:t>
      </w:r>
      <w:r w:rsidRPr="00215D3C">
        <w:tab/>
        <w:t xml:space="preserve">Input </w:t>
      </w:r>
      <w:bookmarkEnd w:id="1029"/>
      <w:bookmarkEnd w:id="1030"/>
      <w:bookmarkEnd w:id="1031"/>
      <w:r w:rsidR="009C7E1B">
        <w:t>p</w:t>
      </w:r>
      <w:r w:rsidR="009C7E1B" w:rsidRPr="00215D3C">
        <w:t>arameters</w:t>
      </w:r>
      <w:bookmarkEnd w:id="1032"/>
      <w:bookmarkEnd w:id="1033"/>
      <w:bookmarkEnd w:id="1034"/>
      <w:bookmarkEnd w:id="1035"/>
      <w:bookmarkEnd w:id="10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C7E1B" w:rsidRPr="00215D3C" w14:paraId="5EA12B92" w14:textId="77777777" w:rsidTr="00311DB3">
        <w:trPr>
          <w:tblHeader/>
          <w:jc w:val="center"/>
        </w:trPr>
        <w:tc>
          <w:tcPr>
            <w:tcW w:w="1871" w:type="dxa"/>
            <w:shd w:val="clear" w:color="auto" w:fill="BFBFBF"/>
          </w:tcPr>
          <w:p w14:paraId="622E0262" w14:textId="77777777" w:rsidR="009C7E1B" w:rsidRPr="00215D3C" w:rsidRDefault="009C7E1B" w:rsidP="00B00977">
            <w:pPr>
              <w:pStyle w:val="TAH"/>
            </w:pPr>
            <w:r w:rsidRPr="00215D3C">
              <w:t>Parameter Name</w:t>
            </w:r>
          </w:p>
        </w:tc>
        <w:tc>
          <w:tcPr>
            <w:tcW w:w="397" w:type="dxa"/>
            <w:shd w:val="clear" w:color="auto" w:fill="BFBFBF"/>
          </w:tcPr>
          <w:p w14:paraId="1A1E5D98" w14:textId="77777777" w:rsidR="009C7E1B" w:rsidRPr="00215D3C" w:rsidRDefault="009C7E1B" w:rsidP="001D11CC">
            <w:pPr>
              <w:pStyle w:val="TAH"/>
            </w:pPr>
            <w:r>
              <w:t>S</w:t>
            </w:r>
          </w:p>
        </w:tc>
        <w:tc>
          <w:tcPr>
            <w:tcW w:w="3261" w:type="dxa"/>
            <w:shd w:val="clear" w:color="auto" w:fill="BFBFBF"/>
          </w:tcPr>
          <w:p w14:paraId="19F94A97" w14:textId="77777777" w:rsidR="009C7E1B" w:rsidRPr="00215D3C" w:rsidRDefault="009C7E1B" w:rsidP="00B00977">
            <w:pPr>
              <w:pStyle w:val="TAH"/>
            </w:pPr>
            <w:r w:rsidRPr="00215D3C">
              <w:t>Matching Information/ Information Type / Legal Values</w:t>
            </w:r>
          </w:p>
        </w:tc>
        <w:tc>
          <w:tcPr>
            <w:tcW w:w="4138" w:type="dxa"/>
            <w:shd w:val="clear" w:color="auto" w:fill="BFBFBF"/>
          </w:tcPr>
          <w:p w14:paraId="0BAF4971" w14:textId="77777777" w:rsidR="009C7E1B" w:rsidRPr="00215D3C" w:rsidRDefault="009C7E1B" w:rsidP="00B00977">
            <w:pPr>
              <w:pStyle w:val="TAH"/>
            </w:pPr>
            <w:r w:rsidRPr="00215D3C">
              <w:t>Comment</w:t>
            </w:r>
          </w:p>
        </w:tc>
      </w:tr>
      <w:tr w:rsidR="009C7E1B" w:rsidRPr="00CA26F4" w14:paraId="3BE8DC52" w14:textId="77777777" w:rsidTr="00311DB3">
        <w:trPr>
          <w:jc w:val="center"/>
        </w:trPr>
        <w:tc>
          <w:tcPr>
            <w:tcW w:w="1871" w:type="dxa"/>
          </w:tcPr>
          <w:p w14:paraId="681170BB" w14:textId="77777777" w:rsidR="009C7E1B" w:rsidRPr="00CA26F4" w:rsidRDefault="009C7E1B" w:rsidP="00B00977">
            <w:pPr>
              <w:pStyle w:val="TAL"/>
              <w:rPr>
                <w:rFonts w:cs="Courier New"/>
              </w:rPr>
            </w:pPr>
            <w:r w:rsidRPr="00CA26F4">
              <w:rPr>
                <w:rFonts w:cs="Courier New"/>
              </w:rPr>
              <w:t>objectClass</w:t>
            </w:r>
          </w:p>
        </w:tc>
        <w:tc>
          <w:tcPr>
            <w:tcW w:w="397" w:type="dxa"/>
          </w:tcPr>
          <w:p w14:paraId="001E96F8" w14:textId="77777777" w:rsidR="009C7E1B" w:rsidRPr="00CA26F4" w:rsidRDefault="009C7E1B" w:rsidP="00B00977">
            <w:pPr>
              <w:pStyle w:val="TAL"/>
              <w:jc w:val="center"/>
              <w:rPr>
                <w:rFonts w:cs="Arial"/>
              </w:rPr>
            </w:pPr>
            <w:r w:rsidRPr="00CA26F4">
              <w:rPr>
                <w:rFonts w:cs="Arial"/>
              </w:rPr>
              <w:t>M</w:t>
            </w:r>
          </w:p>
        </w:tc>
        <w:tc>
          <w:tcPr>
            <w:tcW w:w="3261" w:type="dxa"/>
          </w:tcPr>
          <w:p w14:paraId="30926430" w14:textId="77777777" w:rsidR="009C7E1B" w:rsidRPr="00CA26F4" w:rsidRDefault="009C7E1B" w:rsidP="00B00977">
            <w:pPr>
              <w:pStyle w:val="TAL"/>
              <w:rPr>
                <w:rFonts w:cs="Arial"/>
              </w:rPr>
            </w:pPr>
            <w:proofErr w:type="spellStart"/>
            <w:r w:rsidRPr="009C6C5A">
              <w:rPr>
                <w:rFonts w:cs="Arial"/>
              </w:rPr>
              <w:t>MonitoredEntity.objectClass</w:t>
            </w:r>
            <w:proofErr w:type="spellEnd"/>
            <w:r w:rsidRPr="009C6C5A">
              <w:rPr>
                <w:rFonts w:cs="Arial"/>
              </w:rPr>
              <w:t xml:space="preserve"> </w:t>
            </w:r>
          </w:p>
        </w:tc>
        <w:tc>
          <w:tcPr>
            <w:tcW w:w="4138" w:type="dxa"/>
          </w:tcPr>
          <w:p w14:paraId="7B1A52D6" w14:textId="77777777" w:rsidR="009C7E1B" w:rsidRPr="00CA26F4" w:rsidRDefault="009C7E1B" w:rsidP="00B00977">
            <w:pPr>
              <w:pStyle w:val="TAL"/>
              <w:rPr>
                <w:rFonts w:cs="Arial"/>
              </w:rPr>
            </w:pPr>
          </w:p>
        </w:tc>
      </w:tr>
      <w:tr w:rsidR="009C7E1B" w:rsidRPr="00215D3C" w14:paraId="0C7D6E5C" w14:textId="77777777" w:rsidTr="00311DB3">
        <w:trPr>
          <w:jc w:val="center"/>
        </w:trPr>
        <w:tc>
          <w:tcPr>
            <w:tcW w:w="1871" w:type="dxa"/>
          </w:tcPr>
          <w:p w14:paraId="6F5903F0" w14:textId="77777777" w:rsidR="009C7E1B" w:rsidRPr="00CA26F4" w:rsidRDefault="009C7E1B" w:rsidP="00B00977">
            <w:pPr>
              <w:pStyle w:val="TAL"/>
              <w:rPr>
                <w:rFonts w:cs="Courier New"/>
              </w:rPr>
            </w:pPr>
            <w:r w:rsidRPr="00CA26F4">
              <w:rPr>
                <w:rFonts w:cs="Courier New"/>
              </w:rPr>
              <w:t>objectInstance</w:t>
            </w:r>
          </w:p>
        </w:tc>
        <w:tc>
          <w:tcPr>
            <w:tcW w:w="397" w:type="dxa"/>
          </w:tcPr>
          <w:p w14:paraId="44F8F956" w14:textId="77777777" w:rsidR="009C7E1B" w:rsidRPr="00CA26F4" w:rsidRDefault="009C7E1B" w:rsidP="00B00977">
            <w:pPr>
              <w:pStyle w:val="TAL"/>
              <w:jc w:val="center"/>
              <w:rPr>
                <w:rFonts w:cs="Arial"/>
              </w:rPr>
            </w:pPr>
            <w:r w:rsidRPr="00CA26F4">
              <w:rPr>
                <w:rFonts w:cs="Arial"/>
              </w:rPr>
              <w:t>M</w:t>
            </w:r>
          </w:p>
        </w:tc>
        <w:tc>
          <w:tcPr>
            <w:tcW w:w="3261" w:type="dxa"/>
          </w:tcPr>
          <w:p w14:paraId="1E82287E" w14:textId="77777777" w:rsidR="009C7E1B" w:rsidRPr="00CA26F4" w:rsidRDefault="009C7E1B" w:rsidP="00B00977">
            <w:pPr>
              <w:pStyle w:val="TAL"/>
              <w:rPr>
                <w:rFonts w:cs="Arial"/>
              </w:rPr>
            </w:pPr>
            <w:proofErr w:type="spellStart"/>
            <w:r w:rsidRPr="009C6C5A">
              <w:rPr>
                <w:rFonts w:cs="Arial"/>
              </w:rPr>
              <w:t>MonitoredEntity.objectInstance</w:t>
            </w:r>
            <w:proofErr w:type="spellEnd"/>
            <w:r w:rsidRPr="009C6C5A">
              <w:rPr>
                <w:rFonts w:cs="Arial"/>
              </w:rPr>
              <w:t xml:space="preserve"> </w:t>
            </w:r>
          </w:p>
        </w:tc>
        <w:tc>
          <w:tcPr>
            <w:tcW w:w="4138" w:type="dxa"/>
          </w:tcPr>
          <w:p w14:paraId="025831DC" w14:textId="77777777" w:rsidR="009C7E1B" w:rsidRPr="00215D3C" w:rsidRDefault="009C7E1B" w:rsidP="00B00977">
            <w:pPr>
              <w:pStyle w:val="TAL"/>
              <w:rPr>
                <w:rFonts w:cs="Arial"/>
              </w:rPr>
            </w:pPr>
          </w:p>
        </w:tc>
      </w:tr>
      <w:tr w:rsidR="009C7E1B" w:rsidRPr="00215D3C" w14:paraId="627C8A7C" w14:textId="77777777" w:rsidTr="00311DB3">
        <w:trPr>
          <w:jc w:val="center"/>
        </w:trPr>
        <w:tc>
          <w:tcPr>
            <w:tcW w:w="1871" w:type="dxa"/>
          </w:tcPr>
          <w:p w14:paraId="42FF840F" w14:textId="77777777" w:rsidR="009C7E1B" w:rsidRPr="00075335" w:rsidRDefault="009C7E1B" w:rsidP="00B00977">
            <w:pPr>
              <w:pStyle w:val="TAL"/>
              <w:rPr>
                <w:rFonts w:cs="Courier New"/>
              </w:rPr>
            </w:pPr>
            <w:proofErr w:type="spellStart"/>
            <w:r w:rsidRPr="00075335">
              <w:rPr>
                <w:rFonts w:cs="Courier New"/>
              </w:rPr>
              <w:t>notificationId</w:t>
            </w:r>
            <w:proofErr w:type="spellEnd"/>
          </w:p>
        </w:tc>
        <w:tc>
          <w:tcPr>
            <w:tcW w:w="397" w:type="dxa"/>
          </w:tcPr>
          <w:p w14:paraId="5F7A0C9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4266B4" w14:textId="77777777" w:rsidR="009C7E1B" w:rsidRPr="00215D3C" w:rsidRDefault="009C7E1B" w:rsidP="00B00977">
            <w:pPr>
              <w:pStyle w:val="TAL"/>
              <w:rPr>
                <w:rFonts w:cs="Arial"/>
              </w:rPr>
            </w:pPr>
            <w:r>
              <w:rPr>
                <w:rFonts w:cs="Arial"/>
              </w:rPr>
              <w:t>--</w:t>
            </w:r>
          </w:p>
        </w:tc>
        <w:tc>
          <w:tcPr>
            <w:tcW w:w="4138" w:type="dxa"/>
          </w:tcPr>
          <w:p w14:paraId="566B03C5" w14:textId="77777777" w:rsidR="009C7E1B" w:rsidRPr="00215D3C" w:rsidRDefault="009C7E1B" w:rsidP="00B00977">
            <w:pPr>
              <w:pStyle w:val="TAL"/>
              <w:rPr>
                <w:rFonts w:cs="Arial"/>
              </w:rPr>
            </w:pPr>
          </w:p>
        </w:tc>
      </w:tr>
      <w:tr w:rsidR="009C7E1B" w:rsidRPr="00215D3C" w14:paraId="1F47FE37" w14:textId="77777777" w:rsidTr="00311DB3">
        <w:trPr>
          <w:jc w:val="center"/>
        </w:trPr>
        <w:tc>
          <w:tcPr>
            <w:tcW w:w="1871" w:type="dxa"/>
          </w:tcPr>
          <w:p w14:paraId="5ED9A2CB" w14:textId="77777777" w:rsidR="009C7E1B" w:rsidRPr="00075335" w:rsidRDefault="009C7E1B" w:rsidP="00B00977">
            <w:pPr>
              <w:pStyle w:val="TAL"/>
              <w:rPr>
                <w:rFonts w:cs="Courier New"/>
              </w:rPr>
            </w:pPr>
            <w:proofErr w:type="spellStart"/>
            <w:r w:rsidRPr="00075335">
              <w:rPr>
                <w:rFonts w:cs="Courier New"/>
              </w:rPr>
              <w:t>notificationType</w:t>
            </w:r>
            <w:proofErr w:type="spellEnd"/>
          </w:p>
        </w:tc>
        <w:tc>
          <w:tcPr>
            <w:tcW w:w="397" w:type="dxa"/>
          </w:tcPr>
          <w:p w14:paraId="5E47273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AB8C1F8" w14:textId="77777777" w:rsidR="009C7E1B" w:rsidRPr="00215D3C" w:rsidRDefault="009C7E1B" w:rsidP="00B00977">
            <w:pPr>
              <w:pStyle w:val="TAL"/>
              <w:rPr>
                <w:rFonts w:cs="Arial"/>
              </w:rPr>
            </w:pPr>
            <w:r w:rsidRPr="00215D3C">
              <w:rPr>
                <w:rFonts w:cs="Arial"/>
              </w:rPr>
              <w:t>"</w:t>
            </w:r>
            <w:proofErr w:type="spellStart"/>
            <w:r w:rsidRPr="00215D3C">
              <w:rPr>
                <w:rFonts w:cs="Arial"/>
              </w:rPr>
              <w:t>notifyClearedAlarm</w:t>
            </w:r>
            <w:proofErr w:type="spellEnd"/>
            <w:r w:rsidRPr="00215D3C">
              <w:rPr>
                <w:rFonts w:cs="Arial"/>
              </w:rPr>
              <w:t>"</w:t>
            </w:r>
          </w:p>
        </w:tc>
        <w:tc>
          <w:tcPr>
            <w:tcW w:w="4138" w:type="dxa"/>
          </w:tcPr>
          <w:p w14:paraId="4CF6487F" w14:textId="77777777" w:rsidR="009C7E1B" w:rsidRPr="00215D3C" w:rsidRDefault="009C7E1B" w:rsidP="00B00977">
            <w:pPr>
              <w:pStyle w:val="TAL"/>
              <w:rPr>
                <w:rFonts w:cs="Arial"/>
              </w:rPr>
            </w:pPr>
          </w:p>
        </w:tc>
      </w:tr>
      <w:tr w:rsidR="009C7E1B" w:rsidRPr="00215D3C" w14:paraId="1595C124" w14:textId="77777777" w:rsidTr="00311DB3">
        <w:trPr>
          <w:jc w:val="center"/>
        </w:trPr>
        <w:tc>
          <w:tcPr>
            <w:tcW w:w="1871" w:type="dxa"/>
          </w:tcPr>
          <w:p w14:paraId="27F041CC" w14:textId="77777777" w:rsidR="009C7E1B" w:rsidRPr="00075335" w:rsidRDefault="009C7E1B" w:rsidP="00B00977">
            <w:pPr>
              <w:pStyle w:val="TAL"/>
              <w:rPr>
                <w:rFonts w:cs="Courier New"/>
              </w:rPr>
            </w:pPr>
            <w:proofErr w:type="spellStart"/>
            <w:r w:rsidRPr="00075335">
              <w:rPr>
                <w:rFonts w:cs="Courier New"/>
              </w:rPr>
              <w:t>eventTime</w:t>
            </w:r>
            <w:proofErr w:type="spellEnd"/>
          </w:p>
        </w:tc>
        <w:tc>
          <w:tcPr>
            <w:tcW w:w="397" w:type="dxa"/>
          </w:tcPr>
          <w:p w14:paraId="47190354"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5A18DA7" w14:textId="77777777" w:rsidR="009C7E1B" w:rsidRPr="00215D3C" w:rsidRDefault="009C7E1B" w:rsidP="00B00977">
            <w:pPr>
              <w:pStyle w:val="TAL"/>
              <w:rPr>
                <w:rFonts w:cs="Arial"/>
                <w:lang w:eastAsia="zh-CN"/>
              </w:rPr>
            </w:pPr>
            <w:proofErr w:type="spellStart"/>
            <w:r w:rsidRPr="00903122">
              <w:rPr>
                <w:rFonts w:cs="Arial"/>
                <w:lang w:eastAsia="zh-CN"/>
              </w:rPr>
              <w:t>AlarmInformation.alarmClearedTime</w:t>
            </w:r>
            <w:proofErr w:type="spellEnd"/>
          </w:p>
        </w:tc>
        <w:tc>
          <w:tcPr>
            <w:tcW w:w="4138" w:type="dxa"/>
          </w:tcPr>
          <w:p w14:paraId="41C3F4DE" w14:textId="77777777" w:rsidR="009C7E1B" w:rsidRPr="00215D3C" w:rsidRDefault="009C7E1B" w:rsidP="00B00977">
            <w:pPr>
              <w:pStyle w:val="TAL"/>
              <w:rPr>
                <w:rFonts w:cs="Arial"/>
                <w:lang w:eastAsia="zh-CN"/>
              </w:rPr>
            </w:pPr>
          </w:p>
        </w:tc>
      </w:tr>
      <w:tr w:rsidR="009C7E1B" w:rsidRPr="00215D3C" w14:paraId="2A9A1A6A" w14:textId="77777777" w:rsidTr="00311DB3">
        <w:trPr>
          <w:jc w:val="center"/>
        </w:trPr>
        <w:tc>
          <w:tcPr>
            <w:tcW w:w="1871" w:type="dxa"/>
          </w:tcPr>
          <w:p w14:paraId="2D1F4969" w14:textId="77777777" w:rsidR="009C7E1B" w:rsidRPr="00075335" w:rsidRDefault="009C7E1B" w:rsidP="00B00977">
            <w:pPr>
              <w:pStyle w:val="TAL"/>
              <w:rPr>
                <w:rFonts w:cs="Courier New"/>
              </w:rPr>
            </w:pPr>
            <w:proofErr w:type="spellStart"/>
            <w:r w:rsidRPr="00010D2B">
              <w:rPr>
                <w:rFonts w:cs="Arial"/>
              </w:rPr>
              <w:t>systemDN</w:t>
            </w:r>
            <w:proofErr w:type="spellEnd"/>
            <w:r w:rsidRPr="00010D2B">
              <w:rPr>
                <w:rFonts w:cs="Arial"/>
              </w:rPr>
              <w:tab/>
            </w:r>
          </w:p>
        </w:tc>
        <w:tc>
          <w:tcPr>
            <w:tcW w:w="397" w:type="dxa"/>
          </w:tcPr>
          <w:p w14:paraId="245017FD" w14:textId="77777777" w:rsidR="009C7E1B" w:rsidRPr="00215D3C" w:rsidRDefault="009C7E1B" w:rsidP="00B00977">
            <w:pPr>
              <w:pStyle w:val="TAL"/>
              <w:jc w:val="center"/>
              <w:rPr>
                <w:rFonts w:cs="Arial"/>
              </w:rPr>
            </w:pPr>
            <w:r>
              <w:rPr>
                <w:rFonts w:cs="Arial"/>
              </w:rPr>
              <w:t>M</w:t>
            </w:r>
          </w:p>
        </w:tc>
        <w:tc>
          <w:tcPr>
            <w:tcW w:w="3261" w:type="dxa"/>
          </w:tcPr>
          <w:p w14:paraId="2FB50C65" w14:textId="0539C922" w:rsidR="009C7E1B" w:rsidRPr="00215D3C" w:rsidRDefault="009C7E1B" w:rsidP="00B00977">
            <w:pPr>
              <w:pStyle w:val="TAL"/>
              <w:rPr>
                <w:rFonts w:cs="Arial"/>
              </w:rPr>
            </w:pPr>
            <w:r>
              <w:rPr>
                <w:rFonts w:cs="Arial"/>
              </w:rPr>
              <w:t>--</w:t>
            </w:r>
          </w:p>
        </w:tc>
        <w:tc>
          <w:tcPr>
            <w:tcW w:w="4138" w:type="dxa"/>
          </w:tcPr>
          <w:p w14:paraId="4FA93D1B" w14:textId="77777777" w:rsidR="009C7E1B" w:rsidRPr="00215D3C" w:rsidRDefault="009C7E1B" w:rsidP="00B00977">
            <w:pPr>
              <w:pStyle w:val="TAL"/>
              <w:rPr>
                <w:rFonts w:cs="Arial"/>
              </w:rPr>
            </w:pPr>
          </w:p>
        </w:tc>
      </w:tr>
      <w:tr w:rsidR="009C7E1B" w:rsidRPr="00215D3C" w14:paraId="4ED548C7" w14:textId="77777777" w:rsidTr="00311DB3">
        <w:trPr>
          <w:jc w:val="center"/>
        </w:trPr>
        <w:tc>
          <w:tcPr>
            <w:tcW w:w="1871" w:type="dxa"/>
          </w:tcPr>
          <w:p w14:paraId="74F413AB" w14:textId="77777777" w:rsidR="009C7E1B" w:rsidRPr="00075335" w:rsidRDefault="009C7E1B" w:rsidP="00B00977">
            <w:pPr>
              <w:pStyle w:val="TAL"/>
              <w:rPr>
                <w:rFonts w:cs="Courier New"/>
              </w:rPr>
            </w:pPr>
            <w:proofErr w:type="spellStart"/>
            <w:r w:rsidRPr="00075335">
              <w:rPr>
                <w:rFonts w:cs="Courier New"/>
              </w:rPr>
              <w:t>alarmId</w:t>
            </w:r>
            <w:proofErr w:type="spellEnd"/>
          </w:p>
        </w:tc>
        <w:tc>
          <w:tcPr>
            <w:tcW w:w="397" w:type="dxa"/>
          </w:tcPr>
          <w:p w14:paraId="52A38C0B"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74064D3" w14:textId="77777777" w:rsidR="009C7E1B" w:rsidRPr="00215D3C" w:rsidRDefault="009C7E1B" w:rsidP="00B00977">
            <w:pPr>
              <w:pStyle w:val="TAL"/>
              <w:rPr>
                <w:rFonts w:cs="Arial"/>
                <w:lang w:eastAsia="zh-CN"/>
              </w:rPr>
            </w:pPr>
            <w:proofErr w:type="spellStart"/>
            <w:r>
              <w:rPr>
                <w:rFonts w:cs="Arial"/>
              </w:rPr>
              <w:t>AlarmInformation.alarmId</w:t>
            </w:r>
            <w:proofErr w:type="spellEnd"/>
          </w:p>
        </w:tc>
        <w:tc>
          <w:tcPr>
            <w:tcW w:w="4138" w:type="dxa"/>
          </w:tcPr>
          <w:p w14:paraId="2C68E2E5" w14:textId="77777777" w:rsidR="009C7E1B" w:rsidRPr="00215D3C" w:rsidRDefault="009C7E1B" w:rsidP="00B00977">
            <w:pPr>
              <w:pStyle w:val="TAL"/>
              <w:tabs>
                <w:tab w:val="left" w:pos="1394"/>
              </w:tabs>
              <w:rPr>
                <w:rFonts w:cs="Arial"/>
                <w:lang w:eastAsia="zh-CN"/>
              </w:rPr>
            </w:pPr>
          </w:p>
        </w:tc>
      </w:tr>
      <w:tr w:rsidR="009C7E1B" w:rsidRPr="00215D3C" w14:paraId="0EE7CEBC" w14:textId="77777777" w:rsidTr="00311DB3">
        <w:trPr>
          <w:jc w:val="center"/>
        </w:trPr>
        <w:tc>
          <w:tcPr>
            <w:tcW w:w="1871" w:type="dxa"/>
          </w:tcPr>
          <w:p w14:paraId="6755CF1C" w14:textId="77777777" w:rsidR="009C7E1B" w:rsidRPr="00075335" w:rsidRDefault="009C7E1B" w:rsidP="00B00977">
            <w:pPr>
              <w:pStyle w:val="TAL"/>
              <w:rPr>
                <w:rFonts w:cs="Courier New"/>
              </w:rPr>
            </w:pPr>
            <w:proofErr w:type="spellStart"/>
            <w:r w:rsidRPr="00075335">
              <w:rPr>
                <w:rFonts w:cs="Courier New"/>
              </w:rPr>
              <w:t>alarmType</w:t>
            </w:r>
            <w:proofErr w:type="spellEnd"/>
          </w:p>
        </w:tc>
        <w:tc>
          <w:tcPr>
            <w:tcW w:w="397" w:type="dxa"/>
          </w:tcPr>
          <w:p w14:paraId="61F756B0"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C57EE4" w14:textId="77777777" w:rsidR="009C7E1B" w:rsidRPr="00215D3C" w:rsidRDefault="009C7E1B" w:rsidP="00B00977">
            <w:pPr>
              <w:pStyle w:val="TAL"/>
              <w:rPr>
                <w:rFonts w:cs="Arial"/>
                <w:lang w:eastAsia="zh-CN"/>
              </w:rPr>
            </w:pPr>
            <w:proofErr w:type="spellStart"/>
            <w:r>
              <w:rPr>
                <w:rFonts w:cs="Arial"/>
              </w:rPr>
              <w:t>AlarmInformation.alarmType</w:t>
            </w:r>
            <w:proofErr w:type="spellEnd"/>
          </w:p>
        </w:tc>
        <w:tc>
          <w:tcPr>
            <w:tcW w:w="4138" w:type="dxa"/>
          </w:tcPr>
          <w:p w14:paraId="7BA1F2AD" w14:textId="77777777" w:rsidR="009C7E1B" w:rsidRPr="00215D3C" w:rsidRDefault="009C7E1B" w:rsidP="00B00977">
            <w:pPr>
              <w:pStyle w:val="TAL"/>
              <w:rPr>
                <w:rFonts w:cs="Arial"/>
              </w:rPr>
            </w:pPr>
          </w:p>
        </w:tc>
      </w:tr>
      <w:tr w:rsidR="009C7E1B" w:rsidRPr="00215D3C" w14:paraId="5BF76934" w14:textId="77777777" w:rsidTr="00311DB3">
        <w:trPr>
          <w:jc w:val="center"/>
        </w:trPr>
        <w:tc>
          <w:tcPr>
            <w:tcW w:w="1871" w:type="dxa"/>
          </w:tcPr>
          <w:p w14:paraId="6DF2CDBF" w14:textId="77777777" w:rsidR="009C7E1B" w:rsidRPr="00075335" w:rsidRDefault="009C7E1B" w:rsidP="00B00977">
            <w:pPr>
              <w:pStyle w:val="TAL"/>
              <w:rPr>
                <w:rFonts w:cs="Courier New"/>
              </w:rPr>
            </w:pPr>
            <w:proofErr w:type="spellStart"/>
            <w:r w:rsidRPr="00075335">
              <w:rPr>
                <w:rFonts w:cs="Courier New"/>
              </w:rPr>
              <w:t>probableCause</w:t>
            </w:r>
            <w:proofErr w:type="spellEnd"/>
          </w:p>
        </w:tc>
        <w:tc>
          <w:tcPr>
            <w:tcW w:w="397" w:type="dxa"/>
          </w:tcPr>
          <w:p w14:paraId="16CC1538"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E56D080" w14:textId="77777777" w:rsidR="009C7E1B" w:rsidRPr="00215D3C" w:rsidRDefault="009C7E1B" w:rsidP="00B00977">
            <w:pPr>
              <w:pStyle w:val="TAL"/>
              <w:rPr>
                <w:rFonts w:cs="Arial"/>
                <w:lang w:eastAsia="zh-CN"/>
              </w:rPr>
            </w:pPr>
            <w:proofErr w:type="spellStart"/>
            <w:r>
              <w:rPr>
                <w:rFonts w:cs="Arial"/>
              </w:rPr>
              <w:t>AlarmInformation.probablaCause</w:t>
            </w:r>
            <w:proofErr w:type="spellEnd"/>
          </w:p>
        </w:tc>
        <w:tc>
          <w:tcPr>
            <w:tcW w:w="4138" w:type="dxa"/>
          </w:tcPr>
          <w:p w14:paraId="53897918" w14:textId="77777777" w:rsidR="009C7E1B" w:rsidRPr="00215D3C" w:rsidRDefault="009C7E1B" w:rsidP="00B00977">
            <w:pPr>
              <w:pStyle w:val="TAL"/>
              <w:rPr>
                <w:rFonts w:cs="Arial"/>
              </w:rPr>
            </w:pPr>
          </w:p>
        </w:tc>
      </w:tr>
      <w:tr w:rsidR="009C7E1B" w:rsidRPr="00215D3C" w14:paraId="1C6F9856" w14:textId="77777777" w:rsidTr="00311DB3">
        <w:trPr>
          <w:jc w:val="center"/>
        </w:trPr>
        <w:tc>
          <w:tcPr>
            <w:tcW w:w="1871" w:type="dxa"/>
          </w:tcPr>
          <w:p w14:paraId="3D8BE7C7" w14:textId="77777777" w:rsidR="009C7E1B" w:rsidRPr="00075335" w:rsidRDefault="009C7E1B" w:rsidP="00B00977">
            <w:pPr>
              <w:pStyle w:val="TAL"/>
              <w:rPr>
                <w:rFonts w:cs="Courier New"/>
              </w:rPr>
            </w:pPr>
            <w:proofErr w:type="spellStart"/>
            <w:r w:rsidRPr="00075335">
              <w:rPr>
                <w:rFonts w:cs="Courier New"/>
              </w:rPr>
              <w:t>perceivedSeverity</w:t>
            </w:r>
            <w:proofErr w:type="spellEnd"/>
          </w:p>
        </w:tc>
        <w:tc>
          <w:tcPr>
            <w:tcW w:w="397" w:type="dxa"/>
          </w:tcPr>
          <w:p w14:paraId="3B4788BF"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4255DDDB" w14:textId="77777777" w:rsidR="009C7E1B" w:rsidRPr="00215D3C" w:rsidRDefault="009C7E1B" w:rsidP="00B00977">
            <w:pPr>
              <w:pStyle w:val="TAL"/>
              <w:rPr>
                <w:rFonts w:cs="Arial"/>
                <w:lang w:eastAsia="zh-CN"/>
              </w:rPr>
            </w:pPr>
            <w:proofErr w:type="spellStart"/>
            <w:r>
              <w:rPr>
                <w:rFonts w:cs="Arial"/>
              </w:rPr>
              <w:t>AlarmInformation.perceivedSeverity</w:t>
            </w:r>
            <w:proofErr w:type="spellEnd"/>
          </w:p>
        </w:tc>
        <w:tc>
          <w:tcPr>
            <w:tcW w:w="4138" w:type="dxa"/>
          </w:tcPr>
          <w:p w14:paraId="732CE58F" w14:textId="77777777" w:rsidR="009C7E1B" w:rsidRPr="00215D3C" w:rsidRDefault="009C7E1B" w:rsidP="00B00977">
            <w:pPr>
              <w:pStyle w:val="TAL"/>
              <w:rPr>
                <w:rFonts w:cs="Arial"/>
              </w:rPr>
            </w:pPr>
            <w:r>
              <w:rPr>
                <w:rFonts w:cs="Arial"/>
              </w:rPr>
              <w:t>V</w:t>
            </w:r>
            <w:r w:rsidRPr="00215D3C">
              <w:rPr>
                <w:rFonts w:cs="Arial"/>
              </w:rPr>
              <w:t xml:space="preserve">alue shall </w:t>
            </w:r>
            <w:r>
              <w:rPr>
                <w:rFonts w:cs="Arial"/>
              </w:rPr>
              <w:t>be "CLEARED"</w:t>
            </w:r>
          </w:p>
        </w:tc>
      </w:tr>
      <w:tr w:rsidR="009C7E1B" w:rsidRPr="00613515" w14:paraId="02E30ECC" w14:textId="77777777" w:rsidTr="00311DB3">
        <w:trPr>
          <w:trHeight w:val="673"/>
          <w:jc w:val="center"/>
        </w:trPr>
        <w:tc>
          <w:tcPr>
            <w:tcW w:w="1871" w:type="dxa"/>
            <w:tcBorders>
              <w:top w:val="single" w:sz="4" w:space="0" w:color="auto"/>
              <w:left w:val="single" w:sz="4" w:space="0" w:color="auto"/>
              <w:bottom w:val="single" w:sz="4" w:space="0" w:color="auto"/>
              <w:right w:val="single" w:sz="4" w:space="0" w:color="auto"/>
            </w:tcBorders>
          </w:tcPr>
          <w:p w14:paraId="0033D89D" w14:textId="77777777" w:rsidR="009C7E1B" w:rsidRPr="00075335" w:rsidRDefault="009C7E1B" w:rsidP="00B00977">
            <w:pPr>
              <w:pStyle w:val="TAL"/>
              <w:rPr>
                <w:rFonts w:cs="Courier New"/>
              </w:rPr>
            </w:pPr>
            <w:proofErr w:type="spellStart"/>
            <w:r w:rsidRPr="00075335">
              <w:rPr>
                <w:rFonts w:cs="Courier New"/>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6009A971" w14:textId="77777777" w:rsidR="009C7E1B" w:rsidRPr="00215D3C" w:rsidRDefault="009C7E1B" w:rsidP="00B00977">
            <w:pPr>
              <w:pStyle w:val="TAL"/>
              <w:jc w:val="center"/>
              <w:rPr>
                <w:rFonts w:cs="Arial"/>
              </w:rPr>
            </w:pPr>
            <w:r w:rsidRPr="00215D3C">
              <w:rPr>
                <w:rFonts w:cs="Arial"/>
              </w:rPr>
              <w:t>O</w:t>
            </w:r>
          </w:p>
        </w:tc>
        <w:tc>
          <w:tcPr>
            <w:tcW w:w="3261" w:type="dxa"/>
            <w:tcBorders>
              <w:top w:val="single" w:sz="4" w:space="0" w:color="auto"/>
              <w:left w:val="single" w:sz="4" w:space="0" w:color="auto"/>
              <w:bottom w:val="single" w:sz="4" w:space="0" w:color="auto"/>
              <w:right w:val="single" w:sz="4" w:space="0" w:color="auto"/>
            </w:tcBorders>
          </w:tcPr>
          <w:p w14:paraId="6DB64CE9" w14:textId="77777777" w:rsidR="009C7E1B" w:rsidRPr="00401E6F" w:rsidRDefault="009C7E1B" w:rsidP="00B00977">
            <w:pPr>
              <w:pStyle w:val="TAL"/>
              <w:rPr>
                <w:rFonts w:cs="Arial"/>
              </w:rPr>
            </w:pPr>
            <w:r w:rsidRPr="00F364C2">
              <w:rPr>
                <w:rFonts w:cs="Arial"/>
              </w:rPr>
              <w:t>T</w:t>
            </w:r>
            <w:r w:rsidRPr="00646241">
              <w:rPr>
                <w:rFonts w:cs="Arial"/>
              </w:rPr>
              <w:t xml:space="preserve">he </w:t>
            </w:r>
            <w:proofErr w:type="spellStart"/>
            <w:r w:rsidRPr="00646241">
              <w:rPr>
                <w:rFonts w:cs="Arial"/>
              </w:rPr>
              <w:t>Correlate</w:t>
            </w:r>
            <w:r w:rsidRPr="00613515">
              <w:rPr>
                <w:rFonts w:cs="Arial"/>
              </w:rPr>
              <w:t>dNotification</w:t>
            </w:r>
            <w:proofErr w:type="spellEnd"/>
            <w:r w:rsidRPr="00613515">
              <w:rPr>
                <w:rFonts w:cs="Arial"/>
              </w:rPr>
              <w:t xml:space="preserve"> instance</w:t>
            </w:r>
            <w:r w:rsidRPr="008175E0">
              <w:rPr>
                <w:rFonts w:cs="Arial"/>
              </w:rPr>
              <w:t xml:space="preserve">s </w:t>
            </w:r>
            <w:r w:rsidRPr="00966A44">
              <w:rPr>
                <w:rFonts w:cs="Arial"/>
              </w:rPr>
              <w:t xml:space="preserve">related to this </w:t>
            </w:r>
            <w:proofErr w:type="spellStart"/>
            <w:r w:rsidRPr="00966A44">
              <w:rPr>
                <w:rFonts w:cs="Arial"/>
              </w:rPr>
              <w:t>AlarmInformation</w:t>
            </w:r>
            <w:proofErr w:type="spellEnd"/>
            <w:r w:rsidRPr="00966A44">
              <w:rPr>
                <w:rFonts w:cs="Arial"/>
              </w:rPr>
              <w:t>.</w:t>
            </w:r>
          </w:p>
        </w:tc>
        <w:tc>
          <w:tcPr>
            <w:tcW w:w="4138" w:type="dxa"/>
            <w:tcBorders>
              <w:top w:val="single" w:sz="4" w:space="0" w:color="auto"/>
              <w:left w:val="single" w:sz="4" w:space="0" w:color="auto"/>
              <w:bottom w:val="single" w:sz="4" w:space="0" w:color="auto"/>
              <w:right w:val="single" w:sz="4" w:space="0" w:color="auto"/>
            </w:tcBorders>
          </w:tcPr>
          <w:p w14:paraId="05B16E59" w14:textId="77777777" w:rsidR="009C7E1B" w:rsidRPr="00613515" w:rsidRDefault="009C7E1B" w:rsidP="00B00977">
            <w:pPr>
              <w:pStyle w:val="TAL"/>
              <w:tabs>
                <w:tab w:val="left" w:pos="1394"/>
              </w:tabs>
              <w:rPr>
                <w:rFonts w:cs="Arial"/>
              </w:rPr>
            </w:pPr>
            <w:r w:rsidRPr="001E708F">
              <w:rPr>
                <w:rFonts w:cs="Arial"/>
              </w:rPr>
              <w:t>This parameter</w:t>
            </w:r>
            <w:r w:rsidRPr="00F364C2">
              <w:rPr>
                <w:rFonts w:cs="Arial"/>
              </w:rPr>
              <w:t xml:space="preserve"> contains references to other </w:t>
            </w:r>
            <w:proofErr w:type="spellStart"/>
            <w:r w:rsidRPr="00F364C2">
              <w:rPr>
                <w:rFonts w:cs="Arial"/>
              </w:rPr>
              <w:t>AlarmInf</w:t>
            </w:r>
            <w:r w:rsidRPr="00646241">
              <w:rPr>
                <w:rFonts w:cs="Arial"/>
              </w:rPr>
              <w:t>ormation</w:t>
            </w:r>
            <w:proofErr w:type="spellEnd"/>
            <w:r w:rsidRPr="00646241">
              <w:rPr>
                <w:rFonts w:cs="Arial"/>
              </w:rPr>
              <w:t xml:space="preserve"> instances whose </w:t>
            </w:r>
            <w:proofErr w:type="spellStart"/>
            <w:r w:rsidRPr="00646241">
              <w:rPr>
                <w:rFonts w:cs="Arial"/>
              </w:rPr>
              <w:t>perceivedSev</w:t>
            </w:r>
            <w:r w:rsidRPr="00613515">
              <w:rPr>
                <w:rFonts w:cs="Arial"/>
              </w:rPr>
              <w:t>erity</w:t>
            </w:r>
            <w:proofErr w:type="spellEnd"/>
            <w:r w:rsidRPr="00613515">
              <w:rPr>
                <w:rFonts w:cs="Arial"/>
              </w:rPr>
              <w:t xml:space="preserve"> levels are </w:t>
            </w:r>
            <w:r w:rsidRPr="001E708F">
              <w:rPr>
                <w:rFonts w:cs="Arial"/>
              </w:rPr>
              <w:t>c</w:t>
            </w:r>
            <w:r w:rsidRPr="00F364C2">
              <w:rPr>
                <w:rFonts w:cs="Arial"/>
              </w:rPr>
              <w:t>l</w:t>
            </w:r>
            <w:r w:rsidRPr="00646241">
              <w:rPr>
                <w:rFonts w:cs="Arial"/>
              </w:rPr>
              <w:t>eared as well</w:t>
            </w:r>
            <w:r w:rsidRPr="00613515">
              <w:rPr>
                <w:rFonts w:cs="Arial"/>
              </w:rPr>
              <w:t xml:space="preserve">. In this way, </w:t>
            </w:r>
            <w:r w:rsidRPr="001E708F">
              <w:rPr>
                <w:rFonts w:cs="Arial"/>
              </w:rPr>
              <w:t xml:space="preserve">the </w:t>
            </w:r>
            <w:proofErr w:type="spellStart"/>
            <w:r w:rsidRPr="00F364C2">
              <w:rPr>
                <w:rFonts w:cs="Arial"/>
              </w:rPr>
              <w:t>perc</w:t>
            </w:r>
            <w:r w:rsidRPr="00646241">
              <w:rPr>
                <w:rFonts w:cs="Arial"/>
              </w:rPr>
              <w:t>eivedSeverity</w:t>
            </w:r>
            <w:proofErr w:type="spellEnd"/>
            <w:r w:rsidRPr="00646241">
              <w:rPr>
                <w:rFonts w:cs="Arial"/>
              </w:rPr>
              <w:t xml:space="preserve"> level of multiple</w:t>
            </w:r>
            <w:r w:rsidRPr="00613515">
              <w:rPr>
                <w:rFonts w:cs="Arial"/>
              </w:rPr>
              <w:t xml:space="preserve"> </w:t>
            </w:r>
            <w:proofErr w:type="spellStart"/>
            <w:r w:rsidRPr="00613515">
              <w:rPr>
                <w:rFonts w:cs="Arial"/>
              </w:rPr>
              <w:t>AlarmInformation</w:t>
            </w:r>
            <w:proofErr w:type="spellEnd"/>
            <w:r w:rsidRPr="00613515">
              <w:rPr>
                <w:rFonts w:cs="Arial"/>
              </w:rPr>
              <w:t xml:space="preserve"> instances can be </w:t>
            </w:r>
            <w:r w:rsidRPr="001E708F">
              <w:rPr>
                <w:rFonts w:cs="Arial"/>
              </w:rPr>
              <w:t>c</w:t>
            </w:r>
            <w:r w:rsidRPr="00F364C2">
              <w:rPr>
                <w:rFonts w:cs="Arial"/>
              </w:rPr>
              <w:t>lea</w:t>
            </w:r>
            <w:r w:rsidRPr="00646241">
              <w:rPr>
                <w:rFonts w:cs="Arial"/>
              </w:rPr>
              <w:t>red by one notificati</w:t>
            </w:r>
            <w:r w:rsidRPr="00613515">
              <w:rPr>
                <w:rFonts w:cs="Arial"/>
              </w:rPr>
              <w:t>on.</w:t>
            </w:r>
          </w:p>
        </w:tc>
      </w:tr>
      <w:tr w:rsidR="009C7E1B" w:rsidRPr="00CA26F4" w14:paraId="79660D5C" w14:textId="77777777" w:rsidTr="00311DB3">
        <w:trPr>
          <w:jc w:val="center"/>
        </w:trPr>
        <w:tc>
          <w:tcPr>
            <w:tcW w:w="1871" w:type="dxa"/>
          </w:tcPr>
          <w:p w14:paraId="5BBB6001" w14:textId="77777777" w:rsidR="009C7E1B" w:rsidRPr="00075335" w:rsidRDefault="009C7E1B" w:rsidP="00B00977">
            <w:pPr>
              <w:pStyle w:val="TAL"/>
              <w:rPr>
                <w:rFonts w:cs="Courier New"/>
              </w:rPr>
            </w:pPr>
            <w:proofErr w:type="spellStart"/>
            <w:r w:rsidRPr="00075335">
              <w:rPr>
                <w:rFonts w:cs="Courier New"/>
              </w:rPr>
              <w:t>clearUserId</w:t>
            </w:r>
            <w:proofErr w:type="spellEnd"/>
          </w:p>
        </w:tc>
        <w:tc>
          <w:tcPr>
            <w:tcW w:w="397" w:type="dxa"/>
          </w:tcPr>
          <w:p w14:paraId="3E5EF389" w14:textId="77777777" w:rsidR="009C7E1B" w:rsidRPr="00215D3C" w:rsidRDefault="009C7E1B" w:rsidP="00B00977">
            <w:pPr>
              <w:pStyle w:val="TAL"/>
              <w:jc w:val="center"/>
              <w:rPr>
                <w:lang w:eastAsia="zh-CN"/>
              </w:rPr>
            </w:pPr>
            <w:r w:rsidRPr="00215D3C">
              <w:t>O</w:t>
            </w:r>
          </w:p>
        </w:tc>
        <w:tc>
          <w:tcPr>
            <w:tcW w:w="3261" w:type="dxa"/>
          </w:tcPr>
          <w:p w14:paraId="5BB1B233" w14:textId="77777777" w:rsidR="009C7E1B" w:rsidRPr="00215D3C" w:rsidRDefault="009C7E1B" w:rsidP="00B00977">
            <w:pPr>
              <w:pStyle w:val="TAL"/>
              <w:rPr>
                <w:lang w:eastAsia="zh-CN"/>
              </w:rPr>
            </w:pPr>
            <w:proofErr w:type="spellStart"/>
            <w:r>
              <w:rPr>
                <w:rFonts w:cs="Arial"/>
              </w:rPr>
              <w:t>AlarmInformation.clearUserId</w:t>
            </w:r>
            <w:proofErr w:type="spellEnd"/>
          </w:p>
        </w:tc>
        <w:tc>
          <w:tcPr>
            <w:tcW w:w="4138" w:type="dxa"/>
          </w:tcPr>
          <w:p w14:paraId="4B0E29CA" w14:textId="77777777" w:rsidR="009C7E1B" w:rsidRPr="00CA26F4" w:rsidRDefault="009C7E1B" w:rsidP="00B00977">
            <w:pPr>
              <w:pStyle w:val="TAL"/>
            </w:pPr>
            <w:r>
              <w:t xml:space="preserve">This parameter shall be present and contain valid information if the </w:t>
            </w:r>
            <w:proofErr w:type="spellStart"/>
            <w:r>
              <w:t>AlarmInformation</w:t>
            </w:r>
            <w:proofErr w:type="spellEnd"/>
            <w:r>
              <w:t xml:space="preserve"> is cleared by a </w:t>
            </w:r>
            <w:proofErr w:type="spellStart"/>
            <w:r>
              <w:t>clearAlarms</w:t>
            </w:r>
            <w:proofErr w:type="spellEnd"/>
            <w:r>
              <w:t xml:space="preserve"> operation request.</w:t>
            </w:r>
          </w:p>
        </w:tc>
      </w:tr>
      <w:tr w:rsidR="009C7E1B" w:rsidRPr="00CA26F4" w14:paraId="04619C5D" w14:textId="77777777" w:rsidTr="00311DB3">
        <w:trPr>
          <w:jc w:val="center"/>
        </w:trPr>
        <w:tc>
          <w:tcPr>
            <w:tcW w:w="1871" w:type="dxa"/>
          </w:tcPr>
          <w:p w14:paraId="5B1B809A" w14:textId="77777777" w:rsidR="009C7E1B" w:rsidRPr="00075335" w:rsidRDefault="009C7E1B" w:rsidP="00B00977">
            <w:pPr>
              <w:pStyle w:val="TAL"/>
              <w:rPr>
                <w:rFonts w:cs="Courier New"/>
              </w:rPr>
            </w:pPr>
            <w:proofErr w:type="spellStart"/>
            <w:r w:rsidRPr="00075335">
              <w:rPr>
                <w:rFonts w:cs="Courier New"/>
              </w:rPr>
              <w:t>clearSystemId</w:t>
            </w:r>
            <w:proofErr w:type="spellEnd"/>
          </w:p>
        </w:tc>
        <w:tc>
          <w:tcPr>
            <w:tcW w:w="397" w:type="dxa"/>
          </w:tcPr>
          <w:p w14:paraId="4921694A" w14:textId="77777777" w:rsidR="009C7E1B" w:rsidRPr="00215D3C" w:rsidRDefault="009C7E1B" w:rsidP="00B00977">
            <w:pPr>
              <w:pStyle w:val="TAL"/>
              <w:jc w:val="center"/>
              <w:rPr>
                <w:lang w:eastAsia="zh-CN"/>
              </w:rPr>
            </w:pPr>
            <w:r w:rsidRPr="00215D3C">
              <w:t>O</w:t>
            </w:r>
          </w:p>
        </w:tc>
        <w:tc>
          <w:tcPr>
            <w:tcW w:w="3261" w:type="dxa"/>
          </w:tcPr>
          <w:p w14:paraId="21D11174" w14:textId="77777777" w:rsidR="009C7E1B" w:rsidRPr="00215D3C" w:rsidRDefault="009C7E1B" w:rsidP="00B00977">
            <w:pPr>
              <w:pStyle w:val="TAL"/>
              <w:rPr>
                <w:lang w:eastAsia="zh-CN"/>
              </w:rPr>
            </w:pPr>
            <w:proofErr w:type="spellStart"/>
            <w:r>
              <w:rPr>
                <w:rFonts w:cs="Arial"/>
              </w:rPr>
              <w:t>AlarmInformation.clearSystemId</w:t>
            </w:r>
            <w:proofErr w:type="spellEnd"/>
          </w:p>
        </w:tc>
        <w:tc>
          <w:tcPr>
            <w:tcW w:w="4138" w:type="dxa"/>
          </w:tcPr>
          <w:p w14:paraId="6C975340" w14:textId="77777777" w:rsidR="009C7E1B" w:rsidRPr="00CA26F4" w:rsidRDefault="009C7E1B" w:rsidP="00B00977">
            <w:pPr>
              <w:pStyle w:val="TAL"/>
            </w:pPr>
            <w:r>
              <w:t xml:space="preserve">This parameter is present if </w:t>
            </w:r>
            <w:proofErr w:type="spellStart"/>
            <w:r>
              <w:t>clearUserId</w:t>
            </w:r>
            <w:proofErr w:type="spellEnd"/>
            <w:r>
              <w:t xml:space="preserve"> is present and if </w:t>
            </w:r>
            <w:proofErr w:type="spellStart"/>
            <w:r>
              <w:t>AlarmInformation.clearSystemId</w:t>
            </w:r>
            <w:proofErr w:type="spellEnd"/>
            <w:r>
              <w:t xml:space="preserve"> contains valid information.</w:t>
            </w:r>
          </w:p>
        </w:tc>
      </w:tr>
    </w:tbl>
    <w:p w14:paraId="2FB854A8" w14:textId="77777777" w:rsidR="006A5594" w:rsidRPr="00215D3C" w:rsidRDefault="006A5594" w:rsidP="006A5594"/>
    <w:p w14:paraId="4D9485B3" w14:textId="77777777" w:rsidR="006A5594" w:rsidRPr="00215D3C" w:rsidRDefault="006A5594" w:rsidP="006A5594">
      <w:pPr>
        <w:pStyle w:val="Heading6"/>
      </w:pPr>
      <w:bookmarkStart w:id="1037" w:name="_Toc20494472"/>
      <w:bookmarkStart w:id="1038" w:name="_Toc26975499"/>
      <w:bookmarkStart w:id="1039" w:name="_Toc35856372"/>
      <w:bookmarkStart w:id="1040" w:name="_Toc44001228"/>
      <w:bookmarkStart w:id="1041" w:name="_Toc51580827"/>
      <w:bookmarkStart w:id="1042" w:name="_Toc52356090"/>
      <w:bookmarkStart w:id="1043" w:name="_Toc55227660"/>
      <w:bookmarkStart w:id="1044" w:name="_Toc130218962"/>
      <w:r>
        <w:t>11.2</w:t>
      </w:r>
      <w:r w:rsidRPr="00215D3C">
        <w:t>.1.</w:t>
      </w:r>
      <w:r w:rsidRPr="00215D3C">
        <w:rPr>
          <w:rFonts w:hint="eastAsia"/>
        </w:rPr>
        <w:t>2</w:t>
      </w:r>
      <w:r w:rsidRPr="00215D3C">
        <w:t>.</w:t>
      </w:r>
      <w:r w:rsidRPr="00215D3C">
        <w:rPr>
          <w:rFonts w:hint="eastAsia"/>
        </w:rPr>
        <w:t>4</w:t>
      </w:r>
      <w:r w:rsidRPr="00215D3C">
        <w:t>.3</w:t>
      </w:r>
      <w:r w:rsidRPr="00215D3C">
        <w:tab/>
      </w:r>
      <w:r w:rsidRPr="00215D3C">
        <w:rPr>
          <w:rFonts w:hint="eastAsia"/>
        </w:rPr>
        <w:t>Triggering event</w:t>
      </w:r>
      <w:bookmarkEnd w:id="1037"/>
      <w:bookmarkEnd w:id="1038"/>
      <w:bookmarkEnd w:id="1039"/>
      <w:bookmarkEnd w:id="1040"/>
      <w:bookmarkEnd w:id="1041"/>
      <w:bookmarkEnd w:id="1042"/>
      <w:bookmarkEnd w:id="1043"/>
      <w:bookmarkEnd w:id="1044"/>
    </w:p>
    <w:p w14:paraId="55DA079B" w14:textId="77777777" w:rsidR="006A5594" w:rsidRPr="00215D3C" w:rsidRDefault="006A5594" w:rsidP="006A5594">
      <w:pPr>
        <w:pStyle w:val="Heading7"/>
        <w:rPr>
          <w:lang w:eastAsia="zh-CN"/>
        </w:rPr>
      </w:pPr>
      <w:bookmarkStart w:id="1045" w:name="_Toc20494473"/>
      <w:bookmarkStart w:id="1046" w:name="_Toc26975500"/>
      <w:bookmarkStart w:id="1047" w:name="_Toc35856373"/>
      <w:bookmarkStart w:id="1048" w:name="_Toc44001229"/>
      <w:bookmarkStart w:id="1049" w:name="_Toc51580828"/>
      <w:bookmarkStart w:id="1050" w:name="_Toc52356091"/>
      <w:bookmarkStart w:id="1051" w:name="_Toc55227661"/>
      <w:bookmarkStart w:id="1052" w:name="_Toc130218963"/>
      <w:r>
        <w:rPr>
          <w:lang w:eastAsia="zh-CN"/>
        </w:rPr>
        <w:t>11.2</w:t>
      </w:r>
      <w:r w:rsidRPr="00215D3C">
        <w:rPr>
          <w:lang w:eastAsia="zh-CN"/>
        </w:rPr>
        <w:t>.1.</w:t>
      </w:r>
      <w:r w:rsidRPr="00215D3C">
        <w:rPr>
          <w:rFonts w:hint="eastAsia"/>
          <w:lang w:eastAsia="zh-CN"/>
        </w:rPr>
        <w:t>2.4</w:t>
      </w:r>
      <w:r w:rsidRPr="00215D3C">
        <w:rPr>
          <w:lang w:eastAsia="zh-CN"/>
        </w:rPr>
        <w:t>.3.1</w:t>
      </w:r>
      <w:r w:rsidRPr="00215D3C">
        <w:rPr>
          <w:lang w:eastAsia="zh-CN"/>
        </w:rPr>
        <w:tab/>
      </w:r>
      <w:r w:rsidRPr="00215D3C">
        <w:t>From-state</w:t>
      </w:r>
      <w:bookmarkEnd w:id="1045"/>
      <w:bookmarkEnd w:id="1046"/>
      <w:bookmarkEnd w:id="1047"/>
      <w:bookmarkEnd w:id="1048"/>
      <w:bookmarkEnd w:id="1049"/>
      <w:bookmarkEnd w:id="1050"/>
      <w:bookmarkEnd w:id="1051"/>
      <w:bookmarkEnd w:id="1052"/>
    </w:p>
    <w:p w14:paraId="2862AE82" w14:textId="77777777" w:rsidR="006A5594" w:rsidRPr="00215D3C" w:rsidRDefault="006A5594" w:rsidP="006A5594">
      <w:proofErr w:type="spellStart"/>
      <w:r w:rsidRPr="00215D3C">
        <w:rPr>
          <w:rFonts w:ascii="Courier New" w:hAnsi="Courier New"/>
        </w:rPr>
        <w:t>alarmMatchedAndCleared</w:t>
      </w:r>
      <w:proofErr w:type="spellEnd"/>
      <w:r w:rsidRPr="00215D3C">
        <w:rPr>
          <w:rFonts w:ascii="Courier New" w:hAnsi="Courier New"/>
        </w:rPr>
        <w:t xml:space="preserve"> OR </w:t>
      </w:r>
      <w:proofErr w:type="spellStart"/>
      <w:r w:rsidRPr="00215D3C">
        <w:rPr>
          <w:rFonts w:ascii="Courier New" w:hAnsi="Courier New"/>
        </w:rPr>
        <w:t>clearedBy</w:t>
      </w:r>
      <w:r w:rsidRPr="00215D3C">
        <w:rPr>
          <w:rFonts w:ascii="Courier New" w:hAnsi="Courier New" w:hint="eastAsia"/>
          <w:lang w:eastAsia="zh-CN"/>
        </w:rPr>
        <w:t>Provider</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6A5594" w:rsidRPr="00215D3C" w14:paraId="44DE410F" w14:textId="77777777" w:rsidTr="001D11CC">
        <w:trPr>
          <w:jc w:val="center"/>
        </w:trPr>
        <w:tc>
          <w:tcPr>
            <w:tcW w:w="1140" w:type="pct"/>
            <w:shd w:val="clear" w:color="auto" w:fill="BFBFBF"/>
          </w:tcPr>
          <w:p w14:paraId="6CCD8BF6" w14:textId="77777777" w:rsidR="006A5594" w:rsidRPr="00215D3C" w:rsidRDefault="006A5594" w:rsidP="000516BC">
            <w:pPr>
              <w:pStyle w:val="TAH"/>
            </w:pPr>
            <w:r w:rsidRPr="00215D3C">
              <w:t>Assertion Name</w:t>
            </w:r>
          </w:p>
        </w:tc>
        <w:tc>
          <w:tcPr>
            <w:tcW w:w="3860" w:type="pct"/>
            <w:shd w:val="clear" w:color="auto" w:fill="BFBFBF"/>
          </w:tcPr>
          <w:p w14:paraId="247F5B4C" w14:textId="77777777" w:rsidR="006A5594" w:rsidRPr="00215D3C" w:rsidRDefault="006A5594" w:rsidP="000516BC">
            <w:pPr>
              <w:pStyle w:val="TAH"/>
            </w:pPr>
            <w:r w:rsidRPr="00215D3C">
              <w:t>Definition</w:t>
            </w:r>
          </w:p>
        </w:tc>
      </w:tr>
      <w:tr w:rsidR="006A5594" w:rsidRPr="00215D3C" w14:paraId="0BBF75B2" w14:textId="77777777" w:rsidTr="001D11CC">
        <w:trPr>
          <w:jc w:val="center"/>
        </w:trPr>
        <w:tc>
          <w:tcPr>
            <w:tcW w:w="1140" w:type="pct"/>
          </w:tcPr>
          <w:p w14:paraId="1D72BD1C" w14:textId="77777777" w:rsidR="006A5594" w:rsidRPr="00075335" w:rsidRDefault="006A5594" w:rsidP="000516BC">
            <w:pPr>
              <w:pStyle w:val="TAL"/>
              <w:rPr>
                <w:rFonts w:cs="Arial"/>
              </w:rPr>
            </w:pPr>
            <w:proofErr w:type="spellStart"/>
            <w:r w:rsidRPr="00075335">
              <w:rPr>
                <w:rFonts w:cs="Arial"/>
              </w:rPr>
              <w:t>alarmMatchedAndCleared</w:t>
            </w:r>
            <w:proofErr w:type="spellEnd"/>
          </w:p>
        </w:tc>
        <w:tc>
          <w:tcPr>
            <w:tcW w:w="3860" w:type="pct"/>
          </w:tcPr>
          <w:p w14:paraId="55CD9AC9" w14:textId="77777777" w:rsidR="006A5594" w:rsidRPr="00215D3C" w:rsidRDefault="006A5594" w:rsidP="000516BC">
            <w:pPr>
              <w:pStyle w:val="TAL"/>
            </w:pPr>
            <w:r w:rsidRPr="00215D3C">
              <w:t xml:space="preserve">The matching-criteria-attributes of the newly generated network alarm have values that are identical (matched) with ones in one </w:t>
            </w:r>
            <w:proofErr w:type="spellStart"/>
            <w:r w:rsidRPr="00215D3C">
              <w:t>AlarmInformation</w:t>
            </w:r>
            <w:proofErr w:type="spellEnd"/>
            <w:r w:rsidRPr="00215D3C">
              <w:t xml:space="preserve"> in AlarmList and the </w:t>
            </w:r>
            <w:proofErr w:type="spellStart"/>
            <w:r w:rsidRPr="00215D3C">
              <w:t>perceivedSeverity</w:t>
            </w:r>
            <w:proofErr w:type="spellEnd"/>
            <w:r w:rsidRPr="00215D3C">
              <w:t xml:space="preserve"> of the matched </w:t>
            </w:r>
            <w:proofErr w:type="spellStart"/>
            <w:r w:rsidRPr="00215D3C">
              <w:t>AlarmInformation</w:t>
            </w:r>
            <w:proofErr w:type="spellEnd"/>
            <w:r w:rsidRPr="00215D3C">
              <w:t xml:space="preserve"> is not Cleared</w:t>
            </w:r>
          </w:p>
          <w:p w14:paraId="4BB7F306" w14:textId="77777777" w:rsidR="006A5594" w:rsidRPr="00215D3C" w:rsidRDefault="006A5594" w:rsidP="000516BC">
            <w:pPr>
              <w:pStyle w:val="TAL"/>
            </w:pPr>
            <w:r w:rsidRPr="00215D3C">
              <w:t>AND</w:t>
            </w:r>
          </w:p>
          <w:p w14:paraId="6AF31D7F" w14:textId="77777777" w:rsidR="006A5594" w:rsidRPr="00215D3C" w:rsidRDefault="006A5594" w:rsidP="000516BC">
            <w:pPr>
              <w:pStyle w:val="TAL"/>
            </w:pPr>
            <w:r w:rsidRPr="00215D3C">
              <w:t xml:space="preserve">The </w:t>
            </w:r>
            <w:proofErr w:type="spellStart"/>
            <w:r w:rsidRPr="00215D3C">
              <w:t>perceivedSeverity</w:t>
            </w:r>
            <w:proofErr w:type="spellEnd"/>
            <w:r w:rsidRPr="00215D3C">
              <w:t xml:space="preserve"> of the newly generated network alarm is cleared.</w:t>
            </w:r>
          </w:p>
        </w:tc>
      </w:tr>
      <w:tr w:rsidR="006A5594" w:rsidRPr="00215D3C" w14:paraId="34B94343" w14:textId="77777777" w:rsidTr="001D11CC">
        <w:trPr>
          <w:jc w:val="center"/>
        </w:trPr>
        <w:tc>
          <w:tcPr>
            <w:tcW w:w="1140" w:type="pct"/>
          </w:tcPr>
          <w:p w14:paraId="4B12D826" w14:textId="77777777" w:rsidR="006A5594" w:rsidRPr="00075335" w:rsidRDefault="006A5594" w:rsidP="000516BC">
            <w:pPr>
              <w:pStyle w:val="TAL"/>
              <w:rPr>
                <w:rFonts w:cs="Arial"/>
                <w:lang w:eastAsia="zh-CN"/>
              </w:rPr>
            </w:pPr>
            <w:proofErr w:type="spellStart"/>
            <w:r w:rsidRPr="00075335">
              <w:rPr>
                <w:rFonts w:cs="Arial"/>
              </w:rPr>
              <w:t>clearedBy</w:t>
            </w:r>
            <w:r w:rsidRPr="00075335">
              <w:rPr>
                <w:rFonts w:cs="Arial"/>
                <w:lang w:eastAsia="zh-CN"/>
              </w:rPr>
              <w:t>Provider</w:t>
            </w:r>
            <w:proofErr w:type="spellEnd"/>
          </w:p>
        </w:tc>
        <w:tc>
          <w:tcPr>
            <w:tcW w:w="3860" w:type="pct"/>
          </w:tcPr>
          <w:p w14:paraId="2CFB0345" w14:textId="77777777" w:rsidR="006A5594" w:rsidRPr="00215D3C" w:rsidRDefault="006A5594" w:rsidP="000516BC">
            <w:pPr>
              <w:pStyle w:val="TAL"/>
            </w:pPr>
            <w:r w:rsidRPr="00215D3C">
              <w:t xml:space="preserve">Reception of a valid </w:t>
            </w:r>
            <w:proofErr w:type="spellStart"/>
            <w:r w:rsidRPr="00215D3C">
              <w:t>clearAlarms</w:t>
            </w:r>
            <w:proofErr w:type="spellEnd"/>
            <w:r w:rsidRPr="00215D3C">
              <w:t xml:space="preserve"> operation that identifies the subject </w:t>
            </w:r>
            <w:proofErr w:type="spellStart"/>
            <w:r w:rsidRPr="00215D3C">
              <w:t>AlarmInformation</w:t>
            </w:r>
            <w:proofErr w:type="spellEnd"/>
            <w:r w:rsidRPr="00215D3C">
              <w:t xml:space="preserve"> instances. This triggering event shall occur regardless of the </w:t>
            </w:r>
            <w:proofErr w:type="spellStart"/>
            <w:r w:rsidRPr="00215D3C">
              <w:t>perceivedSeverity</w:t>
            </w:r>
            <w:proofErr w:type="spellEnd"/>
            <w:r w:rsidRPr="00215D3C">
              <w:t xml:space="preserve"> state of the identified </w:t>
            </w:r>
            <w:proofErr w:type="spellStart"/>
            <w:r w:rsidRPr="00215D3C">
              <w:t>AlarmInformation</w:t>
            </w:r>
            <w:proofErr w:type="spellEnd"/>
            <w:r w:rsidRPr="00215D3C">
              <w:t xml:space="preserve"> instances.</w:t>
            </w:r>
          </w:p>
        </w:tc>
      </w:tr>
    </w:tbl>
    <w:p w14:paraId="425628F9" w14:textId="77777777" w:rsidR="006A5594" w:rsidRPr="00215D3C" w:rsidRDefault="006A5594" w:rsidP="006A5594">
      <w:pPr>
        <w:rPr>
          <w:lang w:eastAsia="zh-CN"/>
        </w:rPr>
      </w:pPr>
    </w:p>
    <w:p w14:paraId="7E6EA4CE" w14:textId="77777777" w:rsidR="006A5594" w:rsidRPr="00215D3C" w:rsidRDefault="006A5594" w:rsidP="006A5594">
      <w:pPr>
        <w:pStyle w:val="Heading7"/>
        <w:rPr>
          <w:lang w:eastAsia="zh-CN"/>
        </w:rPr>
      </w:pPr>
      <w:bookmarkStart w:id="1053" w:name="_Toc20494474"/>
      <w:bookmarkStart w:id="1054" w:name="_Toc26975501"/>
      <w:bookmarkStart w:id="1055" w:name="_Toc35856374"/>
      <w:bookmarkStart w:id="1056" w:name="_Toc44001230"/>
      <w:bookmarkStart w:id="1057" w:name="_Toc51580829"/>
      <w:bookmarkStart w:id="1058" w:name="_Toc52356092"/>
      <w:bookmarkStart w:id="1059" w:name="_Toc55227662"/>
      <w:bookmarkStart w:id="1060" w:name="_Toc130218964"/>
      <w:r>
        <w:rPr>
          <w:lang w:eastAsia="zh-CN"/>
        </w:rPr>
        <w:t>11.2</w:t>
      </w:r>
      <w:r w:rsidRPr="00215D3C">
        <w:rPr>
          <w:lang w:eastAsia="zh-CN"/>
        </w:rPr>
        <w:t>.1.</w:t>
      </w:r>
      <w:r w:rsidRPr="00215D3C">
        <w:rPr>
          <w:rFonts w:hint="eastAsia"/>
          <w:lang w:eastAsia="zh-CN"/>
        </w:rPr>
        <w:t>2.4</w:t>
      </w:r>
      <w:r w:rsidRPr="00215D3C">
        <w:rPr>
          <w:lang w:eastAsia="zh-CN"/>
        </w:rPr>
        <w:t>.3.2</w:t>
      </w:r>
      <w:r w:rsidRPr="00215D3C">
        <w:rPr>
          <w:lang w:eastAsia="zh-CN"/>
        </w:rPr>
        <w:tab/>
      </w:r>
      <w:r w:rsidRPr="00215D3C">
        <w:t>To-state</w:t>
      </w:r>
      <w:bookmarkEnd w:id="1053"/>
      <w:bookmarkEnd w:id="1054"/>
      <w:bookmarkEnd w:id="1055"/>
      <w:bookmarkEnd w:id="1056"/>
      <w:bookmarkEnd w:id="1057"/>
      <w:bookmarkEnd w:id="1058"/>
      <w:bookmarkEnd w:id="1059"/>
      <w:bookmarkEnd w:id="1060"/>
    </w:p>
    <w:p w14:paraId="75B5768F" w14:textId="77777777" w:rsidR="006A5594" w:rsidRPr="00215D3C" w:rsidRDefault="006A5594" w:rsidP="006A5594">
      <w:pPr>
        <w:keepNext/>
        <w:rPr>
          <w:rFonts w:ascii="Courier New" w:hAnsi="Courier New"/>
        </w:rPr>
      </w:pPr>
      <w:r w:rsidRPr="00215D3C">
        <w:rPr>
          <w:rFonts w:ascii="Courier New" w:hAnsi="Courier New"/>
        </w:rPr>
        <w:t>alarmInformationCleared_1 OR alarmInformationCleared_2.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6A5594" w:rsidRPr="00215D3C" w14:paraId="2568B7FB" w14:textId="77777777" w:rsidTr="001D11CC">
        <w:trPr>
          <w:jc w:val="center"/>
        </w:trPr>
        <w:tc>
          <w:tcPr>
            <w:tcW w:w="1186" w:type="pct"/>
            <w:shd w:val="clear" w:color="auto" w:fill="BFBFBF"/>
          </w:tcPr>
          <w:p w14:paraId="4D923260" w14:textId="77777777" w:rsidR="006A5594" w:rsidRPr="00215D3C" w:rsidRDefault="006A5594" w:rsidP="000516BC">
            <w:pPr>
              <w:pStyle w:val="TAH"/>
            </w:pPr>
            <w:r w:rsidRPr="00215D3C">
              <w:t>Assertion Name</w:t>
            </w:r>
          </w:p>
        </w:tc>
        <w:tc>
          <w:tcPr>
            <w:tcW w:w="3814" w:type="pct"/>
            <w:shd w:val="clear" w:color="auto" w:fill="BFBFBF"/>
          </w:tcPr>
          <w:p w14:paraId="7CA37266" w14:textId="77777777" w:rsidR="006A5594" w:rsidRPr="00215D3C" w:rsidRDefault="006A5594" w:rsidP="000516BC">
            <w:pPr>
              <w:pStyle w:val="TAH"/>
            </w:pPr>
            <w:r w:rsidRPr="00215D3C">
              <w:t>Definition</w:t>
            </w:r>
          </w:p>
        </w:tc>
      </w:tr>
      <w:tr w:rsidR="006A5594" w:rsidRPr="00215D3C" w14:paraId="5A3686F3" w14:textId="77777777" w:rsidTr="001D11CC">
        <w:trPr>
          <w:jc w:val="center"/>
        </w:trPr>
        <w:tc>
          <w:tcPr>
            <w:tcW w:w="1186" w:type="pct"/>
          </w:tcPr>
          <w:p w14:paraId="3D66D4A7" w14:textId="77777777" w:rsidR="006A5594" w:rsidRPr="00075335" w:rsidRDefault="006A5594" w:rsidP="000516BC">
            <w:pPr>
              <w:pStyle w:val="TAL"/>
              <w:rPr>
                <w:rFonts w:cs="Arial"/>
              </w:rPr>
            </w:pPr>
            <w:r w:rsidRPr="00075335">
              <w:rPr>
                <w:rFonts w:cs="Arial"/>
              </w:rPr>
              <w:t>alarmInformationCleared_1</w:t>
            </w:r>
          </w:p>
        </w:tc>
        <w:tc>
          <w:tcPr>
            <w:tcW w:w="3814" w:type="pct"/>
          </w:tcPr>
          <w:p w14:paraId="2CF8D48C" w14:textId="77777777" w:rsidR="006A5594" w:rsidRPr="00215D3C" w:rsidRDefault="006A5594" w:rsidP="000516BC">
            <w:pPr>
              <w:pStyle w:val="TAL"/>
            </w:pPr>
            <w:r w:rsidRPr="00215D3C">
              <w:t xml:space="preserve">Case if From-state is </w:t>
            </w:r>
            <w:proofErr w:type="spellStart"/>
            <w:r w:rsidRPr="00215D3C">
              <w:t>alarmMatchedAndCleared</w:t>
            </w:r>
            <w:proofErr w:type="spellEnd"/>
            <w:r w:rsidRPr="00215D3C">
              <w:t>:</w:t>
            </w:r>
          </w:p>
          <w:p w14:paraId="60FEDC71" w14:textId="77777777" w:rsidR="006A5594" w:rsidRPr="00215D3C" w:rsidRDefault="006A5594" w:rsidP="000516BC">
            <w:pPr>
              <w:pStyle w:val="TAL"/>
            </w:pPr>
            <w:r w:rsidRPr="00215D3C">
              <w:t xml:space="preserve">The following attributes of the subject </w:t>
            </w:r>
            <w:proofErr w:type="spellStart"/>
            <w:r w:rsidRPr="00215D3C">
              <w:rPr>
                <w:rFonts w:ascii="Courier New" w:hAnsi="Courier New"/>
              </w:rPr>
              <w:t>AlarmInformation</w:t>
            </w:r>
            <w:proofErr w:type="spellEnd"/>
            <w:r w:rsidRPr="00215D3C">
              <w:t xml:space="preserve"> are updated:</w:t>
            </w:r>
          </w:p>
          <w:p w14:paraId="2C5BD63C" w14:textId="77777777" w:rsidR="006A5594" w:rsidRPr="00215D3C" w:rsidRDefault="006A5594" w:rsidP="000516BC">
            <w:pPr>
              <w:pStyle w:val="TAL"/>
            </w:pPr>
            <w:proofErr w:type="spellStart"/>
            <w:r w:rsidRPr="00215D3C">
              <w:rPr>
                <w:rFonts w:ascii="Courier New" w:hAnsi="Courier New"/>
              </w:rPr>
              <w:t>notificationId</w:t>
            </w:r>
            <w:proofErr w:type="spellEnd"/>
            <w:r w:rsidRPr="00215D3C">
              <w:rPr>
                <w:rFonts w:ascii="Courier New" w:hAnsi="Courier New"/>
              </w:rPr>
              <w:t>,</w:t>
            </w:r>
            <w:r w:rsidRPr="00215D3C">
              <w:t xml:space="preserve"> </w:t>
            </w:r>
            <w:proofErr w:type="spellStart"/>
            <w:r w:rsidRPr="00215D3C">
              <w:rPr>
                <w:rFonts w:ascii="Courier New" w:hAnsi="Courier New"/>
              </w:rPr>
              <w:t>perceivedSeverity</w:t>
            </w:r>
            <w:proofErr w:type="spellEnd"/>
            <w:r w:rsidRPr="00215D3C">
              <w:t xml:space="preserve"> (updated to</w:t>
            </w:r>
            <w:r w:rsidRPr="00215D3C">
              <w:rPr>
                <w:rFonts w:ascii="Courier New" w:hAnsi="Courier New"/>
              </w:rPr>
              <w:t xml:space="preserve"> Cleared), </w:t>
            </w:r>
            <w:proofErr w:type="spellStart"/>
            <w:r w:rsidRPr="00215D3C">
              <w:rPr>
                <w:rFonts w:ascii="Courier New" w:hAnsi="Courier New"/>
              </w:rPr>
              <w:t>alarmClearedTime</w:t>
            </w:r>
            <w:proofErr w:type="spellEnd"/>
            <w:r w:rsidRPr="00215D3C">
              <w:t>.</w:t>
            </w:r>
          </w:p>
        </w:tc>
      </w:tr>
      <w:tr w:rsidR="006A5594" w:rsidRPr="00215D3C" w14:paraId="0F8D6123" w14:textId="77777777" w:rsidTr="001D11CC">
        <w:trPr>
          <w:jc w:val="center"/>
        </w:trPr>
        <w:tc>
          <w:tcPr>
            <w:tcW w:w="1186" w:type="pct"/>
          </w:tcPr>
          <w:p w14:paraId="78E3F93B" w14:textId="77777777" w:rsidR="006A5594" w:rsidRPr="00075335" w:rsidRDefault="006A5594" w:rsidP="000516BC">
            <w:pPr>
              <w:pStyle w:val="TAL"/>
              <w:rPr>
                <w:rFonts w:cs="Arial"/>
              </w:rPr>
            </w:pPr>
            <w:r w:rsidRPr="00075335">
              <w:rPr>
                <w:rFonts w:cs="Arial"/>
              </w:rPr>
              <w:t>alarmInformationCleared_2</w:t>
            </w:r>
          </w:p>
        </w:tc>
        <w:tc>
          <w:tcPr>
            <w:tcW w:w="3814" w:type="pct"/>
          </w:tcPr>
          <w:p w14:paraId="5CDD4E48" w14:textId="77777777" w:rsidR="006A5594" w:rsidRPr="00215D3C" w:rsidRDefault="006A5594" w:rsidP="000516BC">
            <w:pPr>
              <w:pStyle w:val="TAL"/>
            </w:pPr>
            <w:r w:rsidRPr="00215D3C">
              <w:t xml:space="preserve">Case if From-state is </w:t>
            </w:r>
            <w:proofErr w:type="spellStart"/>
            <w:r w:rsidRPr="00215D3C">
              <w:t>clearedBy</w:t>
            </w:r>
            <w:r w:rsidRPr="00215D3C">
              <w:rPr>
                <w:rFonts w:hint="eastAsia"/>
                <w:lang w:eastAsia="zh-CN"/>
              </w:rPr>
              <w:t>Provider</w:t>
            </w:r>
            <w:proofErr w:type="spellEnd"/>
            <w:r w:rsidRPr="00215D3C">
              <w:t>:</w:t>
            </w:r>
          </w:p>
          <w:p w14:paraId="3111181E" w14:textId="77777777" w:rsidR="006A5594" w:rsidRPr="00215D3C" w:rsidRDefault="006A5594" w:rsidP="000516BC">
            <w:pPr>
              <w:pStyle w:val="TAL"/>
            </w:pPr>
            <w:r w:rsidRPr="00215D3C">
              <w:t xml:space="preserve">The following attributes of the subject </w:t>
            </w:r>
            <w:proofErr w:type="spellStart"/>
            <w:r w:rsidRPr="00215D3C">
              <w:t>AlarmInformation</w:t>
            </w:r>
            <w:proofErr w:type="spellEnd"/>
            <w:r w:rsidRPr="00215D3C">
              <w:t xml:space="preserve"> are updated:</w:t>
            </w:r>
          </w:p>
          <w:p w14:paraId="77D70951" w14:textId="77777777" w:rsidR="006A5594" w:rsidRPr="00215D3C" w:rsidRDefault="006A5594" w:rsidP="000516BC">
            <w:pPr>
              <w:pStyle w:val="TAL"/>
            </w:pPr>
            <w:proofErr w:type="spellStart"/>
            <w:r w:rsidRPr="00215D3C">
              <w:t>notificationId</w:t>
            </w:r>
            <w:proofErr w:type="spellEnd"/>
            <w:r w:rsidR="009C7E1B" w:rsidRPr="00215D3C">
              <w:t xml:space="preserve">, </w:t>
            </w:r>
            <w:proofErr w:type="spellStart"/>
            <w:r w:rsidR="009C7E1B" w:rsidRPr="00215D3C">
              <w:t>alarmClearedTime</w:t>
            </w:r>
            <w:proofErr w:type="spellEnd"/>
            <w:r w:rsidRPr="00215D3C">
              <w:t xml:space="preserve">, </w:t>
            </w:r>
            <w:proofErr w:type="spellStart"/>
            <w:r w:rsidRPr="00215D3C">
              <w:t>perceivedSeverity</w:t>
            </w:r>
            <w:proofErr w:type="spellEnd"/>
            <w:r w:rsidRPr="00215D3C">
              <w:t xml:space="preserve"> (updated to </w:t>
            </w:r>
            <w:r w:rsidR="009C7E1B">
              <w:t>CLEARED</w:t>
            </w:r>
            <w:r w:rsidRPr="00215D3C">
              <w:t xml:space="preserve">), </w:t>
            </w:r>
            <w:proofErr w:type="spellStart"/>
            <w:r w:rsidRPr="00215D3C">
              <w:t>alarmClearedUserId</w:t>
            </w:r>
            <w:proofErr w:type="spellEnd"/>
            <w:r w:rsidRPr="00215D3C">
              <w:t xml:space="preserve">, </w:t>
            </w:r>
            <w:proofErr w:type="spellStart"/>
            <w:r w:rsidRPr="00215D3C">
              <w:t>alarmClearedSystemId</w:t>
            </w:r>
            <w:proofErr w:type="spellEnd"/>
            <w:r w:rsidRPr="00215D3C">
              <w:t>.</w:t>
            </w:r>
          </w:p>
        </w:tc>
      </w:tr>
    </w:tbl>
    <w:p w14:paraId="3DD4472B" w14:textId="77777777" w:rsidR="006A5594" w:rsidRPr="00215D3C" w:rsidRDefault="006A5594" w:rsidP="006A5594">
      <w:pPr>
        <w:rPr>
          <w:lang w:eastAsia="zh-CN"/>
        </w:rPr>
      </w:pPr>
    </w:p>
    <w:p w14:paraId="13BB1317" w14:textId="77777777" w:rsidR="006A5594" w:rsidRPr="00215D3C" w:rsidRDefault="006A5594" w:rsidP="006A5594">
      <w:pPr>
        <w:pStyle w:val="Heading5"/>
      </w:pPr>
      <w:bookmarkStart w:id="1061" w:name="_Toc20494475"/>
      <w:bookmarkStart w:id="1062" w:name="_Toc26975502"/>
      <w:bookmarkStart w:id="1063" w:name="_Toc35856375"/>
      <w:bookmarkStart w:id="1064" w:name="_Toc44001231"/>
      <w:bookmarkStart w:id="1065" w:name="_Toc51580830"/>
      <w:bookmarkStart w:id="1066" w:name="_Toc52356093"/>
      <w:bookmarkStart w:id="1067" w:name="_Toc55227663"/>
      <w:bookmarkStart w:id="1068" w:name="_Toc130218965"/>
      <w:r>
        <w:lastRenderedPageBreak/>
        <w:t>11.2</w:t>
      </w:r>
      <w:r w:rsidRPr="00215D3C">
        <w:t>.1.</w:t>
      </w:r>
      <w:r w:rsidRPr="00215D3C">
        <w:rPr>
          <w:rFonts w:hint="eastAsia"/>
        </w:rPr>
        <w:t>2</w:t>
      </w:r>
      <w:r w:rsidRPr="00215D3C">
        <w:t>.</w:t>
      </w:r>
      <w:r w:rsidRPr="00215D3C">
        <w:rPr>
          <w:rFonts w:hint="eastAsia"/>
        </w:rPr>
        <w:t>5</w:t>
      </w:r>
      <w:r w:rsidRPr="00215D3C">
        <w:tab/>
      </w:r>
      <w:proofErr w:type="spellStart"/>
      <w:r w:rsidRPr="001D11CC">
        <w:rPr>
          <w:rFonts w:cs="Arial"/>
        </w:rPr>
        <w:t>notifyAckStateChanged</w:t>
      </w:r>
      <w:bookmarkEnd w:id="1061"/>
      <w:bookmarkEnd w:id="1062"/>
      <w:bookmarkEnd w:id="1063"/>
      <w:bookmarkEnd w:id="1064"/>
      <w:bookmarkEnd w:id="1065"/>
      <w:bookmarkEnd w:id="1066"/>
      <w:bookmarkEnd w:id="1067"/>
      <w:bookmarkEnd w:id="1068"/>
      <w:proofErr w:type="spellEnd"/>
    </w:p>
    <w:p w14:paraId="0AD8245D" w14:textId="77777777" w:rsidR="006A5594" w:rsidRPr="00215D3C" w:rsidRDefault="006A5594" w:rsidP="006A5594">
      <w:pPr>
        <w:pStyle w:val="Heading6"/>
      </w:pPr>
      <w:bookmarkStart w:id="1069" w:name="_Toc20494476"/>
      <w:bookmarkStart w:id="1070" w:name="_Toc26975503"/>
      <w:bookmarkStart w:id="1071" w:name="_Toc35856376"/>
      <w:bookmarkStart w:id="1072" w:name="_Toc44001232"/>
      <w:bookmarkStart w:id="1073" w:name="_Toc51580831"/>
      <w:bookmarkStart w:id="1074" w:name="_Toc52356094"/>
      <w:bookmarkStart w:id="1075" w:name="_Toc55227664"/>
      <w:bookmarkStart w:id="1076" w:name="_Toc130218966"/>
      <w:r>
        <w:t>11.2</w:t>
      </w:r>
      <w:r w:rsidRPr="00215D3C">
        <w:t>.1.</w:t>
      </w:r>
      <w:r w:rsidRPr="00215D3C">
        <w:rPr>
          <w:rFonts w:hint="eastAsia"/>
        </w:rPr>
        <w:t>2</w:t>
      </w:r>
      <w:r w:rsidRPr="00215D3C">
        <w:t>.</w:t>
      </w:r>
      <w:r w:rsidRPr="00215D3C">
        <w:rPr>
          <w:rFonts w:hint="eastAsia"/>
        </w:rPr>
        <w:t>5</w:t>
      </w:r>
      <w:r w:rsidRPr="00215D3C">
        <w:t>.1</w:t>
      </w:r>
      <w:r w:rsidRPr="00215D3C">
        <w:tab/>
        <w:t>Definition</w:t>
      </w:r>
      <w:bookmarkEnd w:id="1069"/>
      <w:bookmarkEnd w:id="1070"/>
      <w:bookmarkEnd w:id="1071"/>
      <w:bookmarkEnd w:id="1072"/>
      <w:bookmarkEnd w:id="1073"/>
      <w:bookmarkEnd w:id="1074"/>
      <w:bookmarkEnd w:id="1075"/>
      <w:bookmarkEnd w:id="1076"/>
    </w:p>
    <w:p w14:paraId="20F7B072" w14:textId="77777777" w:rsidR="006A5594" w:rsidRPr="00215D3C" w:rsidRDefault="009C7E1B" w:rsidP="009C7E1B">
      <w:pPr>
        <w:rPr>
          <w:lang w:eastAsia="zh-CN"/>
        </w:rPr>
      </w:pPr>
      <w:r>
        <w:t>This notification is generated by the MnS producer when a the acknowledgement state of an alarm changes from "UNACKNOWLEDGED" to "ACKNOWLEDGED" or back from "ACKNOWLEDGED" to "UNACKNOWLEDGED".</w:t>
      </w:r>
    </w:p>
    <w:p w14:paraId="5938C2C7" w14:textId="77777777" w:rsidR="006A5594" w:rsidRPr="00215D3C" w:rsidRDefault="006A5594" w:rsidP="006A5594">
      <w:pPr>
        <w:pStyle w:val="Heading6"/>
      </w:pPr>
      <w:bookmarkStart w:id="1077" w:name="_Toc20494477"/>
      <w:bookmarkStart w:id="1078" w:name="_Toc26975504"/>
      <w:bookmarkStart w:id="1079" w:name="_Toc35856377"/>
      <w:bookmarkStart w:id="1080" w:name="_Toc44001233"/>
      <w:bookmarkStart w:id="1081" w:name="_Toc51580832"/>
      <w:bookmarkStart w:id="1082" w:name="_Toc52356095"/>
      <w:bookmarkStart w:id="1083" w:name="_Toc55227665"/>
      <w:bookmarkStart w:id="1084" w:name="_Toc130218967"/>
      <w:r>
        <w:t>11.2</w:t>
      </w:r>
      <w:r w:rsidRPr="00215D3C">
        <w:t>.1.</w:t>
      </w:r>
      <w:r w:rsidRPr="00215D3C">
        <w:rPr>
          <w:rFonts w:hint="eastAsia"/>
        </w:rPr>
        <w:t>2</w:t>
      </w:r>
      <w:r w:rsidRPr="00215D3C">
        <w:t>.</w:t>
      </w:r>
      <w:r w:rsidRPr="00215D3C">
        <w:rPr>
          <w:rFonts w:hint="eastAsia"/>
        </w:rPr>
        <w:t>5</w:t>
      </w:r>
      <w:r w:rsidRPr="00215D3C">
        <w:t>.2</w:t>
      </w:r>
      <w:r w:rsidRPr="00215D3C">
        <w:tab/>
        <w:t xml:space="preserve">Input </w:t>
      </w:r>
      <w:bookmarkEnd w:id="1077"/>
      <w:bookmarkEnd w:id="1078"/>
      <w:bookmarkEnd w:id="1079"/>
      <w:r w:rsidR="0052370E">
        <w:t>p</w:t>
      </w:r>
      <w:r w:rsidR="0052370E" w:rsidRPr="00215D3C">
        <w:t>arameters</w:t>
      </w:r>
      <w:bookmarkEnd w:id="1080"/>
      <w:bookmarkEnd w:id="1081"/>
      <w:bookmarkEnd w:id="1082"/>
      <w:bookmarkEnd w:id="1083"/>
      <w:bookmarkEnd w:id="10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52370E" w:rsidRPr="00215D3C" w14:paraId="709F799F" w14:textId="77777777" w:rsidTr="00311DB3">
        <w:trPr>
          <w:tblHeader/>
          <w:jc w:val="center"/>
        </w:trPr>
        <w:tc>
          <w:tcPr>
            <w:tcW w:w="1582" w:type="dxa"/>
            <w:shd w:val="clear" w:color="auto" w:fill="BFBFBF"/>
          </w:tcPr>
          <w:p w14:paraId="7195436D" w14:textId="77777777" w:rsidR="0052370E" w:rsidRPr="00215D3C" w:rsidRDefault="0052370E" w:rsidP="00B00977">
            <w:pPr>
              <w:pStyle w:val="TAH"/>
            </w:pPr>
            <w:r w:rsidRPr="00215D3C">
              <w:t>Parameter Name</w:t>
            </w:r>
          </w:p>
        </w:tc>
        <w:tc>
          <w:tcPr>
            <w:tcW w:w="397" w:type="dxa"/>
            <w:shd w:val="clear" w:color="auto" w:fill="BFBFBF"/>
          </w:tcPr>
          <w:p w14:paraId="0648A576" w14:textId="77777777" w:rsidR="0052370E" w:rsidRPr="00215D3C" w:rsidRDefault="0052370E" w:rsidP="00B00977">
            <w:pPr>
              <w:pStyle w:val="TAH"/>
            </w:pPr>
            <w:r>
              <w:t>S</w:t>
            </w:r>
          </w:p>
        </w:tc>
        <w:tc>
          <w:tcPr>
            <w:tcW w:w="3190" w:type="dxa"/>
            <w:shd w:val="clear" w:color="auto" w:fill="BFBFBF"/>
          </w:tcPr>
          <w:p w14:paraId="2C0052E5" w14:textId="77777777" w:rsidR="0052370E" w:rsidRPr="00215D3C" w:rsidRDefault="0052370E" w:rsidP="00B00977">
            <w:pPr>
              <w:pStyle w:val="TAH"/>
              <w:rPr>
                <w:lang w:eastAsia="zh-CN"/>
              </w:rPr>
            </w:pPr>
            <w:r w:rsidRPr="00215D3C">
              <w:t>Matching Information/ Information Type / Legal Values</w:t>
            </w:r>
          </w:p>
        </w:tc>
        <w:tc>
          <w:tcPr>
            <w:tcW w:w="4704" w:type="dxa"/>
            <w:shd w:val="clear" w:color="auto" w:fill="BFBFBF"/>
          </w:tcPr>
          <w:p w14:paraId="2378E96B" w14:textId="77777777" w:rsidR="0052370E" w:rsidRPr="00215D3C" w:rsidRDefault="0052370E" w:rsidP="00B00977">
            <w:pPr>
              <w:pStyle w:val="TAH"/>
            </w:pPr>
            <w:r w:rsidRPr="00215D3C">
              <w:t>Comment</w:t>
            </w:r>
          </w:p>
        </w:tc>
      </w:tr>
      <w:tr w:rsidR="0052370E" w:rsidRPr="00731ACB" w14:paraId="17E9BE7F" w14:textId="77777777" w:rsidTr="00311DB3">
        <w:trPr>
          <w:jc w:val="center"/>
        </w:trPr>
        <w:tc>
          <w:tcPr>
            <w:tcW w:w="1582" w:type="dxa"/>
          </w:tcPr>
          <w:p w14:paraId="3109BB1B" w14:textId="77777777" w:rsidR="0052370E" w:rsidRPr="00731ACB" w:rsidRDefault="0052370E" w:rsidP="00B00977">
            <w:pPr>
              <w:pStyle w:val="TAL"/>
              <w:rPr>
                <w:rFonts w:cs="Arial"/>
              </w:rPr>
            </w:pPr>
            <w:r w:rsidRPr="00731ACB">
              <w:rPr>
                <w:rFonts w:cs="Arial"/>
              </w:rPr>
              <w:t>objectClass</w:t>
            </w:r>
          </w:p>
        </w:tc>
        <w:tc>
          <w:tcPr>
            <w:tcW w:w="397" w:type="dxa"/>
          </w:tcPr>
          <w:p w14:paraId="5D5BB57A" w14:textId="77777777" w:rsidR="0052370E" w:rsidRPr="00731ACB" w:rsidRDefault="0052370E" w:rsidP="00B00977">
            <w:pPr>
              <w:pStyle w:val="TAL"/>
              <w:jc w:val="center"/>
              <w:rPr>
                <w:rFonts w:cs="Arial"/>
              </w:rPr>
            </w:pPr>
            <w:r w:rsidRPr="00731ACB">
              <w:rPr>
                <w:rFonts w:cs="Arial"/>
              </w:rPr>
              <w:t>M</w:t>
            </w:r>
          </w:p>
        </w:tc>
        <w:tc>
          <w:tcPr>
            <w:tcW w:w="3190" w:type="dxa"/>
          </w:tcPr>
          <w:p w14:paraId="224DEBC7" w14:textId="4AEA0A26" w:rsidR="0052370E" w:rsidRPr="00731ACB" w:rsidRDefault="0052370E" w:rsidP="00B00977">
            <w:pPr>
              <w:pStyle w:val="TAL"/>
              <w:rPr>
                <w:rFonts w:cs="Arial"/>
              </w:rPr>
            </w:pPr>
            <w:proofErr w:type="spellStart"/>
            <w:r w:rsidRPr="009C6C5A">
              <w:rPr>
                <w:rFonts w:cs="Arial"/>
              </w:rPr>
              <w:t>MonitoredEntity.objectClass</w:t>
            </w:r>
            <w:proofErr w:type="spellEnd"/>
          </w:p>
        </w:tc>
        <w:tc>
          <w:tcPr>
            <w:tcW w:w="4704" w:type="dxa"/>
          </w:tcPr>
          <w:p w14:paraId="225AFEB2" w14:textId="77777777" w:rsidR="0052370E" w:rsidRPr="00731ACB" w:rsidRDefault="0052370E" w:rsidP="00B00977">
            <w:pPr>
              <w:pStyle w:val="TAL"/>
              <w:rPr>
                <w:rFonts w:cs="Arial"/>
              </w:rPr>
            </w:pPr>
          </w:p>
        </w:tc>
      </w:tr>
      <w:tr w:rsidR="0052370E" w:rsidRPr="009C6C5A" w14:paraId="6D84F8B4" w14:textId="77777777" w:rsidTr="00311DB3">
        <w:trPr>
          <w:jc w:val="center"/>
        </w:trPr>
        <w:tc>
          <w:tcPr>
            <w:tcW w:w="1582" w:type="dxa"/>
          </w:tcPr>
          <w:p w14:paraId="7D3DBAB7" w14:textId="77777777" w:rsidR="0052370E" w:rsidRPr="00731ACB" w:rsidRDefault="0052370E" w:rsidP="00B00977">
            <w:pPr>
              <w:pStyle w:val="TAL"/>
              <w:rPr>
                <w:rFonts w:cs="Arial"/>
              </w:rPr>
            </w:pPr>
            <w:r w:rsidRPr="00731ACB">
              <w:rPr>
                <w:rFonts w:cs="Arial"/>
              </w:rPr>
              <w:t>objectInstance</w:t>
            </w:r>
          </w:p>
        </w:tc>
        <w:tc>
          <w:tcPr>
            <w:tcW w:w="397" w:type="dxa"/>
          </w:tcPr>
          <w:p w14:paraId="4431019B" w14:textId="77777777" w:rsidR="0052370E" w:rsidRPr="00731ACB" w:rsidRDefault="0052370E" w:rsidP="00B00977">
            <w:pPr>
              <w:pStyle w:val="TAL"/>
              <w:jc w:val="center"/>
              <w:rPr>
                <w:rFonts w:cs="Arial"/>
              </w:rPr>
            </w:pPr>
            <w:r w:rsidRPr="00731ACB">
              <w:rPr>
                <w:rFonts w:cs="Arial"/>
              </w:rPr>
              <w:t>M</w:t>
            </w:r>
          </w:p>
        </w:tc>
        <w:tc>
          <w:tcPr>
            <w:tcW w:w="3190" w:type="dxa"/>
          </w:tcPr>
          <w:p w14:paraId="27176C5B" w14:textId="0F94360A" w:rsidR="0052370E" w:rsidRPr="00731ACB" w:rsidRDefault="0052370E" w:rsidP="00B00977">
            <w:pPr>
              <w:pStyle w:val="TAL"/>
              <w:rPr>
                <w:rFonts w:cs="Arial"/>
              </w:rPr>
            </w:pPr>
            <w:proofErr w:type="spellStart"/>
            <w:r w:rsidRPr="009C6C5A">
              <w:rPr>
                <w:rFonts w:cs="Arial"/>
              </w:rPr>
              <w:t>MonitoredEntity.objectInstance</w:t>
            </w:r>
            <w:proofErr w:type="spellEnd"/>
          </w:p>
        </w:tc>
        <w:tc>
          <w:tcPr>
            <w:tcW w:w="4704" w:type="dxa"/>
          </w:tcPr>
          <w:p w14:paraId="48A498C1" w14:textId="77777777" w:rsidR="0052370E" w:rsidRPr="009C6C5A" w:rsidRDefault="0052370E" w:rsidP="00B00977">
            <w:pPr>
              <w:pStyle w:val="TAL"/>
              <w:rPr>
                <w:rFonts w:cs="Arial"/>
              </w:rPr>
            </w:pPr>
          </w:p>
        </w:tc>
      </w:tr>
      <w:tr w:rsidR="0052370E" w:rsidRPr="009C6C5A" w14:paraId="2FDBF472" w14:textId="77777777" w:rsidTr="00311DB3">
        <w:trPr>
          <w:jc w:val="center"/>
        </w:trPr>
        <w:tc>
          <w:tcPr>
            <w:tcW w:w="1582" w:type="dxa"/>
          </w:tcPr>
          <w:p w14:paraId="2146145E" w14:textId="77777777" w:rsidR="0052370E" w:rsidRPr="009C6C5A" w:rsidRDefault="0052370E" w:rsidP="00B00977">
            <w:pPr>
              <w:pStyle w:val="TAL"/>
              <w:rPr>
                <w:rFonts w:cs="Arial"/>
              </w:rPr>
            </w:pPr>
            <w:proofErr w:type="spellStart"/>
            <w:r w:rsidRPr="009C6C5A">
              <w:rPr>
                <w:rFonts w:cs="Arial"/>
              </w:rPr>
              <w:t>notificationId</w:t>
            </w:r>
            <w:proofErr w:type="spellEnd"/>
          </w:p>
        </w:tc>
        <w:tc>
          <w:tcPr>
            <w:tcW w:w="397" w:type="dxa"/>
          </w:tcPr>
          <w:p w14:paraId="1888211C" w14:textId="77777777" w:rsidR="0052370E" w:rsidRPr="009C6C5A" w:rsidRDefault="0052370E" w:rsidP="00B00977">
            <w:pPr>
              <w:pStyle w:val="TAL"/>
              <w:jc w:val="center"/>
              <w:rPr>
                <w:rFonts w:cs="Arial"/>
              </w:rPr>
            </w:pPr>
            <w:r w:rsidRPr="009C6C5A">
              <w:rPr>
                <w:rFonts w:cs="Arial"/>
              </w:rPr>
              <w:t>M</w:t>
            </w:r>
          </w:p>
        </w:tc>
        <w:tc>
          <w:tcPr>
            <w:tcW w:w="3190" w:type="dxa"/>
          </w:tcPr>
          <w:p w14:paraId="396AE32C" w14:textId="77777777" w:rsidR="0052370E" w:rsidRPr="00731ACB" w:rsidRDefault="0052370E" w:rsidP="00B00977">
            <w:pPr>
              <w:pStyle w:val="TAL"/>
              <w:rPr>
                <w:rFonts w:cs="Arial"/>
              </w:rPr>
            </w:pPr>
            <w:r>
              <w:rPr>
                <w:rFonts w:cs="Arial"/>
              </w:rPr>
              <w:t>--</w:t>
            </w:r>
          </w:p>
        </w:tc>
        <w:tc>
          <w:tcPr>
            <w:tcW w:w="4704" w:type="dxa"/>
          </w:tcPr>
          <w:p w14:paraId="5499EB12" w14:textId="77777777" w:rsidR="0052370E" w:rsidRPr="009C6C5A" w:rsidRDefault="0052370E" w:rsidP="00B00977">
            <w:pPr>
              <w:pStyle w:val="TAL"/>
              <w:rPr>
                <w:rFonts w:cs="Arial"/>
              </w:rPr>
            </w:pPr>
          </w:p>
        </w:tc>
      </w:tr>
      <w:tr w:rsidR="0052370E" w:rsidRPr="00215D3C" w14:paraId="0213B97D" w14:textId="77777777" w:rsidTr="00311DB3">
        <w:trPr>
          <w:jc w:val="center"/>
        </w:trPr>
        <w:tc>
          <w:tcPr>
            <w:tcW w:w="1582" w:type="dxa"/>
          </w:tcPr>
          <w:p w14:paraId="243D8A44" w14:textId="77777777" w:rsidR="0052370E" w:rsidRPr="00075335" w:rsidRDefault="0052370E" w:rsidP="00B00977">
            <w:pPr>
              <w:pStyle w:val="TAL"/>
              <w:rPr>
                <w:rFonts w:cs="Arial"/>
              </w:rPr>
            </w:pPr>
            <w:proofErr w:type="spellStart"/>
            <w:r w:rsidRPr="00075335">
              <w:rPr>
                <w:rFonts w:cs="Arial"/>
              </w:rPr>
              <w:t>notificationType</w:t>
            </w:r>
            <w:proofErr w:type="spellEnd"/>
          </w:p>
        </w:tc>
        <w:tc>
          <w:tcPr>
            <w:tcW w:w="397" w:type="dxa"/>
          </w:tcPr>
          <w:p w14:paraId="67EE05CD" w14:textId="77777777" w:rsidR="0052370E" w:rsidRPr="00215D3C" w:rsidRDefault="0052370E" w:rsidP="00B00977">
            <w:pPr>
              <w:pStyle w:val="TAL"/>
              <w:jc w:val="center"/>
              <w:rPr>
                <w:rFonts w:cs="Arial"/>
              </w:rPr>
            </w:pPr>
            <w:r w:rsidRPr="00215D3C">
              <w:rPr>
                <w:rFonts w:cs="Arial"/>
              </w:rPr>
              <w:t>M</w:t>
            </w:r>
          </w:p>
        </w:tc>
        <w:tc>
          <w:tcPr>
            <w:tcW w:w="3190" w:type="dxa"/>
          </w:tcPr>
          <w:p w14:paraId="31618508" w14:textId="43E9D621" w:rsidR="0052370E" w:rsidRPr="00215D3C" w:rsidRDefault="0052370E" w:rsidP="00B00977">
            <w:pPr>
              <w:pStyle w:val="TAL"/>
              <w:rPr>
                <w:rFonts w:cs="Arial"/>
              </w:rPr>
            </w:pPr>
            <w:r w:rsidRPr="00215D3C">
              <w:rPr>
                <w:rFonts w:cs="Arial"/>
              </w:rPr>
              <w:t>"</w:t>
            </w:r>
            <w:proofErr w:type="spellStart"/>
            <w:r w:rsidRPr="00215D3C">
              <w:rPr>
                <w:rFonts w:cs="Arial"/>
              </w:rPr>
              <w:t>notify</w:t>
            </w:r>
            <w:r w:rsidRPr="00215D3C">
              <w:rPr>
                <w:rFonts w:cs="Arial" w:hint="eastAsia"/>
                <w:lang w:eastAsia="zh-CN"/>
              </w:rPr>
              <w:t>AckStateChanged</w:t>
            </w:r>
            <w:proofErr w:type="spellEnd"/>
            <w:r w:rsidRPr="00215D3C">
              <w:rPr>
                <w:rFonts w:cs="Arial"/>
              </w:rPr>
              <w:t>"</w:t>
            </w:r>
          </w:p>
        </w:tc>
        <w:tc>
          <w:tcPr>
            <w:tcW w:w="4704" w:type="dxa"/>
          </w:tcPr>
          <w:p w14:paraId="05394B8B" w14:textId="77777777" w:rsidR="0052370E" w:rsidRPr="00215D3C" w:rsidRDefault="0052370E" w:rsidP="00B00977">
            <w:pPr>
              <w:pStyle w:val="TAL"/>
              <w:rPr>
                <w:rFonts w:cs="Arial"/>
              </w:rPr>
            </w:pPr>
          </w:p>
        </w:tc>
      </w:tr>
      <w:tr w:rsidR="0052370E" w:rsidRPr="00215D3C" w14:paraId="1C91F6CD" w14:textId="77777777" w:rsidTr="00311DB3">
        <w:trPr>
          <w:jc w:val="center"/>
        </w:trPr>
        <w:tc>
          <w:tcPr>
            <w:tcW w:w="1582" w:type="dxa"/>
          </w:tcPr>
          <w:p w14:paraId="49BFA768" w14:textId="77777777" w:rsidR="0052370E" w:rsidRPr="00F01661" w:rsidRDefault="0052370E" w:rsidP="00B00977">
            <w:pPr>
              <w:pStyle w:val="TAL"/>
              <w:rPr>
                <w:rFonts w:cs="Arial"/>
              </w:rPr>
            </w:pPr>
            <w:proofErr w:type="spellStart"/>
            <w:r w:rsidRPr="00F01661">
              <w:rPr>
                <w:rFonts w:cs="Arial"/>
              </w:rPr>
              <w:t>eventTime</w:t>
            </w:r>
            <w:proofErr w:type="spellEnd"/>
          </w:p>
        </w:tc>
        <w:tc>
          <w:tcPr>
            <w:tcW w:w="397" w:type="dxa"/>
          </w:tcPr>
          <w:p w14:paraId="5886270F" w14:textId="77777777" w:rsidR="0052370E" w:rsidRPr="00215D3C" w:rsidRDefault="0052370E" w:rsidP="00B00977">
            <w:pPr>
              <w:pStyle w:val="TAL"/>
              <w:jc w:val="center"/>
              <w:rPr>
                <w:rFonts w:cs="Arial"/>
              </w:rPr>
            </w:pPr>
            <w:r w:rsidRPr="00215D3C">
              <w:rPr>
                <w:rFonts w:cs="Arial"/>
              </w:rPr>
              <w:t>M</w:t>
            </w:r>
          </w:p>
        </w:tc>
        <w:tc>
          <w:tcPr>
            <w:tcW w:w="3190" w:type="dxa"/>
          </w:tcPr>
          <w:p w14:paraId="2D9558F8" w14:textId="77777777" w:rsidR="0052370E" w:rsidRPr="00215D3C" w:rsidRDefault="0052370E" w:rsidP="00B00977">
            <w:pPr>
              <w:pStyle w:val="TAL"/>
              <w:rPr>
                <w:rFonts w:cs="Arial"/>
                <w:lang w:eastAsia="zh-CN"/>
              </w:rPr>
            </w:pPr>
            <w:proofErr w:type="spellStart"/>
            <w:r>
              <w:rPr>
                <w:rFonts w:cs="Arial"/>
              </w:rPr>
              <w:t>AlarmInformation.ackTime</w:t>
            </w:r>
            <w:proofErr w:type="spellEnd"/>
          </w:p>
        </w:tc>
        <w:tc>
          <w:tcPr>
            <w:tcW w:w="4704" w:type="dxa"/>
          </w:tcPr>
          <w:p w14:paraId="5582F8DC" w14:textId="77777777" w:rsidR="0052370E" w:rsidRPr="00215D3C" w:rsidRDefault="0052370E" w:rsidP="00B00977">
            <w:pPr>
              <w:pStyle w:val="TAL"/>
              <w:rPr>
                <w:rFonts w:cs="Arial"/>
                <w:lang w:eastAsia="zh-CN"/>
              </w:rPr>
            </w:pPr>
          </w:p>
        </w:tc>
      </w:tr>
      <w:tr w:rsidR="0052370E" w:rsidRPr="00215D3C" w14:paraId="13280C55" w14:textId="77777777" w:rsidTr="00311DB3">
        <w:trPr>
          <w:jc w:val="center"/>
        </w:trPr>
        <w:tc>
          <w:tcPr>
            <w:tcW w:w="1582" w:type="dxa"/>
          </w:tcPr>
          <w:p w14:paraId="26B5D903" w14:textId="77777777" w:rsidR="0052370E" w:rsidRPr="00F01661" w:rsidRDefault="0052370E" w:rsidP="00B00977">
            <w:pPr>
              <w:pStyle w:val="TAL"/>
              <w:rPr>
                <w:rFonts w:cs="Arial"/>
              </w:rPr>
            </w:pPr>
            <w:proofErr w:type="spellStart"/>
            <w:r w:rsidRPr="00A5644C">
              <w:rPr>
                <w:rFonts w:cs="Arial"/>
              </w:rPr>
              <w:t>systemDN</w:t>
            </w:r>
            <w:proofErr w:type="spellEnd"/>
            <w:r w:rsidRPr="00A5644C">
              <w:rPr>
                <w:rFonts w:cs="Arial"/>
              </w:rPr>
              <w:tab/>
            </w:r>
          </w:p>
        </w:tc>
        <w:tc>
          <w:tcPr>
            <w:tcW w:w="397" w:type="dxa"/>
          </w:tcPr>
          <w:p w14:paraId="295306F5" w14:textId="77777777" w:rsidR="0052370E" w:rsidRPr="00215D3C" w:rsidRDefault="0052370E" w:rsidP="00B00977">
            <w:pPr>
              <w:pStyle w:val="TAL"/>
              <w:jc w:val="center"/>
              <w:rPr>
                <w:rFonts w:cs="Arial"/>
              </w:rPr>
            </w:pPr>
            <w:r>
              <w:rPr>
                <w:rFonts w:cs="Arial"/>
              </w:rPr>
              <w:t>M</w:t>
            </w:r>
          </w:p>
        </w:tc>
        <w:tc>
          <w:tcPr>
            <w:tcW w:w="3190" w:type="dxa"/>
          </w:tcPr>
          <w:p w14:paraId="713EA7B0" w14:textId="14E5D0E8" w:rsidR="0052370E" w:rsidRPr="00215D3C" w:rsidRDefault="0052370E" w:rsidP="00B00977">
            <w:pPr>
              <w:pStyle w:val="TAL"/>
              <w:rPr>
                <w:rFonts w:cs="Arial"/>
              </w:rPr>
            </w:pPr>
            <w:r>
              <w:rPr>
                <w:rFonts w:cs="Arial"/>
              </w:rPr>
              <w:t>--</w:t>
            </w:r>
          </w:p>
        </w:tc>
        <w:tc>
          <w:tcPr>
            <w:tcW w:w="4704" w:type="dxa"/>
          </w:tcPr>
          <w:p w14:paraId="0BB3FE1B" w14:textId="77777777" w:rsidR="0052370E" w:rsidRPr="00215D3C" w:rsidRDefault="0052370E" w:rsidP="00B00977">
            <w:pPr>
              <w:pStyle w:val="TAL"/>
              <w:rPr>
                <w:rFonts w:cs="Arial"/>
              </w:rPr>
            </w:pPr>
          </w:p>
        </w:tc>
      </w:tr>
      <w:tr w:rsidR="0052370E" w:rsidRPr="00215D3C" w14:paraId="36E77F17" w14:textId="77777777" w:rsidTr="00311DB3">
        <w:trPr>
          <w:jc w:val="center"/>
        </w:trPr>
        <w:tc>
          <w:tcPr>
            <w:tcW w:w="1582" w:type="dxa"/>
          </w:tcPr>
          <w:p w14:paraId="026DC70A" w14:textId="77777777" w:rsidR="0052370E" w:rsidRPr="00075335" w:rsidRDefault="0052370E" w:rsidP="00B00977">
            <w:pPr>
              <w:pStyle w:val="TAL"/>
              <w:rPr>
                <w:rFonts w:cs="Arial"/>
              </w:rPr>
            </w:pPr>
            <w:proofErr w:type="spellStart"/>
            <w:r w:rsidRPr="00075335">
              <w:rPr>
                <w:rFonts w:cs="Arial"/>
              </w:rPr>
              <w:t>alarmId</w:t>
            </w:r>
            <w:proofErr w:type="spellEnd"/>
          </w:p>
        </w:tc>
        <w:tc>
          <w:tcPr>
            <w:tcW w:w="397" w:type="dxa"/>
          </w:tcPr>
          <w:p w14:paraId="487979EA" w14:textId="77777777" w:rsidR="0052370E" w:rsidRPr="00215D3C" w:rsidRDefault="0052370E" w:rsidP="00B00977">
            <w:pPr>
              <w:pStyle w:val="TAL"/>
              <w:jc w:val="center"/>
              <w:rPr>
                <w:rFonts w:cs="Arial"/>
              </w:rPr>
            </w:pPr>
            <w:r w:rsidRPr="00215D3C">
              <w:rPr>
                <w:rFonts w:cs="Arial"/>
              </w:rPr>
              <w:t>M</w:t>
            </w:r>
          </w:p>
        </w:tc>
        <w:tc>
          <w:tcPr>
            <w:tcW w:w="3190" w:type="dxa"/>
          </w:tcPr>
          <w:p w14:paraId="7746D116" w14:textId="77777777" w:rsidR="0052370E" w:rsidRPr="00215D3C" w:rsidRDefault="0052370E" w:rsidP="00B00977">
            <w:pPr>
              <w:pStyle w:val="TAL"/>
              <w:rPr>
                <w:rFonts w:cs="Arial"/>
                <w:lang w:eastAsia="zh-CN"/>
              </w:rPr>
            </w:pPr>
            <w:proofErr w:type="spellStart"/>
            <w:r>
              <w:rPr>
                <w:rFonts w:cs="Arial"/>
              </w:rPr>
              <w:t>AlarmInformation.alarmId</w:t>
            </w:r>
            <w:proofErr w:type="spellEnd"/>
          </w:p>
        </w:tc>
        <w:tc>
          <w:tcPr>
            <w:tcW w:w="4704" w:type="dxa"/>
          </w:tcPr>
          <w:p w14:paraId="72D029FB" w14:textId="77777777" w:rsidR="0052370E" w:rsidRPr="00215D3C" w:rsidRDefault="0052370E" w:rsidP="00B00977">
            <w:pPr>
              <w:pStyle w:val="TAL"/>
              <w:tabs>
                <w:tab w:val="left" w:pos="1394"/>
              </w:tabs>
              <w:rPr>
                <w:rFonts w:cs="Arial"/>
                <w:lang w:eastAsia="zh-CN"/>
              </w:rPr>
            </w:pPr>
          </w:p>
        </w:tc>
      </w:tr>
      <w:tr w:rsidR="0052370E" w:rsidRPr="00215D3C" w14:paraId="0CC7B625" w14:textId="77777777" w:rsidTr="00311DB3">
        <w:trPr>
          <w:jc w:val="center"/>
        </w:trPr>
        <w:tc>
          <w:tcPr>
            <w:tcW w:w="1582" w:type="dxa"/>
          </w:tcPr>
          <w:p w14:paraId="6A036766" w14:textId="77777777" w:rsidR="0052370E" w:rsidRPr="00075335" w:rsidRDefault="0052370E" w:rsidP="00B00977">
            <w:pPr>
              <w:pStyle w:val="TAL"/>
              <w:rPr>
                <w:rFonts w:cs="Arial"/>
              </w:rPr>
            </w:pPr>
            <w:proofErr w:type="spellStart"/>
            <w:r w:rsidRPr="00075335">
              <w:rPr>
                <w:rFonts w:cs="Arial"/>
              </w:rPr>
              <w:t>alarmType</w:t>
            </w:r>
            <w:proofErr w:type="spellEnd"/>
          </w:p>
        </w:tc>
        <w:tc>
          <w:tcPr>
            <w:tcW w:w="397" w:type="dxa"/>
          </w:tcPr>
          <w:p w14:paraId="1FA2B04A" w14:textId="77777777" w:rsidR="0052370E" w:rsidRPr="00215D3C" w:rsidRDefault="0052370E" w:rsidP="00B00977">
            <w:pPr>
              <w:pStyle w:val="TAL"/>
              <w:jc w:val="center"/>
            </w:pPr>
            <w:r w:rsidRPr="00215D3C">
              <w:t>M</w:t>
            </w:r>
          </w:p>
        </w:tc>
        <w:tc>
          <w:tcPr>
            <w:tcW w:w="3190" w:type="dxa"/>
          </w:tcPr>
          <w:p w14:paraId="3F51C081" w14:textId="77777777" w:rsidR="0052370E" w:rsidRPr="00215D3C" w:rsidRDefault="0052370E" w:rsidP="00B00977">
            <w:pPr>
              <w:pStyle w:val="TAL"/>
            </w:pPr>
            <w:proofErr w:type="spellStart"/>
            <w:r>
              <w:rPr>
                <w:rFonts w:cs="Arial"/>
              </w:rPr>
              <w:t>AlarmInformation.alarmType</w:t>
            </w:r>
            <w:proofErr w:type="spellEnd"/>
          </w:p>
        </w:tc>
        <w:tc>
          <w:tcPr>
            <w:tcW w:w="4704" w:type="dxa"/>
          </w:tcPr>
          <w:p w14:paraId="3E52E27D" w14:textId="77777777" w:rsidR="0052370E" w:rsidRPr="00215D3C" w:rsidRDefault="0052370E" w:rsidP="00B00977">
            <w:pPr>
              <w:pStyle w:val="TAL"/>
            </w:pPr>
          </w:p>
        </w:tc>
      </w:tr>
      <w:tr w:rsidR="0052370E" w:rsidRPr="00215D3C" w14:paraId="392C3EA6" w14:textId="77777777" w:rsidTr="00311DB3">
        <w:trPr>
          <w:jc w:val="center"/>
        </w:trPr>
        <w:tc>
          <w:tcPr>
            <w:tcW w:w="1582" w:type="dxa"/>
          </w:tcPr>
          <w:p w14:paraId="64A37006" w14:textId="77777777" w:rsidR="0052370E" w:rsidRPr="00075335" w:rsidRDefault="0052370E" w:rsidP="00B00977">
            <w:pPr>
              <w:pStyle w:val="TAL"/>
              <w:rPr>
                <w:rFonts w:cs="Arial"/>
              </w:rPr>
            </w:pPr>
            <w:proofErr w:type="spellStart"/>
            <w:r w:rsidRPr="00075335">
              <w:rPr>
                <w:rFonts w:cs="Arial"/>
              </w:rPr>
              <w:t>probableCause</w:t>
            </w:r>
            <w:proofErr w:type="spellEnd"/>
          </w:p>
        </w:tc>
        <w:tc>
          <w:tcPr>
            <w:tcW w:w="397" w:type="dxa"/>
          </w:tcPr>
          <w:p w14:paraId="6D0D7410" w14:textId="77777777" w:rsidR="0052370E" w:rsidRPr="00215D3C" w:rsidRDefault="0052370E" w:rsidP="00B00977">
            <w:pPr>
              <w:pStyle w:val="TAL"/>
              <w:jc w:val="center"/>
              <w:rPr>
                <w:rFonts w:cs="Arial"/>
              </w:rPr>
            </w:pPr>
            <w:r w:rsidRPr="00215D3C">
              <w:rPr>
                <w:rFonts w:cs="Arial"/>
              </w:rPr>
              <w:t>M</w:t>
            </w:r>
          </w:p>
        </w:tc>
        <w:tc>
          <w:tcPr>
            <w:tcW w:w="3190" w:type="dxa"/>
          </w:tcPr>
          <w:p w14:paraId="382A7A81" w14:textId="77777777" w:rsidR="0052370E" w:rsidRPr="00215D3C" w:rsidRDefault="0052370E" w:rsidP="00B00977">
            <w:pPr>
              <w:pStyle w:val="TAL"/>
              <w:rPr>
                <w:rFonts w:cs="Arial"/>
                <w:lang w:eastAsia="zh-CN"/>
              </w:rPr>
            </w:pPr>
            <w:proofErr w:type="spellStart"/>
            <w:r>
              <w:rPr>
                <w:rFonts w:cs="Arial"/>
              </w:rPr>
              <w:t>AlarmInformation.probableCause</w:t>
            </w:r>
            <w:proofErr w:type="spellEnd"/>
          </w:p>
        </w:tc>
        <w:tc>
          <w:tcPr>
            <w:tcW w:w="4704" w:type="dxa"/>
          </w:tcPr>
          <w:p w14:paraId="50AA87E5" w14:textId="77777777" w:rsidR="0052370E" w:rsidRPr="00215D3C" w:rsidRDefault="0052370E" w:rsidP="00B00977">
            <w:pPr>
              <w:pStyle w:val="TAL"/>
              <w:rPr>
                <w:rFonts w:cs="Arial"/>
              </w:rPr>
            </w:pPr>
          </w:p>
        </w:tc>
      </w:tr>
      <w:tr w:rsidR="0052370E" w:rsidRPr="00215D3C" w14:paraId="0A57E8A8" w14:textId="77777777" w:rsidTr="00311DB3">
        <w:trPr>
          <w:jc w:val="center"/>
        </w:trPr>
        <w:tc>
          <w:tcPr>
            <w:tcW w:w="1582" w:type="dxa"/>
          </w:tcPr>
          <w:p w14:paraId="716C33B4" w14:textId="77777777" w:rsidR="0052370E" w:rsidRPr="00075335" w:rsidRDefault="0052370E" w:rsidP="00B00977">
            <w:pPr>
              <w:pStyle w:val="TAL"/>
              <w:rPr>
                <w:rFonts w:cs="Arial"/>
              </w:rPr>
            </w:pPr>
            <w:proofErr w:type="spellStart"/>
            <w:r w:rsidRPr="00075335">
              <w:rPr>
                <w:rFonts w:cs="Arial"/>
              </w:rPr>
              <w:t>perceivedSeverity</w:t>
            </w:r>
            <w:proofErr w:type="spellEnd"/>
          </w:p>
        </w:tc>
        <w:tc>
          <w:tcPr>
            <w:tcW w:w="397" w:type="dxa"/>
          </w:tcPr>
          <w:p w14:paraId="5F087294" w14:textId="77777777" w:rsidR="0052370E" w:rsidRPr="00215D3C" w:rsidRDefault="0052370E" w:rsidP="00B00977">
            <w:pPr>
              <w:pStyle w:val="TAL"/>
              <w:jc w:val="center"/>
              <w:rPr>
                <w:rFonts w:cs="Arial"/>
              </w:rPr>
            </w:pPr>
            <w:r w:rsidRPr="00215D3C">
              <w:rPr>
                <w:rFonts w:cs="Arial"/>
              </w:rPr>
              <w:t>M</w:t>
            </w:r>
          </w:p>
        </w:tc>
        <w:tc>
          <w:tcPr>
            <w:tcW w:w="3190" w:type="dxa"/>
          </w:tcPr>
          <w:p w14:paraId="62209113" w14:textId="77777777" w:rsidR="0052370E" w:rsidRPr="00215D3C" w:rsidRDefault="0052370E" w:rsidP="00B00977">
            <w:pPr>
              <w:pStyle w:val="TAL"/>
              <w:rPr>
                <w:rFonts w:cs="Arial"/>
                <w:lang w:eastAsia="zh-CN"/>
              </w:rPr>
            </w:pPr>
            <w:proofErr w:type="spellStart"/>
            <w:r>
              <w:rPr>
                <w:rFonts w:cs="Arial"/>
              </w:rPr>
              <w:t>AlarmInformation.perceivedSeverity</w:t>
            </w:r>
            <w:proofErr w:type="spellEnd"/>
          </w:p>
        </w:tc>
        <w:tc>
          <w:tcPr>
            <w:tcW w:w="4704" w:type="dxa"/>
          </w:tcPr>
          <w:p w14:paraId="166A62AB" w14:textId="77777777" w:rsidR="0052370E" w:rsidRPr="00215D3C" w:rsidRDefault="0052370E" w:rsidP="00B00977">
            <w:pPr>
              <w:pStyle w:val="TAL"/>
              <w:rPr>
                <w:rFonts w:cs="Arial"/>
              </w:rPr>
            </w:pPr>
          </w:p>
        </w:tc>
      </w:tr>
      <w:tr w:rsidR="0052370E" w:rsidRPr="00215D3C" w14:paraId="2FE007D3" w14:textId="77777777" w:rsidTr="00311DB3">
        <w:trPr>
          <w:jc w:val="center"/>
        </w:trPr>
        <w:tc>
          <w:tcPr>
            <w:tcW w:w="1582" w:type="dxa"/>
          </w:tcPr>
          <w:p w14:paraId="698520CA" w14:textId="77777777" w:rsidR="0052370E" w:rsidRPr="00075335" w:rsidRDefault="0052370E" w:rsidP="00B00977">
            <w:pPr>
              <w:pStyle w:val="TAL"/>
              <w:rPr>
                <w:rFonts w:cs="Arial"/>
              </w:rPr>
            </w:pPr>
            <w:proofErr w:type="spellStart"/>
            <w:r w:rsidRPr="00075335">
              <w:rPr>
                <w:rFonts w:cs="Arial"/>
              </w:rPr>
              <w:t>ackState</w:t>
            </w:r>
            <w:proofErr w:type="spellEnd"/>
          </w:p>
        </w:tc>
        <w:tc>
          <w:tcPr>
            <w:tcW w:w="397" w:type="dxa"/>
          </w:tcPr>
          <w:p w14:paraId="3347C238" w14:textId="77777777" w:rsidR="0052370E" w:rsidRPr="00215D3C" w:rsidRDefault="0052370E" w:rsidP="00B00977">
            <w:pPr>
              <w:pStyle w:val="TAL"/>
              <w:jc w:val="center"/>
              <w:rPr>
                <w:rFonts w:cs="Arial"/>
                <w:lang w:eastAsia="zh-CN"/>
              </w:rPr>
            </w:pPr>
            <w:r w:rsidRPr="00215D3C">
              <w:rPr>
                <w:rFonts w:cs="Arial"/>
              </w:rPr>
              <w:t>M</w:t>
            </w:r>
          </w:p>
        </w:tc>
        <w:tc>
          <w:tcPr>
            <w:tcW w:w="3190" w:type="dxa"/>
          </w:tcPr>
          <w:p w14:paraId="62F2BA34" w14:textId="7CC8882D" w:rsidR="0052370E" w:rsidRPr="00215D3C" w:rsidRDefault="0052370E" w:rsidP="00B00977">
            <w:pPr>
              <w:pStyle w:val="TAL"/>
              <w:rPr>
                <w:rFonts w:cs="Arial"/>
                <w:lang w:eastAsia="zh-CN"/>
              </w:rPr>
            </w:pPr>
            <w:proofErr w:type="spellStart"/>
            <w:r>
              <w:rPr>
                <w:rFonts w:cs="Arial"/>
              </w:rPr>
              <w:t>AlarmInformation.ackState</w:t>
            </w:r>
            <w:proofErr w:type="spellEnd"/>
          </w:p>
        </w:tc>
        <w:tc>
          <w:tcPr>
            <w:tcW w:w="4704" w:type="dxa"/>
          </w:tcPr>
          <w:p w14:paraId="14DE5142" w14:textId="77777777" w:rsidR="0052370E" w:rsidRPr="00215D3C" w:rsidRDefault="0052370E" w:rsidP="00B00977">
            <w:pPr>
              <w:pStyle w:val="TAL"/>
              <w:rPr>
                <w:rFonts w:cs="Arial"/>
              </w:rPr>
            </w:pPr>
          </w:p>
        </w:tc>
      </w:tr>
      <w:tr w:rsidR="0052370E" w:rsidRPr="00215D3C" w14:paraId="67D7072F" w14:textId="77777777" w:rsidTr="00311DB3">
        <w:trPr>
          <w:jc w:val="center"/>
        </w:trPr>
        <w:tc>
          <w:tcPr>
            <w:tcW w:w="1582" w:type="dxa"/>
          </w:tcPr>
          <w:p w14:paraId="409901FE" w14:textId="77777777" w:rsidR="0052370E" w:rsidRPr="00075335" w:rsidRDefault="0052370E" w:rsidP="00B00977">
            <w:pPr>
              <w:pStyle w:val="TAL"/>
              <w:rPr>
                <w:rFonts w:cs="Arial"/>
              </w:rPr>
            </w:pPr>
            <w:proofErr w:type="spellStart"/>
            <w:r w:rsidRPr="00075335">
              <w:rPr>
                <w:rFonts w:cs="Arial"/>
              </w:rPr>
              <w:t>ackUserId</w:t>
            </w:r>
            <w:proofErr w:type="spellEnd"/>
          </w:p>
        </w:tc>
        <w:tc>
          <w:tcPr>
            <w:tcW w:w="397" w:type="dxa"/>
          </w:tcPr>
          <w:p w14:paraId="48EE4D08" w14:textId="77777777" w:rsidR="0052370E" w:rsidRPr="00215D3C" w:rsidRDefault="0052370E" w:rsidP="00B00977">
            <w:pPr>
              <w:pStyle w:val="TAL"/>
              <w:jc w:val="center"/>
              <w:rPr>
                <w:lang w:eastAsia="zh-CN"/>
              </w:rPr>
            </w:pPr>
            <w:r w:rsidRPr="00215D3C">
              <w:t>M</w:t>
            </w:r>
          </w:p>
        </w:tc>
        <w:tc>
          <w:tcPr>
            <w:tcW w:w="3190" w:type="dxa"/>
          </w:tcPr>
          <w:p w14:paraId="790E0AFD" w14:textId="77777777" w:rsidR="0052370E" w:rsidRPr="00215D3C" w:rsidRDefault="0052370E" w:rsidP="00B00977">
            <w:pPr>
              <w:pStyle w:val="TAL"/>
              <w:rPr>
                <w:lang w:eastAsia="zh-CN"/>
              </w:rPr>
            </w:pPr>
            <w:proofErr w:type="spellStart"/>
            <w:r>
              <w:t>AlarmInformation.ackUserId</w:t>
            </w:r>
            <w:proofErr w:type="spellEnd"/>
          </w:p>
        </w:tc>
        <w:tc>
          <w:tcPr>
            <w:tcW w:w="4704" w:type="dxa"/>
          </w:tcPr>
          <w:p w14:paraId="2AC87902" w14:textId="77777777" w:rsidR="0052370E" w:rsidRPr="00215D3C" w:rsidRDefault="0052370E" w:rsidP="00B00977">
            <w:pPr>
              <w:pStyle w:val="TAL"/>
            </w:pPr>
            <w:r>
              <w:t>The identifier of the user who acknowledged or unacknowledged the alarm.</w:t>
            </w:r>
          </w:p>
        </w:tc>
      </w:tr>
      <w:tr w:rsidR="0052370E" w:rsidRPr="00215D3C" w14:paraId="18A5DFC5" w14:textId="77777777" w:rsidTr="00311DB3">
        <w:trPr>
          <w:jc w:val="center"/>
        </w:trPr>
        <w:tc>
          <w:tcPr>
            <w:tcW w:w="1582" w:type="dxa"/>
          </w:tcPr>
          <w:p w14:paraId="3F3B7E86" w14:textId="77777777" w:rsidR="0052370E" w:rsidRPr="00075335" w:rsidRDefault="0052370E" w:rsidP="00B00977">
            <w:pPr>
              <w:pStyle w:val="TAL"/>
              <w:rPr>
                <w:rFonts w:cs="Arial"/>
              </w:rPr>
            </w:pPr>
            <w:proofErr w:type="spellStart"/>
            <w:r w:rsidRPr="00075335">
              <w:rPr>
                <w:rFonts w:cs="Arial"/>
              </w:rPr>
              <w:t>ackSystemId</w:t>
            </w:r>
            <w:proofErr w:type="spellEnd"/>
          </w:p>
        </w:tc>
        <w:tc>
          <w:tcPr>
            <w:tcW w:w="397" w:type="dxa"/>
          </w:tcPr>
          <w:p w14:paraId="6871BC75" w14:textId="77777777" w:rsidR="0052370E" w:rsidRPr="00215D3C" w:rsidRDefault="0052370E" w:rsidP="00B00977">
            <w:pPr>
              <w:pStyle w:val="TAL"/>
              <w:jc w:val="center"/>
              <w:rPr>
                <w:lang w:eastAsia="zh-CN"/>
              </w:rPr>
            </w:pPr>
            <w:r w:rsidRPr="00215D3C">
              <w:t>O</w:t>
            </w:r>
          </w:p>
        </w:tc>
        <w:tc>
          <w:tcPr>
            <w:tcW w:w="3190" w:type="dxa"/>
          </w:tcPr>
          <w:p w14:paraId="6E57D647" w14:textId="77777777" w:rsidR="0052370E" w:rsidRPr="00215D3C" w:rsidRDefault="0052370E" w:rsidP="00B00977">
            <w:pPr>
              <w:pStyle w:val="TAL"/>
              <w:rPr>
                <w:lang w:eastAsia="zh-CN"/>
              </w:rPr>
            </w:pPr>
            <w:proofErr w:type="spellStart"/>
            <w:r>
              <w:t>AlarmInformation.ackSystemId</w:t>
            </w:r>
            <w:proofErr w:type="spellEnd"/>
          </w:p>
        </w:tc>
        <w:tc>
          <w:tcPr>
            <w:tcW w:w="4704" w:type="dxa"/>
          </w:tcPr>
          <w:p w14:paraId="3AC452B6" w14:textId="77777777" w:rsidR="0052370E" w:rsidRPr="00215D3C" w:rsidRDefault="0052370E" w:rsidP="00B00977">
            <w:pPr>
              <w:pStyle w:val="TAL"/>
            </w:pPr>
            <w:r>
              <w:t xml:space="preserve">The identifier of the system where the acknowledgement or </w:t>
            </w:r>
            <w:proofErr w:type="spellStart"/>
            <w:r>
              <w:t>unacknowledgement</w:t>
            </w:r>
            <w:proofErr w:type="spellEnd"/>
            <w:r>
              <w:t xml:space="preserve"> request was originated.</w:t>
            </w:r>
          </w:p>
        </w:tc>
      </w:tr>
    </w:tbl>
    <w:p w14:paraId="2E863F44" w14:textId="77777777" w:rsidR="0052370E" w:rsidRDefault="0052370E" w:rsidP="006A5594">
      <w:pPr>
        <w:rPr>
          <w:lang w:eastAsia="zh-CN"/>
        </w:rPr>
      </w:pPr>
    </w:p>
    <w:p w14:paraId="6F35DE1B" w14:textId="77777777" w:rsidR="006A5594" w:rsidRPr="00215D3C" w:rsidRDefault="006A5594" w:rsidP="006A5594"/>
    <w:p w14:paraId="009699D0" w14:textId="77777777" w:rsidR="006A5594" w:rsidRPr="00215D3C" w:rsidRDefault="006A5594" w:rsidP="006A5594">
      <w:pPr>
        <w:pStyle w:val="Heading6"/>
      </w:pPr>
      <w:bookmarkStart w:id="1085" w:name="_Toc20494478"/>
      <w:bookmarkStart w:id="1086" w:name="_Toc26975505"/>
      <w:bookmarkStart w:id="1087" w:name="_Toc35856378"/>
      <w:bookmarkStart w:id="1088" w:name="_Toc44001234"/>
      <w:bookmarkStart w:id="1089" w:name="_Toc51580833"/>
      <w:bookmarkStart w:id="1090" w:name="_Toc52356096"/>
      <w:bookmarkStart w:id="1091" w:name="_Toc55227666"/>
      <w:bookmarkStart w:id="1092" w:name="_Toc130218968"/>
      <w:r>
        <w:t>11.2</w:t>
      </w:r>
      <w:r w:rsidRPr="00215D3C">
        <w:t>.1.</w:t>
      </w:r>
      <w:r w:rsidRPr="00215D3C">
        <w:rPr>
          <w:rFonts w:hint="eastAsia"/>
        </w:rPr>
        <w:t>2</w:t>
      </w:r>
      <w:r w:rsidRPr="00215D3C">
        <w:t>.</w:t>
      </w:r>
      <w:r w:rsidRPr="00215D3C">
        <w:rPr>
          <w:rFonts w:hint="eastAsia"/>
        </w:rPr>
        <w:t>5</w:t>
      </w:r>
      <w:r w:rsidRPr="00215D3C">
        <w:t>.3</w:t>
      </w:r>
      <w:r w:rsidRPr="00215D3C">
        <w:tab/>
      </w:r>
      <w:r w:rsidRPr="00215D3C">
        <w:rPr>
          <w:rFonts w:hint="eastAsia"/>
        </w:rPr>
        <w:t>Triggering event</w:t>
      </w:r>
      <w:bookmarkEnd w:id="1085"/>
      <w:bookmarkEnd w:id="1086"/>
      <w:bookmarkEnd w:id="1087"/>
      <w:bookmarkEnd w:id="1088"/>
      <w:bookmarkEnd w:id="1089"/>
      <w:bookmarkEnd w:id="1090"/>
      <w:bookmarkEnd w:id="1091"/>
      <w:bookmarkEnd w:id="1092"/>
    </w:p>
    <w:p w14:paraId="2C977889" w14:textId="77777777" w:rsidR="006A5594" w:rsidRPr="00215D3C" w:rsidRDefault="006A5594" w:rsidP="006A5594">
      <w:pPr>
        <w:pStyle w:val="Heading7"/>
        <w:rPr>
          <w:lang w:eastAsia="zh-CN"/>
        </w:rPr>
      </w:pPr>
      <w:bookmarkStart w:id="1093" w:name="_Toc20494479"/>
      <w:bookmarkStart w:id="1094" w:name="_Toc26975506"/>
      <w:bookmarkStart w:id="1095" w:name="_Toc35856379"/>
      <w:bookmarkStart w:id="1096" w:name="_Toc44001235"/>
      <w:bookmarkStart w:id="1097" w:name="_Toc51580834"/>
      <w:bookmarkStart w:id="1098" w:name="_Toc52356097"/>
      <w:bookmarkStart w:id="1099" w:name="_Toc55227667"/>
      <w:bookmarkStart w:id="1100" w:name="_Toc130218969"/>
      <w:r>
        <w:rPr>
          <w:lang w:eastAsia="zh-CN"/>
        </w:rPr>
        <w:t>11.2</w:t>
      </w:r>
      <w:r w:rsidRPr="00215D3C">
        <w:rPr>
          <w:lang w:eastAsia="zh-CN"/>
        </w:rPr>
        <w:t>.1.</w:t>
      </w:r>
      <w:r w:rsidRPr="00215D3C">
        <w:rPr>
          <w:rFonts w:hint="eastAsia"/>
          <w:lang w:eastAsia="zh-CN"/>
        </w:rPr>
        <w:t>2.5</w:t>
      </w:r>
      <w:r w:rsidRPr="00215D3C">
        <w:rPr>
          <w:lang w:eastAsia="zh-CN"/>
        </w:rPr>
        <w:t>.3.1</w:t>
      </w:r>
      <w:r w:rsidRPr="00215D3C">
        <w:rPr>
          <w:lang w:eastAsia="zh-CN"/>
        </w:rPr>
        <w:tab/>
      </w:r>
      <w:r w:rsidRPr="00215D3C">
        <w:t>From-state</w:t>
      </w:r>
      <w:bookmarkEnd w:id="1093"/>
      <w:bookmarkEnd w:id="1094"/>
      <w:bookmarkEnd w:id="1095"/>
      <w:bookmarkEnd w:id="1096"/>
      <w:bookmarkEnd w:id="1097"/>
      <w:bookmarkEnd w:id="1098"/>
      <w:bookmarkEnd w:id="1099"/>
      <w:bookmarkEnd w:id="1100"/>
    </w:p>
    <w:p w14:paraId="49F7ED8C" w14:textId="77777777" w:rsidR="006A5594" w:rsidRPr="00215D3C" w:rsidRDefault="006A5594" w:rsidP="006A5594">
      <w:pPr>
        <w:rPr>
          <w:lang w:eastAsia="zh-CN"/>
        </w:rPr>
      </w:pPr>
      <w:proofErr w:type="spellStart"/>
      <w:r w:rsidRPr="00215D3C">
        <w:rPr>
          <w:rFonts w:ascii="Courier New" w:hAnsi="Courier New"/>
        </w:rPr>
        <w:t>ackedBy</w:t>
      </w:r>
      <w:r w:rsidRPr="00215D3C">
        <w:rPr>
          <w:rFonts w:ascii="Courier New" w:hAnsi="Courier New" w:hint="eastAsia"/>
          <w:lang w:eastAsia="zh-CN"/>
        </w:rPr>
        <w:t>Consumer</w:t>
      </w:r>
      <w:proofErr w:type="spellEnd"/>
      <w:r w:rsidRPr="00215D3C">
        <w:rPr>
          <w:rFonts w:ascii="Courier New" w:hAnsi="Courier New"/>
        </w:rPr>
        <w:t xml:space="preserve"> OR </w:t>
      </w:r>
      <w:proofErr w:type="spellStart"/>
      <w:r w:rsidRPr="00215D3C">
        <w:rPr>
          <w:rFonts w:ascii="Courier New" w:hAnsi="Courier New"/>
        </w:rPr>
        <w:t>ackedBy</w:t>
      </w:r>
      <w:r w:rsidRPr="00215D3C">
        <w:rPr>
          <w:rFonts w:ascii="Courier New" w:hAnsi="Courier New" w:hint="eastAsia"/>
          <w:lang w:eastAsia="zh-CN"/>
        </w:rPr>
        <w:t>Provider</w:t>
      </w:r>
      <w:proofErr w:type="spellEnd"/>
      <w:r w:rsidRPr="00215D3C">
        <w:rPr>
          <w:rFonts w:ascii="Courier New" w:hAnsi="Courier New"/>
        </w:rPr>
        <w:t xml:space="preserve"> AND </w:t>
      </w:r>
      <w:proofErr w:type="spellStart"/>
      <w:r w:rsidRPr="00215D3C">
        <w:rPr>
          <w:rFonts w:ascii="Courier New" w:hAnsi="Courier New"/>
        </w:rPr>
        <w:t>alarmInformationExists</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6A5594" w:rsidRPr="00215D3C" w14:paraId="1AD67928" w14:textId="77777777" w:rsidTr="001D11CC">
        <w:trPr>
          <w:jc w:val="center"/>
        </w:trPr>
        <w:tc>
          <w:tcPr>
            <w:tcW w:w="1006" w:type="pct"/>
            <w:shd w:val="clear" w:color="auto" w:fill="BFBFBF"/>
          </w:tcPr>
          <w:p w14:paraId="4760E7AB" w14:textId="77777777" w:rsidR="006A5594" w:rsidRPr="00215D3C" w:rsidRDefault="006A5594" w:rsidP="000516BC">
            <w:pPr>
              <w:pStyle w:val="TAH"/>
            </w:pPr>
            <w:r w:rsidRPr="00215D3C">
              <w:t>Assertion Name</w:t>
            </w:r>
          </w:p>
        </w:tc>
        <w:tc>
          <w:tcPr>
            <w:tcW w:w="3994" w:type="pct"/>
            <w:shd w:val="clear" w:color="auto" w:fill="BFBFBF"/>
          </w:tcPr>
          <w:p w14:paraId="6BA45825" w14:textId="77777777" w:rsidR="006A5594" w:rsidRPr="00215D3C" w:rsidRDefault="006A5594" w:rsidP="000516BC">
            <w:pPr>
              <w:pStyle w:val="TAH"/>
            </w:pPr>
            <w:r w:rsidRPr="00215D3C">
              <w:t>Definition</w:t>
            </w:r>
          </w:p>
        </w:tc>
      </w:tr>
      <w:tr w:rsidR="006A5594" w:rsidRPr="00215D3C" w14:paraId="50C04353" w14:textId="77777777" w:rsidTr="001D11CC">
        <w:trPr>
          <w:jc w:val="center"/>
        </w:trPr>
        <w:tc>
          <w:tcPr>
            <w:tcW w:w="1006" w:type="pct"/>
          </w:tcPr>
          <w:p w14:paraId="30F2B4CC"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Consumer</w:t>
            </w:r>
            <w:proofErr w:type="spellEnd"/>
          </w:p>
        </w:tc>
        <w:tc>
          <w:tcPr>
            <w:tcW w:w="3994" w:type="pct"/>
          </w:tcPr>
          <w:p w14:paraId="6A0EB19A" w14:textId="77777777" w:rsidR="006A5594" w:rsidRPr="00215D3C" w:rsidRDefault="006A5594" w:rsidP="000516BC">
            <w:pPr>
              <w:pStyle w:val="TAL"/>
            </w:pPr>
            <w:r w:rsidRPr="00215D3C">
              <w:t>Reception of a</w:t>
            </w:r>
            <w:r w:rsidRPr="00215D3C">
              <w:rPr>
                <w:rFonts w:hint="eastAsia"/>
                <w:lang w:eastAsia="zh-CN"/>
              </w:rPr>
              <w:t>n</w:t>
            </w:r>
            <w:r w:rsidRPr="00215D3C">
              <w:t xml:space="preserve"> </w:t>
            </w:r>
            <w:proofErr w:type="spellStart"/>
            <w:r w:rsidRPr="00215D3C">
              <w:t>acknowledgeAlarms</w:t>
            </w:r>
            <w:proofErr w:type="spellEnd"/>
            <w:r w:rsidRPr="00215D3C">
              <w:t xml:space="preserve"> operation and a subsequent operation success return. </w:t>
            </w:r>
          </w:p>
        </w:tc>
      </w:tr>
      <w:tr w:rsidR="006A5594" w:rsidRPr="00215D3C" w14:paraId="6F8220B7" w14:textId="77777777" w:rsidTr="001D11CC">
        <w:trPr>
          <w:jc w:val="center"/>
        </w:trPr>
        <w:tc>
          <w:tcPr>
            <w:tcW w:w="1006" w:type="pct"/>
          </w:tcPr>
          <w:p w14:paraId="7AE3B3F2"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Provider</w:t>
            </w:r>
            <w:proofErr w:type="spellEnd"/>
          </w:p>
        </w:tc>
        <w:tc>
          <w:tcPr>
            <w:tcW w:w="3994" w:type="pct"/>
          </w:tcPr>
          <w:p w14:paraId="0C7B413B" w14:textId="77777777" w:rsidR="006A5594" w:rsidRPr="00215D3C" w:rsidRDefault="006A5594" w:rsidP="000516BC">
            <w:pPr>
              <w:pStyle w:val="TAL"/>
            </w:pPr>
            <w:r w:rsidRPr="00215D3C">
              <w:t xml:space="preserve">Reception of a local (non-standard) </w:t>
            </w:r>
            <w:proofErr w:type="spellStart"/>
            <w:r w:rsidRPr="00215D3C">
              <w:t>acknowlegeAlarms</w:t>
            </w:r>
            <w:proofErr w:type="spellEnd"/>
            <w:r w:rsidRPr="00215D3C">
              <w:t xml:space="preserve"> equivalent operation and a subsequent operation success return.</w:t>
            </w:r>
          </w:p>
        </w:tc>
      </w:tr>
      <w:tr w:rsidR="006A5594" w:rsidRPr="00215D3C" w14:paraId="4758B780" w14:textId="77777777" w:rsidTr="001D11CC">
        <w:trPr>
          <w:jc w:val="center"/>
        </w:trPr>
        <w:tc>
          <w:tcPr>
            <w:tcW w:w="1006" w:type="pct"/>
          </w:tcPr>
          <w:p w14:paraId="6E2DF3BB" w14:textId="77777777" w:rsidR="006A5594" w:rsidRPr="00075335" w:rsidRDefault="006A5594" w:rsidP="000516BC">
            <w:pPr>
              <w:pStyle w:val="TAL"/>
              <w:rPr>
                <w:rFonts w:cs="Arial"/>
              </w:rPr>
            </w:pPr>
            <w:proofErr w:type="spellStart"/>
            <w:r w:rsidRPr="00075335">
              <w:rPr>
                <w:rFonts w:cs="Arial"/>
              </w:rPr>
              <w:t>alarmInformationExists</w:t>
            </w:r>
            <w:proofErr w:type="spellEnd"/>
          </w:p>
        </w:tc>
        <w:tc>
          <w:tcPr>
            <w:tcW w:w="3994" w:type="pct"/>
          </w:tcPr>
          <w:p w14:paraId="73EC3275" w14:textId="77777777" w:rsidR="006A5594" w:rsidRPr="00215D3C" w:rsidRDefault="006A5594" w:rsidP="000516BC">
            <w:pPr>
              <w:pStyle w:val="TAL"/>
            </w:pPr>
            <w:r w:rsidRPr="00215D3C">
              <w:t xml:space="preserve">The </w:t>
            </w:r>
            <w:proofErr w:type="spellStart"/>
            <w:r w:rsidRPr="00215D3C">
              <w:t>AlarmInformation</w:t>
            </w:r>
            <w:proofErr w:type="spellEnd"/>
            <w:r w:rsidRPr="00215D3C">
              <w:t xml:space="preserve"> exists in AlarmList.</w:t>
            </w:r>
          </w:p>
        </w:tc>
      </w:tr>
    </w:tbl>
    <w:p w14:paraId="3184933A" w14:textId="77777777" w:rsidR="006A5594" w:rsidRPr="00215D3C" w:rsidRDefault="006A5594" w:rsidP="006A5594">
      <w:pPr>
        <w:pStyle w:val="H6"/>
        <w:rPr>
          <w:lang w:eastAsia="zh-CN"/>
        </w:rPr>
      </w:pPr>
    </w:p>
    <w:p w14:paraId="4610D6DC" w14:textId="77777777" w:rsidR="006A5594" w:rsidRPr="00215D3C" w:rsidRDefault="006A5594" w:rsidP="006A5594">
      <w:pPr>
        <w:pStyle w:val="Heading7"/>
        <w:rPr>
          <w:lang w:eastAsia="zh-CN"/>
        </w:rPr>
      </w:pPr>
      <w:bookmarkStart w:id="1101" w:name="_Toc20494480"/>
      <w:bookmarkStart w:id="1102" w:name="_Toc26975507"/>
      <w:bookmarkStart w:id="1103" w:name="_Toc35856380"/>
      <w:bookmarkStart w:id="1104" w:name="_Toc44001236"/>
      <w:bookmarkStart w:id="1105" w:name="_Toc51580835"/>
      <w:bookmarkStart w:id="1106" w:name="_Toc52356098"/>
      <w:bookmarkStart w:id="1107" w:name="_Toc55227668"/>
      <w:bookmarkStart w:id="1108" w:name="_Toc130218970"/>
      <w:r>
        <w:rPr>
          <w:lang w:eastAsia="zh-CN"/>
        </w:rPr>
        <w:t>11.2</w:t>
      </w:r>
      <w:r w:rsidRPr="00215D3C">
        <w:rPr>
          <w:lang w:eastAsia="zh-CN"/>
        </w:rPr>
        <w:t>.1.</w:t>
      </w:r>
      <w:r w:rsidRPr="00215D3C">
        <w:rPr>
          <w:rFonts w:hint="eastAsia"/>
          <w:lang w:eastAsia="zh-CN"/>
        </w:rPr>
        <w:t>2.5</w:t>
      </w:r>
      <w:r w:rsidRPr="00215D3C">
        <w:rPr>
          <w:lang w:eastAsia="zh-CN"/>
        </w:rPr>
        <w:t>.3.2</w:t>
      </w:r>
      <w:r w:rsidRPr="00215D3C">
        <w:rPr>
          <w:lang w:eastAsia="zh-CN"/>
        </w:rPr>
        <w:tab/>
      </w:r>
      <w:r w:rsidRPr="00215D3C">
        <w:t>To-state</w:t>
      </w:r>
      <w:bookmarkEnd w:id="1101"/>
      <w:bookmarkEnd w:id="1102"/>
      <w:bookmarkEnd w:id="1103"/>
      <w:bookmarkEnd w:id="1104"/>
      <w:bookmarkEnd w:id="1105"/>
      <w:bookmarkEnd w:id="1106"/>
      <w:bookmarkEnd w:id="1107"/>
      <w:bookmarkEnd w:id="1108"/>
    </w:p>
    <w:p w14:paraId="0F0F9802" w14:textId="77777777" w:rsidR="006A5594" w:rsidRPr="00215D3C" w:rsidRDefault="006A5594" w:rsidP="006A5594">
      <w:proofErr w:type="spellStart"/>
      <w:r w:rsidRPr="00215D3C">
        <w:rPr>
          <w:rFonts w:ascii="Courier New" w:hAnsi="Courier New"/>
        </w:rPr>
        <w:t>alarmAckStateHasChanged</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6A5594" w:rsidRPr="00215D3C" w14:paraId="564ED8B6" w14:textId="77777777" w:rsidTr="001D11CC">
        <w:trPr>
          <w:jc w:val="center"/>
        </w:trPr>
        <w:tc>
          <w:tcPr>
            <w:tcW w:w="1206" w:type="pct"/>
            <w:shd w:val="clear" w:color="auto" w:fill="BFBFBF"/>
          </w:tcPr>
          <w:p w14:paraId="64472F49" w14:textId="77777777" w:rsidR="006A5594" w:rsidRPr="00215D3C" w:rsidRDefault="006A5594" w:rsidP="000516BC">
            <w:pPr>
              <w:pStyle w:val="TAH"/>
            </w:pPr>
            <w:r w:rsidRPr="00215D3C">
              <w:t>Assertion Name</w:t>
            </w:r>
          </w:p>
        </w:tc>
        <w:tc>
          <w:tcPr>
            <w:tcW w:w="3794" w:type="pct"/>
            <w:shd w:val="clear" w:color="auto" w:fill="BFBFBF"/>
          </w:tcPr>
          <w:p w14:paraId="19EDE3F4" w14:textId="77777777" w:rsidR="006A5594" w:rsidRPr="00215D3C" w:rsidRDefault="006A5594" w:rsidP="000516BC">
            <w:pPr>
              <w:pStyle w:val="TAH"/>
            </w:pPr>
            <w:r w:rsidRPr="00215D3C">
              <w:t>Definition</w:t>
            </w:r>
          </w:p>
        </w:tc>
      </w:tr>
      <w:tr w:rsidR="006A5594" w:rsidRPr="00215D3C" w14:paraId="40D072F2" w14:textId="77777777" w:rsidTr="001D11CC">
        <w:trPr>
          <w:jc w:val="center"/>
        </w:trPr>
        <w:tc>
          <w:tcPr>
            <w:tcW w:w="1206" w:type="pct"/>
          </w:tcPr>
          <w:p w14:paraId="29DCAC7D" w14:textId="77777777" w:rsidR="006A5594" w:rsidRPr="00075335" w:rsidRDefault="006A5594" w:rsidP="000516BC">
            <w:pPr>
              <w:pStyle w:val="TAL"/>
              <w:rPr>
                <w:rFonts w:cs="Arial"/>
              </w:rPr>
            </w:pPr>
            <w:proofErr w:type="spellStart"/>
            <w:r w:rsidRPr="00075335">
              <w:rPr>
                <w:rFonts w:cs="Arial"/>
              </w:rPr>
              <w:t>alarmAckStateHasChanged</w:t>
            </w:r>
            <w:proofErr w:type="spellEnd"/>
          </w:p>
        </w:tc>
        <w:tc>
          <w:tcPr>
            <w:tcW w:w="3794" w:type="pct"/>
          </w:tcPr>
          <w:p w14:paraId="11D2003E" w14:textId="77777777" w:rsidR="006A5594" w:rsidRPr="00215D3C" w:rsidRDefault="006A5594" w:rsidP="000516BC">
            <w:pPr>
              <w:pStyle w:val="TAL"/>
            </w:pPr>
            <w:r w:rsidRPr="00215D3C">
              <w:t xml:space="preserve">The </w:t>
            </w:r>
            <w:proofErr w:type="spellStart"/>
            <w:r w:rsidRPr="00215D3C">
              <w:t>AlarmInformation.ackState</w:t>
            </w:r>
            <w:proofErr w:type="spellEnd"/>
            <w:r w:rsidRPr="00215D3C">
              <w:t xml:space="preserve"> of the </w:t>
            </w:r>
            <w:proofErr w:type="spellStart"/>
            <w:r w:rsidRPr="00215D3C">
              <w:t>AlarmInformation</w:t>
            </w:r>
            <w:proofErr w:type="spellEnd"/>
            <w:r w:rsidRPr="00215D3C">
              <w:t xml:space="preserve"> identified by from-state assertion </w:t>
            </w:r>
            <w:proofErr w:type="spellStart"/>
            <w:r w:rsidRPr="00215D3C">
              <w:t>alarmInformationExists</w:t>
            </w:r>
            <w:proofErr w:type="spellEnd"/>
            <w:r w:rsidRPr="00215D3C">
              <w:t xml:space="preserve"> have been updated. Specifically, the following attributes of the subject </w:t>
            </w:r>
            <w:proofErr w:type="spellStart"/>
            <w:r w:rsidRPr="00215D3C">
              <w:t>AlarmInformation</w:t>
            </w:r>
            <w:proofErr w:type="spellEnd"/>
            <w:r w:rsidRPr="00215D3C">
              <w:t xml:space="preserve"> are updated:</w:t>
            </w:r>
          </w:p>
          <w:p w14:paraId="40601347" w14:textId="77777777" w:rsidR="006A5594" w:rsidRPr="00215D3C" w:rsidRDefault="006A5594" w:rsidP="000516BC">
            <w:pPr>
              <w:pStyle w:val="TAL"/>
            </w:pPr>
            <w:r w:rsidRPr="00215D3C">
              <w:t xml:space="preserve">-- </w:t>
            </w:r>
            <w:proofErr w:type="spellStart"/>
            <w:r w:rsidRPr="00215D3C">
              <w:t>notificationId</w:t>
            </w:r>
            <w:proofErr w:type="spellEnd"/>
            <w:r w:rsidRPr="00215D3C">
              <w:t xml:space="preserve">, </w:t>
            </w:r>
            <w:proofErr w:type="spellStart"/>
            <w:r w:rsidRPr="00215D3C">
              <w:t>ackTime</w:t>
            </w:r>
            <w:proofErr w:type="spellEnd"/>
            <w:r w:rsidRPr="00215D3C">
              <w:t xml:space="preserve">, </w:t>
            </w:r>
            <w:proofErr w:type="spellStart"/>
            <w:r w:rsidRPr="00215D3C">
              <w:t>ackUserId</w:t>
            </w:r>
            <w:proofErr w:type="spellEnd"/>
            <w:r w:rsidRPr="00215D3C">
              <w:t xml:space="preserve">, </w:t>
            </w:r>
            <w:proofErr w:type="spellStart"/>
            <w:r w:rsidRPr="00215D3C">
              <w:t>ackState</w:t>
            </w:r>
            <w:proofErr w:type="spellEnd"/>
            <w:r w:rsidRPr="00215D3C">
              <w:t xml:space="preserve">, </w:t>
            </w:r>
            <w:proofErr w:type="spellStart"/>
            <w:r w:rsidRPr="00215D3C">
              <w:t>ackSystemId</w:t>
            </w:r>
            <w:proofErr w:type="spellEnd"/>
            <w:r w:rsidRPr="00215D3C">
              <w:t>.</w:t>
            </w:r>
          </w:p>
        </w:tc>
      </w:tr>
    </w:tbl>
    <w:p w14:paraId="17D673D3" w14:textId="77777777" w:rsidR="006A5594" w:rsidRDefault="006A5594" w:rsidP="006A5594">
      <w:pPr>
        <w:rPr>
          <w:lang w:eastAsia="zh-CN"/>
        </w:rPr>
      </w:pPr>
    </w:p>
    <w:p w14:paraId="19262B30" w14:textId="77777777" w:rsidR="001E3F3B" w:rsidRDefault="001E3F3B" w:rsidP="001E3F3B">
      <w:pPr>
        <w:pStyle w:val="Heading5"/>
        <w:rPr>
          <w:sz w:val="18"/>
          <w:szCs w:val="18"/>
          <w:lang w:eastAsia="zh-CN"/>
        </w:rPr>
      </w:pPr>
      <w:bookmarkStart w:id="1109" w:name="_Toc26975508"/>
      <w:bookmarkStart w:id="1110" w:name="_Toc35856381"/>
      <w:bookmarkStart w:id="1111" w:name="_Toc44001237"/>
      <w:bookmarkStart w:id="1112" w:name="_Toc51580836"/>
      <w:bookmarkStart w:id="1113" w:name="_Toc52356099"/>
      <w:bookmarkStart w:id="1114" w:name="_Toc55227669"/>
      <w:bookmarkStart w:id="1115" w:name="_Toc130218971"/>
      <w:r>
        <w:rPr>
          <w:rFonts w:hint="eastAsia"/>
          <w:lang w:eastAsia="zh-CN"/>
        </w:rPr>
        <w:t>1</w:t>
      </w:r>
      <w:r>
        <w:rPr>
          <w:lang w:eastAsia="zh-CN"/>
        </w:rPr>
        <w:t>1.2.1.2.6</w:t>
      </w:r>
      <w:r>
        <w:rPr>
          <w:lang w:eastAsia="zh-CN"/>
        </w:rPr>
        <w:tab/>
      </w:r>
      <w:proofErr w:type="spellStart"/>
      <w:r w:rsidRPr="001D11CC">
        <w:rPr>
          <w:rFonts w:cs="Arial"/>
        </w:rPr>
        <w:t>notifyComments</w:t>
      </w:r>
      <w:bookmarkEnd w:id="1109"/>
      <w:bookmarkEnd w:id="1110"/>
      <w:bookmarkEnd w:id="1111"/>
      <w:bookmarkEnd w:id="1112"/>
      <w:bookmarkEnd w:id="1113"/>
      <w:bookmarkEnd w:id="1114"/>
      <w:bookmarkEnd w:id="1115"/>
      <w:proofErr w:type="spellEnd"/>
    </w:p>
    <w:p w14:paraId="6853997E" w14:textId="77777777" w:rsidR="001E3F3B" w:rsidRDefault="001E3F3B" w:rsidP="001E3F3B">
      <w:pPr>
        <w:pStyle w:val="Heading6"/>
        <w:rPr>
          <w:lang w:eastAsia="zh-CN"/>
        </w:rPr>
      </w:pPr>
      <w:bookmarkStart w:id="1116" w:name="_Toc26975509"/>
      <w:bookmarkStart w:id="1117" w:name="_Toc35856382"/>
      <w:bookmarkStart w:id="1118" w:name="_Toc44001238"/>
      <w:bookmarkStart w:id="1119" w:name="_Toc51580837"/>
      <w:bookmarkStart w:id="1120" w:name="_Toc52356100"/>
      <w:bookmarkStart w:id="1121" w:name="_Toc55227670"/>
      <w:bookmarkStart w:id="1122" w:name="_Toc130218972"/>
      <w:r>
        <w:rPr>
          <w:lang w:eastAsia="zh-CN"/>
        </w:rPr>
        <w:t>11.2.1.2.6.1</w:t>
      </w:r>
      <w:r>
        <w:rPr>
          <w:lang w:eastAsia="zh-CN"/>
        </w:rPr>
        <w:tab/>
        <w:t>Definition</w:t>
      </w:r>
      <w:bookmarkEnd w:id="1116"/>
      <w:bookmarkEnd w:id="1117"/>
      <w:bookmarkEnd w:id="1118"/>
      <w:bookmarkEnd w:id="1119"/>
      <w:bookmarkEnd w:id="1120"/>
      <w:bookmarkEnd w:id="1121"/>
      <w:bookmarkEnd w:id="1122"/>
    </w:p>
    <w:p w14:paraId="6A34546E" w14:textId="77777777" w:rsidR="001E3F3B" w:rsidRDefault="0052370E" w:rsidP="00813C6F">
      <w:r>
        <w:t xml:space="preserve">This notification is generated by the MnS producer when a </w:t>
      </w:r>
      <w:r>
        <w:rPr>
          <w:rFonts w:ascii="Courier New" w:hAnsi="Courier New"/>
        </w:rPr>
        <w:t>Comment</w:t>
      </w:r>
      <w:r>
        <w:t xml:space="preserve"> instance is added to an </w:t>
      </w:r>
      <w:proofErr w:type="spellStart"/>
      <w:r>
        <w:rPr>
          <w:rFonts w:ascii="Courier New" w:hAnsi="Courier New"/>
        </w:rPr>
        <w:t>AlarmInformation</w:t>
      </w:r>
      <w:proofErr w:type="spellEnd"/>
      <w:r>
        <w:rPr>
          <w:rFonts w:ascii="Courier New" w:hAnsi="Courier New"/>
        </w:rPr>
        <w:t xml:space="preserve"> </w:t>
      </w:r>
      <w:r>
        <w:t xml:space="preserve">instance in the </w:t>
      </w:r>
      <w:r>
        <w:rPr>
          <w:rFonts w:ascii="Courier New" w:hAnsi="Courier New"/>
        </w:rPr>
        <w:t>AlarmList</w:t>
      </w:r>
      <w:r>
        <w:t>.</w:t>
      </w:r>
    </w:p>
    <w:p w14:paraId="7498021C" w14:textId="77777777" w:rsidR="001E3F3B" w:rsidRPr="00207931" w:rsidRDefault="00813C6F" w:rsidP="001E3F3B">
      <w:pPr>
        <w:rPr>
          <w:lang w:eastAsia="zh-CN"/>
        </w:rPr>
      </w:pPr>
      <w:r>
        <w:lastRenderedPageBreak/>
        <w:t>A MnS producer</w:t>
      </w:r>
      <w:r w:rsidR="001E3F3B">
        <w:t xml:space="preserve"> shall support this notification if it supports the operation </w:t>
      </w:r>
      <w:proofErr w:type="spellStart"/>
      <w:r w:rsidR="001E3F3B">
        <w:rPr>
          <w:rFonts w:ascii="Courier New" w:hAnsi="Courier New"/>
        </w:rPr>
        <w:t>setComment</w:t>
      </w:r>
      <w:proofErr w:type="spellEnd"/>
      <w:r w:rsidR="001E3F3B">
        <w:t>.</w:t>
      </w:r>
    </w:p>
    <w:p w14:paraId="0695D992" w14:textId="77777777" w:rsidR="001E3F3B" w:rsidRDefault="001E3F3B" w:rsidP="001E3F3B">
      <w:pPr>
        <w:pStyle w:val="Heading6"/>
        <w:rPr>
          <w:lang w:eastAsia="zh-CN"/>
        </w:rPr>
      </w:pPr>
      <w:bookmarkStart w:id="1123" w:name="_Toc26975510"/>
      <w:bookmarkStart w:id="1124" w:name="_Toc35856383"/>
      <w:bookmarkStart w:id="1125" w:name="_Toc44001239"/>
      <w:bookmarkStart w:id="1126" w:name="_Toc51580838"/>
      <w:bookmarkStart w:id="1127" w:name="_Toc52356101"/>
      <w:bookmarkStart w:id="1128" w:name="_Toc55227671"/>
      <w:bookmarkStart w:id="1129" w:name="_Toc130218973"/>
      <w:r>
        <w:rPr>
          <w:rFonts w:hint="eastAsia"/>
          <w:lang w:eastAsia="zh-CN"/>
        </w:rPr>
        <w:t>1</w:t>
      </w:r>
      <w:r>
        <w:rPr>
          <w:lang w:eastAsia="zh-CN"/>
        </w:rPr>
        <w:t>1.2.1.2.6.2</w:t>
      </w:r>
      <w:r>
        <w:rPr>
          <w:lang w:eastAsia="zh-CN"/>
        </w:rPr>
        <w:tab/>
        <w:t xml:space="preserve">Input </w:t>
      </w:r>
      <w:bookmarkEnd w:id="1123"/>
      <w:bookmarkEnd w:id="1124"/>
      <w:r w:rsidR="00813C6F">
        <w:rPr>
          <w:lang w:eastAsia="zh-CN"/>
        </w:rPr>
        <w:t>parameters</w:t>
      </w:r>
      <w:bookmarkEnd w:id="1125"/>
      <w:bookmarkEnd w:id="1126"/>
      <w:bookmarkEnd w:id="1127"/>
      <w:bookmarkEnd w:id="1128"/>
      <w:bookmarkEnd w:id="1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1E3F3B" w14:paraId="1CBAB05E" w14:textId="77777777" w:rsidTr="00311DB3">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3DC87102"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A431B1" w14:textId="77777777" w:rsidR="001E3F3B" w:rsidRDefault="005A044D" w:rsidP="001D11CC">
            <w:pPr>
              <w:pStyle w:val="TAH"/>
            </w:pPr>
            <w:r>
              <w:t>S</w:t>
            </w:r>
          </w:p>
        </w:tc>
        <w:tc>
          <w:tcPr>
            <w:tcW w:w="3025" w:type="dxa"/>
            <w:tcBorders>
              <w:top w:val="single" w:sz="4" w:space="0" w:color="auto"/>
              <w:left w:val="single" w:sz="4" w:space="0" w:color="auto"/>
              <w:bottom w:val="single" w:sz="4" w:space="0" w:color="auto"/>
              <w:right w:val="single" w:sz="4" w:space="0" w:color="auto"/>
            </w:tcBorders>
            <w:shd w:val="clear" w:color="auto" w:fill="BFBFBF"/>
            <w:hideMark/>
          </w:tcPr>
          <w:p w14:paraId="2F133695" w14:textId="77777777" w:rsidR="001E3F3B" w:rsidRDefault="005A044D" w:rsidP="00234739">
            <w:pPr>
              <w:pStyle w:val="TAH"/>
            </w:pPr>
            <w:r w:rsidRPr="00215D3C">
              <w:t>Matching Information/ Information Type / Legal Values</w:t>
            </w:r>
          </w:p>
        </w:tc>
        <w:tc>
          <w:tcPr>
            <w:tcW w:w="4564" w:type="dxa"/>
            <w:tcBorders>
              <w:top w:val="single" w:sz="4" w:space="0" w:color="auto"/>
              <w:left w:val="single" w:sz="4" w:space="0" w:color="auto"/>
              <w:bottom w:val="single" w:sz="4" w:space="0" w:color="auto"/>
              <w:right w:val="single" w:sz="4" w:space="0" w:color="auto"/>
            </w:tcBorders>
            <w:shd w:val="clear" w:color="auto" w:fill="BFBFBF"/>
            <w:hideMark/>
          </w:tcPr>
          <w:p w14:paraId="0F21BF75" w14:textId="77777777" w:rsidR="001E3F3B" w:rsidRDefault="001E3F3B" w:rsidP="00234739">
            <w:pPr>
              <w:pStyle w:val="TAH"/>
            </w:pPr>
            <w:r>
              <w:t>Comment</w:t>
            </w:r>
          </w:p>
        </w:tc>
      </w:tr>
      <w:tr w:rsidR="001E3F3B" w14:paraId="692819BE"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10CB6DA" w14:textId="77777777" w:rsidR="001E3F3B" w:rsidRDefault="001E3F3B" w:rsidP="00234739">
            <w:pPr>
              <w:pStyle w:val="TAL"/>
              <w:rPr>
                <w:rFonts w:cs="Arial"/>
              </w:rPr>
            </w:pPr>
            <w:r>
              <w:rPr>
                <w:rFonts w:cs="Arial"/>
              </w:rPr>
              <w:t>objectClass</w:t>
            </w:r>
          </w:p>
        </w:tc>
        <w:tc>
          <w:tcPr>
            <w:tcW w:w="397" w:type="dxa"/>
            <w:tcBorders>
              <w:top w:val="single" w:sz="4" w:space="0" w:color="auto"/>
              <w:left w:val="single" w:sz="4" w:space="0" w:color="auto"/>
              <w:bottom w:val="single" w:sz="4" w:space="0" w:color="auto"/>
              <w:right w:val="single" w:sz="4" w:space="0" w:color="auto"/>
            </w:tcBorders>
            <w:hideMark/>
          </w:tcPr>
          <w:p w14:paraId="1FCFA596"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7C101D8A" w14:textId="065E58A0" w:rsidR="001E3F3B" w:rsidRDefault="001E3F3B" w:rsidP="00234739">
            <w:pPr>
              <w:pStyle w:val="TAL"/>
              <w:rPr>
                <w:rFonts w:cs="Arial"/>
              </w:rPr>
            </w:pPr>
            <w:proofErr w:type="spellStart"/>
            <w:r>
              <w:rPr>
                <w:rFonts w:cs="Arial"/>
              </w:rPr>
              <w:t>MonitoredEntity.objectClass</w:t>
            </w:r>
            <w:proofErr w:type="spellEnd"/>
          </w:p>
        </w:tc>
        <w:tc>
          <w:tcPr>
            <w:tcW w:w="4564" w:type="dxa"/>
            <w:tcBorders>
              <w:top w:val="single" w:sz="4" w:space="0" w:color="auto"/>
              <w:left w:val="single" w:sz="4" w:space="0" w:color="auto"/>
              <w:bottom w:val="single" w:sz="4" w:space="0" w:color="auto"/>
              <w:right w:val="single" w:sz="4" w:space="0" w:color="auto"/>
            </w:tcBorders>
          </w:tcPr>
          <w:p w14:paraId="114A443A" w14:textId="77777777" w:rsidR="001E3F3B" w:rsidRDefault="001E3F3B" w:rsidP="00234739">
            <w:pPr>
              <w:pStyle w:val="TAL"/>
              <w:rPr>
                <w:rFonts w:cs="Arial"/>
              </w:rPr>
            </w:pPr>
          </w:p>
        </w:tc>
      </w:tr>
      <w:tr w:rsidR="001E3F3B" w14:paraId="6B0DAD1D"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2708276" w14:textId="77777777" w:rsidR="001E3F3B" w:rsidRDefault="001E3F3B" w:rsidP="00234739">
            <w:pPr>
              <w:pStyle w:val="TAL"/>
              <w:rPr>
                <w:rFonts w:cs="Arial"/>
              </w:rPr>
            </w:pPr>
            <w:r>
              <w:rPr>
                <w:rFonts w:cs="Arial"/>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7149CD0B"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374C1994" w14:textId="6C7AB8DB" w:rsidR="001E3F3B" w:rsidRDefault="001E3F3B" w:rsidP="00234739">
            <w:pPr>
              <w:pStyle w:val="TAL"/>
              <w:rPr>
                <w:rFonts w:cs="Arial"/>
              </w:rPr>
            </w:pPr>
            <w:proofErr w:type="spellStart"/>
            <w:r>
              <w:rPr>
                <w:rFonts w:cs="Arial"/>
              </w:rPr>
              <w:t>MonitoredEntity.objectInstance</w:t>
            </w:r>
            <w:proofErr w:type="spellEnd"/>
          </w:p>
        </w:tc>
        <w:tc>
          <w:tcPr>
            <w:tcW w:w="4564" w:type="dxa"/>
            <w:tcBorders>
              <w:top w:val="single" w:sz="4" w:space="0" w:color="auto"/>
              <w:left w:val="single" w:sz="4" w:space="0" w:color="auto"/>
              <w:bottom w:val="single" w:sz="4" w:space="0" w:color="auto"/>
              <w:right w:val="single" w:sz="4" w:space="0" w:color="auto"/>
            </w:tcBorders>
          </w:tcPr>
          <w:p w14:paraId="7D7E22E5" w14:textId="77777777" w:rsidR="001E3F3B" w:rsidRDefault="001E3F3B" w:rsidP="00234739">
            <w:pPr>
              <w:pStyle w:val="TAL"/>
              <w:rPr>
                <w:rFonts w:cs="Arial"/>
              </w:rPr>
            </w:pPr>
          </w:p>
        </w:tc>
      </w:tr>
      <w:tr w:rsidR="001E3F3B" w14:paraId="3845CF4C"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6B7308B" w14:textId="77777777" w:rsidR="001E3F3B" w:rsidRDefault="001E3F3B" w:rsidP="00234739">
            <w:pPr>
              <w:pStyle w:val="TAL"/>
              <w:rPr>
                <w:rFonts w:cs="Arial"/>
              </w:rPr>
            </w:pPr>
            <w:proofErr w:type="spellStart"/>
            <w:r>
              <w:rPr>
                <w:rFonts w:cs="Arial"/>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CCDF37A"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440264E3" w14:textId="77777777" w:rsidR="001E3F3B" w:rsidRDefault="001E3F3B" w:rsidP="00234739">
            <w:pPr>
              <w:pStyle w:val="TAL"/>
              <w:rPr>
                <w:rFonts w:cs="Arial"/>
              </w:rPr>
            </w:pPr>
            <w:r>
              <w:rPr>
                <w:rFonts w:cs="Arial"/>
              </w:rPr>
              <w:t>--</w:t>
            </w:r>
          </w:p>
        </w:tc>
        <w:tc>
          <w:tcPr>
            <w:tcW w:w="4564" w:type="dxa"/>
            <w:tcBorders>
              <w:top w:val="single" w:sz="4" w:space="0" w:color="auto"/>
              <w:left w:val="single" w:sz="4" w:space="0" w:color="auto"/>
              <w:bottom w:val="single" w:sz="4" w:space="0" w:color="auto"/>
              <w:right w:val="single" w:sz="4" w:space="0" w:color="auto"/>
            </w:tcBorders>
            <w:hideMark/>
          </w:tcPr>
          <w:p w14:paraId="2AE542F1" w14:textId="77777777" w:rsidR="001E3F3B" w:rsidRDefault="001E3F3B" w:rsidP="00234739">
            <w:pPr>
              <w:pStyle w:val="TAL"/>
              <w:rPr>
                <w:rFonts w:cs="Arial"/>
              </w:rPr>
            </w:pPr>
          </w:p>
        </w:tc>
      </w:tr>
      <w:tr w:rsidR="005A044D" w14:paraId="1B98F428"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692E75D7" w14:textId="77777777" w:rsidR="005A044D" w:rsidRDefault="005A044D" w:rsidP="005A044D">
            <w:pPr>
              <w:pStyle w:val="TAL"/>
              <w:rPr>
                <w:rFonts w:cs="Arial"/>
              </w:rPr>
            </w:pPr>
            <w:proofErr w:type="spellStart"/>
            <w:r>
              <w:rPr>
                <w:rFonts w:cs="Arial"/>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366BB423" w14:textId="77777777" w:rsidR="005A044D" w:rsidRDefault="005A044D"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tcPr>
          <w:p w14:paraId="5CEA864B" w14:textId="77777777" w:rsidR="005A044D" w:rsidRDefault="005A044D" w:rsidP="005A044D">
            <w:pPr>
              <w:pStyle w:val="TAL"/>
              <w:rPr>
                <w:rFonts w:cs="Arial"/>
              </w:rPr>
            </w:pPr>
            <w:r>
              <w:rPr>
                <w:rFonts w:cs="Arial"/>
              </w:rPr>
              <w:t>"</w:t>
            </w:r>
            <w:proofErr w:type="spellStart"/>
            <w:r>
              <w:rPr>
                <w:rFonts w:cs="Arial"/>
              </w:rPr>
              <w:t>notifyComments</w:t>
            </w:r>
            <w:proofErr w:type="spellEnd"/>
            <w:r>
              <w:rPr>
                <w:rFonts w:cs="Arial"/>
              </w:rPr>
              <w:t>"</w:t>
            </w:r>
          </w:p>
        </w:tc>
        <w:tc>
          <w:tcPr>
            <w:tcW w:w="4564" w:type="dxa"/>
            <w:tcBorders>
              <w:top w:val="single" w:sz="4" w:space="0" w:color="auto"/>
              <w:left w:val="single" w:sz="4" w:space="0" w:color="auto"/>
              <w:bottom w:val="single" w:sz="4" w:space="0" w:color="auto"/>
              <w:right w:val="single" w:sz="4" w:space="0" w:color="auto"/>
            </w:tcBorders>
          </w:tcPr>
          <w:p w14:paraId="2C2ED472" w14:textId="77777777" w:rsidR="005A044D" w:rsidRDefault="005A044D" w:rsidP="005A044D">
            <w:pPr>
              <w:pStyle w:val="TAL"/>
              <w:rPr>
                <w:rFonts w:cs="Arial"/>
              </w:rPr>
            </w:pPr>
          </w:p>
        </w:tc>
      </w:tr>
      <w:tr w:rsidR="001E3F3B" w14:paraId="7892070E"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5DB54BB" w14:textId="77777777" w:rsidR="001E3F3B" w:rsidRDefault="001E3F3B" w:rsidP="00234739">
            <w:pPr>
              <w:pStyle w:val="TAL"/>
              <w:rPr>
                <w:rFonts w:cs="Arial"/>
              </w:rPr>
            </w:pPr>
            <w:proofErr w:type="spellStart"/>
            <w:r>
              <w:rPr>
                <w:rFonts w:cs="Arial"/>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4E7E98"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105B864E" w14:textId="77777777" w:rsidR="001E3F3B" w:rsidRDefault="001E3F3B" w:rsidP="00234739">
            <w:pPr>
              <w:pStyle w:val="TAL"/>
              <w:rPr>
                <w:rFonts w:cs="Arial"/>
              </w:rPr>
            </w:pPr>
            <w:proofErr w:type="spellStart"/>
            <w:r>
              <w:rPr>
                <w:rFonts w:cs="Arial"/>
              </w:rPr>
              <w:t>Comment.commentTime</w:t>
            </w:r>
            <w:proofErr w:type="spellEnd"/>
          </w:p>
        </w:tc>
        <w:tc>
          <w:tcPr>
            <w:tcW w:w="4564" w:type="dxa"/>
            <w:tcBorders>
              <w:top w:val="single" w:sz="4" w:space="0" w:color="auto"/>
              <w:left w:val="single" w:sz="4" w:space="0" w:color="auto"/>
              <w:bottom w:val="single" w:sz="4" w:space="0" w:color="auto"/>
              <w:right w:val="single" w:sz="4" w:space="0" w:color="auto"/>
            </w:tcBorders>
          </w:tcPr>
          <w:p w14:paraId="223C2632" w14:textId="77777777" w:rsidR="001E3F3B" w:rsidRDefault="001E3F3B" w:rsidP="00234739">
            <w:pPr>
              <w:pStyle w:val="TAL"/>
              <w:rPr>
                <w:rFonts w:cs="Arial"/>
              </w:rPr>
            </w:pPr>
          </w:p>
        </w:tc>
      </w:tr>
      <w:tr w:rsidR="001E3F3B" w14:paraId="1C923FDA"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15259B73" w14:textId="77777777" w:rsidR="001E3F3B" w:rsidRDefault="001E3F3B" w:rsidP="00234739">
            <w:pPr>
              <w:pStyle w:val="TAL"/>
              <w:rPr>
                <w:rFonts w:cs="Arial"/>
              </w:rPr>
            </w:pPr>
            <w:proofErr w:type="spellStart"/>
            <w:r>
              <w:rPr>
                <w:rFonts w:cs="Arial"/>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EC94BE3" w14:textId="77777777" w:rsidR="001E3F3B" w:rsidRDefault="00B23D78"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6B713DBF" w14:textId="4F8C068F" w:rsidR="001E3F3B" w:rsidRDefault="001E3F3B" w:rsidP="00234739">
            <w:pPr>
              <w:pStyle w:val="TAL"/>
              <w:rPr>
                <w:rFonts w:cs="Arial"/>
              </w:rPr>
            </w:pPr>
            <w:r>
              <w:rPr>
                <w:rFonts w:cs="Arial"/>
              </w:rPr>
              <w:t>--</w:t>
            </w:r>
          </w:p>
        </w:tc>
        <w:tc>
          <w:tcPr>
            <w:tcW w:w="4564" w:type="dxa"/>
            <w:tcBorders>
              <w:top w:val="single" w:sz="4" w:space="0" w:color="auto"/>
              <w:left w:val="single" w:sz="4" w:space="0" w:color="auto"/>
              <w:bottom w:val="single" w:sz="4" w:space="0" w:color="auto"/>
              <w:right w:val="single" w:sz="4" w:space="0" w:color="auto"/>
            </w:tcBorders>
          </w:tcPr>
          <w:p w14:paraId="725AB302" w14:textId="77777777" w:rsidR="001E3F3B" w:rsidRDefault="001E3F3B" w:rsidP="00234739">
            <w:pPr>
              <w:pStyle w:val="TAL"/>
              <w:rPr>
                <w:rFonts w:cs="Arial"/>
              </w:rPr>
            </w:pPr>
          </w:p>
        </w:tc>
      </w:tr>
      <w:tr w:rsidR="005A044D" w14:paraId="7BCD3CC8"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31A845DE" w14:textId="77777777" w:rsidR="005A044D" w:rsidRDefault="005A044D" w:rsidP="005A044D">
            <w:pPr>
              <w:pStyle w:val="TAL"/>
              <w:rPr>
                <w:rFonts w:cs="Arial"/>
              </w:rPr>
            </w:pPr>
            <w:proofErr w:type="spellStart"/>
            <w:r>
              <w:rPr>
                <w:rFonts w:cs="Arial"/>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1F8D2DEB" w14:textId="77777777" w:rsidR="005A044D" w:rsidRDefault="005A044D"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tcPr>
          <w:p w14:paraId="062742CD" w14:textId="77777777" w:rsidR="005A044D" w:rsidRDefault="005A044D" w:rsidP="005A044D">
            <w:pPr>
              <w:pStyle w:val="TAL"/>
              <w:rPr>
                <w:rFonts w:cs="Arial"/>
              </w:rPr>
            </w:pPr>
            <w:proofErr w:type="spellStart"/>
            <w:r>
              <w:rPr>
                <w:rFonts w:cs="Arial"/>
              </w:rPr>
              <w:t>AlarmInformation.alarmId</w:t>
            </w:r>
            <w:proofErr w:type="spellEnd"/>
          </w:p>
        </w:tc>
        <w:tc>
          <w:tcPr>
            <w:tcW w:w="4564" w:type="dxa"/>
            <w:tcBorders>
              <w:top w:val="single" w:sz="4" w:space="0" w:color="auto"/>
              <w:left w:val="single" w:sz="4" w:space="0" w:color="auto"/>
              <w:bottom w:val="single" w:sz="4" w:space="0" w:color="auto"/>
              <w:right w:val="single" w:sz="4" w:space="0" w:color="auto"/>
            </w:tcBorders>
          </w:tcPr>
          <w:p w14:paraId="2B3A6F51" w14:textId="77777777" w:rsidR="005A044D" w:rsidRDefault="005A044D" w:rsidP="005A044D">
            <w:pPr>
              <w:pStyle w:val="TAL"/>
              <w:rPr>
                <w:rFonts w:cs="Arial"/>
              </w:rPr>
            </w:pPr>
          </w:p>
        </w:tc>
      </w:tr>
      <w:tr w:rsidR="001E3F3B" w14:paraId="1255E0B1"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BA1B401" w14:textId="77777777" w:rsidR="001E3F3B" w:rsidRDefault="001E3F3B" w:rsidP="00234739">
            <w:pPr>
              <w:pStyle w:val="TAL"/>
              <w:rPr>
                <w:rFonts w:cs="Arial"/>
              </w:rPr>
            </w:pPr>
            <w:proofErr w:type="spellStart"/>
            <w:r>
              <w:rPr>
                <w:rFonts w:cs="Arial"/>
              </w:rPr>
              <w:t>alarmType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5833AD7"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267537F4" w14:textId="77777777" w:rsidR="001E3F3B" w:rsidRDefault="001E3F3B" w:rsidP="00234739">
            <w:pPr>
              <w:pStyle w:val="TAL"/>
              <w:rPr>
                <w:rFonts w:cs="Arial"/>
              </w:rPr>
            </w:pPr>
            <w:proofErr w:type="spellStart"/>
            <w:r>
              <w:rPr>
                <w:rFonts w:cs="Arial"/>
              </w:rPr>
              <w:t>AlarmInformation.</w:t>
            </w:r>
            <w:r w:rsidR="005A044D">
              <w:rPr>
                <w:rFonts w:cs="Arial"/>
              </w:rPr>
              <w:t>alarmType</w:t>
            </w:r>
            <w:proofErr w:type="spellEnd"/>
          </w:p>
        </w:tc>
        <w:tc>
          <w:tcPr>
            <w:tcW w:w="4564" w:type="dxa"/>
            <w:tcBorders>
              <w:top w:val="single" w:sz="4" w:space="0" w:color="auto"/>
              <w:left w:val="single" w:sz="4" w:space="0" w:color="auto"/>
              <w:bottom w:val="single" w:sz="4" w:space="0" w:color="auto"/>
              <w:right w:val="single" w:sz="4" w:space="0" w:color="auto"/>
            </w:tcBorders>
          </w:tcPr>
          <w:p w14:paraId="79F04A0D" w14:textId="77777777" w:rsidR="001E3F3B" w:rsidRDefault="001E3F3B" w:rsidP="00234739">
            <w:pPr>
              <w:pStyle w:val="TAL"/>
              <w:rPr>
                <w:rFonts w:cs="Arial"/>
              </w:rPr>
            </w:pPr>
          </w:p>
        </w:tc>
      </w:tr>
      <w:tr w:rsidR="001E3F3B" w14:paraId="2BFD28BA"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399A578" w14:textId="77777777" w:rsidR="001E3F3B" w:rsidRDefault="001E3F3B" w:rsidP="00234739">
            <w:pPr>
              <w:pStyle w:val="TAL"/>
              <w:rPr>
                <w:rFonts w:cs="Arial"/>
              </w:rPr>
            </w:pPr>
            <w:proofErr w:type="spellStart"/>
            <w:r>
              <w:rPr>
                <w:rFonts w:cs="Arial"/>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6DA4CA"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6157BC10" w14:textId="77777777" w:rsidR="001E3F3B" w:rsidRDefault="001E3F3B" w:rsidP="00234739">
            <w:pPr>
              <w:pStyle w:val="TAL"/>
              <w:rPr>
                <w:rFonts w:cs="Arial"/>
              </w:rPr>
            </w:pPr>
            <w:proofErr w:type="spellStart"/>
            <w:r>
              <w:rPr>
                <w:rFonts w:cs="Arial"/>
              </w:rPr>
              <w:t>AlarmInformation.probableCause</w:t>
            </w:r>
            <w:proofErr w:type="spellEnd"/>
          </w:p>
        </w:tc>
        <w:tc>
          <w:tcPr>
            <w:tcW w:w="4564" w:type="dxa"/>
            <w:tcBorders>
              <w:top w:val="single" w:sz="4" w:space="0" w:color="auto"/>
              <w:left w:val="single" w:sz="4" w:space="0" w:color="auto"/>
              <w:bottom w:val="single" w:sz="4" w:space="0" w:color="auto"/>
              <w:right w:val="single" w:sz="4" w:space="0" w:color="auto"/>
            </w:tcBorders>
          </w:tcPr>
          <w:p w14:paraId="7DD6941D" w14:textId="77777777" w:rsidR="001E3F3B" w:rsidRDefault="001E3F3B" w:rsidP="00234739">
            <w:pPr>
              <w:pStyle w:val="TAL"/>
              <w:rPr>
                <w:rFonts w:cs="Arial"/>
              </w:rPr>
            </w:pPr>
          </w:p>
        </w:tc>
      </w:tr>
      <w:tr w:rsidR="001E3F3B" w14:paraId="43CB046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2A103BB7" w14:textId="77777777" w:rsidR="001E3F3B" w:rsidRDefault="001E3F3B" w:rsidP="00234739">
            <w:pPr>
              <w:pStyle w:val="TAL"/>
              <w:rPr>
                <w:rFonts w:cs="Arial"/>
              </w:rPr>
            </w:pPr>
            <w:r>
              <w:rPr>
                <w:rFonts w:cs="Arial"/>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BCFB4A5"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7A51FD9F" w14:textId="77777777" w:rsidR="001E3F3B" w:rsidRDefault="001E3F3B" w:rsidP="00234739">
            <w:pPr>
              <w:pStyle w:val="TAL"/>
              <w:rPr>
                <w:rFonts w:cs="Arial"/>
              </w:rPr>
            </w:pPr>
            <w:proofErr w:type="spellStart"/>
            <w:r>
              <w:rPr>
                <w:rFonts w:cs="Arial"/>
              </w:rPr>
              <w:t>AlarmInformation.perceivedSeverity</w:t>
            </w:r>
            <w:proofErr w:type="spellEnd"/>
          </w:p>
        </w:tc>
        <w:tc>
          <w:tcPr>
            <w:tcW w:w="4564" w:type="dxa"/>
            <w:tcBorders>
              <w:top w:val="single" w:sz="4" w:space="0" w:color="auto"/>
              <w:left w:val="single" w:sz="4" w:space="0" w:color="auto"/>
              <w:bottom w:val="single" w:sz="4" w:space="0" w:color="auto"/>
              <w:right w:val="single" w:sz="4" w:space="0" w:color="auto"/>
            </w:tcBorders>
          </w:tcPr>
          <w:p w14:paraId="367BBB3E" w14:textId="77777777" w:rsidR="001E3F3B" w:rsidRDefault="001E3F3B" w:rsidP="00234739">
            <w:pPr>
              <w:pStyle w:val="TAL"/>
              <w:rPr>
                <w:rFonts w:cs="Arial"/>
              </w:rPr>
            </w:pPr>
          </w:p>
        </w:tc>
      </w:tr>
      <w:tr w:rsidR="001E3F3B" w14:paraId="78E6E8D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E73C252" w14:textId="77777777" w:rsidR="001E3F3B" w:rsidRDefault="001E3F3B" w:rsidP="00234739">
            <w:pPr>
              <w:pStyle w:val="TAL"/>
              <w:rPr>
                <w:rFonts w:cs="Arial"/>
              </w:rPr>
            </w:pPr>
            <w:r>
              <w:rPr>
                <w:rFonts w:cs="Arial"/>
              </w:rPr>
              <w:t>comments</w:t>
            </w:r>
          </w:p>
        </w:tc>
        <w:tc>
          <w:tcPr>
            <w:tcW w:w="397" w:type="dxa"/>
            <w:tcBorders>
              <w:top w:val="single" w:sz="4" w:space="0" w:color="auto"/>
              <w:left w:val="single" w:sz="4" w:space="0" w:color="auto"/>
              <w:bottom w:val="single" w:sz="4" w:space="0" w:color="auto"/>
              <w:right w:val="single" w:sz="4" w:space="0" w:color="auto"/>
            </w:tcBorders>
            <w:hideMark/>
          </w:tcPr>
          <w:p w14:paraId="19F2AFC3"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0E4D9BDE" w14:textId="77777777" w:rsidR="001E3F3B" w:rsidRDefault="001E3F3B" w:rsidP="00234739">
            <w:pPr>
              <w:pStyle w:val="TAL"/>
              <w:rPr>
                <w:rFonts w:cs="Arial"/>
              </w:rPr>
            </w:pPr>
            <w:r>
              <w:rPr>
                <w:rFonts w:cs="Arial"/>
              </w:rPr>
              <w:t xml:space="preserve">The Comment instances </w:t>
            </w:r>
            <w:r w:rsidR="005A044D">
              <w:rPr>
                <w:rFonts w:cs="Arial"/>
              </w:rPr>
              <w:t>related to</w:t>
            </w:r>
            <w:r>
              <w:rPr>
                <w:rFonts w:cs="Arial"/>
              </w:rPr>
              <w:t xml:space="preserve"> this </w:t>
            </w:r>
            <w:proofErr w:type="spellStart"/>
            <w:r>
              <w:rPr>
                <w:rFonts w:cs="Arial"/>
              </w:rPr>
              <w:t>AlarmInformation</w:t>
            </w:r>
            <w:proofErr w:type="spellEnd"/>
            <w:r>
              <w:rPr>
                <w:rFonts w:cs="Arial"/>
              </w:rPr>
              <w:t>.</w:t>
            </w:r>
          </w:p>
        </w:tc>
        <w:tc>
          <w:tcPr>
            <w:tcW w:w="4564" w:type="dxa"/>
            <w:tcBorders>
              <w:top w:val="single" w:sz="4" w:space="0" w:color="auto"/>
              <w:left w:val="single" w:sz="4" w:space="0" w:color="auto"/>
              <w:bottom w:val="single" w:sz="4" w:space="0" w:color="auto"/>
              <w:right w:val="single" w:sz="4" w:space="0" w:color="auto"/>
            </w:tcBorders>
          </w:tcPr>
          <w:p w14:paraId="526146D3" w14:textId="77777777" w:rsidR="001E3F3B" w:rsidRDefault="001E3F3B" w:rsidP="00234739">
            <w:pPr>
              <w:pStyle w:val="TAL"/>
              <w:rPr>
                <w:rFonts w:cs="Arial"/>
              </w:rPr>
            </w:pPr>
          </w:p>
        </w:tc>
      </w:tr>
    </w:tbl>
    <w:p w14:paraId="4D7E5D70" w14:textId="77777777" w:rsidR="001E3F3B" w:rsidRDefault="001E3F3B" w:rsidP="001E3F3B">
      <w:pPr>
        <w:rPr>
          <w:lang w:eastAsia="zh-CN"/>
        </w:rPr>
      </w:pPr>
    </w:p>
    <w:p w14:paraId="03D35E7E" w14:textId="77777777" w:rsidR="001E3F3B" w:rsidRDefault="001E3F3B" w:rsidP="001E3F3B">
      <w:pPr>
        <w:pStyle w:val="Heading6"/>
        <w:rPr>
          <w:lang w:eastAsia="zh-CN"/>
        </w:rPr>
      </w:pPr>
      <w:bookmarkStart w:id="1130" w:name="_Toc26975511"/>
      <w:bookmarkStart w:id="1131" w:name="_Toc35856384"/>
      <w:bookmarkStart w:id="1132" w:name="_Toc44001240"/>
      <w:bookmarkStart w:id="1133" w:name="_Toc51580839"/>
      <w:bookmarkStart w:id="1134" w:name="_Toc52356102"/>
      <w:bookmarkStart w:id="1135" w:name="_Toc55227672"/>
      <w:bookmarkStart w:id="1136" w:name="_Toc130218974"/>
      <w:r>
        <w:rPr>
          <w:rFonts w:hint="eastAsia"/>
          <w:lang w:eastAsia="zh-CN"/>
        </w:rPr>
        <w:t>1</w:t>
      </w:r>
      <w:r>
        <w:rPr>
          <w:lang w:eastAsia="zh-CN"/>
        </w:rPr>
        <w:t>1.2.1.2.6.3</w:t>
      </w:r>
      <w:r>
        <w:rPr>
          <w:lang w:eastAsia="zh-CN"/>
        </w:rPr>
        <w:tab/>
        <w:t>Trigger event</w:t>
      </w:r>
      <w:bookmarkEnd w:id="1130"/>
      <w:bookmarkEnd w:id="1131"/>
      <w:bookmarkEnd w:id="1132"/>
      <w:bookmarkEnd w:id="1133"/>
      <w:bookmarkEnd w:id="1134"/>
      <w:bookmarkEnd w:id="1135"/>
      <w:bookmarkEnd w:id="1136"/>
    </w:p>
    <w:p w14:paraId="5EDCC237" w14:textId="77777777" w:rsidR="001E3F3B" w:rsidRDefault="001E3F3B" w:rsidP="001E3F3B">
      <w:pPr>
        <w:pStyle w:val="Heading7"/>
        <w:rPr>
          <w:lang w:eastAsia="zh-CN"/>
        </w:rPr>
      </w:pPr>
      <w:bookmarkStart w:id="1137" w:name="_Toc26975512"/>
      <w:bookmarkStart w:id="1138" w:name="_Toc35856385"/>
      <w:bookmarkStart w:id="1139" w:name="_Toc44001241"/>
      <w:bookmarkStart w:id="1140" w:name="_Toc51580840"/>
      <w:bookmarkStart w:id="1141" w:name="_Toc52356103"/>
      <w:bookmarkStart w:id="1142" w:name="_Toc55227673"/>
      <w:bookmarkStart w:id="1143" w:name="_Toc130218975"/>
      <w:r>
        <w:rPr>
          <w:rFonts w:hint="eastAsia"/>
          <w:lang w:eastAsia="zh-CN"/>
        </w:rPr>
        <w:t>1</w:t>
      </w:r>
      <w:r>
        <w:rPr>
          <w:lang w:eastAsia="zh-CN"/>
        </w:rPr>
        <w:t>1.2.1.2.6.3.1</w:t>
      </w:r>
      <w:r>
        <w:rPr>
          <w:lang w:eastAsia="zh-CN"/>
        </w:rPr>
        <w:tab/>
        <w:t>From-state</w:t>
      </w:r>
      <w:bookmarkEnd w:id="1137"/>
      <w:bookmarkEnd w:id="1138"/>
      <w:bookmarkEnd w:id="1139"/>
      <w:bookmarkEnd w:id="1140"/>
      <w:bookmarkEnd w:id="1141"/>
      <w:bookmarkEnd w:id="1142"/>
      <w:bookmarkEnd w:id="1143"/>
    </w:p>
    <w:p w14:paraId="5613ABE5" w14:textId="77777777" w:rsidR="001E3F3B" w:rsidRDefault="001E3F3B" w:rsidP="001E3F3B">
      <w:proofErr w:type="spellStart"/>
      <w:r>
        <w:rPr>
          <w:rFonts w:ascii="Courier New" w:hAnsi="Courier New"/>
        </w:rPr>
        <w:t>commentedByServiceprovider</w:t>
      </w:r>
      <w:proofErr w:type="spellEnd"/>
      <w:r>
        <w:rPr>
          <w:rFonts w:ascii="Courier New" w:hAnsi="Courier New"/>
        </w:rPr>
        <w:t xml:space="preserve"> OR </w:t>
      </w:r>
      <w:proofErr w:type="spellStart"/>
      <w:r>
        <w:rPr>
          <w:rFonts w:ascii="Courier New" w:hAnsi="Courier New"/>
        </w:rPr>
        <w:t>commentedByServiceprovider</w:t>
      </w:r>
      <w:proofErr w:type="spellEnd"/>
      <w:r>
        <w:rPr>
          <w:rFonts w:ascii="Courier New" w:hAnsi="Courier New"/>
        </w:rPr>
        <w:t xml:space="preserve"> AND </w:t>
      </w:r>
      <w:proofErr w:type="spellStart"/>
      <w:r>
        <w:rPr>
          <w:rFonts w:ascii="Courier New" w:hAnsi="Courier New"/>
        </w:rPr>
        <w:t>alarmInformationExists</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524E2B43"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BB649F5"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2B4006B6" w14:textId="77777777" w:rsidR="001E3F3B" w:rsidRDefault="001E3F3B" w:rsidP="00234739">
            <w:pPr>
              <w:pStyle w:val="TAH"/>
            </w:pPr>
            <w:r>
              <w:t>Definition</w:t>
            </w:r>
          </w:p>
        </w:tc>
      </w:tr>
      <w:tr w:rsidR="001E3F3B" w14:paraId="64861B81"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1BDE9D8E" w14:textId="77777777" w:rsidR="001E3F3B" w:rsidRDefault="001E3F3B" w:rsidP="00234739">
            <w:pPr>
              <w:pStyle w:val="TAL"/>
            </w:pPr>
            <w:bookmarkStart w:id="1144" w:name="_Hlk19198830"/>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464F1FDC" w14:textId="77777777" w:rsidR="001E3F3B" w:rsidRDefault="001E3F3B" w:rsidP="00234739">
            <w:pPr>
              <w:pStyle w:val="TAL"/>
            </w:pPr>
            <w:r>
              <w:t xml:space="preserve">Reception of a </w:t>
            </w:r>
            <w:proofErr w:type="spellStart"/>
            <w:r>
              <w:t>setComment</w:t>
            </w:r>
            <w:proofErr w:type="spellEnd"/>
            <w:r>
              <w:t xml:space="preserve"> operation and a subsequent operation success return. </w:t>
            </w:r>
          </w:p>
        </w:tc>
      </w:tr>
      <w:bookmarkEnd w:id="1144"/>
      <w:tr w:rsidR="001E3F3B" w14:paraId="76912DA8"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07DA02E0" w14:textId="77777777" w:rsidR="001E3F3B" w:rsidRDefault="001E3F3B" w:rsidP="00234739">
            <w:pPr>
              <w:pStyle w:val="TAL"/>
            </w:pPr>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51AD0B23" w14:textId="77777777" w:rsidR="001E3F3B" w:rsidRDefault="001E3F3B" w:rsidP="00234739">
            <w:pPr>
              <w:pStyle w:val="TAL"/>
            </w:pPr>
            <w:r>
              <w:t xml:space="preserve">Reception of a local (non-standard) </w:t>
            </w:r>
            <w:proofErr w:type="spellStart"/>
            <w:r>
              <w:t>setComment</w:t>
            </w:r>
            <w:proofErr w:type="spellEnd"/>
            <w:r>
              <w:t xml:space="preserve"> equivalent operation and a subsequent operation success return.</w:t>
            </w:r>
          </w:p>
        </w:tc>
      </w:tr>
      <w:tr w:rsidR="001E3F3B" w14:paraId="6066ED0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3A916E1B" w14:textId="77777777" w:rsidR="001E3F3B" w:rsidRDefault="001E3F3B" w:rsidP="00234739">
            <w:pPr>
              <w:pStyle w:val="TAL"/>
            </w:pPr>
            <w:proofErr w:type="spellStart"/>
            <w:r>
              <w:t>alarmInformationExists</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7839E72F" w14:textId="77777777" w:rsidR="001E3F3B" w:rsidRDefault="001E3F3B" w:rsidP="00234739">
            <w:pPr>
              <w:pStyle w:val="TAL"/>
            </w:pPr>
            <w:r>
              <w:t xml:space="preserve">The </w:t>
            </w:r>
            <w:proofErr w:type="spellStart"/>
            <w:r>
              <w:t>AlarmInformation</w:t>
            </w:r>
            <w:proofErr w:type="spellEnd"/>
            <w:r>
              <w:t xml:space="preserve"> is in AlarmList.</w:t>
            </w:r>
          </w:p>
        </w:tc>
      </w:tr>
    </w:tbl>
    <w:p w14:paraId="67A1435F" w14:textId="77777777" w:rsidR="001E3F3B" w:rsidRPr="008C3D87" w:rsidRDefault="001E3F3B" w:rsidP="001E3F3B">
      <w:pPr>
        <w:rPr>
          <w:lang w:val="en-US" w:eastAsia="zh-CN"/>
        </w:rPr>
      </w:pPr>
    </w:p>
    <w:p w14:paraId="30A27512" w14:textId="77777777" w:rsidR="001E3F3B" w:rsidRPr="00D55CA3" w:rsidRDefault="001E3F3B" w:rsidP="001E3F3B">
      <w:pPr>
        <w:pStyle w:val="Heading7"/>
        <w:rPr>
          <w:lang w:eastAsia="zh-CN"/>
        </w:rPr>
      </w:pPr>
      <w:bookmarkStart w:id="1145" w:name="_Toc26975513"/>
      <w:bookmarkStart w:id="1146" w:name="_Toc35856386"/>
      <w:bookmarkStart w:id="1147" w:name="_Toc44001242"/>
      <w:bookmarkStart w:id="1148" w:name="_Toc51580841"/>
      <w:bookmarkStart w:id="1149" w:name="_Toc52356104"/>
      <w:bookmarkStart w:id="1150" w:name="_Toc55227674"/>
      <w:bookmarkStart w:id="1151" w:name="_Toc130218976"/>
      <w:r>
        <w:rPr>
          <w:lang w:eastAsia="zh-CN"/>
        </w:rPr>
        <w:t>11.2.1.2.6.3.2</w:t>
      </w:r>
      <w:r>
        <w:rPr>
          <w:lang w:eastAsia="zh-CN"/>
        </w:rPr>
        <w:tab/>
        <w:t>To-state</w:t>
      </w:r>
      <w:bookmarkEnd w:id="1145"/>
      <w:bookmarkEnd w:id="1146"/>
      <w:bookmarkEnd w:id="1147"/>
      <w:bookmarkEnd w:id="1148"/>
      <w:bookmarkEnd w:id="1149"/>
      <w:bookmarkEnd w:id="1150"/>
      <w:bookmarkEnd w:id="1151"/>
    </w:p>
    <w:p w14:paraId="6371FA0B" w14:textId="77777777" w:rsidR="001E3F3B" w:rsidRDefault="001E3F3B" w:rsidP="001E3F3B">
      <w:pPr>
        <w:keepNext/>
      </w:pPr>
      <w:proofErr w:type="spellStart"/>
      <w:r>
        <w:rPr>
          <w:rFonts w:ascii="Courier New" w:hAnsi="Courier New"/>
        </w:rPr>
        <w:t>commentInserted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21E5722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6927547"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A9F33E" w14:textId="77777777" w:rsidR="001E3F3B" w:rsidRDefault="001E3F3B" w:rsidP="00234739">
            <w:pPr>
              <w:pStyle w:val="TAH"/>
            </w:pPr>
            <w:r>
              <w:t>Definition</w:t>
            </w:r>
          </w:p>
        </w:tc>
      </w:tr>
      <w:tr w:rsidR="001E3F3B" w14:paraId="0C2B4E76"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7A5A34AF" w14:textId="77777777" w:rsidR="001E3F3B" w:rsidRDefault="001E3F3B" w:rsidP="00234739">
            <w:pPr>
              <w:pStyle w:val="TAL"/>
            </w:pPr>
            <w:proofErr w:type="spellStart"/>
            <w:r>
              <w:t>commentInserted</w:t>
            </w:r>
            <w:proofErr w:type="spellEnd"/>
          </w:p>
        </w:tc>
        <w:tc>
          <w:tcPr>
            <w:tcW w:w="3669" w:type="pct"/>
            <w:tcBorders>
              <w:top w:val="single" w:sz="4" w:space="0" w:color="auto"/>
              <w:left w:val="single" w:sz="4" w:space="0" w:color="auto"/>
              <w:bottom w:val="single" w:sz="4" w:space="0" w:color="auto"/>
              <w:right w:val="single" w:sz="4" w:space="0" w:color="auto"/>
            </w:tcBorders>
          </w:tcPr>
          <w:p w14:paraId="71A425F1" w14:textId="77777777" w:rsidR="001E3F3B" w:rsidRDefault="001E3F3B" w:rsidP="00234739">
            <w:pPr>
              <w:pStyle w:val="TAL"/>
            </w:pPr>
            <w:r>
              <w:t xml:space="preserve">One Comment has been created and it is involved in a relationship with the </w:t>
            </w:r>
            <w:proofErr w:type="spellStart"/>
            <w:r>
              <w:t>AlarmInformation</w:t>
            </w:r>
            <w:proofErr w:type="spellEnd"/>
            <w:r>
              <w:t xml:space="preserve"> identified by from-state assertion </w:t>
            </w:r>
            <w:proofErr w:type="spellStart"/>
            <w:r>
              <w:t>alarmInformationExists</w:t>
            </w:r>
            <w:proofErr w:type="spellEnd"/>
            <w:r>
              <w:t>. The following attributes of the newly created Comment instance shall be populated:</w:t>
            </w:r>
          </w:p>
          <w:p w14:paraId="41507EDE" w14:textId="77777777" w:rsidR="001E3F3B" w:rsidRDefault="001E3F3B" w:rsidP="00234739">
            <w:pPr>
              <w:pStyle w:val="TAL"/>
            </w:pPr>
          </w:p>
          <w:p w14:paraId="481FEF47" w14:textId="77777777" w:rsidR="001E3F3B" w:rsidRDefault="001E3F3B" w:rsidP="00234739">
            <w:pPr>
              <w:pStyle w:val="TAL"/>
            </w:pPr>
            <w:proofErr w:type="spellStart"/>
            <w:r>
              <w:t>commentTime</w:t>
            </w:r>
            <w:proofErr w:type="spellEnd"/>
            <w:r>
              <w:t xml:space="preserve">, </w:t>
            </w:r>
            <w:proofErr w:type="spellStart"/>
            <w:r>
              <w:t>commentText</w:t>
            </w:r>
            <w:proofErr w:type="spellEnd"/>
            <w:r>
              <w:t xml:space="preserve">, </w:t>
            </w:r>
            <w:proofErr w:type="spellStart"/>
            <w:r>
              <w:t>commentUserId</w:t>
            </w:r>
            <w:proofErr w:type="spellEnd"/>
            <w:r>
              <w:t xml:space="preserve"> and </w:t>
            </w:r>
            <w:proofErr w:type="spellStart"/>
            <w:r>
              <w:t>commentSystemId</w:t>
            </w:r>
            <w:proofErr w:type="spellEnd"/>
            <w:r>
              <w:t>.</w:t>
            </w:r>
          </w:p>
        </w:tc>
      </w:tr>
    </w:tbl>
    <w:p w14:paraId="78EB5911" w14:textId="77777777" w:rsidR="00F246ED" w:rsidRPr="008C3D87" w:rsidRDefault="00F246ED" w:rsidP="00F246ED">
      <w:pPr>
        <w:rPr>
          <w:lang w:val="en-US" w:eastAsia="zh-CN"/>
        </w:rPr>
      </w:pPr>
      <w:bookmarkStart w:id="1152" w:name="_Toc26975514"/>
      <w:bookmarkStart w:id="1153" w:name="_Toc35856387"/>
      <w:bookmarkStart w:id="1154" w:name="_Toc44001243"/>
      <w:bookmarkStart w:id="1155" w:name="_Toc51580842"/>
      <w:bookmarkStart w:id="1156" w:name="_Toc52356105"/>
      <w:bookmarkStart w:id="1157" w:name="_Toc55227675"/>
    </w:p>
    <w:p w14:paraId="746DCC45" w14:textId="77777777" w:rsidR="001E3F3B" w:rsidRDefault="001E3F3B" w:rsidP="001E3F3B">
      <w:pPr>
        <w:pStyle w:val="Heading5"/>
        <w:rPr>
          <w:sz w:val="18"/>
          <w:szCs w:val="18"/>
          <w:lang w:eastAsia="zh-CN"/>
        </w:rPr>
      </w:pPr>
      <w:bookmarkStart w:id="1158" w:name="_Toc130218977"/>
      <w:r>
        <w:rPr>
          <w:rFonts w:hint="eastAsia"/>
          <w:lang w:eastAsia="zh-CN"/>
        </w:rPr>
        <w:t>1</w:t>
      </w:r>
      <w:r>
        <w:rPr>
          <w:lang w:eastAsia="zh-CN"/>
        </w:rPr>
        <w:t>1.2.1.2.7</w:t>
      </w:r>
      <w:r>
        <w:rPr>
          <w:lang w:eastAsia="zh-CN"/>
        </w:rPr>
        <w:tab/>
      </w:r>
      <w:proofErr w:type="spellStart"/>
      <w:r w:rsidRPr="001D11CC">
        <w:rPr>
          <w:rFonts w:cs="Arial"/>
        </w:rPr>
        <w:t>notifyPotentialFaultyAlarmList</w:t>
      </w:r>
      <w:bookmarkEnd w:id="1152"/>
      <w:bookmarkEnd w:id="1153"/>
      <w:bookmarkEnd w:id="1154"/>
      <w:bookmarkEnd w:id="1155"/>
      <w:bookmarkEnd w:id="1156"/>
      <w:bookmarkEnd w:id="1157"/>
      <w:bookmarkEnd w:id="1158"/>
      <w:proofErr w:type="spellEnd"/>
    </w:p>
    <w:p w14:paraId="3342773E" w14:textId="77777777" w:rsidR="001E3F3B" w:rsidRDefault="001E3F3B" w:rsidP="001E3F3B">
      <w:pPr>
        <w:pStyle w:val="Heading6"/>
        <w:rPr>
          <w:lang w:eastAsia="zh-CN"/>
        </w:rPr>
      </w:pPr>
      <w:bookmarkStart w:id="1159" w:name="_Toc26975515"/>
      <w:bookmarkStart w:id="1160" w:name="_Toc35856388"/>
      <w:bookmarkStart w:id="1161" w:name="_Toc44001244"/>
      <w:bookmarkStart w:id="1162" w:name="_Toc51580843"/>
      <w:bookmarkStart w:id="1163" w:name="_Toc52356106"/>
      <w:bookmarkStart w:id="1164" w:name="_Toc55227676"/>
      <w:bookmarkStart w:id="1165" w:name="_Toc130218978"/>
      <w:r>
        <w:rPr>
          <w:lang w:eastAsia="zh-CN"/>
        </w:rPr>
        <w:t>11.2.1.2.7.1</w:t>
      </w:r>
      <w:r>
        <w:rPr>
          <w:lang w:eastAsia="zh-CN"/>
        </w:rPr>
        <w:tab/>
        <w:t>Definition</w:t>
      </w:r>
      <w:bookmarkEnd w:id="1159"/>
      <w:bookmarkEnd w:id="1160"/>
      <w:bookmarkEnd w:id="1161"/>
      <w:bookmarkEnd w:id="1162"/>
      <w:bookmarkEnd w:id="1163"/>
      <w:bookmarkEnd w:id="1164"/>
      <w:bookmarkEnd w:id="1165"/>
    </w:p>
    <w:p w14:paraId="17E548E3" w14:textId="77777777" w:rsidR="00B46084" w:rsidRDefault="00B46084" w:rsidP="00B46084">
      <w:r>
        <w:t xml:space="preserve">This notification is generated by the MnS producer when the MnS producer </w:t>
      </w:r>
      <w:proofErr w:type="spellStart"/>
      <w:r>
        <w:t>looses</w:t>
      </w:r>
      <w:proofErr w:type="spellEnd"/>
      <w:r>
        <w:t xml:space="preserve"> confidence in the integrity of its alarm list.</w:t>
      </w:r>
    </w:p>
    <w:p w14:paraId="5229EB41" w14:textId="77777777" w:rsidR="00B46084" w:rsidRDefault="00B46084" w:rsidP="00B46084">
      <w:r>
        <w:t xml:space="preserve">The MnS producer may then rebuilt the faulty alarm list. When the alarm List is rebuilt or confidence in the existing alarm list is re-established the MnS producer may generate a </w:t>
      </w:r>
      <w:proofErr w:type="spellStart"/>
      <w:r w:rsidRPr="00CA26F4">
        <w:rPr>
          <w:rFonts w:ascii="Courier New" w:hAnsi="Courier New" w:cs="Courier New"/>
        </w:rPr>
        <w:t>notifyAlarmListRebuilt</w:t>
      </w:r>
      <w:proofErr w:type="spellEnd"/>
      <w:r>
        <w:t xml:space="preserve"> notification.</w:t>
      </w:r>
    </w:p>
    <w:p w14:paraId="2D32FEB2" w14:textId="77777777" w:rsidR="001E3F3B" w:rsidRDefault="00B46084" w:rsidP="001E3F3B">
      <w:pPr>
        <w:rPr>
          <w:color w:val="000000"/>
        </w:rPr>
      </w:pPr>
      <w:r>
        <w:t xml:space="preserve">The parameters </w:t>
      </w:r>
      <w:r w:rsidRPr="00CA26F4">
        <w:rPr>
          <w:rFonts w:ascii="Courier New" w:hAnsi="Courier New" w:cs="Courier New"/>
        </w:rPr>
        <w:t>objectClass</w:t>
      </w:r>
      <w:r>
        <w:t xml:space="preserve"> and </w:t>
      </w:r>
      <w:r w:rsidRPr="00CA26F4">
        <w:rPr>
          <w:rFonts w:ascii="Courier New" w:hAnsi="Courier New" w:cs="Courier New"/>
        </w:rPr>
        <w:t>objectInstance</w:t>
      </w:r>
      <w:r>
        <w:t xml:space="preserve"> are used to specify if the complete alarm list is unreliable or only parts thereof.</w:t>
      </w:r>
      <w:r w:rsidR="001E3F3B">
        <w:t xml:space="preserve"> </w:t>
      </w:r>
    </w:p>
    <w:p w14:paraId="1861C397" w14:textId="77777777" w:rsidR="001E3F3B" w:rsidRDefault="001E3F3B" w:rsidP="001E3F3B">
      <w:pPr>
        <w:rPr>
          <w:color w:val="000000"/>
        </w:rPr>
      </w:pPr>
      <w:r>
        <w:rPr>
          <w:color w:val="000000"/>
        </w:rPr>
        <w:t>The</w:t>
      </w:r>
      <w:r>
        <w:rPr>
          <w:rFonts w:ascii="Courier New" w:hAnsi="Courier New"/>
        </w:rPr>
        <w:t xml:space="preserve"> </w:t>
      </w:r>
      <w:r w:rsidR="00B46084">
        <w:rPr>
          <w:color w:val="000000"/>
        </w:rPr>
        <w:t>MnS</w:t>
      </w:r>
      <w:r w:rsidR="00B46084" w:rsidRPr="00FC72F6">
        <w:rPr>
          <w:color w:val="000000"/>
        </w:rPr>
        <w:t xml:space="preserve"> </w:t>
      </w:r>
      <w:r w:rsidRPr="00FC72F6">
        <w:rPr>
          <w:color w:val="000000"/>
        </w:rPr>
        <w:t>consumer</w:t>
      </w:r>
      <w:r>
        <w:rPr>
          <w:color w:val="000000"/>
        </w:rPr>
        <w:t xml:space="preserve"> behaviour, on reception of this </w:t>
      </w:r>
      <w:proofErr w:type="spellStart"/>
      <w:r>
        <w:rPr>
          <w:color w:val="000000"/>
        </w:rPr>
        <w:t>notifyPotentialFaultyAlarmList</w:t>
      </w:r>
      <w:proofErr w:type="spellEnd"/>
      <w:r>
        <w:rPr>
          <w:color w:val="000000"/>
        </w:rPr>
        <w:t xml:space="preserve"> notification, is not specified. The </w:t>
      </w:r>
      <w:r w:rsidRPr="00FC72F6">
        <w:rPr>
          <w:color w:val="000000"/>
        </w:rPr>
        <w:t>authorized consumer</w:t>
      </w:r>
      <w:r>
        <w:rPr>
          <w:color w:val="000000"/>
        </w:rPr>
        <w:t xml:space="preserve"> behaviour is considered not essential for the specification of the interface itself. However, the following are recommended actions the </w:t>
      </w:r>
      <w:proofErr w:type="spellStart"/>
      <w:r w:rsidRPr="00FC72F6">
        <w:rPr>
          <w:color w:val="000000"/>
        </w:rPr>
        <w:t>uthorized</w:t>
      </w:r>
      <w:proofErr w:type="spellEnd"/>
      <w:r w:rsidRPr="00FC72F6">
        <w:rPr>
          <w:color w:val="000000"/>
        </w:rPr>
        <w:t xml:space="preserve"> consumer</w:t>
      </w:r>
      <w:r>
        <w:rPr>
          <w:color w:val="000000"/>
        </w:rPr>
        <w:t xml:space="preserve"> should take, in case it receives this notification.</w:t>
      </w:r>
    </w:p>
    <w:p w14:paraId="799931EC" w14:textId="77777777" w:rsidR="001E3F3B" w:rsidRDefault="001E3F3B" w:rsidP="001E3F3B">
      <w:pPr>
        <w:pStyle w:val="B10"/>
      </w:pPr>
      <w:r>
        <w:lastRenderedPageBreak/>
        <w:t>1)</w:t>
      </w:r>
      <w:r>
        <w:tab/>
        <w:t xml:space="preserve">The </w:t>
      </w:r>
      <w:proofErr w:type="spellStart"/>
      <w:r w:rsidRPr="00FC72F6">
        <w:rPr>
          <w:color w:val="000000"/>
        </w:rPr>
        <w:t>uthorized</w:t>
      </w:r>
      <w:proofErr w:type="spellEnd"/>
      <w:r w:rsidRPr="00FC72F6">
        <w:rPr>
          <w:color w:val="000000"/>
        </w:rPr>
        <w:t xml:space="preserve"> consumer</w:t>
      </w:r>
      <w:r>
        <w:t xml:space="preserve"> should not perform any task requiring the integrity of the </w:t>
      </w:r>
      <w:proofErr w:type="spellStart"/>
      <w:r>
        <w:t>AlarmInformation</w:t>
      </w:r>
      <w:proofErr w:type="spellEnd"/>
      <w:r>
        <w:t xml:space="preserve"> identified as faulty or unreliable by the subject notification.</w:t>
      </w:r>
    </w:p>
    <w:p w14:paraId="051D222D" w14:textId="77777777" w:rsidR="001E3F3B" w:rsidRPr="00FC72F6" w:rsidRDefault="001E3F3B" w:rsidP="001E3F3B">
      <w:pPr>
        <w:pStyle w:val="B10"/>
      </w:pPr>
      <w:r>
        <w:t>2)</w:t>
      </w:r>
      <w:r>
        <w:tab/>
        <w:t xml:space="preserve">The </w:t>
      </w:r>
      <w:proofErr w:type="spellStart"/>
      <w:r w:rsidRPr="00FC72F6">
        <w:rPr>
          <w:color w:val="000000"/>
        </w:rPr>
        <w:t>uthorized</w:t>
      </w:r>
      <w:proofErr w:type="spellEnd"/>
      <w:r w:rsidRPr="00FC72F6">
        <w:rPr>
          <w:color w:val="000000"/>
        </w:rPr>
        <w:t xml:space="preserve"> consumer</w:t>
      </w:r>
      <w:r>
        <w:t xml:space="preserve"> should not invoke operations that require integrity of the AlarmList such as </w:t>
      </w:r>
      <w:proofErr w:type="spellStart"/>
      <w:r>
        <w:t>getAlarmList</w:t>
      </w:r>
      <w:proofErr w:type="spellEnd"/>
      <w:r>
        <w:t xml:space="preserve">., </w:t>
      </w:r>
      <w:proofErr w:type="spellStart"/>
      <w:r>
        <w:t>acknolwedgeAlarms</w:t>
      </w:r>
      <w:proofErr w:type="spellEnd"/>
      <w:r>
        <w:t xml:space="preserve"> operations.</w:t>
      </w:r>
    </w:p>
    <w:p w14:paraId="49B4BA24" w14:textId="77777777" w:rsidR="001E3F3B" w:rsidRDefault="001E3F3B" w:rsidP="001E3F3B">
      <w:pPr>
        <w:pStyle w:val="Heading6"/>
        <w:rPr>
          <w:lang w:eastAsia="zh-CN"/>
        </w:rPr>
      </w:pPr>
      <w:bookmarkStart w:id="1166" w:name="_Toc26975516"/>
      <w:bookmarkStart w:id="1167" w:name="_Toc35856389"/>
      <w:bookmarkStart w:id="1168" w:name="_Toc44001245"/>
      <w:bookmarkStart w:id="1169" w:name="_Toc51580844"/>
      <w:bookmarkStart w:id="1170" w:name="_Toc52356107"/>
      <w:bookmarkStart w:id="1171" w:name="_Toc55227677"/>
      <w:bookmarkStart w:id="1172" w:name="_Toc130218979"/>
      <w:r>
        <w:rPr>
          <w:rFonts w:hint="eastAsia"/>
          <w:lang w:eastAsia="zh-CN"/>
        </w:rPr>
        <w:t>1</w:t>
      </w:r>
      <w:r>
        <w:rPr>
          <w:lang w:eastAsia="zh-CN"/>
        </w:rPr>
        <w:t>1.2.1.2.7.2</w:t>
      </w:r>
      <w:r>
        <w:rPr>
          <w:lang w:eastAsia="zh-CN"/>
        </w:rPr>
        <w:tab/>
        <w:t xml:space="preserve">Input </w:t>
      </w:r>
      <w:bookmarkEnd w:id="1166"/>
      <w:bookmarkEnd w:id="1167"/>
      <w:r w:rsidR="00B46084">
        <w:rPr>
          <w:lang w:eastAsia="zh-CN"/>
        </w:rPr>
        <w:t>parameters</w:t>
      </w:r>
      <w:bookmarkEnd w:id="1168"/>
      <w:bookmarkEnd w:id="1169"/>
      <w:bookmarkEnd w:id="1170"/>
      <w:bookmarkEnd w:id="1171"/>
      <w:bookmarkEnd w:id="11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1E3F3B" w14:paraId="3D8FED6D" w14:textId="77777777" w:rsidTr="00311DB3">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3555CDD9"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7C6BE59" w14:textId="77777777" w:rsidR="001E3F3B" w:rsidRDefault="00B46084" w:rsidP="00F246ED">
            <w:pPr>
              <w:pStyle w:val="TAH"/>
            </w:pPr>
            <w:r>
              <w:t>S</w:t>
            </w:r>
          </w:p>
        </w:tc>
        <w:tc>
          <w:tcPr>
            <w:tcW w:w="2600" w:type="dxa"/>
            <w:tcBorders>
              <w:top w:val="single" w:sz="4" w:space="0" w:color="auto"/>
              <w:left w:val="single" w:sz="4" w:space="0" w:color="auto"/>
              <w:bottom w:val="single" w:sz="4" w:space="0" w:color="auto"/>
              <w:right w:val="single" w:sz="4" w:space="0" w:color="auto"/>
            </w:tcBorders>
            <w:shd w:val="clear" w:color="auto" w:fill="BFBFBF"/>
            <w:hideMark/>
          </w:tcPr>
          <w:p w14:paraId="5E811EDE" w14:textId="77777777" w:rsidR="001E3F3B" w:rsidRDefault="00B46084" w:rsidP="00234739">
            <w:pPr>
              <w:pStyle w:val="TAH"/>
            </w:pPr>
            <w:r w:rsidRPr="00215D3C">
              <w:t>Matching Information/ Information Type / Legal Values</w:t>
            </w:r>
          </w:p>
        </w:tc>
        <w:tc>
          <w:tcPr>
            <w:tcW w:w="4989" w:type="dxa"/>
            <w:tcBorders>
              <w:top w:val="single" w:sz="4" w:space="0" w:color="auto"/>
              <w:left w:val="single" w:sz="4" w:space="0" w:color="auto"/>
              <w:bottom w:val="single" w:sz="4" w:space="0" w:color="auto"/>
              <w:right w:val="single" w:sz="4" w:space="0" w:color="auto"/>
            </w:tcBorders>
            <w:shd w:val="clear" w:color="auto" w:fill="BFBFBF"/>
            <w:hideMark/>
          </w:tcPr>
          <w:p w14:paraId="1A8A0FE1" w14:textId="77777777" w:rsidR="001E3F3B" w:rsidRDefault="001E3F3B" w:rsidP="00234739">
            <w:pPr>
              <w:pStyle w:val="TAH"/>
            </w:pPr>
            <w:r>
              <w:t>Comment</w:t>
            </w:r>
          </w:p>
        </w:tc>
      </w:tr>
      <w:tr w:rsidR="001E3F3B" w14:paraId="281D21E9"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5943B66" w14:textId="77777777" w:rsidR="001E3F3B" w:rsidRDefault="001E3F3B" w:rsidP="00234739">
            <w:pPr>
              <w:pStyle w:val="TAL"/>
              <w:rPr>
                <w:rFonts w:cs="Arial"/>
              </w:rPr>
            </w:pPr>
            <w:r>
              <w:rPr>
                <w:rFonts w:cs="Arial"/>
              </w:rPr>
              <w:t>objectClass</w:t>
            </w:r>
          </w:p>
        </w:tc>
        <w:tc>
          <w:tcPr>
            <w:tcW w:w="397" w:type="dxa"/>
            <w:tcBorders>
              <w:top w:val="single" w:sz="4" w:space="0" w:color="auto"/>
              <w:left w:val="single" w:sz="4" w:space="0" w:color="auto"/>
              <w:bottom w:val="single" w:sz="4" w:space="0" w:color="auto"/>
              <w:right w:val="single" w:sz="4" w:space="0" w:color="auto"/>
            </w:tcBorders>
            <w:hideMark/>
          </w:tcPr>
          <w:p w14:paraId="32B798DD"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6C361FED" w14:textId="30CBE09E" w:rsidR="001E3F3B" w:rsidRDefault="001E3F3B" w:rsidP="001D11CC">
            <w:pPr>
              <w:pStyle w:val="TAL"/>
              <w:rPr>
                <w:rFonts w:cs="Arial"/>
              </w:rPr>
            </w:pPr>
            <w:r w:rsidRPr="00F246ED">
              <w:rPr>
                <w:rFonts w:cs="Arial"/>
              </w:rPr>
              <w:t>It iden</w:t>
            </w:r>
            <w:r w:rsidRPr="00C13054">
              <w:rPr>
                <w:rFonts w:cs="Arial"/>
              </w:rPr>
              <w:t xml:space="preserve">tifies </w:t>
            </w:r>
            <w:r w:rsidRPr="001D11CC">
              <w:rPr>
                <w:rFonts w:cs="Arial"/>
              </w:rPr>
              <w:t xml:space="preserve">the class of the instance identified by </w:t>
            </w:r>
            <w:proofErr w:type="spellStart"/>
            <w:r w:rsidRPr="001D11CC">
              <w:rPr>
                <w:rFonts w:cs="Arial"/>
              </w:rPr>
              <w:t>systemDN</w:t>
            </w:r>
            <w:proofErr w:type="spellEnd"/>
            <w:r w:rsidRPr="001D11CC">
              <w:rPr>
                <w:rFonts w:cs="Arial"/>
              </w:rPr>
              <w:t xml:space="preserve"> or the class of </w:t>
            </w:r>
            <w:proofErr w:type="spellStart"/>
            <w:r w:rsidRPr="001D11CC">
              <w:rPr>
                <w:rFonts w:cs="Arial"/>
              </w:rPr>
              <w:t>MonitoredEntity</w:t>
            </w:r>
            <w:proofErr w:type="spellEnd"/>
            <w:r w:rsidRPr="001D11CC">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7373CAF8" w14:textId="77777777" w:rsidR="00B46084" w:rsidRPr="005C58A0" w:rsidRDefault="00B46084" w:rsidP="00B46084">
            <w:pPr>
              <w:pStyle w:val="TAL"/>
              <w:rPr>
                <w:rFonts w:cs="Arial"/>
              </w:rPr>
            </w:pPr>
            <w:r w:rsidRPr="005B2E4D">
              <w:rPr>
                <w:rFonts w:cs="Arial"/>
              </w:rPr>
              <w:t>Identifies</w:t>
            </w:r>
            <w:r>
              <w:rPr>
                <w:rFonts w:cs="Arial"/>
              </w:rPr>
              <w:t xml:space="preserve">, together with the </w:t>
            </w:r>
            <w:r w:rsidRPr="005B2E4D">
              <w:rPr>
                <w:rFonts w:ascii="Courier New" w:hAnsi="Courier New" w:cs="Courier New"/>
              </w:rPr>
              <w:t>objectInstance</w:t>
            </w:r>
            <w:r>
              <w:rPr>
                <w:rFonts w:cs="Arial"/>
              </w:rPr>
              <w:t xml:space="preserve"> parameter, </w:t>
            </w:r>
            <w:r w:rsidRPr="005B2E4D">
              <w:rPr>
                <w:rFonts w:cs="Arial"/>
              </w:rPr>
              <w:t>the part of the alarm list tha</w:t>
            </w:r>
            <w:r>
              <w:rPr>
                <w:rFonts w:cs="Arial"/>
              </w:rPr>
              <w:t>t is not reliable</w:t>
            </w:r>
            <w:r w:rsidRPr="005B2E4D">
              <w:rPr>
                <w:rFonts w:cs="Arial"/>
              </w:rPr>
              <w:t>.</w:t>
            </w:r>
          </w:p>
          <w:p w14:paraId="3C3E804F" w14:textId="77777777" w:rsidR="00B46084" w:rsidRDefault="00B46084" w:rsidP="00B46084">
            <w:pPr>
              <w:pStyle w:val="TAL"/>
            </w:pPr>
          </w:p>
          <w:p w14:paraId="44CD260C" w14:textId="77777777" w:rsidR="00B46084" w:rsidRDefault="00B46084" w:rsidP="00B46084">
            <w:pPr>
              <w:pStyle w:val="TAL"/>
            </w:pPr>
            <w:r>
              <w:t xml:space="preserve">If this </w:t>
            </w:r>
            <w:proofErr w:type="spellStart"/>
            <w:r>
              <w:t>paramter</w:t>
            </w:r>
            <w:proofErr w:type="spellEnd"/>
            <w:r>
              <w:t xml:space="preserve"> specifies the class of the instance carried in </w:t>
            </w:r>
            <w:proofErr w:type="spellStart"/>
            <w:r>
              <w:t>systemDN</w:t>
            </w:r>
            <w:proofErr w:type="spellEnd"/>
            <w:r>
              <w:t xml:space="preserve">, then all </w:t>
            </w:r>
            <w:proofErr w:type="spellStart"/>
            <w:r>
              <w:rPr>
                <w:rFonts w:ascii="Courier New" w:hAnsi="Courier New"/>
              </w:rPr>
              <w:t>AlarmInformation</w:t>
            </w:r>
            <w:proofErr w:type="spellEnd"/>
            <w:r>
              <w:t xml:space="preserve"> instances in the </w:t>
            </w:r>
            <w:r>
              <w:rPr>
                <w:rFonts w:ascii="Courier New" w:hAnsi="Courier New" w:cs="Courier New"/>
              </w:rPr>
              <w:t>AlarmList</w:t>
            </w:r>
            <w:r>
              <w:t xml:space="preserve"> may not be reliable.</w:t>
            </w:r>
          </w:p>
          <w:p w14:paraId="0D3981EA" w14:textId="77777777" w:rsidR="00B46084" w:rsidRDefault="00B46084" w:rsidP="00B46084">
            <w:pPr>
              <w:pStyle w:val="TAL"/>
            </w:pPr>
          </w:p>
          <w:p w14:paraId="7239A288" w14:textId="77777777" w:rsidR="001E3F3B" w:rsidRDefault="00B46084" w:rsidP="00234739">
            <w:pPr>
              <w:pStyle w:val="TAL"/>
              <w:rPr>
                <w:rFonts w:cs="Arial"/>
              </w:rPr>
            </w:pPr>
            <w:r>
              <w:t xml:space="preserve">If this parameter specifies some class represented by </w:t>
            </w:r>
            <w:proofErr w:type="spellStart"/>
            <w:r>
              <w:rPr>
                <w:rFonts w:ascii="Courier New" w:hAnsi="Courier New" w:cs="Courier New"/>
              </w:rPr>
              <w:t>MonitoredEntity</w:t>
            </w:r>
            <w:proofErr w:type="spellEnd"/>
            <w:r>
              <w:t xml:space="preserve">, then a subset of the </w:t>
            </w:r>
            <w:proofErr w:type="spellStart"/>
            <w:r>
              <w:rPr>
                <w:rFonts w:ascii="Courier New" w:hAnsi="Courier New"/>
              </w:rPr>
              <w:t>AlarmInformation</w:t>
            </w:r>
            <w:proofErr w:type="spellEnd"/>
            <w:r>
              <w:t xml:space="preserve"> instances in the </w:t>
            </w:r>
            <w:r>
              <w:rPr>
                <w:rFonts w:ascii="Courier New" w:hAnsi="Courier New" w:cs="Courier New"/>
              </w:rPr>
              <w:t>AlarmList</w:t>
            </w:r>
            <w:r>
              <w:t xml:space="preserve"> is not reliable.</w:t>
            </w:r>
          </w:p>
        </w:tc>
      </w:tr>
      <w:tr w:rsidR="001E3F3B" w14:paraId="507220D9"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0AAADB5" w14:textId="77777777" w:rsidR="001E3F3B" w:rsidRDefault="001E3F3B" w:rsidP="00234739">
            <w:pPr>
              <w:pStyle w:val="TAL"/>
              <w:rPr>
                <w:rFonts w:cs="Arial"/>
              </w:rPr>
            </w:pPr>
            <w:r>
              <w:rPr>
                <w:rFonts w:cs="Arial"/>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ED6A5DD"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18F04BB5" w14:textId="3542A1BC" w:rsidR="001E3F3B" w:rsidRDefault="001E3F3B" w:rsidP="001D11CC">
            <w:pPr>
              <w:pStyle w:val="TAL"/>
              <w:rPr>
                <w:rFonts w:cs="Arial"/>
              </w:rPr>
            </w:pPr>
            <w:r>
              <w:rPr>
                <w:rFonts w:cs="Arial"/>
              </w:rPr>
              <w:t xml:space="preserve">It identifies the instance identified by </w:t>
            </w:r>
            <w:proofErr w:type="spellStart"/>
            <w:r>
              <w:rPr>
                <w:rFonts w:cs="Arial"/>
              </w:rPr>
              <w:t>systemDN</w:t>
            </w:r>
            <w:proofErr w:type="spellEnd"/>
            <w:r>
              <w:rPr>
                <w:rFonts w:cs="Arial"/>
              </w:rPr>
              <w:t xml:space="preserve"> or an instance of </w:t>
            </w:r>
            <w:proofErr w:type="spellStart"/>
            <w:r>
              <w:rPr>
                <w:rFonts w:cs="Arial"/>
              </w:rPr>
              <w:t>MonitoredEntity</w:t>
            </w:r>
            <w:proofErr w:type="spellEnd"/>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559513A7" w14:textId="77777777" w:rsidR="00B46084" w:rsidRDefault="00B46084" w:rsidP="00B46084">
            <w:pPr>
              <w:pStyle w:val="TAL"/>
              <w:rPr>
                <w:rFonts w:cs="Arial"/>
              </w:rPr>
            </w:pPr>
            <w:r w:rsidRPr="005B2E4D">
              <w:rPr>
                <w:rFonts w:cs="Arial"/>
              </w:rPr>
              <w:t>Identifies</w:t>
            </w:r>
            <w:r>
              <w:rPr>
                <w:rFonts w:cs="Arial"/>
              </w:rPr>
              <w:t xml:space="preserve">, together with the </w:t>
            </w:r>
            <w:proofErr w:type="spellStart"/>
            <w:r w:rsidRPr="005B2E4D">
              <w:rPr>
                <w:rFonts w:ascii="Courier New" w:hAnsi="Courier New" w:cs="Courier New"/>
              </w:rPr>
              <w:t>obje</w:t>
            </w:r>
            <w:r>
              <w:rPr>
                <w:rFonts w:ascii="Courier New" w:hAnsi="Courier New" w:cs="Courier New"/>
              </w:rPr>
              <w:t>tClass</w:t>
            </w:r>
            <w:proofErr w:type="spellEnd"/>
            <w:r>
              <w:rPr>
                <w:rFonts w:cs="Arial"/>
              </w:rPr>
              <w:t xml:space="preserve"> parameter, </w:t>
            </w:r>
            <w:r w:rsidRPr="005B2E4D">
              <w:rPr>
                <w:rFonts w:cs="Arial"/>
              </w:rPr>
              <w:t xml:space="preserve">the part of the alarm list that </w:t>
            </w:r>
            <w:r>
              <w:rPr>
                <w:rFonts w:cs="Arial"/>
              </w:rPr>
              <w:t>may not be reliable</w:t>
            </w:r>
            <w:r w:rsidRPr="005B2E4D">
              <w:rPr>
                <w:rFonts w:cs="Arial"/>
              </w:rPr>
              <w:t>.</w:t>
            </w:r>
          </w:p>
          <w:p w14:paraId="531FD0A6" w14:textId="77777777" w:rsidR="00B46084" w:rsidRDefault="00B46084" w:rsidP="00B46084">
            <w:pPr>
              <w:pStyle w:val="TAL"/>
            </w:pPr>
          </w:p>
          <w:p w14:paraId="06944820" w14:textId="77777777" w:rsidR="00B46084" w:rsidRDefault="00B46084" w:rsidP="00B46084">
            <w:pPr>
              <w:pStyle w:val="TAL"/>
            </w:pPr>
            <w:r>
              <w:rPr>
                <w:rFonts w:cs="Arial"/>
              </w:rPr>
              <w:t xml:space="preserve">If this parameter is equal to the instance carried in </w:t>
            </w:r>
            <w:proofErr w:type="spellStart"/>
            <w:r>
              <w:rPr>
                <w:rFonts w:cs="Arial"/>
              </w:rPr>
              <w:t>systemDN</w:t>
            </w:r>
            <w:proofErr w:type="spellEnd"/>
            <w:r>
              <w:rPr>
                <w:rFonts w:cs="Arial"/>
              </w:rPr>
              <w:t xml:space="preserve">, then all </w:t>
            </w:r>
            <w:proofErr w:type="spellStart"/>
            <w:r>
              <w:rPr>
                <w:rFonts w:ascii="Courier New" w:hAnsi="Courier New"/>
              </w:rPr>
              <w:t>AlarmInformation</w:t>
            </w:r>
            <w:proofErr w:type="spellEnd"/>
            <w:r>
              <w:t xml:space="preserve"> instances in the </w:t>
            </w:r>
            <w:r>
              <w:rPr>
                <w:rFonts w:ascii="Courier New" w:hAnsi="Courier New" w:cs="Courier New"/>
              </w:rPr>
              <w:t>AlarmList</w:t>
            </w:r>
            <w:r>
              <w:t xml:space="preserve"> may not be reliable.</w:t>
            </w:r>
          </w:p>
          <w:p w14:paraId="019FA29C" w14:textId="77777777" w:rsidR="00B46084" w:rsidRDefault="00B46084" w:rsidP="00B46084">
            <w:pPr>
              <w:pStyle w:val="TAL"/>
              <w:rPr>
                <w:rFonts w:cs="Arial"/>
              </w:rPr>
            </w:pPr>
          </w:p>
          <w:p w14:paraId="642DE9E0" w14:textId="77777777" w:rsidR="001E3F3B" w:rsidRDefault="00B46084" w:rsidP="00234739">
            <w:pPr>
              <w:pStyle w:val="TAL"/>
              <w:rPr>
                <w:rFonts w:cs="Arial"/>
              </w:rPr>
            </w:pPr>
            <w:r>
              <w:rPr>
                <w:rFonts w:cs="Arial"/>
              </w:rPr>
              <w:t xml:space="preserve">If this parameter is equal to some instance represented by </w:t>
            </w:r>
            <w:proofErr w:type="spellStart"/>
            <w:r>
              <w:rPr>
                <w:rFonts w:ascii="Courier New" w:hAnsi="Courier New" w:cs="Courier New"/>
              </w:rPr>
              <w:t>MonitoredEntity</w:t>
            </w:r>
            <w:proofErr w:type="spellEnd"/>
            <w:r>
              <w:rPr>
                <w:rFonts w:cs="Arial"/>
              </w:rPr>
              <w:t xml:space="preserve">, then only </w:t>
            </w:r>
            <w:proofErr w:type="spellStart"/>
            <w:r>
              <w:rPr>
                <w:rFonts w:ascii="Courier New" w:hAnsi="Courier New" w:cs="Courier New"/>
              </w:rPr>
              <w:t>AlarmInformation</w:t>
            </w:r>
            <w:proofErr w:type="spellEnd"/>
            <w:r>
              <w:rPr>
                <w:rFonts w:cs="Arial"/>
              </w:rPr>
              <w:t xml:space="preserve"> related to this instance and its descendants</w:t>
            </w:r>
            <w:r>
              <w:rPr>
                <w:rFonts w:ascii="Courier New" w:hAnsi="Courier New" w:cs="Courier New"/>
              </w:rPr>
              <w:t xml:space="preserve"> </w:t>
            </w:r>
            <w:r>
              <w:rPr>
                <w:rFonts w:cs="Arial"/>
              </w:rPr>
              <w:t>may not be reliable.</w:t>
            </w:r>
          </w:p>
        </w:tc>
      </w:tr>
      <w:tr w:rsidR="001E3F3B" w14:paraId="560E189C"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5630E68" w14:textId="77777777" w:rsidR="001E3F3B" w:rsidRDefault="001E3F3B" w:rsidP="00234739">
            <w:pPr>
              <w:pStyle w:val="TAL"/>
              <w:rPr>
                <w:rFonts w:cs="Arial"/>
              </w:rPr>
            </w:pPr>
            <w:proofErr w:type="spellStart"/>
            <w:r>
              <w:rPr>
                <w:rFonts w:cs="Arial"/>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42C8300"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3AAA5AF6" w14:textId="77777777"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34705F8B" w14:textId="77777777" w:rsidR="001E3F3B" w:rsidRDefault="001E3F3B" w:rsidP="00234739">
            <w:pPr>
              <w:pStyle w:val="TAL"/>
              <w:rPr>
                <w:rFonts w:cs="Arial"/>
              </w:rPr>
            </w:pPr>
          </w:p>
        </w:tc>
      </w:tr>
      <w:tr w:rsidR="00B46084" w14:paraId="6DA2F462"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75D2EC97" w14:textId="77777777" w:rsidR="00B46084" w:rsidRDefault="00B46084" w:rsidP="00B46084">
            <w:pPr>
              <w:pStyle w:val="TAL"/>
              <w:rPr>
                <w:rFonts w:cs="Arial"/>
              </w:rPr>
            </w:pPr>
            <w:proofErr w:type="spellStart"/>
            <w:r>
              <w:rPr>
                <w:rFonts w:cs="Arial"/>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37CB477B" w14:textId="77777777" w:rsidR="00B46084" w:rsidRDefault="00B46084"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tcPr>
          <w:p w14:paraId="0C81FF72" w14:textId="77777777" w:rsidR="00B46084" w:rsidRDefault="00B46084" w:rsidP="00B46084">
            <w:pPr>
              <w:pStyle w:val="TAL"/>
              <w:rPr>
                <w:rFonts w:cs="Arial"/>
              </w:rPr>
            </w:pPr>
            <w:r>
              <w:rPr>
                <w:rFonts w:cs="Arial"/>
              </w:rPr>
              <w:t>"</w:t>
            </w:r>
            <w:proofErr w:type="spellStart"/>
            <w:r>
              <w:rPr>
                <w:rFonts w:cs="Arial"/>
              </w:rPr>
              <w:t>notifyPotentialFaultyAlarmList</w:t>
            </w:r>
            <w:proofErr w:type="spellEnd"/>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72317002" w14:textId="77777777" w:rsidR="00B46084" w:rsidRDefault="00B46084" w:rsidP="00B46084">
            <w:pPr>
              <w:pStyle w:val="TAL"/>
              <w:rPr>
                <w:rFonts w:cs="Arial"/>
              </w:rPr>
            </w:pPr>
          </w:p>
        </w:tc>
      </w:tr>
      <w:tr w:rsidR="001E3F3B" w14:paraId="33264194"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1F8656F4" w14:textId="77777777" w:rsidR="001E3F3B" w:rsidRDefault="001E3F3B" w:rsidP="00234739">
            <w:pPr>
              <w:pStyle w:val="TAL"/>
              <w:rPr>
                <w:rFonts w:cs="Arial"/>
              </w:rPr>
            </w:pPr>
            <w:proofErr w:type="spellStart"/>
            <w:r>
              <w:rPr>
                <w:rFonts w:cs="Arial"/>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FC29226"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666DAEE4" w14:textId="77777777"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18DB6108" w14:textId="77777777" w:rsidR="001E3F3B" w:rsidRDefault="00B46084" w:rsidP="00234739">
            <w:pPr>
              <w:pStyle w:val="TAL"/>
              <w:rPr>
                <w:rFonts w:cs="Arial"/>
              </w:rPr>
            </w:pPr>
            <w:r>
              <w:rPr>
                <w:rFonts w:cs="Arial"/>
              </w:rPr>
              <w:t>Time when the MnS producer lost confidence in the integrity of the alarm list</w:t>
            </w:r>
          </w:p>
        </w:tc>
      </w:tr>
      <w:tr w:rsidR="001E3F3B" w14:paraId="213E0207"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DAEA427" w14:textId="77777777" w:rsidR="001E3F3B" w:rsidRDefault="001E3F3B" w:rsidP="00234739">
            <w:pPr>
              <w:pStyle w:val="TAL"/>
              <w:rPr>
                <w:rFonts w:cs="Arial"/>
              </w:rPr>
            </w:pPr>
            <w:proofErr w:type="spellStart"/>
            <w:r>
              <w:rPr>
                <w:rFonts w:cs="Arial"/>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FDC60C2" w14:textId="77777777" w:rsidR="001E3F3B" w:rsidRDefault="00B46084"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1478BE3B" w14:textId="49E47138"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7726A968" w14:textId="77777777" w:rsidR="001E3F3B" w:rsidRDefault="001E3F3B" w:rsidP="00234739">
            <w:pPr>
              <w:pStyle w:val="TAL"/>
              <w:rPr>
                <w:rFonts w:cs="Arial"/>
              </w:rPr>
            </w:pPr>
          </w:p>
        </w:tc>
      </w:tr>
      <w:tr w:rsidR="001E3F3B" w14:paraId="5783C8E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62E09B23" w14:textId="77777777" w:rsidR="001E3F3B" w:rsidRDefault="001E3F3B" w:rsidP="00234739">
            <w:pPr>
              <w:pStyle w:val="TAL"/>
              <w:rPr>
                <w:rFonts w:cs="Arial"/>
              </w:rPr>
            </w:pPr>
            <w:r>
              <w:rPr>
                <w:rFonts w:cs="Arial"/>
              </w:rPr>
              <w:t>reason</w:t>
            </w:r>
          </w:p>
        </w:tc>
        <w:tc>
          <w:tcPr>
            <w:tcW w:w="397" w:type="dxa"/>
            <w:tcBorders>
              <w:top w:val="single" w:sz="4" w:space="0" w:color="auto"/>
              <w:left w:val="single" w:sz="4" w:space="0" w:color="auto"/>
              <w:bottom w:val="single" w:sz="4" w:space="0" w:color="auto"/>
              <w:right w:val="single" w:sz="4" w:space="0" w:color="auto"/>
            </w:tcBorders>
            <w:hideMark/>
          </w:tcPr>
          <w:p w14:paraId="5DAC6A53"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3A77DF79" w14:textId="77777777" w:rsidR="001E3F3B" w:rsidRDefault="001E3F3B" w:rsidP="00234739">
            <w:pPr>
              <w:pStyle w:val="TAL"/>
              <w:rPr>
                <w:rFonts w:cs="Arial"/>
              </w:rPr>
            </w:pPr>
            <w:r>
              <w:rPr>
                <w:rFonts w:cs="Arial"/>
              </w:rPr>
              <w:t>"</w:t>
            </w:r>
            <w:bookmarkStart w:id="1173" w:name="OLE_LINK2"/>
            <w:bookmarkStart w:id="1174" w:name="OLE_LINK3"/>
            <w:proofErr w:type="spellStart"/>
            <w:r>
              <w:rPr>
                <w:rFonts w:cs="Arial" w:hint="eastAsia"/>
                <w:lang w:eastAsia="zh-CN"/>
              </w:rPr>
              <w:t>serviceprovider</w:t>
            </w:r>
            <w:bookmarkEnd w:id="1173"/>
            <w:bookmarkEnd w:id="1174"/>
            <w:proofErr w:type="spellEnd"/>
            <w:r>
              <w:rPr>
                <w:rFonts w:cs="Arial"/>
              </w:rPr>
              <w:t>-NE communication error", "</w:t>
            </w:r>
            <w:r>
              <w:rPr>
                <w:rFonts w:cs="Arial" w:hint="eastAsia"/>
                <w:lang w:eastAsia="zh-CN"/>
              </w:rPr>
              <w:t xml:space="preserve"> </w:t>
            </w:r>
            <w:proofErr w:type="spellStart"/>
            <w:r>
              <w:rPr>
                <w:rFonts w:cs="Arial" w:hint="eastAsia"/>
                <w:lang w:eastAsia="zh-CN"/>
              </w:rPr>
              <w:t>serviceprovider</w:t>
            </w:r>
            <w:proofErr w:type="spellEnd"/>
            <w:r>
              <w:rPr>
                <w:rFonts w:cs="Arial"/>
              </w:rPr>
              <w:t xml:space="preserve"> restarts", "indeterminate". Other values can be added.</w:t>
            </w:r>
          </w:p>
        </w:tc>
        <w:tc>
          <w:tcPr>
            <w:tcW w:w="4989" w:type="dxa"/>
            <w:tcBorders>
              <w:top w:val="single" w:sz="4" w:space="0" w:color="auto"/>
              <w:left w:val="single" w:sz="4" w:space="0" w:color="auto"/>
              <w:bottom w:val="single" w:sz="4" w:space="0" w:color="auto"/>
              <w:right w:val="single" w:sz="4" w:space="0" w:color="auto"/>
            </w:tcBorders>
            <w:hideMark/>
          </w:tcPr>
          <w:p w14:paraId="23C4FF53" w14:textId="77777777" w:rsidR="001E3F3B" w:rsidRDefault="00B46084" w:rsidP="00234739">
            <w:pPr>
              <w:pStyle w:val="TAL"/>
              <w:rPr>
                <w:rFonts w:cs="Arial"/>
              </w:rPr>
            </w:pPr>
            <w:r>
              <w:rPr>
                <w:rFonts w:cs="Arial"/>
              </w:rPr>
              <w:t>R</w:t>
            </w:r>
            <w:r w:rsidR="001E3F3B">
              <w:rPr>
                <w:rFonts w:cs="Arial"/>
              </w:rPr>
              <w:t xml:space="preserve">eason why the </w:t>
            </w:r>
            <w:r>
              <w:rPr>
                <w:rFonts w:cs="Arial"/>
              </w:rPr>
              <w:t>MnS producer</w:t>
            </w:r>
            <w:r w:rsidR="001E3F3B">
              <w:rPr>
                <w:rFonts w:cs="Arial"/>
              </w:rPr>
              <w:t xml:space="preserve"> has to rebuild its AlarmList. </w:t>
            </w:r>
          </w:p>
        </w:tc>
      </w:tr>
    </w:tbl>
    <w:p w14:paraId="75BE1C47" w14:textId="77777777" w:rsidR="001E3F3B" w:rsidRPr="008C3D87" w:rsidRDefault="001E3F3B" w:rsidP="001E3F3B">
      <w:pPr>
        <w:rPr>
          <w:lang w:val="en-US" w:eastAsia="zh-CN"/>
        </w:rPr>
      </w:pPr>
    </w:p>
    <w:p w14:paraId="194FC702" w14:textId="77777777" w:rsidR="001E3F3B" w:rsidRDefault="001E3F3B" w:rsidP="001E3F3B">
      <w:pPr>
        <w:pStyle w:val="Heading6"/>
        <w:rPr>
          <w:lang w:eastAsia="zh-CN"/>
        </w:rPr>
      </w:pPr>
      <w:bookmarkStart w:id="1175" w:name="_Toc26975517"/>
      <w:bookmarkStart w:id="1176" w:name="_Toc35856390"/>
      <w:bookmarkStart w:id="1177" w:name="_Toc44001246"/>
      <w:bookmarkStart w:id="1178" w:name="_Toc51580845"/>
      <w:bookmarkStart w:id="1179" w:name="_Toc52356108"/>
      <w:bookmarkStart w:id="1180" w:name="_Toc55227678"/>
      <w:bookmarkStart w:id="1181" w:name="_Toc130218980"/>
      <w:r>
        <w:rPr>
          <w:rFonts w:hint="eastAsia"/>
          <w:lang w:eastAsia="zh-CN"/>
        </w:rPr>
        <w:t>1</w:t>
      </w:r>
      <w:r>
        <w:rPr>
          <w:lang w:eastAsia="zh-CN"/>
        </w:rPr>
        <w:t>1.2.1.2.</w:t>
      </w:r>
      <w:r w:rsidR="00FD3602">
        <w:rPr>
          <w:lang w:eastAsia="zh-CN"/>
        </w:rPr>
        <w:t>7</w:t>
      </w:r>
      <w:r>
        <w:rPr>
          <w:lang w:eastAsia="zh-CN"/>
        </w:rPr>
        <w:t>.3</w:t>
      </w:r>
      <w:r>
        <w:rPr>
          <w:lang w:eastAsia="zh-CN"/>
        </w:rPr>
        <w:tab/>
        <w:t>Trigger event</w:t>
      </w:r>
      <w:bookmarkEnd w:id="1175"/>
      <w:bookmarkEnd w:id="1176"/>
      <w:bookmarkEnd w:id="1177"/>
      <w:bookmarkEnd w:id="1178"/>
      <w:bookmarkEnd w:id="1179"/>
      <w:bookmarkEnd w:id="1180"/>
      <w:bookmarkEnd w:id="1181"/>
    </w:p>
    <w:p w14:paraId="24924AE8" w14:textId="77777777" w:rsidR="001E3F3B" w:rsidRDefault="001E3F3B" w:rsidP="001E3F3B">
      <w:pPr>
        <w:pStyle w:val="Heading7"/>
        <w:rPr>
          <w:lang w:eastAsia="zh-CN"/>
        </w:rPr>
      </w:pPr>
      <w:bookmarkStart w:id="1182" w:name="_Toc26975518"/>
      <w:bookmarkStart w:id="1183" w:name="_Toc35856391"/>
      <w:bookmarkStart w:id="1184" w:name="_Toc44001247"/>
      <w:bookmarkStart w:id="1185" w:name="_Toc51580846"/>
      <w:bookmarkStart w:id="1186" w:name="_Toc52356109"/>
      <w:bookmarkStart w:id="1187" w:name="_Toc55227679"/>
      <w:bookmarkStart w:id="1188" w:name="_Toc130218981"/>
      <w:r>
        <w:rPr>
          <w:rFonts w:hint="eastAsia"/>
          <w:lang w:eastAsia="zh-CN"/>
        </w:rPr>
        <w:t>1</w:t>
      </w:r>
      <w:r>
        <w:rPr>
          <w:lang w:eastAsia="zh-CN"/>
        </w:rPr>
        <w:t>1.2.1.2.</w:t>
      </w:r>
      <w:r w:rsidR="00FD3602">
        <w:rPr>
          <w:lang w:eastAsia="zh-CN"/>
        </w:rPr>
        <w:t>7</w:t>
      </w:r>
      <w:r>
        <w:rPr>
          <w:lang w:eastAsia="zh-CN"/>
        </w:rPr>
        <w:t>.3.1</w:t>
      </w:r>
      <w:r>
        <w:rPr>
          <w:lang w:eastAsia="zh-CN"/>
        </w:rPr>
        <w:tab/>
        <w:t>From-state</w:t>
      </w:r>
      <w:bookmarkEnd w:id="1182"/>
      <w:bookmarkEnd w:id="1183"/>
      <w:bookmarkEnd w:id="1184"/>
      <w:bookmarkEnd w:id="1185"/>
      <w:bookmarkEnd w:id="1186"/>
      <w:bookmarkEnd w:id="1187"/>
      <w:bookmarkEnd w:id="1188"/>
    </w:p>
    <w:p w14:paraId="1B505C15" w14:textId="77777777" w:rsidR="001E3F3B" w:rsidRDefault="001E3F3B" w:rsidP="001E3F3B">
      <w:pPr>
        <w:rPr>
          <w:rFonts w:ascii="Courier New" w:hAnsi="Courier New"/>
        </w:rPr>
      </w:pPr>
      <w:proofErr w:type="spellStart"/>
      <w:r>
        <w:rPr>
          <w:rFonts w:ascii="Courier New" w:hAnsi="Courier New"/>
        </w:rPr>
        <w:t>faultyAlarmListDetected</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1E3F3B" w14:paraId="1E0242AD"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74E95523" w14:textId="77777777" w:rsidR="001E3F3B" w:rsidRDefault="001E3F3B" w:rsidP="00234739">
            <w:pPr>
              <w:pStyle w:val="TAH"/>
            </w:pPr>
            <w: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67412CE" w14:textId="77777777" w:rsidR="001E3F3B" w:rsidRDefault="001E3F3B" w:rsidP="00234739">
            <w:pPr>
              <w:pStyle w:val="TAH"/>
            </w:pPr>
            <w:r>
              <w:t>Definition</w:t>
            </w:r>
          </w:p>
        </w:tc>
      </w:tr>
      <w:tr w:rsidR="001E3F3B" w14:paraId="40E6B0FB"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hideMark/>
          </w:tcPr>
          <w:p w14:paraId="57C4B885" w14:textId="77777777" w:rsidR="001E3F3B" w:rsidRDefault="001E3F3B" w:rsidP="00234739">
            <w:pPr>
              <w:pStyle w:val="TAL"/>
              <w:rPr>
                <w:rFonts w:cs="Arial"/>
              </w:rPr>
            </w:pPr>
            <w:proofErr w:type="spellStart"/>
            <w:r>
              <w:rPr>
                <w:rFonts w:cs="Arial"/>
              </w:rPr>
              <w:t>faultyAlarmListDetected</w:t>
            </w:r>
            <w:proofErr w:type="spellEnd"/>
          </w:p>
        </w:tc>
        <w:tc>
          <w:tcPr>
            <w:tcW w:w="3995" w:type="pct"/>
            <w:tcBorders>
              <w:top w:val="single" w:sz="4" w:space="0" w:color="auto"/>
              <w:left w:val="single" w:sz="4" w:space="0" w:color="auto"/>
              <w:bottom w:val="single" w:sz="4" w:space="0" w:color="auto"/>
              <w:right w:val="single" w:sz="4" w:space="0" w:color="auto"/>
            </w:tcBorders>
            <w:hideMark/>
          </w:tcPr>
          <w:p w14:paraId="30E79FB5" w14:textId="5C43BBC6" w:rsidR="001E3F3B" w:rsidRDefault="00A975B3" w:rsidP="00234739">
            <w:pPr>
              <w:pStyle w:val="TAL"/>
              <w:rPr>
                <w:rFonts w:cs="Arial"/>
              </w:rPr>
            </w:pPr>
            <w:r w:rsidRPr="00A975B3">
              <w:rPr>
                <w:rFonts w:cs="Arial"/>
              </w:rPr>
              <w:t>MnS producer</w:t>
            </w:r>
            <w:r w:rsidR="001E3F3B">
              <w:rPr>
                <w:rFonts w:cs="Arial"/>
              </w:rPr>
              <w:t xml:space="preserve"> detects faults in part or whole of its AlarmList. </w:t>
            </w:r>
          </w:p>
        </w:tc>
      </w:tr>
    </w:tbl>
    <w:p w14:paraId="6D2058EF" w14:textId="77777777" w:rsidR="001E3F3B" w:rsidRPr="008C3D87" w:rsidRDefault="001E3F3B" w:rsidP="001E3F3B">
      <w:pPr>
        <w:rPr>
          <w:lang w:val="en-US" w:eastAsia="zh-CN"/>
        </w:rPr>
      </w:pPr>
    </w:p>
    <w:p w14:paraId="0D00BB2B" w14:textId="77777777" w:rsidR="001E3F3B" w:rsidRPr="00D55CA3" w:rsidRDefault="001E3F3B" w:rsidP="001E3F3B">
      <w:pPr>
        <w:pStyle w:val="Heading7"/>
        <w:rPr>
          <w:lang w:eastAsia="zh-CN"/>
        </w:rPr>
      </w:pPr>
      <w:bookmarkStart w:id="1189" w:name="_Toc26975519"/>
      <w:bookmarkStart w:id="1190" w:name="_Toc35856392"/>
      <w:bookmarkStart w:id="1191" w:name="_Toc44001248"/>
      <w:bookmarkStart w:id="1192" w:name="_Toc51580847"/>
      <w:bookmarkStart w:id="1193" w:name="_Toc52356110"/>
      <w:bookmarkStart w:id="1194" w:name="_Toc55227680"/>
      <w:bookmarkStart w:id="1195" w:name="_Toc130218982"/>
      <w:r>
        <w:rPr>
          <w:lang w:eastAsia="zh-CN"/>
        </w:rPr>
        <w:t>11.2.1.2.</w:t>
      </w:r>
      <w:r w:rsidR="00FD3602">
        <w:rPr>
          <w:lang w:eastAsia="zh-CN"/>
        </w:rPr>
        <w:t>7</w:t>
      </w:r>
      <w:r>
        <w:rPr>
          <w:lang w:eastAsia="zh-CN"/>
        </w:rPr>
        <w:t>.3.2</w:t>
      </w:r>
      <w:r>
        <w:rPr>
          <w:lang w:eastAsia="zh-CN"/>
        </w:rPr>
        <w:tab/>
        <w:t>To-state</w:t>
      </w:r>
      <w:bookmarkEnd w:id="1189"/>
      <w:bookmarkEnd w:id="1190"/>
      <w:bookmarkEnd w:id="1191"/>
      <w:bookmarkEnd w:id="1192"/>
      <w:bookmarkEnd w:id="1193"/>
      <w:bookmarkEnd w:id="1194"/>
      <w:bookmarkEnd w:id="1195"/>
    </w:p>
    <w:p w14:paraId="70191B4A" w14:textId="77777777" w:rsidR="001E3F3B" w:rsidRDefault="001E3F3B" w:rsidP="001E3F3B">
      <w:pPr>
        <w:rPr>
          <w:rFonts w:ascii="Courier New" w:hAnsi="Courier New"/>
        </w:rPr>
      </w:pPr>
      <w:proofErr w:type="spellStart"/>
      <w:r>
        <w:rPr>
          <w:rFonts w:ascii="Courier New" w:hAnsi="Courier New"/>
        </w:rPr>
        <w:t>faultyAlarmList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1E3F3B" w14:paraId="179CFB4C"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E38C858" w14:textId="77777777" w:rsidR="001E3F3B" w:rsidRDefault="001E3F3B" w:rsidP="00234739">
            <w:pPr>
              <w:pStyle w:val="TAH"/>
            </w:pPr>
            <w: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36A7F28" w14:textId="77777777" w:rsidR="001E3F3B" w:rsidRDefault="001E3F3B" w:rsidP="00234739">
            <w:pPr>
              <w:pStyle w:val="TAH"/>
            </w:pPr>
            <w:r>
              <w:t>Definition</w:t>
            </w:r>
          </w:p>
        </w:tc>
      </w:tr>
      <w:tr w:rsidR="001E3F3B" w14:paraId="10A10C42"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hideMark/>
          </w:tcPr>
          <w:p w14:paraId="7C615D4F" w14:textId="77777777" w:rsidR="001E3F3B" w:rsidRDefault="001E3F3B" w:rsidP="00234739">
            <w:pPr>
              <w:pStyle w:val="TAL"/>
              <w:rPr>
                <w:rFonts w:cs="Arial"/>
              </w:rPr>
            </w:pPr>
            <w:proofErr w:type="spellStart"/>
            <w:r>
              <w:rPr>
                <w:rFonts w:cs="Arial"/>
              </w:rPr>
              <w:t>faultyAlarmList</w:t>
            </w:r>
            <w:proofErr w:type="spellEnd"/>
          </w:p>
        </w:tc>
        <w:tc>
          <w:tcPr>
            <w:tcW w:w="3995" w:type="pct"/>
            <w:tcBorders>
              <w:top w:val="single" w:sz="4" w:space="0" w:color="auto"/>
              <w:left w:val="single" w:sz="4" w:space="0" w:color="auto"/>
              <w:bottom w:val="single" w:sz="4" w:space="0" w:color="auto"/>
              <w:right w:val="single" w:sz="4" w:space="0" w:color="auto"/>
            </w:tcBorders>
            <w:hideMark/>
          </w:tcPr>
          <w:p w14:paraId="3E45A393" w14:textId="2D877B5D" w:rsidR="001E3F3B" w:rsidRDefault="00A975B3" w:rsidP="00234739">
            <w:pPr>
              <w:pStyle w:val="TAL"/>
              <w:rPr>
                <w:rFonts w:cs="Arial"/>
              </w:rPr>
            </w:pPr>
            <w:r w:rsidRPr="00A975B3">
              <w:rPr>
                <w:rFonts w:cs="Arial"/>
              </w:rPr>
              <w:t>MnS producer</w:t>
            </w:r>
            <w:r w:rsidR="001E3F3B">
              <w:rPr>
                <w:rFonts w:cs="Arial"/>
              </w:rPr>
              <w:t xml:space="preserve"> initiates the AlarmList rebuild process. </w:t>
            </w:r>
          </w:p>
        </w:tc>
      </w:tr>
    </w:tbl>
    <w:p w14:paraId="0D5FE8E4" w14:textId="77777777" w:rsidR="001E3F3B" w:rsidRPr="008C3D87" w:rsidRDefault="001E3F3B" w:rsidP="001E3F3B">
      <w:pPr>
        <w:rPr>
          <w:lang w:val="en-US" w:eastAsia="zh-CN"/>
        </w:rPr>
      </w:pPr>
    </w:p>
    <w:p w14:paraId="33762D0C" w14:textId="77777777" w:rsidR="001E3F3B" w:rsidRDefault="001E3F3B" w:rsidP="001E3F3B">
      <w:pPr>
        <w:pStyle w:val="Heading5"/>
        <w:rPr>
          <w:sz w:val="18"/>
          <w:szCs w:val="18"/>
          <w:lang w:eastAsia="zh-CN"/>
        </w:rPr>
      </w:pPr>
      <w:bookmarkStart w:id="1196" w:name="_Toc26975520"/>
      <w:bookmarkStart w:id="1197" w:name="_Toc35856393"/>
      <w:bookmarkStart w:id="1198" w:name="_Toc44001249"/>
      <w:bookmarkStart w:id="1199" w:name="_Toc51580848"/>
      <w:bookmarkStart w:id="1200" w:name="_Toc52356111"/>
      <w:bookmarkStart w:id="1201" w:name="_Toc55227681"/>
      <w:bookmarkStart w:id="1202" w:name="_Toc130218983"/>
      <w:r>
        <w:rPr>
          <w:rFonts w:hint="eastAsia"/>
          <w:lang w:eastAsia="zh-CN"/>
        </w:rPr>
        <w:lastRenderedPageBreak/>
        <w:t>1</w:t>
      </w:r>
      <w:r>
        <w:rPr>
          <w:lang w:eastAsia="zh-CN"/>
        </w:rPr>
        <w:t>1.2.1.2.</w:t>
      </w:r>
      <w:r w:rsidR="00FD3602">
        <w:rPr>
          <w:lang w:eastAsia="zh-CN"/>
        </w:rPr>
        <w:t>8</w:t>
      </w:r>
      <w:r>
        <w:rPr>
          <w:lang w:eastAsia="zh-CN"/>
        </w:rPr>
        <w:tab/>
      </w:r>
      <w:proofErr w:type="spellStart"/>
      <w:r w:rsidRPr="001D11CC">
        <w:rPr>
          <w:rFonts w:cs="Arial"/>
        </w:rPr>
        <w:t>notifyChangedAlarmGeneral</w:t>
      </w:r>
      <w:bookmarkEnd w:id="1196"/>
      <w:bookmarkEnd w:id="1197"/>
      <w:bookmarkEnd w:id="1198"/>
      <w:bookmarkEnd w:id="1199"/>
      <w:bookmarkEnd w:id="1200"/>
      <w:bookmarkEnd w:id="1201"/>
      <w:bookmarkEnd w:id="1202"/>
      <w:proofErr w:type="spellEnd"/>
    </w:p>
    <w:p w14:paraId="57AB045E" w14:textId="77777777" w:rsidR="001E3F3B" w:rsidRDefault="001E3F3B" w:rsidP="001E3F3B">
      <w:pPr>
        <w:pStyle w:val="Heading6"/>
        <w:rPr>
          <w:lang w:eastAsia="zh-CN"/>
        </w:rPr>
      </w:pPr>
      <w:bookmarkStart w:id="1203" w:name="_Toc26975521"/>
      <w:bookmarkStart w:id="1204" w:name="_Toc35856394"/>
      <w:bookmarkStart w:id="1205" w:name="_Toc44001250"/>
      <w:bookmarkStart w:id="1206" w:name="_Toc51580849"/>
      <w:bookmarkStart w:id="1207" w:name="_Toc52356112"/>
      <w:bookmarkStart w:id="1208" w:name="_Toc55227682"/>
      <w:bookmarkStart w:id="1209" w:name="_Toc130218984"/>
      <w:r>
        <w:rPr>
          <w:lang w:eastAsia="zh-CN"/>
        </w:rPr>
        <w:t>11.2.1.2.</w:t>
      </w:r>
      <w:r w:rsidR="00FD3602">
        <w:rPr>
          <w:lang w:eastAsia="zh-CN"/>
        </w:rPr>
        <w:t>8</w:t>
      </w:r>
      <w:r>
        <w:rPr>
          <w:lang w:eastAsia="zh-CN"/>
        </w:rPr>
        <w:t>.1</w:t>
      </w:r>
      <w:r>
        <w:rPr>
          <w:lang w:eastAsia="zh-CN"/>
        </w:rPr>
        <w:tab/>
        <w:t>Definition</w:t>
      </w:r>
      <w:bookmarkEnd w:id="1203"/>
      <w:bookmarkEnd w:id="1204"/>
      <w:bookmarkEnd w:id="1205"/>
      <w:bookmarkEnd w:id="1206"/>
      <w:bookmarkEnd w:id="1207"/>
      <w:bookmarkEnd w:id="1208"/>
      <w:bookmarkEnd w:id="1209"/>
    </w:p>
    <w:p w14:paraId="56D37046" w14:textId="6D2A7901" w:rsidR="00EA150C" w:rsidRDefault="00EA150C" w:rsidP="00EA150C">
      <w:r>
        <w:t xml:space="preserve">This notification is generated by the MnS producer when one or more of the following attributes </w:t>
      </w:r>
      <w:r>
        <w:rPr>
          <w:rFonts w:eastAsia="宋体"/>
          <w:lang w:eastAsia="zh-CN"/>
        </w:rPr>
        <w:t>of an</w:t>
      </w:r>
      <w:r>
        <w:rPr>
          <w:rFonts w:ascii="Courier New" w:eastAsia="宋体" w:hAnsi="Courier New"/>
          <w:lang w:eastAsia="zh-CN"/>
        </w:rPr>
        <w:t xml:space="preserve"> </w:t>
      </w:r>
      <w:proofErr w:type="spellStart"/>
      <w:r>
        <w:rPr>
          <w:rFonts w:ascii="Courier New" w:eastAsia="宋体" w:hAnsi="Courier New"/>
          <w:lang w:eastAsia="zh-CN"/>
        </w:rPr>
        <w:t>AlarmInformation</w:t>
      </w:r>
      <w:proofErr w:type="spellEnd"/>
      <w:r>
        <w:rPr>
          <w:rFonts w:ascii="Courier New" w:eastAsia="宋体" w:hAnsi="Courier New"/>
          <w:lang w:eastAsia="zh-CN"/>
        </w:rPr>
        <w:t xml:space="preserve"> </w:t>
      </w:r>
      <w:r>
        <w:rPr>
          <w:rFonts w:eastAsia="宋体"/>
          <w:lang w:eastAsia="zh-CN"/>
        </w:rPr>
        <w:t>instance in the</w:t>
      </w:r>
      <w:r>
        <w:rPr>
          <w:rFonts w:eastAsia="宋体"/>
        </w:rPr>
        <w:t xml:space="preserve"> </w:t>
      </w:r>
      <w:r>
        <w:rPr>
          <w:rFonts w:ascii="Courier New" w:eastAsia="宋体" w:hAnsi="Courier New"/>
        </w:rPr>
        <w:t>AlarmList</w:t>
      </w:r>
      <w:r>
        <w:t xml:space="preserve"> changes its value: </w:t>
      </w:r>
      <w:proofErr w:type="spellStart"/>
      <w:r w:rsidR="00C365BC" w:rsidRPr="007B5E64">
        <w:rPr>
          <w:rFonts w:ascii="Courier New" w:eastAsia="宋体" w:hAnsi="Courier New" w:cs="Courier New"/>
          <w:lang w:eastAsia="zh-CN"/>
        </w:rPr>
        <w:t>perceivedSeverity</w:t>
      </w:r>
      <w:proofErr w:type="spellEnd"/>
      <w:r w:rsidR="00C365BC">
        <w:t xml:space="preserve">, </w:t>
      </w:r>
      <w:proofErr w:type="spellStart"/>
      <w:r>
        <w:rPr>
          <w:rFonts w:ascii="Courier New" w:eastAsia="宋体" w:hAnsi="Courier New" w:cs="Courier New"/>
          <w:lang w:eastAsia="zh-CN"/>
        </w:rPr>
        <w:t>backedUpStatus</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backUpObject</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trendIndication</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thresholdInfo</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stateChangeDefinition</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monitoredAttributes</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proposedRepairActions</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additionalText</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additionalInformation</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serviceUser</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serviceProvider</w:t>
      </w:r>
      <w:proofErr w:type="spellEnd"/>
      <w:r>
        <w:rPr>
          <w:rFonts w:ascii="Courier New" w:eastAsia="宋体" w:hAnsi="Courier New" w:cs="Courier New"/>
          <w:lang w:eastAsia="zh-CN"/>
        </w:rPr>
        <w:t xml:space="preserve"> </w:t>
      </w:r>
      <w:r>
        <w:rPr>
          <w:rFonts w:eastAsia="宋体"/>
        </w:rPr>
        <w:t>or</w:t>
      </w:r>
      <w:r>
        <w:rPr>
          <w:rFonts w:ascii="Courier New" w:eastAsia="宋体" w:hAnsi="Courier New" w:cs="Courier New"/>
          <w:lang w:eastAsia="zh-CN"/>
        </w:rPr>
        <w:t xml:space="preserve"> </w:t>
      </w:r>
      <w:proofErr w:type="spellStart"/>
      <w:r>
        <w:rPr>
          <w:rFonts w:ascii="Courier New" w:eastAsia="宋体" w:hAnsi="Courier New" w:cs="Courier New"/>
          <w:lang w:eastAsia="zh-CN"/>
        </w:rPr>
        <w:t>securityAlarmDetector</w:t>
      </w:r>
      <w:proofErr w:type="spellEnd"/>
      <w:r>
        <w:t>.</w:t>
      </w:r>
      <w:r w:rsidR="00C365BC" w:rsidRPr="0064641F">
        <w:t xml:space="preserve"> </w:t>
      </w:r>
      <w:r w:rsidR="00C365BC">
        <w:t>From the attributes listed above, only those that changed value shall be included in the notification.</w:t>
      </w:r>
    </w:p>
    <w:p w14:paraId="08871D60" w14:textId="77777777" w:rsidR="001E3F3B" w:rsidRDefault="00EA150C" w:rsidP="001E3F3B">
      <w:pPr>
        <w:rPr>
          <w:lang w:eastAsia="zh-CN"/>
        </w:rPr>
      </w:pPr>
      <w:r>
        <w:t xml:space="preserve">The notification parameters depend on the </w:t>
      </w:r>
      <w:proofErr w:type="spellStart"/>
      <w:r w:rsidRPr="00CA26F4">
        <w:rPr>
          <w:rFonts w:ascii="Courier New" w:hAnsi="Courier New" w:cs="Courier New"/>
        </w:rPr>
        <w:t>alarmType</w:t>
      </w:r>
      <w:proofErr w:type="spellEnd"/>
      <w:r>
        <w:t xml:space="preserve"> and are different for non-security and security alarms.</w:t>
      </w:r>
      <w:r w:rsidR="001E3F3B">
        <w:rPr>
          <w:rFonts w:eastAsia="宋体"/>
        </w:rPr>
        <w:t xml:space="preserve"> </w:t>
      </w:r>
    </w:p>
    <w:p w14:paraId="427EAD96" w14:textId="77777777" w:rsidR="001E3F3B" w:rsidRDefault="001E3F3B" w:rsidP="001E3F3B">
      <w:pPr>
        <w:pStyle w:val="Heading6"/>
        <w:rPr>
          <w:lang w:eastAsia="zh-CN"/>
        </w:rPr>
      </w:pPr>
      <w:bookmarkStart w:id="1210" w:name="_Toc26975522"/>
      <w:bookmarkStart w:id="1211" w:name="_Toc35856395"/>
      <w:bookmarkStart w:id="1212" w:name="_Toc44001251"/>
      <w:bookmarkStart w:id="1213" w:name="_Toc51580850"/>
      <w:bookmarkStart w:id="1214" w:name="_Toc52356113"/>
      <w:bookmarkStart w:id="1215" w:name="_Toc55227683"/>
      <w:bookmarkStart w:id="1216" w:name="_Toc130218985"/>
      <w:r>
        <w:rPr>
          <w:rFonts w:hint="eastAsia"/>
          <w:lang w:eastAsia="zh-CN"/>
        </w:rPr>
        <w:t>1</w:t>
      </w:r>
      <w:r>
        <w:rPr>
          <w:lang w:eastAsia="zh-CN"/>
        </w:rPr>
        <w:t>1.2.1.2.</w:t>
      </w:r>
      <w:r w:rsidR="00FD3602">
        <w:rPr>
          <w:lang w:eastAsia="zh-CN"/>
        </w:rPr>
        <w:t>8</w:t>
      </w:r>
      <w:r>
        <w:rPr>
          <w:lang w:eastAsia="zh-CN"/>
        </w:rPr>
        <w:t>.2</w:t>
      </w:r>
      <w:r>
        <w:rPr>
          <w:lang w:eastAsia="zh-CN"/>
        </w:rPr>
        <w:tab/>
        <w:t xml:space="preserve">Input </w:t>
      </w:r>
      <w:bookmarkEnd w:id="1210"/>
      <w:bookmarkEnd w:id="1211"/>
      <w:r w:rsidR="00EA150C">
        <w:rPr>
          <w:lang w:eastAsia="zh-CN"/>
        </w:rPr>
        <w:t>parameters for notifications related to non-security alarms</w:t>
      </w:r>
      <w:bookmarkEnd w:id="1212"/>
      <w:bookmarkEnd w:id="1213"/>
      <w:bookmarkEnd w:id="1214"/>
      <w:bookmarkEnd w:id="1215"/>
      <w:bookmarkEnd w:id="1216"/>
    </w:p>
    <w:p w14:paraId="10D638CC" w14:textId="57AA2322" w:rsidR="001E3F3B" w:rsidRDefault="00EA150C" w:rsidP="001E3F3B">
      <w:pPr>
        <w:rPr>
          <w:rFonts w:eastAsia="宋体"/>
        </w:rPr>
      </w:pPr>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1</w:t>
      </w:r>
      <w:r>
        <w:rPr>
          <w:lang w:eastAsia="zh-CN"/>
        </w:rPr>
        <w:t xml:space="preserve">, if </w:t>
      </w:r>
      <w:r>
        <w:t xml:space="preserve">the </w:t>
      </w:r>
      <w:proofErr w:type="spellStart"/>
      <w:r w:rsidRPr="00215D3C">
        <w:t>alarmType</w:t>
      </w:r>
      <w:proofErr w:type="spellEnd"/>
      <w:r w:rsidRPr="00215D3C">
        <w:t xml:space="preserve"> </w:t>
      </w:r>
      <w:r>
        <w:t>is equal to</w:t>
      </w:r>
      <w:r w:rsidRPr="00215D3C">
        <w:t xml:space="preserve"> "Communications Alarm", "Processing Error Alarm", "Environmental Alarm"</w:t>
      </w:r>
      <w:r w:rsidR="00C365BC">
        <w:t>,</w:t>
      </w:r>
      <w:r w:rsidR="00004C03">
        <w:t>,</w:t>
      </w:r>
      <w:r w:rsidRPr="00215D3C">
        <w:t xml:space="preserve"> "Quality Of Service Alarm" or "Equipment Alarm"</w:t>
      </w:r>
      <w:r>
        <w:t>.</w:t>
      </w:r>
    </w:p>
    <w:p w14:paraId="054DB3C5" w14:textId="77777777" w:rsidR="0066745C" w:rsidRDefault="0066745C" w:rsidP="00027185">
      <w:pPr>
        <w:pStyle w:val="TH"/>
        <w:rPr>
          <w:rFonts w:eastAsia="宋体"/>
        </w:rPr>
      </w:pP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Pr>
          <w:lang w:eastAsia="zh-CN"/>
        </w:rPr>
        <w:t>n</w:t>
      </w:r>
      <w:r w:rsidRPr="00215D3C">
        <w:rPr>
          <w:lang w:eastAsia="zh-CN"/>
        </w:rPr>
        <w:t>on-</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1E3F3B" w14:paraId="2E225D2E" w14:textId="77777777" w:rsidTr="00311DB3">
        <w:trPr>
          <w:tblHeader/>
          <w:jc w:val="center"/>
        </w:trPr>
        <w:tc>
          <w:tcPr>
            <w:tcW w:w="2018" w:type="dxa"/>
            <w:tcBorders>
              <w:top w:val="single" w:sz="4" w:space="0" w:color="auto"/>
              <w:left w:val="single" w:sz="4" w:space="0" w:color="auto"/>
              <w:bottom w:val="single" w:sz="4" w:space="0" w:color="auto"/>
              <w:right w:val="single" w:sz="4" w:space="0" w:color="auto"/>
            </w:tcBorders>
            <w:shd w:val="clear" w:color="auto" w:fill="BFBFBF"/>
            <w:hideMark/>
          </w:tcPr>
          <w:p w14:paraId="10F62EE3" w14:textId="77777777" w:rsidR="001E3F3B" w:rsidRDefault="001E3F3B" w:rsidP="00234739">
            <w:pPr>
              <w:pStyle w:val="TAH"/>
              <w:rPr>
                <w:rFonts w:eastAsia="宋体"/>
              </w:rPr>
            </w:pPr>
            <w:r>
              <w:rPr>
                <w:rFonts w:eastAsia="宋体"/>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F717548" w14:textId="77777777" w:rsidR="001E3F3B" w:rsidRDefault="0066745C" w:rsidP="00234739">
            <w:pPr>
              <w:pStyle w:val="TAH"/>
              <w:rPr>
                <w:rFonts w:eastAsia="宋体"/>
              </w:rPr>
            </w:pPr>
            <w:r>
              <w:rPr>
                <w:rFonts w:eastAsia="宋体"/>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4EAD3B8C" w14:textId="77777777" w:rsidR="001E3F3B" w:rsidRDefault="0066745C" w:rsidP="00234739">
            <w:pPr>
              <w:pStyle w:val="TAH"/>
              <w:rPr>
                <w:rFonts w:eastAsia="宋体"/>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6D25561" w14:textId="77777777" w:rsidR="001E3F3B" w:rsidRDefault="001E3F3B" w:rsidP="00234739">
            <w:pPr>
              <w:pStyle w:val="TAH"/>
              <w:rPr>
                <w:rFonts w:eastAsia="宋体"/>
              </w:rPr>
            </w:pPr>
            <w:r>
              <w:rPr>
                <w:rFonts w:eastAsia="宋体"/>
              </w:rPr>
              <w:t>Comment</w:t>
            </w:r>
          </w:p>
        </w:tc>
      </w:tr>
      <w:tr w:rsidR="001E3F3B" w14:paraId="547D392D"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75D799C" w14:textId="77777777" w:rsidR="001E3F3B" w:rsidRDefault="001E3F3B" w:rsidP="00234739">
            <w:pPr>
              <w:pStyle w:val="TAL"/>
              <w:rPr>
                <w:rFonts w:eastAsia="宋体"/>
              </w:rPr>
            </w:pPr>
            <w:r>
              <w:rPr>
                <w:rFonts w:eastAsia="宋体"/>
              </w:rPr>
              <w:t>objectClass</w:t>
            </w:r>
          </w:p>
        </w:tc>
        <w:tc>
          <w:tcPr>
            <w:tcW w:w="397" w:type="dxa"/>
            <w:tcBorders>
              <w:top w:val="single" w:sz="4" w:space="0" w:color="auto"/>
              <w:left w:val="single" w:sz="4" w:space="0" w:color="auto"/>
              <w:bottom w:val="single" w:sz="4" w:space="0" w:color="auto"/>
              <w:right w:val="single" w:sz="4" w:space="0" w:color="auto"/>
            </w:tcBorders>
            <w:hideMark/>
          </w:tcPr>
          <w:p w14:paraId="580F55F3"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F6123EA" w14:textId="77777777" w:rsidR="001E3F3B" w:rsidRDefault="001E3F3B" w:rsidP="00234739">
            <w:pPr>
              <w:pStyle w:val="TAL"/>
              <w:rPr>
                <w:rFonts w:eastAsia="宋体"/>
              </w:rPr>
            </w:pPr>
            <w:proofErr w:type="spellStart"/>
            <w:r>
              <w:rPr>
                <w:rFonts w:eastAsia="宋体"/>
              </w:rPr>
              <w:t>MonitoredEntity.objectClass</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2CABC3A4" w14:textId="77777777" w:rsidR="001E3F3B" w:rsidRDefault="001E3F3B" w:rsidP="00234739">
            <w:pPr>
              <w:pStyle w:val="TAL"/>
              <w:rPr>
                <w:rFonts w:eastAsia="宋体"/>
              </w:rPr>
            </w:pPr>
          </w:p>
        </w:tc>
      </w:tr>
      <w:tr w:rsidR="001E3F3B" w14:paraId="5361AC19"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630761F1" w14:textId="77777777" w:rsidR="001E3F3B" w:rsidRDefault="001E3F3B" w:rsidP="00234739">
            <w:pPr>
              <w:pStyle w:val="TAL"/>
              <w:rPr>
                <w:rFonts w:eastAsia="宋体"/>
              </w:rPr>
            </w:pPr>
            <w:r>
              <w:rPr>
                <w:rFonts w:eastAsia="宋体"/>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D45384A"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38D2B46" w14:textId="77777777" w:rsidR="001E3F3B" w:rsidRDefault="001E3F3B" w:rsidP="00234739">
            <w:pPr>
              <w:pStyle w:val="TAL"/>
              <w:rPr>
                <w:rFonts w:eastAsia="宋体"/>
              </w:rPr>
            </w:pPr>
            <w:proofErr w:type="spellStart"/>
            <w:r>
              <w:rPr>
                <w:rFonts w:eastAsia="宋体"/>
              </w:rPr>
              <w:t>MonitoredEntity.objectInstance</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69C205B4" w14:textId="77777777" w:rsidR="001E3F3B" w:rsidRDefault="001E3F3B" w:rsidP="00234739">
            <w:pPr>
              <w:pStyle w:val="TAL"/>
              <w:rPr>
                <w:rFonts w:eastAsia="宋体"/>
              </w:rPr>
            </w:pPr>
          </w:p>
        </w:tc>
      </w:tr>
      <w:tr w:rsidR="001E3F3B" w14:paraId="1067C4C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65140F86" w14:textId="77777777" w:rsidR="001E3F3B" w:rsidRDefault="001E3F3B" w:rsidP="00234739">
            <w:pPr>
              <w:pStyle w:val="TAL"/>
              <w:rPr>
                <w:rFonts w:eastAsia="宋体"/>
              </w:rPr>
            </w:pPr>
            <w:proofErr w:type="spellStart"/>
            <w:r>
              <w:rPr>
                <w:rFonts w:eastAsia="宋体"/>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A47CB8"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3A516E0B" w14:textId="77777777" w:rsidR="001E3F3B" w:rsidRDefault="0066745C" w:rsidP="00234739">
            <w:pPr>
              <w:pStyle w:val="TAL"/>
              <w:rPr>
                <w:rFonts w:eastAsia="宋体"/>
              </w:rPr>
            </w:pPr>
            <w:r>
              <w:rPr>
                <w:rFonts w:cs="Arial"/>
              </w:rPr>
              <w:t>--</w:t>
            </w:r>
            <w:r w:rsidDel="00CA3A60">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60F7759C" w14:textId="77777777" w:rsidR="001E3F3B" w:rsidRDefault="001E3F3B" w:rsidP="00234739">
            <w:pPr>
              <w:pStyle w:val="TAL"/>
              <w:rPr>
                <w:rFonts w:eastAsia="宋体"/>
              </w:rPr>
            </w:pPr>
          </w:p>
        </w:tc>
      </w:tr>
      <w:tr w:rsidR="0066745C" w14:paraId="70F19392"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77F5D239" w14:textId="77777777" w:rsidR="0066745C" w:rsidRDefault="0066745C" w:rsidP="0066745C">
            <w:pPr>
              <w:pStyle w:val="TAL"/>
              <w:rPr>
                <w:rFonts w:eastAsia="宋体"/>
              </w:rPr>
            </w:pPr>
            <w:proofErr w:type="spellStart"/>
            <w:r>
              <w:rPr>
                <w:rFonts w:eastAsia="宋体"/>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2C8EC82C"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7CA21660" w14:textId="77777777" w:rsidR="0066745C" w:rsidRDefault="0066745C" w:rsidP="0066745C">
            <w:pPr>
              <w:pStyle w:val="TAL"/>
              <w:rPr>
                <w:rFonts w:cs="Arial"/>
              </w:rPr>
            </w:pPr>
            <w:r>
              <w:rPr>
                <w:rFonts w:eastAsia="宋体"/>
              </w:rPr>
              <w:t>"</w:t>
            </w:r>
            <w:proofErr w:type="spellStart"/>
            <w:r>
              <w:rPr>
                <w:rFonts w:eastAsia="宋体"/>
              </w:rPr>
              <w:t>notifyChangedAlarmGeneral</w:t>
            </w:r>
            <w:proofErr w:type="spellEnd"/>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71414B45" w14:textId="77777777" w:rsidR="0066745C" w:rsidRDefault="0066745C" w:rsidP="0066745C">
            <w:pPr>
              <w:pStyle w:val="TAL"/>
              <w:rPr>
                <w:rFonts w:eastAsia="宋体"/>
              </w:rPr>
            </w:pPr>
          </w:p>
        </w:tc>
      </w:tr>
      <w:tr w:rsidR="001E3F3B" w14:paraId="4916E7B7"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EB72B77" w14:textId="77777777" w:rsidR="001E3F3B" w:rsidRDefault="001E3F3B" w:rsidP="00234739">
            <w:pPr>
              <w:pStyle w:val="TAL"/>
              <w:rPr>
                <w:rFonts w:eastAsia="宋体"/>
              </w:rPr>
            </w:pPr>
            <w:proofErr w:type="spellStart"/>
            <w:r>
              <w:rPr>
                <w:rFonts w:eastAsia="宋体"/>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40B75EE"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6B8157C" w14:textId="77777777" w:rsidR="001E3F3B" w:rsidRDefault="001E3F3B" w:rsidP="00234739">
            <w:pPr>
              <w:pStyle w:val="TAL"/>
              <w:rPr>
                <w:rFonts w:eastAsia="宋体"/>
              </w:rPr>
            </w:pPr>
            <w:proofErr w:type="spellStart"/>
            <w:r>
              <w:rPr>
                <w:rFonts w:eastAsia="宋体"/>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6F1D10B5" w14:textId="77777777" w:rsidR="001E3F3B" w:rsidRDefault="001E3F3B" w:rsidP="00234739">
            <w:pPr>
              <w:pStyle w:val="TAL"/>
              <w:rPr>
                <w:rFonts w:eastAsia="宋体"/>
              </w:rPr>
            </w:pPr>
          </w:p>
        </w:tc>
      </w:tr>
      <w:tr w:rsidR="001E3F3B" w14:paraId="18061EA2"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0EC429FB" w14:textId="77777777" w:rsidR="001E3F3B" w:rsidRDefault="001E3F3B" w:rsidP="00234739">
            <w:pPr>
              <w:pStyle w:val="TAL"/>
              <w:rPr>
                <w:rFonts w:eastAsia="宋体"/>
              </w:rPr>
            </w:pPr>
            <w:proofErr w:type="spellStart"/>
            <w:r>
              <w:rPr>
                <w:rFonts w:eastAsia="宋体"/>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68B3523" w14:textId="77777777" w:rsidR="001E3F3B"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758246F8" w14:textId="5BD83FF1" w:rsidR="001E3F3B" w:rsidRDefault="001E3F3B" w:rsidP="00234739">
            <w:pPr>
              <w:pStyle w:val="TAL"/>
              <w:rPr>
                <w:rFonts w:eastAsia="宋体"/>
              </w:rPr>
            </w:pPr>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21E98E55" w14:textId="77777777" w:rsidR="001E3F3B" w:rsidRDefault="001E3F3B" w:rsidP="00234739">
            <w:pPr>
              <w:pStyle w:val="TAL"/>
              <w:rPr>
                <w:rFonts w:eastAsia="宋体"/>
              </w:rPr>
            </w:pPr>
          </w:p>
        </w:tc>
      </w:tr>
      <w:tr w:rsidR="0066745C" w14:paraId="15E158F1"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3DD1F8D4" w14:textId="77777777" w:rsidR="0066745C" w:rsidRDefault="0066745C" w:rsidP="0066745C">
            <w:pPr>
              <w:pStyle w:val="TAL"/>
              <w:rPr>
                <w:rFonts w:eastAsia="宋体"/>
              </w:rPr>
            </w:pPr>
            <w:proofErr w:type="spellStart"/>
            <w:r>
              <w:rPr>
                <w:rFonts w:eastAsia="宋体"/>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3B43BDE6"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30D8F513" w14:textId="77777777" w:rsidR="0066745C" w:rsidRDefault="0066745C" w:rsidP="0066745C">
            <w:pPr>
              <w:pStyle w:val="TAL"/>
              <w:rPr>
                <w:rFonts w:eastAsia="宋体"/>
              </w:rPr>
            </w:pPr>
            <w:proofErr w:type="spellStart"/>
            <w:r>
              <w:rPr>
                <w:rFonts w:eastAsia="宋体"/>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0E3EAF8C" w14:textId="77777777" w:rsidR="0066745C" w:rsidRDefault="0066745C" w:rsidP="0066745C">
            <w:pPr>
              <w:pStyle w:val="TAL"/>
              <w:rPr>
                <w:rFonts w:eastAsia="宋体"/>
              </w:rPr>
            </w:pPr>
          </w:p>
        </w:tc>
      </w:tr>
      <w:tr w:rsidR="0066745C" w14:paraId="60E6791A"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011DC92E" w14:textId="77777777" w:rsidR="0066745C" w:rsidRDefault="0066745C" w:rsidP="0066745C">
            <w:pPr>
              <w:pStyle w:val="TAL"/>
              <w:rPr>
                <w:rFonts w:eastAsia="宋体"/>
              </w:rPr>
            </w:pPr>
            <w:proofErr w:type="spellStart"/>
            <w:r>
              <w:rPr>
                <w:rFonts w:eastAsia="宋体"/>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6EBBA2F4"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2F676227" w14:textId="77777777" w:rsidR="0066745C" w:rsidRDefault="0066745C" w:rsidP="0066745C">
            <w:pPr>
              <w:pStyle w:val="TAL"/>
              <w:rPr>
                <w:rFonts w:eastAsia="宋体"/>
              </w:rPr>
            </w:pPr>
            <w:proofErr w:type="spellStart"/>
            <w:r>
              <w:rPr>
                <w:rFonts w:eastAsia="宋体"/>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2C2D4CC2" w14:textId="77777777" w:rsidR="0066745C" w:rsidRDefault="0066745C" w:rsidP="0066745C">
            <w:pPr>
              <w:pStyle w:val="TAL"/>
              <w:rPr>
                <w:rFonts w:eastAsia="宋体"/>
              </w:rPr>
            </w:pPr>
          </w:p>
        </w:tc>
      </w:tr>
      <w:tr w:rsidR="001E3F3B" w14:paraId="2DDD75DC"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04C0D75B" w14:textId="77777777" w:rsidR="001E3F3B" w:rsidRDefault="001E3F3B" w:rsidP="00234739">
            <w:pPr>
              <w:pStyle w:val="TAL"/>
              <w:rPr>
                <w:rFonts w:eastAsia="宋体"/>
              </w:rPr>
            </w:pPr>
            <w:proofErr w:type="spellStart"/>
            <w:r>
              <w:rPr>
                <w:rFonts w:eastAsia="宋体"/>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51269AA" w14:textId="3512AAFD" w:rsidR="001E3F3B" w:rsidRDefault="00C365BC"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E6C9405" w14:textId="77777777" w:rsidR="001E3F3B" w:rsidRDefault="001E3F3B" w:rsidP="00234739">
            <w:pPr>
              <w:pStyle w:val="TAL"/>
              <w:rPr>
                <w:rFonts w:eastAsia="宋体"/>
              </w:rPr>
            </w:pPr>
            <w:proofErr w:type="spellStart"/>
            <w:r>
              <w:rPr>
                <w:rFonts w:eastAsia="宋体"/>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06776800" w14:textId="77777777" w:rsidR="001E3F3B" w:rsidRDefault="001E3F3B" w:rsidP="00234739">
            <w:pPr>
              <w:pStyle w:val="TAL"/>
              <w:rPr>
                <w:rFonts w:eastAsia="宋体"/>
              </w:rPr>
            </w:pPr>
          </w:p>
        </w:tc>
      </w:tr>
      <w:tr w:rsidR="0066745C" w14:paraId="2B0B42F8"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23FF32B2" w14:textId="77777777" w:rsidR="0066745C" w:rsidRDefault="0066745C" w:rsidP="0066745C">
            <w:pPr>
              <w:pStyle w:val="TAL"/>
              <w:rPr>
                <w:rFonts w:eastAsia="宋体"/>
              </w:rPr>
            </w:pPr>
            <w:proofErr w:type="spellStart"/>
            <w:r>
              <w:rPr>
                <w:rFonts w:eastAsia="宋体"/>
              </w:rPr>
              <w:t>specificProblem</w:t>
            </w:r>
            <w:proofErr w:type="spellEnd"/>
          </w:p>
        </w:tc>
        <w:tc>
          <w:tcPr>
            <w:tcW w:w="397" w:type="dxa"/>
            <w:tcBorders>
              <w:top w:val="single" w:sz="4" w:space="0" w:color="auto"/>
              <w:left w:val="single" w:sz="4" w:space="0" w:color="auto"/>
              <w:bottom w:val="single" w:sz="4" w:space="0" w:color="auto"/>
              <w:right w:val="single" w:sz="4" w:space="0" w:color="auto"/>
            </w:tcBorders>
          </w:tcPr>
          <w:p w14:paraId="10488BDE" w14:textId="77777777" w:rsidR="0066745C" w:rsidRDefault="0066745C"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4A2A75C6" w14:textId="77777777" w:rsidR="0066745C" w:rsidRDefault="0066745C" w:rsidP="0066745C">
            <w:pPr>
              <w:pStyle w:val="TAL"/>
              <w:rPr>
                <w:rFonts w:eastAsia="宋体"/>
              </w:rPr>
            </w:pPr>
            <w:proofErr w:type="spellStart"/>
            <w:r>
              <w:rPr>
                <w:rFonts w:eastAsia="宋体"/>
              </w:rPr>
              <w:t>AlarmInformation.specificProblem</w:t>
            </w:r>
            <w:proofErr w:type="spellEnd"/>
          </w:p>
        </w:tc>
        <w:tc>
          <w:tcPr>
            <w:tcW w:w="3855" w:type="dxa"/>
            <w:tcBorders>
              <w:top w:val="single" w:sz="4" w:space="0" w:color="auto"/>
              <w:left w:val="single" w:sz="4" w:space="0" w:color="auto"/>
              <w:bottom w:val="single" w:sz="4" w:space="0" w:color="auto"/>
              <w:right w:val="single" w:sz="4" w:space="0" w:color="auto"/>
            </w:tcBorders>
          </w:tcPr>
          <w:p w14:paraId="59F51AA0" w14:textId="77777777" w:rsidR="0066745C" w:rsidRDefault="0066745C" w:rsidP="0066745C">
            <w:pPr>
              <w:pStyle w:val="TAL"/>
              <w:rPr>
                <w:rFonts w:eastAsia="宋体"/>
              </w:rPr>
            </w:pPr>
          </w:p>
        </w:tc>
      </w:tr>
      <w:tr w:rsidR="00004C03" w14:paraId="345CA921"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33CFFF7D" w14:textId="77777777" w:rsidR="00004C03" w:rsidRDefault="00004C03" w:rsidP="00BE3573">
            <w:pPr>
              <w:pStyle w:val="TAL"/>
              <w:rPr>
                <w:rFonts w:eastAsia="宋体"/>
              </w:rPr>
            </w:pPr>
            <w:proofErr w:type="spellStart"/>
            <w:r>
              <w:rPr>
                <w:rFonts w:eastAsia="宋体"/>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tcPr>
          <w:p w14:paraId="4D893FBE" w14:textId="77777777" w:rsidR="00004C03" w:rsidRDefault="00004C03"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255F33FE" w14:textId="77777777" w:rsidR="00004C03" w:rsidRDefault="00004C03" w:rsidP="00BE3573">
            <w:pPr>
              <w:pStyle w:val="TAL"/>
              <w:rPr>
                <w:rFonts w:eastAsia="宋体"/>
              </w:rPr>
            </w:pPr>
            <w:proofErr w:type="spellStart"/>
            <w:r>
              <w:rPr>
                <w:rFonts w:eastAsia="宋体"/>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505A5431" w14:textId="77777777" w:rsidR="00004C03" w:rsidRDefault="00004C03" w:rsidP="00BE3573">
            <w:pPr>
              <w:pStyle w:val="TAL"/>
              <w:rPr>
                <w:rFonts w:eastAsia="宋体"/>
              </w:rPr>
            </w:pPr>
          </w:p>
        </w:tc>
      </w:tr>
      <w:tr w:rsidR="001E3F3B" w14:paraId="24E143FF"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ADA872F" w14:textId="77777777" w:rsidR="001E3F3B" w:rsidRDefault="001E3F3B" w:rsidP="00234739">
            <w:pPr>
              <w:pStyle w:val="TAL"/>
              <w:rPr>
                <w:rFonts w:eastAsia="宋体"/>
              </w:rPr>
            </w:pPr>
            <w:proofErr w:type="spellStart"/>
            <w:r>
              <w:rPr>
                <w:rFonts w:eastAsia="宋体"/>
              </w:rPr>
              <w:t>backedUpStatus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C811ED2"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08824CB" w14:textId="77777777" w:rsidR="001E3F3B" w:rsidRDefault="001E3F3B" w:rsidP="00234739">
            <w:pPr>
              <w:pStyle w:val="TAL"/>
              <w:rPr>
                <w:rFonts w:eastAsia="宋体"/>
              </w:rPr>
            </w:pPr>
            <w:proofErr w:type="spellStart"/>
            <w:r>
              <w:rPr>
                <w:rFonts w:eastAsia="宋体"/>
              </w:rPr>
              <w:t>AlarmInformation.backedUpStatus</w:t>
            </w:r>
            <w:proofErr w:type="spellEnd"/>
          </w:p>
        </w:tc>
        <w:tc>
          <w:tcPr>
            <w:tcW w:w="3855" w:type="dxa"/>
            <w:tcBorders>
              <w:top w:val="single" w:sz="4" w:space="0" w:color="auto"/>
              <w:left w:val="single" w:sz="4" w:space="0" w:color="auto"/>
              <w:bottom w:val="single" w:sz="4" w:space="0" w:color="auto"/>
              <w:right w:val="single" w:sz="4" w:space="0" w:color="auto"/>
            </w:tcBorders>
          </w:tcPr>
          <w:p w14:paraId="31F87D07" w14:textId="77777777" w:rsidR="001E3F3B" w:rsidRDefault="001E3F3B" w:rsidP="00234739">
            <w:pPr>
              <w:pStyle w:val="TAL"/>
              <w:rPr>
                <w:rFonts w:eastAsia="宋体"/>
              </w:rPr>
            </w:pPr>
          </w:p>
        </w:tc>
      </w:tr>
      <w:tr w:rsidR="001E3F3B" w14:paraId="40691AD8"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0FA47EE" w14:textId="77777777" w:rsidR="001E3F3B" w:rsidRDefault="001E3F3B" w:rsidP="00234739">
            <w:pPr>
              <w:pStyle w:val="TAL"/>
              <w:rPr>
                <w:rFonts w:eastAsia="宋体"/>
              </w:rPr>
            </w:pPr>
            <w:proofErr w:type="spellStart"/>
            <w:r>
              <w:rPr>
                <w:rFonts w:eastAsia="宋体"/>
              </w:rPr>
              <w:t>backUpObject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CA65B70"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250EB9C5" w14:textId="77777777" w:rsidR="001E3F3B" w:rsidRDefault="001E3F3B" w:rsidP="00234739">
            <w:pPr>
              <w:pStyle w:val="TAL"/>
              <w:rPr>
                <w:rFonts w:eastAsia="宋体"/>
              </w:rPr>
            </w:pPr>
            <w:proofErr w:type="spellStart"/>
            <w:r>
              <w:rPr>
                <w:rFonts w:eastAsia="宋体"/>
              </w:rPr>
              <w:t>MonitoredEntity.objectInstance</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hideMark/>
          </w:tcPr>
          <w:p w14:paraId="40F98B7D" w14:textId="77777777" w:rsidR="001E3F3B" w:rsidRDefault="003851AC" w:rsidP="00234739">
            <w:pPr>
              <w:pStyle w:val="TAL"/>
              <w:rPr>
                <w:rFonts w:eastAsia="宋体"/>
              </w:rPr>
            </w:pPr>
            <w:r>
              <w:rPr>
                <w:rFonts w:eastAsia="宋体"/>
              </w:rPr>
              <w:t>T</w:t>
            </w:r>
            <w:r w:rsidR="001E3F3B">
              <w:rPr>
                <w:rFonts w:eastAsia="宋体"/>
              </w:rPr>
              <w:t xml:space="preserve">he DN of the </w:t>
            </w:r>
            <w:proofErr w:type="spellStart"/>
            <w:r w:rsidR="001E3F3B">
              <w:rPr>
                <w:rFonts w:eastAsia="宋体"/>
              </w:rPr>
              <w:t>back up</w:t>
            </w:r>
            <w:proofErr w:type="spellEnd"/>
            <w:r w:rsidR="001E3F3B">
              <w:rPr>
                <w:rFonts w:eastAsia="宋体"/>
              </w:rPr>
              <w:t xml:space="preserve"> object. The object is identified by relation-</w:t>
            </w:r>
            <w:proofErr w:type="spellStart"/>
            <w:r w:rsidR="001E3F3B">
              <w:rPr>
                <w:rFonts w:eastAsia="宋体"/>
              </w:rPr>
              <w:t>BackUpObject</w:t>
            </w:r>
            <w:proofErr w:type="spellEnd"/>
            <w:r w:rsidR="001E3F3B">
              <w:rPr>
                <w:rFonts w:eastAsia="宋体"/>
              </w:rPr>
              <w:t>-</w:t>
            </w:r>
            <w:proofErr w:type="spellStart"/>
            <w:r w:rsidR="001E3F3B">
              <w:rPr>
                <w:rFonts w:eastAsia="宋体"/>
              </w:rPr>
              <w:t>AlarmInformation</w:t>
            </w:r>
            <w:proofErr w:type="spellEnd"/>
            <w:r w:rsidR="001E3F3B">
              <w:rPr>
                <w:rFonts w:eastAsia="宋体"/>
              </w:rPr>
              <w:t xml:space="preserve"> of the new </w:t>
            </w:r>
            <w:proofErr w:type="spellStart"/>
            <w:r w:rsidR="001E3F3B">
              <w:rPr>
                <w:rFonts w:eastAsia="宋体"/>
              </w:rPr>
              <w:t>AlarmInformation</w:t>
            </w:r>
            <w:proofErr w:type="spellEnd"/>
            <w:r w:rsidR="001E3F3B">
              <w:rPr>
                <w:rFonts w:eastAsia="宋体"/>
              </w:rPr>
              <w:t>.</w:t>
            </w:r>
          </w:p>
        </w:tc>
      </w:tr>
      <w:tr w:rsidR="001E3F3B" w14:paraId="1029B407"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1B37A18B" w14:textId="77777777" w:rsidR="001E3F3B" w:rsidRDefault="001E3F3B" w:rsidP="00234739">
            <w:pPr>
              <w:pStyle w:val="TAL"/>
              <w:rPr>
                <w:rFonts w:eastAsia="宋体"/>
              </w:rPr>
            </w:pPr>
            <w:proofErr w:type="spellStart"/>
            <w:r>
              <w:rPr>
                <w:rFonts w:eastAsia="宋体"/>
              </w:rPr>
              <w:t>trendIndication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3D1981"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030832B3" w14:textId="77777777" w:rsidR="001E3F3B" w:rsidRDefault="001E3F3B" w:rsidP="00234739">
            <w:pPr>
              <w:pStyle w:val="TAL"/>
              <w:rPr>
                <w:rFonts w:eastAsia="宋体"/>
              </w:rPr>
            </w:pPr>
            <w:proofErr w:type="spellStart"/>
            <w:r>
              <w:rPr>
                <w:rFonts w:eastAsia="宋体"/>
              </w:rPr>
              <w:t>AlarmInformation.trendIndication</w:t>
            </w:r>
            <w:proofErr w:type="spellEnd"/>
          </w:p>
        </w:tc>
        <w:tc>
          <w:tcPr>
            <w:tcW w:w="3855" w:type="dxa"/>
            <w:tcBorders>
              <w:top w:val="single" w:sz="4" w:space="0" w:color="auto"/>
              <w:left w:val="single" w:sz="4" w:space="0" w:color="auto"/>
              <w:bottom w:val="single" w:sz="4" w:space="0" w:color="auto"/>
              <w:right w:val="single" w:sz="4" w:space="0" w:color="auto"/>
            </w:tcBorders>
          </w:tcPr>
          <w:p w14:paraId="6C8D9F6B" w14:textId="77777777" w:rsidR="001E3F3B" w:rsidRDefault="001E3F3B" w:rsidP="00234739">
            <w:pPr>
              <w:pStyle w:val="TAL"/>
              <w:rPr>
                <w:rFonts w:eastAsia="宋体"/>
              </w:rPr>
            </w:pPr>
          </w:p>
        </w:tc>
      </w:tr>
      <w:tr w:rsidR="001E3F3B" w14:paraId="3F1F0F6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2AEC272B" w14:textId="77777777" w:rsidR="001E3F3B" w:rsidRDefault="001E3F3B" w:rsidP="00234739">
            <w:pPr>
              <w:pStyle w:val="TAL"/>
              <w:rPr>
                <w:rFonts w:eastAsia="宋体"/>
              </w:rPr>
            </w:pPr>
            <w:proofErr w:type="spellStart"/>
            <w:r>
              <w:rPr>
                <w:rFonts w:eastAsia="宋体"/>
              </w:rPr>
              <w:t>thresholdInfo</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A7600F"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01CE534" w14:textId="77777777" w:rsidR="001E3F3B" w:rsidRDefault="001E3F3B" w:rsidP="00234739">
            <w:pPr>
              <w:pStyle w:val="TAL"/>
              <w:rPr>
                <w:rFonts w:eastAsia="宋体"/>
              </w:rPr>
            </w:pPr>
            <w:proofErr w:type="spellStart"/>
            <w:r>
              <w:rPr>
                <w:rFonts w:eastAsia="宋体"/>
              </w:rPr>
              <w:t>AlarmInformation.thresholdInfo</w:t>
            </w:r>
            <w:proofErr w:type="spellEnd"/>
          </w:p>
        </w:tc>
        <w:tc>
          <w:tcPr>
            <w:tcW w:w="3855" w:type="dxa"/>
            <w:tcBorders>
              <w:top w:val="single" w:sz="4" w:space="0" w:color="auto"/>
              <w:left w:val="single" w:sz="4" w:space="0" w:color="auto"/>
              <w:bottom w:val="single" w:sz="4" w:space="0" w:color="auto"/>
              <w:right w:val="single" w:sz="4" w:space="0" w:color="auto"/>
            </w:tcBorders>
          </w:tcPr>
          <w:p w14:paraId="1F920037" w14:textId="77777777" w:rsidR="001E3F3B" w:rsidRDefault="001E3F3B" w:rsidP="00234739">
            <w:pPr>
              <w:pStyle w:val="TAL"/>
              <w:rPr>
                <w:rFonts w:eastAsia="宋体"/>
              </w:rPr>
            </w:pPr>
          </w:p>
        </w:tc>
      </w:tr>
      <w:tr w:rsidR="00AC0585" w14:paraId="78A1F4E5"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259FB373" w14:textId="77777777" w:rsidR="00AC0585" w:rsidRDefault="00AC0585" w:rsidP="00AC0585">
            <w:pPr>
              <w:pStyle w:val="TAL"/>
              <w:rPr>
                <w:rFonts w:eastAsia="宋体"/>
              </w:rPr>
            </w:pPr>
            <w:proofErr w:type="spellStart"/>
            <w:r>
              <w:rPr>
                <w:rFonts w:eastAsia="宋体"/>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7AB3F700" w14:textId="77777777" w:rsidR="00AC0585" w:rsidRDefault="00AC0585"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6517ABFD" w14:textId="77777777" w:rsidR="00AC0585" w:rsidRDefault="00AC0585" w:rsidP="00AC0585">
            <w:pPr>
              <w:pStyle w:val="TAL"/>
              <w:rPr>
                <w:rFonts w:eastAsia="宋体"/>
              </w:rPr>
            </w:pPr>
            <w:r>
              <w:rPr>
                <w:rFonts w:eastAsia="宋体"/>
              </w:rPr>
              <w:t xml:space="preserve">Set of </w:t>
            </w:r>
            <w:proofErr w:type="spellStart"/>
            <w:r>
              <w:rPr>
                <w:rFonts w:eastAsia="宋体"/>
              </w:rPr>
              <w:t>CorrelatedNotification</w:t>
            </w:r>
            <w:proofErr w:type="spellEnd"/>
            <w:r>
              <w:rPr>
                <w:rFonts w:eastAsia="宋体"/>
              </w:rPr>
              <w:t xml:space="preserve"> related to this </w:t>
            </w:r>
            <w:proofErr w:type="spellStart"/>
            <w:r>
              <w:rPr>
                <w:rFonts w:eastAsia="宋体"/>
              </w:rPr>
              <w:t>AlarmInformation</w:t>
            </w:r>
            <w:proofErr w:type="spellEnd"/>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582E05D1" w14:textId="77777777" w:rsidR="00AC0585" w:rsidRDefault="00AC0585" w:rsidP="00AC0585">
            <w:pPr>
              <w:pStyle w:val="TAL"/>
              <w:rPr>
                <w:rFonts w:eastAsia="宋体"/>
              </w:rPr>
            </w:pPr>
          </w:p>
        </w:tc>
      </w:tr>
      <w:tr w:rsidR="001E3F3B" w14:paraId="51CC2F60"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83CEA73" w14:textId="77777777" w:rsidR="001E3F3B" w:rsidRDefault="001E3F3B" w:rsidP="00234739">
            <w:pPr>
              <w:pStyle w:val="TAL"/>
              <w:rPr>
                <w:rFonts w:eastAsia="宋体"/>
              </w:rPr>
            </w:pPr>
            <w:proofErr w:type="spellStart"/>
            <w:r>
              <w:rPr>
                <w:rFonts w:eastAsia="宋体"/>
              </w:rPr>
              <w:t>stateChangeDefinition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3FB4852"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6A124615" w14:textId="77777777" w:rsidR="001E3F3B" w:rsidRDefault="001E3F3B" w:rsidP="00234739">
            <w:pPr>
              <w:pStyle w:val="TAL"/>
              <w:rPr>
                <w:rFonts w:eastAsia="宋体"/>
              </w:rPr>
            </w:pPr>
            <w:proofErr w:type="spellStart"/>
            <w:r>
              <w:rPr>
                <w:rFonts w:eastAsia="宋体"/>
              </w:rPr>
              <w:t>AlarmInformation.stateChange</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5A177ABB" w14:textId="77777777" w:rsidR="001E3F3B" w:rsidRDefault="001E3F3B" w:rsidP="00234739">
            <w:pPr>
              <w:pStyle w:val="TAL"/>
              <w:rPr>
                <w:rFonts w:eastAsia="宋体"/>
              </w:rPr>
            </w:pPr>
          </w:p>
        </w:tc>
      </w:tr>
      <w:tr w:rsidR="001E3F3B" w14:paraId="19BF144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21424EBE" w14:textId="77777777" w:rsidR="001E3F3B" w:rsidRDefault="001E3F3B" w:rsidP="00234739">
            <w:pPr>
              <w:pStyle w:val="TAL"/>
              <w:rPr>
                <w:rFonts w:eastAsia="宋体"/>
              </w:rPr>
            </w:pPr>
            <w:proofErr w:type="spellStart"/>
            <w:r>
              <w:rPr>
                <w:rFonts w:eastAsia="宋体"/>
              </w:rPr>
              <w:t>monitoredAttributes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7D392D6"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AB4DDFA" w14:textId="77777777" w:rsidR="001E3F3B" w:rsidRDefault="001E3F3B" w:rsidP="00234739">
            <w:pPr>
              <w:pStyle w:val="TAL"/>
              <w:rPr>
                <w:rFonts w:eastAsia="宋体"/>
              </w:rPr>
            </w:pPr>
            <w:proofErr w:type="spellStart"/>
            <w:r>
              <w:rPr>
                <w:rFonts w:eastAsia="宋体"/>
              </w:rPr>
              <w:t>AlarmInformation.monitoredAttributes</w:t>
            </w:r>
            <w:proofErr w:type="spellEnd"/>
          </w:p>
        </w:tc>
        <w:tc>
          <w:tcPr>
            <w:tcW w:w="3855" w:type="dxa"/>
            <w:tcBorders>
              <w:top w:val="single" w:sz="4" w:space="0" w:color="auto"/>
              <w:left w:val="single" w:sz="4" w:space="0" w:color="auto"/>
              <w:bottom w:val="single" w:sz="4" w:space="0" w:color="auto"/>
              <w:right w:val="single" w:sz="4" w:space="0" w:color="auto"/>
            </w:tcBorders>
          </w:tcPr>
          <w:p w14:paraId="67B4AF89" w14:textId="77777777" w:rsidR="001E3F3B" w:rsidRDefault="001E3F3B" w:rsidP="00234739">
            <w:pPr>
              <w:pStyle w:val="TAL"/>
              <w:rPr>
                <w:rFonts w:eastAsia="宋体"/>
              </w:rPr>
            </w:pPr>
          </w:p>
        </w:tc>
      </w:tr>
      <w:tr w:rsidR="001E3F3B" w14:paraId="6DC786D9"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527ABFA3" w14:textId="77777777" w:rsidR="001E3F3B" w:rsidRDefault="001E3F3B" w:rsidP="00234739">
            <w:pPr>
              <w:pStyle w:val="TAL"/>
              <w:rPr>
                <w:rFonts w:eastAsia="宋体"/>
              </w:rPr>
            </w:pPr>
            <w:proofErr w:type="spellStart"/>
            <w:r>
              <w:rPr>
                <w:rFonts w:eastAsia="宋体"/>
              </w:rPr>
              <w:t>proposedRepairActions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A16BF1C"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65AE686A" w14:textId="77777777" w:rsidR="001E3F3B" w:rsidRDefault="001E3F3B" w:rsidP="00234739">
            <w:pPr>
              <w:pStyle w:val="TAL"/>
              <w:rPr>
                <w:rFonts w:eastAsia="宋体"/>
              </w:rPr>
            </w:pPr>
            <w:proofErr w:type="spellStart"/>
            <w:r>
              <w:rPr>
                <w:rFonts w:eastAsia="宋体"/>
              </w:rPr>
              <w:t>AlarmInformaton.proposedRepairActions</w:t>
            </w:r>
            <w:proofErr w:type="spellEnd"/>
          </w:p>
        </w:tc>
        <w:tc>
          <w:tcPr>
            <w:tcW w:w="3855" w:type="dxa"/>
            <w:tcBorders>
              <w:top w:val="single" w:sz="4" w:space="0" w:color="auto"/>
              <w:left w:val="single" w:sz="4" w:space="0" w:color="auto"/>
              <w:bottom w:val="single" w:sz="4" w:space="0" w:color="auto"/>
              <w:right w:val="single" w:sz="4" w:space="0" w:color="auto"/>
            </w:tcBorders>
          </w:tcPr>
          <w:p w14:paraId="6EE8A324" w14:textId="77777777" w:rsidR="001E3F3B" w:rsidRDefault="001E3F3B" w:rsidP="00234739">
            <w:pPr>
              <w:pStyle w:val="TAL"/>
              <w:rPr>
                <w:rFonts w:eastAsia="宋体"/>
              </w:rPr>
            </w:pPr>
          </w:p>
        </w:tc>
      </w:tr>
      <w:tr w:rsidR="001E3F3B" w14:paraId="3E8AEBF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1A8D2CE5" w14:textId="77777777" w:rsidR="001E3F3B" w:rsidRDefault="001E3F3B" w:rsidP="00234739">
            <w:pPr>
              <w:pStyle w:val="TAL"/>
              <w:rPr>
                <w:rFonts w:eastAsia="宋体"/>
              </w:rPr>
            </w:pPr>
            <w:proofErr w:type="spellStart"/>
            <w:r>
              <w:rPr>
                <w:rFonts w:eastAsia="宋体"/>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FFFC9F"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B8B38C6" w14:textId="77777777" w:rsidR="001E3F3B" w:rsidRDefault="001E3F3B" w:rsidP="00234739">
            <w:pPr>
              <w:pStyle w:val="TAL"/>
              <w:rPr>
                <w:rFonts w:eastAsia="宋体"/>
              </w:rPr>
            </w:pPr>
            <w:proofErr w:type="spellStart"/>
            <w:r>
              <w:rPr>
                <w:rFonts w:eastAsia="宋体"/>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070DFC0B" w14:textId="77777777" w:rsidR="001E3F3B" w:rsidRDefault="001E3F3B" w:rsidP="00234739">
            <w:pPr>
              <w:pStyle w:val="TAL"/>
              <w:rPr>
                <w:rFonts w:eastAsia="宋体"/>
              </w:rPr>
            </w:pPr>
          </w:p>
        </w:tc>
      </w:tr>
      <w:tr w:rsidR="001E3F3B" w14:paraId="1075FF0A"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28C3960" w14:textId="77777777" w:rsidR="001E3F3B" w:rsidRDefault="001E3F3B" w:rsidP="00234739">
            <w:pPr>
              <w:pStyle w:val="TAL"/>
              <w:rPr>
                <w:rFonts w:eastAsia="宋体"/>
              </w:rPr>
            </w:pPr>
            <w:proofErr w:type="spellStart"/>
            <w:r>
              <w:rPr>
                <w:rFonts w:eastAsia="宋体"/>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8820A5E"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FD4809A" w14:textId="77777777" w:rsidR="001E3F3B" w:rsidRDefault="001E3F3B" w:rsidP="00234739">
            <w:pPr>
              <w:pStyle w:val="TAL"/>
              <w:rPr>
                <w:rFonts w:eastAsia="宋体"/>
              </w:rPr>
            </w:pPr>
            <w:proofErr w:type="spellStart"/>
            <w:r>
              <w:rPr>
                <w:rFonts w:eastAsia="宋体"/>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16568697" w14:textId="77777777" w:rsidR="001E3F3B" w:rsidRDefault="001E3F3B" w:rsidP="00234739">
            <w:pPr>
              <w:pStyle w:val="TAL"/>
              <w:rPr>
                <w:rFonts w:eastAsia="宋体"/>
              </w:rPr>
            </w:pPr>
          </w:p>
        </w:tc>
      </w:tr>
      <w:tr w:rsidR="00AC0585" w14:paraId="7D8509CF"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19C5CE3E" w14:textId="77777777" w:rsidR="00AC0585" w:rsidRDefault="00AC0585" w:rsidP="00AC0585">
            <w:pPr>
              <w:pStyle w:val="TAL"/>
              <w:rPr>
                <w:rFonts w:eastAsia="宋体"/>
              </w:rPr>
            </w:pPr>
            <w:proofErr w:type="spellStart"/>
            <w:r>
              <w:rPr>
                <w:rFonts w:eastAsia="宋体"/>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5485EF6C" w14:textId="77777777" w:rsidR="00AC0585" w:rsidRDefault="00AC0585" w:rsidP="001D11CC">
            <w:pPr>
              <w:pStyle w:val="TAL"/>
              <w:jc w:val="center"/>
              <w:rPr>
                <w:rFonts w:eastAsia="宋体"/>
                <w:lang w:eastAsia="zh-CN"/>
              </w:rPr>
            </w:pPr>
            <w:r>
              <w:rPr>
                <w:rFonts w:eastAsia="宋体"/>
                <w:lang w:eastAsia="zh-CN"/>
              </w:rPr>
              <w:t>O</w:t>
            </w:r>
          </w:p>
        </w:tc>
        <w:tc>
          <w:tcPr>
            <w:tcW w:w="3362" w:type="dxa"/>
            <w:tcBorders>
              <w:top w:val="single" w:sz="4" w:space="0" w:color="auto"/>
              <w:left w:val="single" w:sz="4" w:space="0" w:color="auto"/>
              <w:bottom w:val="single" w:sz="4" w:space="0" w:color="auto"/>
              <w:right w:val="single" w:sz="4" w:space="0" w:color="auto"/>
            </w:tcBorders>
          </w:tcPr>
          <w:p w14:paraId="313EE657" w14:textId="77777777" w:rsidR="00AC0585" w:rsidRDefault="00AC0585" w:rsidP="00AC0585">
            <w:pPr>
              <w:pStyle w:val="TAL"/>
              <w:rPr>
                <w:rFonts w:eastAsia="宋体"/>
              </w:rPr>
            </w:pPr>
            <w:proofErr w:type="spellStart"/>
            <w:r>
              <w:rPr>
                <w:rFonts w:eastAsia="宋体"/>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551764DB" w14:textId="77777777" w:rsidR="00AC0585" w:rsidRDefault="00AC0585" w:rsidP="00AC0585">
            <w:pPr>
              <w:pStyle w:val="TAL"/>
              <w:rPr>
                <w:rFonts w:eastAsia="宋体"/>
                <w:lang w:eastAsia="de-DE"/>
              </w:rPr>
            </w:pPr>
          </w:p>
        </w:tc>
      </w:tr>
      <w:tr w:rsidR="001E3F3B" w14:paraId="7B7B3C64"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3D64BBF" w14:textId="77777777" w:rsidR="001E3F3B" w:rsidRDefault="001E3F3B" w:rsidP="00234739">
            <w:pPr>
              <w:pStyle w:val="TAL"/>
              <w:rPr>
                <w:rFonts w:eastAsia="宋体"/>
              </w:rPr>
            </w:pPr>
            <w:proofErr w:type="spellStart"/>
            <w:r>
              <w:rPr>
                <w:rFonts w:eastAsia="宋体"/>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F24E0D5" w14:textId="28368B5F" w:rsidR="001E3F3B" w:rsidRDefault="00C365BC" w:rsidP="001D11CC">
            <w:pPr>
              <w:pStyle w:val="TAL"/>
              <w:jc w:val="center"/>
              <w:rPr>
                <w:rFonts w:eastAsia="宋体"/>
                <w:lang w:eastAsia="zh-CN"/>
              </w:rPr>
            </w:pPr>
            <w:r>
              <w:rPr>
                <w:rFonts w:eastAsia="宋体"/>
                <w:lang w:eastAsia="zh-CN"/>
              </w:rPr>
              <w:t>O</w:t>
            </w:r>
          </w:p>
        </w:tc>
        <w:tc>
          <w:tcPr>
            <w:tcW w:w="3362" w:type="dxa"/>
            <w:tcBorders>
              <w:top w:val="single" w:sz="4" w:space="0" w:color="auto"/>
              <w:left w:val="single" w:sz="4" w:space="0" w:color="auto"/>
              <w:bottom w:val="single" w:sz="4" w:space="0" w:color="auto"/>
              <w:right w:val="single" w:sz="4" w:space="0" w:color="auto"/>
            </w:tcBorders>
            <w:hideMark/>
          </w:tcPr>
          <w:p w14:paraId="44D254B9" w14:textId="77777777" w:rsidR="001E3F3B" w:rsidRDefault="001E3F3B" w:rsidP="00234739">
            <w:pPr>
              <w:pStyle w:val="TAL"/>
              <w:rPr>
                <w:rFonts w:eastAsia="宋体"/>
              </w:rPr>
            </w:pPr>
            <w:r>
              <w:rPr>
                <w:rFonts w:eastAsia="宋体"/>
              </w:rPr>
              <w:t xml:space="preserve">LIST OF SEQUENCE &lt;AttributeName, </w:t>
            </w:r>
            <w:proofErr w:type="spellStart"/>
            <w:r>
              <w:rPr>
                <w:rFonts w:eastAsia="宋体"/>
                <w:lang w:eastAsia="zh-CN"/>
              </w:rPr>
              <w:t>Old</w:t>
            </w:r>
            <w:r>
              <w:rPr>
                <w:rFonts w:eastAsia="宋体"/>
              </w:rPr>
              <w:t>AttributeValue</w:t>
            </w:r>
            <w:proofErr w:type="spellEnd"/>
            <w:r>
              <w:rPr>
                <w:rFonts w:eastAsia="宋体"/>
              </w:rPr>
              <w:t>&gt;</w:t>
            </w:r>
          </w:p>
        </w:tc>
        <w:tc>
          <w:tcPr>
            <w:tcW w:w="3855" w:type="dxa"/>
            <w:tcBorders>
              <w:top w:val="single" w:sz="4" w:space="0" w:color="auto"/>
              <w:left w:val="single" w:sz="4" w:space="0" w:color="auto"/>
              <w:bottom w:val="single" w:sz="4" w:space="0" w:color="auto"/>
              <w:right w:val="single" w:sz="4" w:space="0" w:color="auto"/>
            </w:tcBorders>
            <w:hideMark/>
          </w:tcPr>
          <w:p w14:paraId="54091519" w14:textId="77777777" w:rsidR="001E3F3B" w:rsidRDefault="001E3F3B" w:rsidP="00234739">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41C8C024" w14:textId="77777777" w:rsidR="001E3F3B" w:rsidRDefault="001E3F3B" w:rsidP="001E3F3B">
      <w:pPr>
        <w:rPr>
          <w:lang w:val="en-US" w:eastAsia="zh-CN"/>
        </w:rPr>
      </w:pPr>
    </w:p>
    <w:p w14:paraId="4D7FE9A3" w14:textId="77777777" w:rsidR="001E3F3B" w:rsidRDefault="001E3F3B" w:rsidP="001E3F3B">
      <w:pPr>
        <w:pStyle w:val="Heading6"/>
      </w:pPr>
      <w:bookmarkStart w:id="1217" w:name="_Toc26975523"/>
      <w:bookmarkStart w:id="1218" w:name="_Toc35856396"/>
      <w:bookmarkStart w:id="1219" w:name="_Toc44001252"/>
      <w:bookmarkStart w:id="1220" w:name="_Toc51580851"/>
      <w:bookmarkStart w:id="1221" w:name="_Toc52356114"/>
      <w:bookmarkStart w:id="1222" w:name="_Toc55227684"/>
      <w:bookmarkStart w:id="1223" w:name="_Toc130218986"/>
      <w:r>
        <w:rPr>
          <w:rFonts w:hint="eastAsia"/>
          <w:lang w:eastAsia="zh-CN"/>
        </w:rPr>
        <w:t>1</w:t>
      </w:r>
      <w:r>
        <w:rPr>
          <w:lang w:eastAsia="zh-CN"/>
        </w:rPr>
        <w:t>1.2.1.2.</w:t>
      </w:r>
      <w:r w:rsidR="00FD3602">
        <w:rPr>
          <w:lang w:eastAsia="zh-CN"/>
        </w:rPr>
        <w:t>8</w:t>
      </w:r>
      <w:r>
        <w:rPr>
          <w:lang w:eastAsia="zh-CN"/>
        </w:rPr>
        <w:t>.3</w:t>
      </w:r>
      <w:r>
        <w:rPr>
          <w:lang w:eastAsia="zh-CN"/>
        </w:rPr>
        <w:tab/>
      </w:r>
      <w:r>
        <w:t xml:space="preserve">Input </w:t>
      </w:r>
      <w:r w:rsidR="00B00977">
        <w:t xml:space="preserve">parameters </w:t>
      </w:r>
      <w:r>
        <w:t>for notification</w:t>
      </w:r>
      <w:r w:rsidR="00B00977">
        <w:t>s</w:t>
      </w:r>
      <w:r>
        <w:t xml:space="preserve"> related to security alarm</w:t>
      </w:r>
      <w:bookmarkEnd w:id="1217"/>
      <w:bookmarkEnd w:id="1218"/>
      <w:bookmarkEnd w:id="1219"/>
      <w:bookmarkEnd w:id="1220"/>
      <w:bookmarkEnd w:id="1221"/>
      <w:bookmarkEnd w:id="1222"/>
      <w:bookmarkEnd w:id="1223"/>
    </w:p>
    <w:p w14:paraId="3F32F3C6" w14:textId="77777777" w:rsidR="00B00977" w:rsidRDefault="00B00977" w:rsidP="00B00977">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0BEB970" w14:textId="77777777" w:rsidR="00B00977" w:rsidRPr="00B00977" w:rsidRDefault="00B00977" w:rsidP="00027185">
      <w:pPr>
        <w:pStyle w:val="TH"/>
      </w:pPr>
      <w:r w:rsidRPr="00215D3C">
        <w:rPr>
          <w:rFonts w:hint="eastAsia"/>
          <w:lang w:eastAsia="zh-CN"/>
        </w:rPr>
        <w:lastRenderedPageBreak/>
        <w:t>T</w:t>
      </w:r>
      <w:r w:rsidRPr="00215D3C">
        <w:rPr>
          <w:lang w:eastAsia="zh-CN"/>
        </w:rPr>
        <w:t xml:space="preserve">able </w:t>
      </w:r>
      <w:r>
        <w:t>11.2</w:t>
      </w:r>
      <w:r w:rsidRPr="00215D3C">
        <w:rPr>
          <w:lang w:eastAsia="zh-CN"/>
        </w:rPr>
        <w:t>.1.</w:t>
      </w:r>
      <w:r>
        <w:rPr>
          <w:lang w:eastAsia="zh-CN"/>
        </w:rPr>
        <w:t>2.8.3-</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389"/>
        <w:gridCol w:w="3840"/>
      </w:tblGrid>
      <w:tr w:rsidR="00B00977" w14:paraId="0836C587" w14:textId="77777777" w:rsidTr="00311DB3">
        <w:trPr>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BFBFBF"/>
            <w:hideMark/>
          </w:tcPr>
          <w:p w14:paraId="4FDCD49B" w14:textId="77777777" w:rsidR="00B00977" w:rsidRDefault="00B00977" w:rsidP="00B00977">
            <w:pPr>
              <w:pStyle w:val="TAH"/>
              <w:rPr>
                <w:rFonts w:eastAsia="宋体"/>
              </w:rPr>
            </w:pPr>
            <w:r>
              <w:rPr>
                <w:rFonts w:eastAsia="宋体"/>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5D50CC2" w14:textId="77777777" w:rsidR="00B00977" w:rsidRDefault="00B00977" w:rsidP="00F246ED">
            <w:pPr>
              <w:pStyle w:val="TAH"/>
              <w:rPr>
                <w:rFonts w:eastAsia="宋体"/>
              </w:rPr>
            </w:pPr>
            <w:r>
              <w:rPr>
                <w:rFonts w:eastAsia="宋体"/>
              </w:rPr>
              <w:t>S</w:t>
            </w:r>
          </w:p>
        </w:tc>
        <w:tc>
          <w:tcPr>
            <w:tcW w:w="3402" w:type="dxa"/>
            <w:tcBorders>
              <w:top w:val="single" w:sz="4" w:space="0" w:color="auto"/>
              <w:left w:val="single" w:sz="4" w:space="0" w:color="auto"/>
              <w:bottom w:val="single" w:sz="4" w:space="0" w:color="auto"/>
              <w:right w:val="single" w:sz="4" w:space="0" w:color="auto"/>
            </w:tcBorders>
            <w:shd w:val="clear" w:color="auto" w:fill="BFBFBF"/>
            <w:hideMark/>
          </w:tcPr>
          <w:p w14:paraId="39574F23" w14:textId="77777777" w:rsidR="00B00977" w:rsidRDefault="00B00977" w:rsidP="00B00977">
            <w:pPr>
              <w:pStyle w:val="TAH"/>
              <w:rPr>
                <w:rFonts w:eastAsia="宋体"/>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583B154" w14:textId="77777777" w:rsidR="00B00977" w:rsidRDefault="00B00977" w:rsidP="00B00977">
            <w:pPr>
              <w:pStyle w:val="TAH"/>
              <w:rPr>
                <w:rFonts w:eastAsia="宋体"/>
              </w:rPr>
            </w:pPr>
            <w:r>
              <w:rPr>
                <w:rFonts w:eastAsia="宋体"/>
              </w:rPr>
              <w:t>Comment</w:t>
            </w:r>
          </w:p>
        </w:tc>
      </w:tr>
      <w:tr w:rsidR="001E3F3B" w14:paraId="4D7C930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8446FA2" w14:textId="77777777" w:rsidR="001E3F3B" w:rsidRDefault="001E3F3B" w:rsidP="00234739">
            <w:pPr>
              <w:pStyle w:val="TAL"/>
              <w:rPr>
                <w:rFonts w:eastAsia="宋体"/>
              </w:rPr>
            </w:pPr>
            <w:r>
              <w:rPr>
                <w:rFonts w:eastAsia="宋体"/>
              </w:rPr>
              <w:t>objectClass</w:t>
            </w:r>
          </w:p>
        </w:tc>
        <w:tc>
          <w:tcPr>
            <w:tcW w:w="397" w:type="dxa"/>
            <w:tcBorders>
              <w:top w:val="single" w:sz="4" w:space="0" w:color="auto"/>
              <w:left w:val="single" w:sz="4" w:space="0" w:color="auto"/>
              <w:bottom w:val="single" w:sz="4" w:space="0" w:color="auto"/>
              <w:right w:val="single" w:sz="4" w:space="0" w:color="auto"/>
            </w:tcBorders>
            <w:hideMark/>
          </w:tcPr>
          <w:p w14:paraId="347B7E68"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00AD2C7C" w14:textId="77777777" w:rsidR="001E3F3B" w:rsidRDefault="001E3F3B" w:rsidP="00234739">
            <w:pPr>
              <w:pStyle w:val="TAL"/>
              <w:rPr>
                <w:rFonts w:eastAsia="宋体"/>
              </w:rPr>
            </w:pPr>
            <w:proofErr w:type="spellStart"/>
            <w:r>
              <w:rPr>
                <w:rFonts w:eastAsia="宋体"/>
              </w:rPr>
              <w:t>MonitoredEntity.objectClass</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0E903637" w14:textId="77777777" w:rsidR="001E3F3B" w:rsidRPr="008C3D87" w:rsidRDefault="001E3F3B" w:rsidP="00234739">
            <w:pPr>
              <w:pStyle w:val="TAL"/>
              <w:rPr>
                <w:rFonts w:eastAsia="宋体"/>
                <w:b/>
              </w:rPr>
            </w:pPr>
          </w:p>
        </w:tc>
      </w:tr>
      <w:tr w:rsidR="001E3F3B" w14:paraId="148436D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F225278" w14:textId="77777777" w:rsidR="001E3F3B" w:rsidRDefault="001E3F3B" w:rsidP="00234739">
            <w:pPr>
              <w:pStyle w:val="TAL"/>
              <w:rPr>
                <w:rFonts w:eastAsia="宋体"/>
              </w:rPr>
            </w:pPr>
            <w:r>
              <w:rPr>
                <w:rFonts w:eastAsia="宋体"/>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2C2A79A"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20A488E7" w14:textId="77777777" w:rsidR="001E3F3B" w:rsidRDefault="001E3F3B" w:rsidP="00234739">
            <w:pPr>
              <w:pStyle w:val="TAL"/>
              <w:rPr>
                <w:rFonts w:eastAsia="宋体"/>
              </w:rPr>
            </w:pPr>
            <w:proofErr w:type="spellStart"/>
            <w:r>
              <w:rPr>
                <w:rFonts w:eastAsia="宋体"/>
              </w:rPr>
              <w:t>MonitoredEntity.objectInstance</w:t>
            </w:r>
            <w:proofErr w:type="spellEnd"/>
          </w:p>
        </w:tc>
        <w:tc>
          <w:tcPr>
            <w:tcW w:w="3855" w:type="dxa"/>
            <w:tcBorders>
              <w:top w:val="single" w:sz="4" w:space="0" w:color="auto"/>
              <w:left w:val="single" w:sz="4" w:space="0" w:color="auto"/>
              <w:bottom w:val="single" w:sz="4" w:space="0" w:color="auto"/>
              <w:right w:val="single" w:sz="4" w:space="0" w:color="auto"/>
            </w:tcBorders>
          </w:tcPr>
          <w:p w14:paraId="6324C41B" w14:textId="77777777" w:rsidR="001E3F3B" w:rsidRDefault="001E3F3B" w:rsidP="00234739">
            <w:pPr>
              <w:pStyle w:val="TAL"/>
              <w:rPr>
                <w:rFonts w:eastAsia="宋体"/>
              </w:rPr>
            </w:pPr>
          </w:p>
        </w:tc>
      </w:tr>
      <w:tr w:rsidR="001E3F3B" w14:paraId="3F1B8932"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2F39D48A" w14:textId="77777777" w:rsidR="001E3F3B" w:rsidRDefault="001E3F3B" w:rsidP="00234739">
            <w:pPr>
              <w:pStyle w:val="TAL"/>
              <w:rPr>
                <w:rFonts w:eastAsia="宋体"/>
              </w:rPr>
            </w:pPr>
            <w:proofErr w:type="spellStart"/>
            <w:r>
              <w:rPr>
                <w:rFonts w:eastAsia="宋体"/>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89B8F91"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62DF9AEB" w14:textId="77777777" w:rsidR="001E3F3B" w:rsidRDefault="001E3F3B" w:rsidP="00234739">
            <w:pPr>
              <w:pStyle w:val="TAL"/>
              <w:rPr>
                <w:rFonts w:eastAsia="宋体"/>
              </w:rPr>
            </w:pPr>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37472321" w14:textId="77777777" w:rsidR="001E3F3B" w:rsidRDefault="001E3F3B" w:rsidP="00234739">
            <w:pPr>
              <w:pStyle w:val="TAL"/>
              <w:rPr>
                <w:rFonts w:eastAsia="宋体"/>
              </w:rPr>
            </w:pPr>
          </w:p>
        </w:tc>
      </w:tr>
      <w:tr w:rsidR="00B00977" w14:paraId="47F3FA51"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1E6B25B2" w14:textId="77777777" w:rsidR="00B00977" w:rsidRDefault="00B00977" w:rsidP="00B00977">
            <w:pPr>
              <w:pStyle w:val="TAL"/>
              <w:rPr>
                <w:rFonts w:eastAsia="宋体"/>
              </w:rPr>
            </w:pPr>
            <w:proofErr w:type="spellStart"/>
            <w:r>
              <w:rPr>
                <w:rFonts w:eastAsia="宋体"/>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0F91F209" w14:textId="77777777" w:rsidR="00B00977" w:rsidRDefault="00B00977"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6CFF0AF9" w14:textId="77777777" w:rsidR="00B00977" w:rsidRDefault="00B00977" w:rsidP="00B00977">
            <w:pPr>
              <w:pStyle w:val="TAL"/>
              <w:rPr>
                <w:rFonts w:eastAsia="宋体"/>
              </w:rPr>
            </w:pPr>
            <w:r>
              <w:rPr>
                <w:rFonts w:eastAsia="宋体"/>
              </w:rPr>
              <w:t>"</w:t>
            </w:r>
            <w:proofErr w:type="spellStart"/>
            <w:r>
              <w:rPr>
                <w:rFonts w:eastAsia="宋体" w:cs="Arial"/>
              </w:rPr>
              <w:t>notifyChangedAlarmGeneral</w:t>
            </w:r>
            <w:proofErr w:type="spellEnd"/>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0F54EC25" w14:textId="77777777" w:rsidR="00B00977" w:rsidRDefault="00B00977" w:rsidP="00B00977">
            <w:pPr>
              <w:pStyle w:val="TAL"/>
              <w:rPr>
                <w:rFonts w:eastAsia="宋体"/>
              </w:rPr>
            </w:pPr>
          </w:p>
        </w:tc>
      </w:tr>
      <w:tr w:rsidR="001E3F3B" w14:paraId="084E273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5D6DC13" w14:textId="77777777" w:rsidR="001E3F3B" w:rsidRDefault="001E3F3B" w:rsidP="00234739">
            <w:pPr>
              <w:pStyle w:val="TAL"/>
              <w:rPr>
                <w:rFonts w:eastAsia="宋体"/>
              </w:rPr>
            </w:pPr>
            <w:proofErr w:type="spellStart"/>
            <w:r>
              <w:rPr>
                <w:rFonts w:eastAsia="宋体"/>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EC5BF42"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134738A5" w14:textId="77777777" w:rsidR="001E3F3B" w:rsidRDefault="001E3F3B" w:rsidP="00234739">
            <w:pPr>
              <w:pStyle w:val="TAL"/>
              <w:rPr>
                <w:rFonts w:eastAsia="宋体"/>
              </w:rPr>
            </w:pPr>
            <w:proofErr w:type="spellStart"/>
            <w:r>
              <w:rPr>
                <w:rFonts w:eastAsia="宋体"/>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2E54DA79" w14:textId="77777777" w:rsidR="001E3F3B" w:rsidRDefault="001E3F3B" w:rsidP="00234739">
            <w:pPr>
              <w:pStyle w:val="TAL"/>
              <w:rPr>
                <w:rFonts w:eastAsia="宋体"/>
              </w:rPr>
            </w:pPr>
          </w:p>
        </w:tc>
      </w:tr>
      <w:tr w:rsidR="001E3F3B" w14:paraId="00DF2B1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942C82A" w14:textId="77777777" w:rsidR="001E3F3B" w:rsidRDefault="001E3F3B" w:rsidP="00234739">
            <w:pPr>
              <w:pStyle w:val="TAL"/>
              <w:rPr>
                <w:rFonts w:eastAsia="宋体"/>
              </w:rPr>
            </w:pPr>
            <w:proofErr w:type="spellStart"/>
            <w:r>
              <w:rPr>
                <w:rFonts w:eastAsia="宋体"/>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205B7AB" w14:textId="77777777" w:rsidR="001E3F3B" w:rsidRDefault="00B00977"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063EEBE" w14:textId="1219EF26" w:rsidR="001E3F3B" w:rsidRDefault="001E3F3B" w:rsidP="00234739">
            <w:pPr>
              <w:pStyle w:val="TAL"/>
              <w:rPr>
                <w:rFonts w:eastAsia="宋体"/>
              </w:rPr>
            </w:pPr>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54CABDC6" w14:textId="77777777" w:rsidR="001E3F3B" w:rsidRDefault="001E3F3B" w:rsidP="00234739">
            <w:pPr>
              <w:pStyle w:val="TAL"/>
              <w:rPr>
                <w:rFonts w:eastAsia="宋体"/>
              </w:rPr>
            </w:pPr>
          </w:p>
        </w:tc>
      </w:tr>
      <w:tr w:rsidR="0019675C" w14:paraId="24E2ECF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0C853394" w14:textId="77777777" w:rsidR="0019675C" w:rsidRDefault="0019675C" w:rsidP="0019675C">
            <w:pPr>
              <w:pStyle w:val="TAL"/>
              <w:rPr>
                <w:rFonts w:eastAsia="宋体"/>
              </w:rPr>
            </w:pPr>
            <w:proofErr w:type="spellStart"/>
            <w:r>
              <w:rPr>
                <w:rFonts w:eastAsia="宋体"/>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6D1871E8" w14:textId="77777777" w:rsidR="0019675C" w:rsidRDefault="0019675C"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5DD6BF03" w14:textId="77777777" w:rsidR="0019675C" w:rsidRDefault="0019675C" w:rsidP="0019675C">
            <w:pPr>
              <w:pStyle w:val="TAL"/>
              <w:rPr>
                <w:rFonts w:eastAsia="宋体"/>
              </w:rPr>
            </w:pPr>
            <w:proofErr w:type="spellStart"/>
            <w:r>
              <w:rPr>
                <w:rFonts w:eastAsia="宋体"/>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126AC3B7" w14:textId="77777777" w:rsidR="0019675C" w:rsidRDefault="0019675C" w:rsidP="0019675C">
            <w:pPr>
              <w:pStyle w:val="TAL"/>
              <w:rPr>
                <w:rFonts w:eastAsia="宋体"/>
              </w:rPr>
            </w:pPr>
          </w:p>
        </w:tc>
      </w:tr>
      <w:tr w:rsidR="0019675C" w14:paraId="233BBF44"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0AA97E1" w14:textId="77777777" w:rsidR="0019675C" w:rsidRDefault="0019675C" w:rsidP="0019675C">
            <w:pPr>
              <w:pStyle w:val="TAL"/>
              <w:rPr>
                <w:rFonts w:eastAsia="宋体"/>
              </w:rPr>
            </w:pPr>
            <w:proofErr w:type="spellStart"/>
            <w:r>
              <w:rPr>
                <w:rFonts w:eastAsia="宋体"/>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1B9150C8" w14:textId="77777777" w:rsidR="0019675C" w:rsidRDefault="0019675C"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30D4CB6B" w14:textId="77777777" w:rsidR="0019675C" w:rsidRDefault="0019675C" w:rsidP="0019675C">
            <w:pPr>
              <w:pStyle w:val="TAL"/>
              <w:rPr>
                <w:rFonts w:eastAsia="宋体"/>
              </w:rPr>
            </w:pPr>
            <w:proofErr w:type="spellStart"/>
            <w:r>
              <w:rPr>
                <w:rFonts w:eastAsia="宋体"/>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6E8C9BA3" w14:textId="77777777" w:rsidR="0019675C" w:rsidRDefault="0019675C" w:rsidP="0019675C">
            <w:pPr>
              <w:pStyle w:val="TAL"/>
              <w:rPr>
                <w:rFonts w:eastAsia="宋体"/>
              </w:rPr>
            </w:pPr>
          </w:p>
        </w:tc>
      </w:tr>
      <w:tr w:rsidR="001E3F3B" w14:paraId="5B90BE07"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462561B4" w14:textId="77777777" w:rsidR="001E3F3B" w:rsidRDefault="001E3F3B" w:rsidP="00234739">
            <w:pPr>
              <w:pStyle w:val="TAL"/>
              <w:rPr>
                <w:rFonts w:eastAsia="宋体"/>
              </w:rPr>
            </w:pPr>
            <w:proofErr w:type="spellStart"/>
            <w:r>
              <w:rPr>
                <w:rFonts w:eastAsia="宋体"/>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22139A" w14:textId="4F8D7EB9" w:rsidR="001E3F3B" w:rsidRDefault="00C365BC"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6D56D349" w14:textId="77777777" w:rsidR="001E3F3B" w:rsidRDefault="001E3F3B" w:rsidP="00234739">
            <w:pPr>
              <w:pStyle w:val="TAL"/>
              <w:rPr>
                <w:rFonts w:eastAsia="宋体"/>
              </w:rPr>
            </w:pPr>
            <w:proofErr w:type="spellStart"/>
            <w:r>
              <w:rPr>
                <w:rFonts w:eastAsia="宋体"/>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36F47747" w14:textId="77777777" w:rsidR="001E3F3B" w:rsidRDefault="001E3F3B" w:rsidP="00234739">
            <w:pPr>
              <w:pStyle w:val="TAL"/>
              <w:rPr>
                <w:rFonts w:eastAsia="宋体"/>
              </w:rPr>
            </w:pPr>
          </w:p>
        </w:tc>
      </w:tr>
      <w:tr w:rsidR="001E3F3B" w14:paraId="66CCB7B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AD6E736" w14:textId="77777777" w:rsidR="001E3F3B" w:rsidRDefault="001E3F3B" w:rsidP="00234739">
            <w:pPr>
              <w:pStyle w:val="TAL"/>
              <w:rPr>
                <w:rFonts w:eastAsia="宋体"/>
              </w:rPr>
            </w:pPr>
            <w:proofErr w:type="spellStart"/>
            <w:r>
              <w:rPr>
                <w:rFonts w:eastAsia="宋体"/>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170E633" w14:textId="0243566D" w:rsidR="001E3F3B" w:rsidRDefault="00C365BC"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633BF55D" w14:textId="77777777" w:rsidR="001E3F3B" w:rsidRDefault="001E3F3B" w:rsidP="00234739">
            <w:pPr>
              <w:pStyle w:val="TAL"/>
              <w:rPr>
                <w:rFonts w:eastAsia="宋体"/>
              </w:rPr>
            </w:pPr>
            <w:proofErr w:type="spellStart"/>
            <w:r>
              <w:rPr>
                <w:rFonts w:eastAsia="宋体"/>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0E40CB87" w14:textId="77777777" w:rsidR="001E3F3B" w:rsidRDefault="001E3F3B" w:rsidP="00234739">
            <w:pPr>
              <w:pStyle w:val="TAL"/>
              <w:rPr>
                <w:rFonts w:eastAsia="宋体"/>
              </w:rPr>
            </w:pPr>
          </w:p>
        </w:tc>
      </w:tr>
      <w:tr w:rsidR="001E3F3B" w14:paraId="03FFD06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6B08766" w14:textId="77777777" w:rsidR="001E3F3B" w:rsidRDefault="001E3F3B" w:rsidP="00234739">
            <w:pPr>
              <w:pStyle w:val="TAL"/>
              <w:rPr>
                <w:rFonts w:eastAsia="宋体"/>
              </w:rPr>
            </w:pPr>
            <w:proofErr w:type="spellStart"/>
            <w:r>
              <w:rPr>
                <w:rFonts w:eastAsia="宋体"/>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473C6E" w14:textId="77777777" w:rsidR="001E3F3B" w:rsidRDefault="001E3F3B"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40E622C6" w14:textId="77777777" w:rsidR="001E3F3B" w:rsidRDefault="0019675C" w:rsidP="00234739">
            <w:pPr>
              <w:pStyle w:val="TAL"/>
              <w:rPr>
                <w:rFonts w:eastAsia="宋体"/>
              </w:rPr>
            </w:pPr>
            <w:r>
              <w:rPr>
                <w:rFonts w:eastAsia="宋体"/>
              </w:rPr>
              <w:t>S</w:t>
            </w:r>
            <w:r w:rsidR="001E3F3B">
              <w:rPr>
                <w:rFonts w:eastAsia="宋体"/>
              </w:rPr>
              <w:t xml:space="preserve">et of </w:t>
            </w:r>
            <w:proofErr w:type="spellStart"/>
            <w:r w:rsidR="001E3F3B">
              <w:rPr>
                <w:rFonts w:eastAsia="宋体"/>
              </w:rPr>
              <w:t>CorrelatedNotification</w:t>
            </w:r>
            <w:proofErr w:type="spellEnd"/>
            <w:r w:rsidR="001E3F3B">
              <w:rPr>
                <w:rFonts w:eastAsia="宋体"/>
              </w:rPr>
              <w:t xml:space="preserve"> related to this </w:t>
            </w:r>
            <w:proofErr w:type="spellStart"/>
            <w:r w:rsidR="001E3F3B">
              <w:rPr>
                <w:rFonts w:eastAsia="宋体"/>
              </w:rPr>
              <w:t>AlarmInformation</w:t>
            </w:r>
            <w:proofErr w:type="spellEnd"/>
            <w:r w:rsidR="001E3F3B">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57D0E576" w14:textId="77777777" w:rsidR="001E3F3B" w:rsidRDefault="001E3F3B" w:rsidP="00234739">
            <w:pPr>
              <w:pStyle w:val="TAL"/>
              <w:rPr>
                <w:rFonts w:eastAsia="宋体"/>
              </w:rPr>
            </w:pPr>
          </w:p>
        </w:tc>
      </w:tr>
      <w:tr w:rsidR="001E3F3B" w14:paraId="3C8AFE39"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07EB1F3E" w14:textId="77777777" w:rsidR="001E3F3B" w:rsidRDefault="001E3F3B" w:rsidP="00234739">
            <w:pPr>
              <w:pStyle w:val="TAL"/>
              <w:rPr>
                <w:rFonts w:eastAsia="宋体"/>
              </w:rPr>
            </w:pPr>
            <w:proofErr w:type="spellStart"/>
            <w:r>
              <w:rPr>
                <w:rFonts w:eastAsia="宋体"/>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1A51DB" w14:textId="77777777" w:rsidR="001E3F3B" w:rsidRDefault="001E3F3B"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26C33193" w14:textId="77777777" w:rsidR="001E3F3B" w:rsidRDefault="001E3F3B" w:rsidP="00234739">
            <w:pPr>
              <w:pStyle w:val="TAL"/>
              <w:rPr>
                <w:rFonts w:eastAsia="宋体"/>
              </w:rPr>
            </w:pPr>
            <w:proofErr w:type="spellStart"/>
            <w:r>
              <w:rPr>
                <w:rFonts w:eastAsia="宋体"/>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2951A746" w14:textId="77777777" w:rsidR="001E3F3B" w:rsidRDefault="001E3F3B" w:rsidP="00234739">
            <w:pPr>
              <w:pStyle w:val="TAL"/>
              <w:rPr>
                <w:rFonts w:eastAsia="宋体"/>
              </w:rPr>
            </w:pPr>
          </w:p>
        </w:tc>
      </w:tr>
      <w:tr w:rsidR="001E3F3B" w14:paraId="4A0B9DE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B47A9B9" w14:textId="77777777" w:rsidR="001E3F3B" w:rsidRDefault="001E3F3B" w:rsidP="00234739">
            <w:pPr>
              <w:pStyle w:val="TAL"/>
              <w:rPr>
                <w:rFonts w:eastAsia="宋体" w:cs="Arial"/>
              </w:rPr>
            </w:pPr>
            <w:proofErr w:type="spellStart"/>
            <w:r>
              <w:rPr>
                <w:rFonts w:eastAsia="宋体" w:cs="Arial"/>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46EFF4" w14:textId="77777777" w:rsidR="001E3F3B" w:rsidRDefault="001E3F3B" w:rsidP="001D11CC">
            <w:pPr>
              <w:pStyle w:val="TAL"/>
              <w:jc w:val="center"/>
              <w:rPr>
                <w:rFonts w:eastAsia="宋体" w:cs="Arial"/>
              </w:rPr>
            </w:pPr>
            <w:r>
              <w:rPr>
                <w:rFonts w:eastAsia="宋体" w:cs="Arial"/>
              </w:rPr>
              <w:t>O</w:t>
            </w:r>
          </w:p>
        </w:tc>
        <w:tc>
          <w:tcPr>
            <w:tcW w:w="3402" w:type="dxa"/>
            <w:tcBorders>
              <w:top w:val="single" w:sz="4" w:space="0" w:color="auto"/>
              <w:left w:val="single" w:sz="4" w:space="0" w:color="auto"/>
              <w:bottom w:val="single" w:sz="4" w:space="0" w:color="auto"/>
              <w:right w:val="single" w:sz="4" w:space="0" w:color="auto"/>
            </w:tcBorders>
            <w:hideMark/>
          </w:tcPr>
          <w:p w14:paraId="07704401" w14:textId="77777777" w:rsidR="001E3F3B" w:rsidRDefault="001E3F3B" w:rsidP="00234739">
            <w:pPr>
              <w:pStyle w:val="TAL"/>
              <w:rPr>
                <w:rFonts w:eastAsia="宋体" w:cs="Arial"/>
              </w:rPr>
            </w:pPr>
            <w:proofErr w:type="spellStart"/>
            <w:r>
              <w:rPr>
                <w:rFonts w:eastAsia="宋体" w:cs="Arial"/>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78ED7E1A" w14:textId="77777777" w:rsidR="001E3F3B" w:rsidRDefault="001E3F3B" w:rsidP="00234739">
            <w:pPr>
              <w:pStyle w:val="TAL"/>
              <w:rPr>
                <w:rFonts w:eastAsia="宋体"/>
              </w:rPr>
            </w:pPr>
          </w:p>
        </w:tc>
      </w:tr>
      <w:tr w:rsidR="0019675C" w14:paraId="0BF1F1C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AB6C8A5" w14:textId="77777777" w:rsidR="0019675C" w:rsidRDefault="0019675C" w:rsidP="0019675C">
            <w:pPr>
              <w:pStyle w:val="TAL"/>
              <w:rPr>
                <w:rFonts w:eastAsia="宋体" w:cs="Arial"/>
              </w:rPr>
            </w:pPr>
            <w:proofErr w:type="spellStart"/>
            <w:r>
              <w:rPr>
                <w:rFonts w:eastAsia="宋体" w:cs="Arial"/>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113C2E39" w14:textId="77777777" w:rsidR="0019675C" w:rsidRDefault="0019675C" w:rsidP="001D11CC">
            <w:pPr>
              <w:pStyle w:val="TAL"/>
              <w:jc w:val="center"/>
              <w:rPr>
                <w:rFonts w:eastAsia="宋体" w:cs="Arial"/>
              </w:rPr>
            </w:pPr>
            <w:r>
              <w:rPr>
                <w:rFonts w:eastAsia="宋体" w:cs="Arial"/>
                <w:lang w:eastAsia="zh-CN"/>
              </w:rPr>
              <w:t>O</w:t>
            </w:r>
          </w:p>
        </w:tc>
        <w:tc>
          <w:tcPr>
            <w:tcW w:w="3402" w:type="dxa"/>
            <w:tcBorders>
              <w:top w:val="single" w:sz="4" w:space="0" w:color="auto"/>
              <w:left w:val="single" w:sz="4" w:space="0" w:color="auto"/>
              <w:bottom w:val="single" w:sz="4" w:space="0" w:color="auto"/>
              <w:right w:val="single" w:sz="4" w:space="0" w:color="auto"/>
            </w:tcBorders>
          </w:tcPr>
          <w:p w14:paraId="4CC5F0BC" w14:textId="77777777" w:rsidR="0019675C" w:rsidRDefault="0019675C" w:rsidP="0019675C">
            <w:pPr>
              <w:pStyle w:val="TAL"/>
              <w:rPr>
                <w:rFonts w:eastAsia="宋体" w:cs="Arial"/>
              </w:rPr>
            </w:pPr>
            <w:proofErr w:type="spellStart"/>
            <w:r>
              <w:rPr>
                <w:rFonts w:eastAsia="宋体"/>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60B146B2" w14:textId="77777777" w:rsidR="0019675C" w:rsidRDefault="0019675C" w:rsidP="0019675C">
            <w:pPr>
              <w:pStyle w:val="TAL"/>
              <w:rPr>
                <w:rFonts w:eastAsia="宋体"/>
              </w:rPr>
            </w:pPr>
          </w:p>
        </w:tc>
      </w:tr>
      <w:tr w:rsidR="001E3F3B" w14:paraId="5E36A3CC"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BD64F31" w14:textId="77777777" w:rsidR="001E3F3B" w:rsidRDefault="001E3F3B" w:rsidP="00234739">
            <w:pPr>
              <w:pStyle w:val="TAL"/>
              <w:rPr>
                <w:rFonts w:eastAsia="宋体"/>
              </w:rPr>
            </w:pPr>
            <w:proofErr w:type="spellStart"/>
            <w:r>
              <w:rPr>
                <w:rFonts w:eastAsia="宋体"/>
              </w:rPr>
              <w:t>serviceUser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A8DF18"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348382D2" w14:textId="77777777" w:rsidR="001E3F3B" w:rsidRDefault="001E3F3B" w:rsidP="00234739">
            <w:pPr>
              <w:pStyle w:val="TAL"/>
              <w:rPr>
                <w:rFonts w:eastAsia="宋体"/>
              </w:rPr>
            </w:pPr>
            <w:proofErr w:type="spellStart"/>
            <w:r>
              <w:rPr>
                <w:rFonts w:eastAsia="宋体"/>
              </w:rPr>
              <w:t>AlarmInformation.serviceUser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43E89BB" w14:textId="77777777" w:rsidR="001E3F3B" w:rsidRDefault="001E3F3B" w:rsidP="00234739">
            <w:pPr>
              <w:pStyle w:val="TAL"/>
              <w:rPr>
                <w:rFonts w:eastAsia="宋体"/>
              </w:rPr>
            </w:pPr>
            <w:r>
              <w:rPr>
                <w:rFonts w:eastAsia="宋体"/>
              </w:rPr>
              <w:t xml:space="preserve">This may contain no information if the </w:t>
            </w:r>
            <w:proofErr w:type="spellStart"/>
            <w:r>
              <w:rPr>
                <w:rFonts w:eastAsia="宋体"/>
              </w:rPr>
              <w:t>identify</w:t>
            </w:r>
            <w:proofErr w:type="spellEnd"/>
            <w:r>
              <w:rPr>
                <w:rFonts w:eastAsia="宋体"/>
              </w:rPr>
              <w:t xml:space="preserve"> of the service-user (requesting the service) is not known.</w:t>
            </w:r>
          </w:p>
        </w:tc>
      </w:tr>
      <w:tr w:rsidR="001E3F3B" w14:paraId="4E568286"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136B348" w14:textId="77777777" w:rsidR="001E3F3B" w:rsidRDefault="001E3F3B" w:rsidP="00234739">
            <w:pPr>
              <w:pStyle w:val="TAL"/>
              <w:rPr>
                <w:rFonts w:eastAsia="宋体"/>
              </w:rPr>
            </w:pPr>
            <w:proofErr w:type="spellStart"/>
            <w:r>
              <w:rPr>
                <w:rFonts w:eastAsia="宋体"/>
              </w:rPr>
              <w:t>serviceProvider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88B9C1"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A4B10D5" w14:textId="77777777" w:rsidR="001E3F3B" w:rsidRDefault="001E3F3B" w:rsidP="00234739">
            <w:pPr>
              <w:pStyle w:val="TAL"/>
              <w:rPr>
                <w:rFonts w:eastAsia="宋体"/>
              </w:rPr>
            </w:pPr>
            <w:proofErr w:type="spellStart"/>
            <w:r>
              <w:rPr>
                <w:rFonts w:eastAsia="宋体"/>
              </w:rPr>
              <w:t>AlarmInformation.serviceProvider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CD18E8D" w14:textId="77777777" w:rsidR="001E3F3B" w:rsidRDefault="001E3F3B" w:rsidP="00234739">
            <w:pPr>
              <w:pStyle w:val="TAL"/>
              <w:rPr>
                <w:rFonts w:eastAsia="宋体"/>
              </w:rPr>
            </w:pPr>
            <w:r>
              <w:rPr>
                <w:rFonts w:eastAsia="宋体"/>
              </w:rPr>
              <w:t xml:space="preserve">This shall always identify the service-provider receiving a service request, from </w:t>
            </w:r>
            <w:proofErr w:type="spellStart"/>
            <w:r>
              <w:rPr>
                <w:rFonts w:eastAsia="宋体"/>
              </w:rPr>
              <w:t>serviceUser</w:t>
            </w:r>
            <w:proofErr w:type="spellEnd"/>
            <w:r>
              <w:rPr>
                <w:rFonts w:eastAsia="宋体"/>
              </w:rPr>
              <w:t xml:space="preserve">, that provokes the security alarm. </w:t>
            </w:r>
          </w:p>
        </w:tc>
      </w:tr>
      <w:tr w:rsidR="001E3F3B" w14:paraId="41694CF8"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67DA3D92" w14:textId="77777777" w:rsidR="001E3F3B" w:rsidRDefault="001E3F3B" w:rsidP="00234739">
            <w:pPr>
              <w:pStyle w:val="TAL"/>
              <w:rPr>
                <w:rFonts w:eastAsia="宋体"/>
              </w:rPr>
            </w:pPr>
            <w:proofErr w:type="spellStart"/>
            <w:r>
              <w:rPr>
                <w:rFonts w:eastAsia="宋体"/>
              </w:rPr>
              <w:t>securityAlarmDetector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A7903A6"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F8DC993" w14:textId="77777777" w:rsidR="001E3F3B" w:rsidRDefault="001E3F3B" w:rsidP="00234739">
            <w:pPr>
              <w:pStyle w:val="TAL"/>
              <w:rPr>
                <w:rFonts w:eastAsia="宋体"/>
              </w:rPr>
            </w:pPr>
            <w:proofErr w:type="spellStart"/>
            <w:r>
              <w:rPr>
                <w:rFonts w:eastAsia="宋体"/>
              </w:rPr>
              <w:t>AlarmInformation.securityAlarmDetector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0D7AF72E" w14:textId="77777777" w:rsidR="001E3F3B" w:rsidRDefault="001E3F3B" w:rsidP="00234739">
            <w:pPr>
              <w:pStyle w:val="TAL"/>
              <w:rPr>
                <w:rFonts w:eastAsia="宋体"/>
              </w:rPr>
            </w:pPr>
            <w:r>
              <w:rPr>
                <w:rFonts w:eastAsia="宋体"/>
              </w:rPr>
              <w:t xml:space="preserve">This may contain no information if the detector of the security alarm is the </w:t>
            </w:r>
            <w:proofErr w:type="spellStart"/>
            <w:r>
              <w:rPr>
                <w:rFonts w:eastAsia="宋体"/>
              </w:rPr>
              <w:t>serviceProvider</w:t>
            </w:r>
            <w:proofErr w:type="spellEnd"/>
            <w:r>
              <w:rPr>
                <w:rFonts w:eastAsia="宋体"/>
              </w:rPr>
              <w:t>.</w:t>
            </w:r>
          </w:p>
        </w:tc>
      </w:tr>
      <w:tr w:rsidR="001E3F3B" w14:paraId="62FA5AFD"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FBA94D7" w14:textId="77777777" w:rsidR="001E3F3B" w:rsidRDefault="001E3F3B" w:rsidP="00234739">
            <w:pPr>
              <w:pStyle w:val="TAL"/>
              <w:rPr>
                <w:rFonts w:eastAsia="宋体"/>
              </w:rPr>
            </w:pPr>
            <w:proofErr w:type="spellStart"/>
            <w:r>
              <w:rPr>
                <w:rFonts w:eastAsia="宋体" w:cs="Arial"/>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3ECF8A3" w14:textId="6C57578E" w:rsidR="001E3F3B" w:rsidRDefault="00C365BC" w:rsidP="001D11CC">
            <w:pPr>
              <w:pStyle w:val="TAL"/>
              <w:jc w:val="center"/>
              <w:rPr>
                <w:rFonts w:eastAsia="宋体"/>
              </w:rPr>
            </w:pPr>
            <w:r>
              <w:rPr>
                <w:rFonts w:eastAsia="宋体" w:cs="Arial"/>
                <w:lang w:eastAsia="zh-CN"/>
              </w:rPr>
              <w:t>O</w:t>
            </w:r>
          </w:p>
        </w:tc>
        <w:tc>
          <w:tcPr>
            <w:tcW w:w="3402" w:type="dxa"/>
            <w:tcBorders>
              <w:top w:val="single" w:sz="4" w:space="0" w:color="auto"/>
              <w:left w:val="single" w:sz="4" w:space="0" w:color="auto"/>
              <w:bottom w:val="single" w:sz="4" w:space="0" w:color="auto"/>
              <w:right w:val="single" w:sz="4" w:space="0" w:color="auto"/>
            </w:tcBorders>
            <w:hideMark/>
          </w:tcPr>
          <w:p w14:paraId="250B5ADC" w14:textId="77777777" w:rsidR="001E3F3B" w:rsidRDefault="001E3F3B" w:rsidP="00234739">
            <w:pPr>
              <w:pStyle w:val="TAL"/>
              <w:rPr>
                <w:rFonts w:eastAsia="宋体"/>
              </w:rPr>
            </w:pPr>
            <w:r>
              <w:rPr>
                <w:rFonts w:eastAsia="宋体"/>
              </w:rPr>
              <w:t xml:space="preserve">LIST OF SEQUENCE &lt;AttributeName, </w:t>
            </w:r>
            <w:proofErr w:type="spellStart"/>
            <w:r>
              <w:rPr>
                <w:rFonts w:eastAsia="宋体"/>
                <w:lang w:eastAsia="zh-CN"/>
              </w:rPr>
              <w:t>Old</w:t>
            </w:r>
            <w:r>
              <w:rPr>
                <w:rFonts w:eastAsia="宋体"/>
              </w:rPr>
              <w:t>AttributeValue</w:t>
            </w:r>
            <w:proofErr w:type="spellEnd"/>
            <w:r>
              <w:rPr>
                <w:rFonts w:eastAsia="宋体"/>
              </w:rPr>
              <w:t>&gt;</w:t>
            </w:r>
          </w:p>
        </w:tc>
        <w:tc>
          <w:tcPr>
            <w:tcW w:w="3855" w:type="dxa"/>
            <w:tcBorders>
              <w:top w:val="single" w:sz="4" w:space="0" w:color="auto"/>
              <w:left w:val="single" w:sz="4" w:space="0" w:color="auto"/>
              <w:bottom w:val="single" w:sz="4" w:space="0" w:color="auto"/>
              <w:right w:val="single" w:sz="4" w:space="0" w:color="auto"/>
            </w:tcBorders>
            <w:hideMark/>
          </w:tcPr>
          <w:p w14:paraId="3FA97500" w14:textId="77777777" w:rsidR="001E3F3B" w:rsidRDefault="001E3F3B" w:rsidP="00234739">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39817B85" w14:textId="77777777" w:rsidR="001E3F3B" w:rsidRPr="00FC72F6" w:rsidRDefault="001E3F3B" w:rsidP="001E3F3B">
      <w:pPr>
        <w:rPr>
          <w:lang w:eastAsia="zh-CN"/>
        </w:rPr>
      </w:pPr>
    </w:p>
    <w:p w14:paraId="376C6E77" w14:textId="77777777" w:rsidR="001E3F3B" w:rsidRDefault="001E3F3B" w:rsidP="001E3F3B">
      <w:pPr>
        <w:pStyle w:val="Heading6"/>
        <w:rPr>
          <w:lang w:eastAsia="zh-CN"/>
        </w:rPr>
      </w:pPr>
      <w:bookmarkStart w:id="1224" w:name="_Toc26975524"/>
      <w:bookmarkStart w:id="1225" w:name="_Toc35856397"/>
      <w:bookmarkStart w:id="1226" w:name="_Toc44001253"/>
      <w:bookmarkStart w:id="1227" w:name="_Toc51580852"/>
      <w:bookmarkStart w:id="1228" w:name="_Toc52356115"/>
      <w:bookmarkStart w:id="1229" w:name="_Toc55227685"/>
      <w:bookmarkStart w:id="1230" w:name="_Toc130218987"/>
      <w:r>
        <w:rPr>
          <w:rFonts w:hint="eastAsia"/>
          <w:lang w:eastAsia="zh-CN"/>
        </w:rPr>
        <w:t>1</w:t>
      </w:r>
      <w:r>
        <w:rPr>
          <w:lang w:eastAsia="zh-CN"/>
        </w:rPr>
        <w:t>1.2.1.2.</w:t>
      </w:r>
      <w:r w:rsidR="00FD3602">
        <w:rPr>
          <w:lang w:eastAsia="zh-CN"/>
        </w:rPr>
        <w:t>8</w:t>
      </w:r>
      <w:r>
        <w:rPr>
          <w:lang w:eastAsia="zh-CN"/>
        </w:rPr>
        <w:t>.4</w:t>
      </w:r>
      <w:r>
        <w:rPr>
          <w:lang w:eastAsia="zh-CN"/>
        </w:rPr>
        <w:tab/>
        <w:t>Trigger event</w:t>
      </w:r>
      <w:bookmarkEnd w:id="1224"/>
      <w:bookmarkEnd w:id="1225"/>
      <w:bookmarkEnd w:id="1226"/>
      <w:bookmarkEnd w:id="1227"/>
      <w:bookmarkEnd w:id="1228"/>
      <w:bookmarkEnd w:id="1229"/>
      <w:bookmarkEnd w:id="1230"/>
    </w:p>
    <w:p w14:paraId="55D69A34" w14:textId="77777777" w:rsidR="001E3F3B" w:rsidRDefault="001E3F3B" w:rsidP="001E3F3B">
      <w:pPr>
        <w:pStyle w:val="Heading7"/>
        <w:rPr>
          <w:lang w:eastAsia="zh-CN"/>
        </w:rPr>
      </w:pPr>
      <w:bookmarkStart w:id="1231" w:name="_Toc26975525"/>
      <w:bookmarkStart w:id="1232" w:name="_Toc35856398"/>
      <w:bookmarkStart w:id="1233" w:name="_Toc44001254"/>
      <w:bookmarkStart w:id="1234" w:name="_Toc51580853"/>
      <w:bookmarkStart w:id="1235" w:name="_Toc52356116"/>
      <w:bookmarkStart w:id="1236" w:name="_Toc55227686"/>
      <w:bookmarkStart w:id="1237" w:name="_Toc130218988"/>
      <w:r>
        <w:rPr>
          <w:rFonts w:hint="eastAsia"/>
          <w:lang w:eastAsia="zh-CN"/>
        </w:rPr>
        <w:t>1</w:t>
      </w:r>
      <w:r>
        <w:rPr>
          <w:lang w:eastAsia="zh-CN"/>
        </w:rPr>
        <w:t>1.2.1.2.</w:t>
      </w:r>
      <w:r w:rsidR="00FD3602">
        <w:rPr>
          <w:lang w:eastAsia="zh-CN"/>
        </w:rPr>
        <w:t>8</w:t>
      </w:r>
      <w:r>
        <w:rPr>
          <w:lang w:eastAsia="zh-CN"/>
        </w:rPr>
        <w:t>.4.1</w:t>
      </w:r>
      <w:r>
        <w:rPr>
          <w:lang w:eastAsia="zh-CN"/>
        </w:rPr>
        <w:tab/>
        <w:t>From-state</w:t>
      </w:r>
      <w:bookmarkEnd w:id="1231"/>
      <w:bookmarkEnd w:id="1232"/>
      <w:bookmarkEnd w:id="1233"/>
      <w:bookmarkEnd w:id="1234"/>
      <w:bookmarkEnd w:id="1235"/>
      <w:bookmarkEnd w:id="1236"/>
      <w:bookmarkEnd w:id="1237"/>
    </w:p>
    <w:p w14:paraId="24E6A7F7" w14:textId="77777777" w:rsidR="001E3F3B" w:rsidRDefault="001E3F3B" w:rsidP="001E3F3B">
      <w:pPr>
        <w:keepNext/>
        <w:rPr>
          <w:rFonts w:eastAsia="宋体"/>
        </w:rPr>
      </w:pPr>
      <w:proofErr w:type="spellStart"/>
      <w:r>
        <w:rPr>
          <w:rFonts w:eastAsia="宋体"/>
        </w:rPr>
        <w:t>alarmMatched</w:t>
      </w:r>
      <w:proofErr w:type="spellEnd"/>
      <w:r>
        <w:rPr>
          <w:rFonts w:eastAsia="宋体"/>
        </w:rPr>
        <w:t xml:space="preserve"> AND </w:t>
      </w:r>
      <w:proofErr w:type="spellStart"/>
      <w:r>
        <w:rPr>
          <w:rFonts w:eastAsia="宋体"/>
        </w:rPr>
        <w:t>alarmNotCleared</w:t>
      </w:r>
      <w:proofErr w:type="spellEnd"/>
      <w:r>
        <w:rPr>
          <w:rFonts w:eastAsia="宋体"/>
        </w:rPr>
        <w:t xml:space="preserve"> AND </w:t>
      </w:r>
      <w:proofErr w:type="spellStart"/>
      <w:r>
        <w:rPr>
          <w:rFonts w:eastAsia="宋体"/>
        </w:rPr>
        <w:t>alarmChanged</w:t>
      </w:r>
      <w:proofErr w:type="spellEnd"/>
      <w:r>
        <w:rPr>
          <w:rFonts w:eastAsia="宋体"/>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2B2153E4"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FC677DC" w14:textId="77777777" w:rsidR="001E3F3B" w:rsidRDefault="001E3F3B" w:rsidP="00234739">
            <w:pPr>
              <w:pStyle w:val="TAH"/>
              <w:rPr>
                <w:rFonts w:eastAsia="宋体"/>
              </w:rPr>
            </w:pPr>
            <w:r>
              <w:rPr>
                <w:rFonts w:eastAsia="宋体"/>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3BF1178D" w14:textId="77777777" w:rsidR="001E3F3B" w:rsidRDefault="001E3F3B" w:rsidP="00234739">
            <w:pPr>
              <w:pStyle w:val="TAH"/>
              <w:rPr>
                <w:rFonts w:eastAsia="宋体"/>
              </w:rPr>
            </w:pPr>
            <w:r>
              <w:rPr>
                <w:rFonts w:eastAsia="宋体"/>
              </w:rPr>
              <w:t>Definition</w:t>
            </w:r>
          </w:p>
        </w:tc>
      </w:tr>
      <w:tr w:rsidR="001E3F3B" w14:paraId="089B5409"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389C193C" w14:textId="77777777" w:rsidR="001E3F3B" w:rsidRDefault="001E3F3B" w:rsidP="00234739">
            <w:pPr>
              <w:keepNext/>
              <w:keepLines/>
              <w:spacing w:after="0"/>
              <w:rPr>
                <w:rFonts w:ascii="Arial" w:eastAsia="宋体" w:hAnsi="Arial"/>
                <w:sz w:val="18"/>
              </w:rPr>
            </w:pPr>
            <w:proofErr w:type="spellStart"/>
            <w:r>
              <w:rPr>
                <w:rFonts w:ascii="Arial" w:eastAsia="宋体" w:hAnsi="Arial"/>
                <w:sz w:val="18"/>
              </w:rPr>
              <w:t>alarmMatched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780F09B" w14:textId="77777777" w:rsidR="001E3F3B" w:rsidRDefault="001E3F3B" w:rsidP="00234739">
            <w:pPr>
              <w:keepNext/>
              <w:keepLines/>
              <w:spacing w:after="0"/>
              <w:rPr>
                <w:rFonts w:ascii="Arial" w:eastAsia="宋体" w:hAnsi="Arial"/>
                <w:sz w:val="18"/>
              </w:rPr>
            </w:pPr>
            <w:r>
              <w:rPr>
                <w:rFonts w:ascii="Arial" w:eastAsia="宋体" w:hAnsi="Arial"/>
                <w:sz w:val="18"/>
              </w:rPr>
              <w:t xml:space="preserve">The matching-criteria-attributes of the newly generated network alarm has values that are identical (matches) with ones in one </w:t>
            </w:r>
            <w:proofErr w:type="spellStart"/>
            <w:r>
              <w:rPr>
                <w:rFonts w:ascii="Arial" w:eastAsia="宋体" w:hAnsi="Arial"/>
                <w:sz w:val="18"/>
              </w:rPr>
              <w:t>AlarmInformation</w:t>
            </w:r>
            <w:proofErr w:type="spellEnd"/>
            <w:r>
              <w:rPr>
                <w:rFonts w:ascii="Arial" w:eastAsia="宋体" w:hAnsi="Arial"/>
                <w:sz w:val="18"/>
              </w:rPr>
              <w:t xml:space="preserve"> in AlarmList. </w:t>
            </w:r>
          </w:p>
        </w:tc>
      </w:tr>
      <w:tr w:rsidR="001E3F3B" w14:paraId="7CF7AB5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49F39C0F" w14:textId="77777777" w:rsidR="001E3F3B" w:rsidRDefault="001E3F3B" w:rsidP="00234739">
            <w:pPr>
              <w:pStyle w:val="TAL"/>
              <w:rPr>
                <w:rFonts w:eastAsia="宋体"/>
              </w:rPr>
            </w:pPr>
            <w:proofErr w:type="spellStart"/>
            <w:r>
              <w:rPr>
                <w:rFonts w:eastAsia="宋体"/>
              </w:rPr>
              <w:t>alarmChanged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1B6CD88" w14:textId="6DC6D91F" w:rsidR="001E3F3B" w:rsidRDefault="00C365BC" w:rsidP="00234739">
            <w:pPr>
              <w:pStyle w:val="TAL"/>
              <w:rPr>
                <w:rFonts w:eastAsia="宋体"/>
              </w:rPr>
            </w:pPr>
            <w:r>
              <w:rPr>
                <w:rFonts w:eastAsia="宋体"/>
              </w:rPr>
              <w:t xml:space="preserve">One or more of </w:t>
            </w:r>
            <w:proofErr w:type="spellStart"/>
            <w:r>
              <w:rPr>
                <w:rFonts w:eastAsia="宋体"/>
              </w:rPr>
              <w:t>perceivedSeverity</w:t>
            </w:r>
            <w:proofErr w:type="spellEnd"/>
            <w:r>
              <w:rPr>
                <w:rFonts w:eastAsia="宋体"/>
              </w:rPr>
              <w:t xml:space="preserve">, </w:t>
            </w:r>
            <w:proofErr w:type="spellStart"/>
            <w:r w:rsidR="001E3F3B">
              <w:rPr>
                <w:rFonts w:eastAsia="宋体"/>
                <w:lang w:eastAsia="zh-CN"/>
              </w:rPr>
              <w:t>backedUpStatus</w:t>
            </w:r>
            <w:proofErr w:type="spellEnd"/>
            <w:r w:rsidR="001E3F3B">
              <w:rPr>
                <w:rFonts w:eastAsia="宋体"/>
                <w:lang w:eastAsia="zh-CN"/>
              </w:rPr>
              <w:t xml:space="preserve">, </w:t>
            </w:r>
            <w:proofErr w:type="spellStart"/>
            <w:r w:rsidR="001E3F3B">
              <w:rPr>
                <w:rFonts w:eastAsia="宋体"/>
                <w:lang w:eastAsia="zh-CN"/>
              </w:rPr>
              <w:t>backUpObject</w:t>
            </w:r>
            <w:proofErr w:type="spellEnd"/>
            <w:r w:rsidR="001E3F3B">
              <w:rPr>
                <w:rFonts w:eastAsia="宋体"/>
                <w:lang w:eastAsia="zh-CN"/>
              </w:rPr>
              <w:t xml:space="preserve">, </w:t>
            </w:r>
            <w:proofErr w:type="spellStart"/>
            <w:r w:rsidR="001E3F3B">
              <w:rPr>
                <w:rFonts w:eastAsia="宋体"/>
                <w:lang w:eastAsia="zh-CN"/>
              </w:rPr>
              <w:t>trendIndication</w:t>
            </w:r>
            <w:proofErr w:type="spellEnd"/>
            <w:r w:rsidR="001E3F3B">
              <w:rPr>
                <w:rFonts w:eastAsia="宋体"/>
                <w:lang w:eastAsia="zh-CN"/>
              </w:rPr>
              <w:t xml:space="preserve">, </w:t>
            </w:r>
            <w:proofErr w:type="spellStart"/>
            <w:r w:rsidR="001E3F3B">
              <w:rPr>
                <w:rFonts w:eastAsia="宋体"/>
                <w:lang w:eastAsia="zh-CN"/>
              </w:rPr>
              <w:t>thresholdInfo</w:t>
            </w:r>
            <w:proofErr w:type="spellEnd"/>
            <w:r w:rsidR="001E3F3B">
              <w:rPr>
                <w:rFonts w:eastAsia="宋体"/>
                <w:lang w:eastAsia="zh-CN"/>
              </w:rPr>
              <w:t xml:space="preserve">, </w:t>
            </w:r>
            <w:proofErr w:type="spellStart"/>
            <w:r w:rsidR="001E3F3B">
              <w:rPr>
                <w:rFonts w:eastAsia="宋体"/>
                <w:lang w:eastAsia="zh-CN"/>
              </w:rPr>
              <w:t>stateChangeDefinition</w:t>
            </w:r>
            <w:proofErr w:type="spellEnd"/>
            <w:r w:rsidR="001E3F3B">
              <w:rPr>
                <w:rFonts w:eastAsia="宋体"/>
                <w:lang w:eastAsia="zh-CN"/>
              </w:rPr>
              <w:t xml:space="preserve">, </w:t>
            </w:r>
            <w:proofErr w:type="spellStart"/>
            <w:r w:rsidR="001E3F3B">
              <w:rPr>
                <w:rFonts w:eastAsia="宋体"/>
                <w:lang w:eastAsia="zh-CN"/>
              </w:rPr>
              <w:t>monitoredAttributes</w:t>
            </w:r>
            <w:proofErr w:type="spellEnd"/>
            <w:r w:rsidR="001E3F3B">
              <w:rPr>
                <w:rFonts w:eastAsia="宋体"/>
                <w:lang w:eastAsia="zh-CN"/>
              </w:rPr>
              <w:t xml:space="preserve">, </w:t>
            </w:r>
            <w:proofErr w:type="spellStart"/>
            <w:r w:rsidR="001E3F3B">
              <w:rPr>
                <w:rFonts w:eastAsia="宋体"/>
                <w:lang w:eastAsia="zh-CN"/>
              </w:rPr>
              <w:t>proposedRepairActions</w:t>
            </w:r>
            <w:proofErr w:type="spellEnd"/>
            <w:r w:rsidR="001E3F3B">
              <w:rPr>
                <w:rFonts w:eastAsia="宋体"/>
                <w:lang w:eastAsia="zh-CN"/>
              </w:rPr>
              <w:t xml:space="preserve">, </w:t>
            </w:r>
            <w:proofErr w:type="spellStart"/>
            <w:r w:rsidR="001E3F3B">
              <w:rPr>
                <w:rFonts w:eastAsia="宋体"/>
                <w:lang w:eastAsia="zh-CN"/>
              </w:rPr>
              <w:t>additionalText</w:t>
            </w:r>
            <w:proofErr w:type="spellEnd"/>
            <w:r w:rsidR="001E3F3B">
              <w:rPr>
                <w:rFonts w:eastAsia="宋体"/>
                <w:lang w:eastAsia="zh-CN"/>
              </w:rPr>
              <w:t xml:space="preserve">, </w:t>
            </w:r>
            <w:proofErr w:type="spellStart"/>
            <w:r w:rsidR="001E3F3B">
              <w:rPr>
                <w:rFonts w:eastAsia="宋体"/>
                <w:lang w:eastAsia="zh-CN"/>
              </w:rPr>
              <w:t>additionalInformation</w:t>
            </w:r>
            <w:proofErr w:type="spellEnd"/>
            <w:r w:rsidR="001E3F3B">
              <w:rPr>
                <w:rFonts w:eastAsia="宋体"/>
                <w:lang w:eastAsia="zh-CN"/>
              </w:rPr>
              <w:t xml:space="preserve">, </w:t>
            </w:r>
            <w:proofErr w:type="spellStart"/>
            <w:r w:rsidR="001E3F3B">
              <w:rPr>
                <w:rFonts w:eastAsia="宋体"/>
                <w:lang w:eastAsia="zh-CN"/>
              </w:rPr>
              <w:t>serviceUser</w:t>
            </w:r>
            <w:proofErr w:type="spellEnd"/>
            <w:r w:rsidR="001E3F3B">
              <w:rPr>
                <w:rFonts w:eastAsia="宋体"/>
                <w:lang w:eastAsia="zh-CN"/>
              </w:rPr>
              <w:t xml:space="preserve">, </w:t>
            </w:r>
            <w:proofErr w:type="spellStart"/>
            <w:r w:rsidR="001E3F3B">
              <w:rPr>
                <w:rFonts w:eastAsia="宋体"/>
                <w:lang w:eastAsia="zh-CN"/>
              </w:rPr>
              <w:t>serviceProvider</w:t>
            </w:r>
            <w:proofErr w:type="spellEnd"/>
            <w:r w:rsidR="001E3F3B">
              <w:rPr>
                <w:rFonts w:eastAsia="宋体"/>
                <w:lang w:eastAsia="zh-CN"/>
              </w:rPr>
              <w:t xml:space="preserve"> or </w:t>
            </w:r>
            <w:proofErr w:type="spellStart"/>
            <w:r w:rsidR="001E3F3B">
              <w:rPr>
                <w:rFonts w:eastAsia="宋体"/>
                <w:lang w:eastAsia="zh-CN"/>
              </w:rPr>
              <w:t>securityAlarmDetector</w:t>
            </w:r>
            <w:proofErr w:type="spellEnd"/>
            <w:r w:rsidR="001E3F3B">
              <w:rPr>
                <w:rFonts w:eastAsia="宋体"/>
                <w:lang w:eastAsia="zh-CN"/>
              </w:rPr>
              <w:t xml:space="preserve"> </w:t>
            </w:r>
            <w:r w:rsidR="001E3F3B">
              <w:rPr>
                <w:rFonts w:eastAsia="宋体"/>
              </w:rPr>
              <w:t xml:space="preserve">of the newly generated network alarm and of the matched </w:t>
            </w:r>
            <w:proofErr w:type="spellStart"/>
            <w:r w:rsidR="001E3F3B">
              <w:rPr>
                <w:rFonts w:eastAsia="宋体"/>
              </w:rPr>
              <w:t>AlarmInformation</w:t>
            </w:r>
            <w:proofErr w:type="spellEnd"/>
            <w:r w:rsidR="001E3F3B">
              <w:rPr>
                <w:rFonts w:eastAsia="宋体"/>
              </w:rPr>
              <w:t xml:space="preserve"> are different. </w:t>
            </w:r>
          </w:p>
        </w:tc>
      </w:tr>
    </w:tbl>
    <w:p w14:paraId="447495F3" w14:textId="77777777" w:rsidR="001E3F3B" w:rsidRPr="003E6F01" w:rsidRDefault="001E3F3B" w:rsidP="001E3F3B">
      <w:pPr>
        <w:rPr>
          <w:lang w:eastAsia="zh-CN"/>
        </w:rPr>
      </w:pPr>
    </w:p>
    <w:p w14:paraId="47A95C6D" w14:textId="77777777" w:rsidR="001E3F3B" w:rsidRPr="00D27685" w:rsidRDefault="001E3F3B" w:rsidP="001E3F3B">
      <w:pPr>
        <w:rPr>
          <w:rFonts w:ascii="Arial" w:hAnsi="Arial"/>
          <w:lang w:eastAsia="zh-CN"/>
        </w:rPr>
      </w:pPr>
      <w:r w:rsidRPr="00D27685">
        <w:rPr>
          <w:rFonts w:ascii="Arial" w:hAnsi="Arial"/>
          <w:lang w:eastAsia="zh-CN"/>
        </w:rPr>
        <w:t>11.2.1.2.</w:t>
      </w:r>
      <w:r w:rsidR="00FD3602">
        <w:rPr>
          <w:rFonts w:ascii="Arial" w:hAnsi="Arial"/>
          <w:lang w:eastAsia="zh-CN"/>
        </w:rPr>
        <w:t>8</w:t>
      </w:r>
      <w:r w:rsidRPr="00D27685">
        <w:rPr>
          <w:rFonts w:ascii="Arial" w:hAnsi="Arial"/>
          <w:lang w:eastAsia="zh-CN"/>
        </w:rPr>
        <w:t>.4</w:t>
      </w:r>
      <w:r>
        <w:rPr>
          <w:rFonts w:ascii="Arial" w:hAnsi="Arial"/>
          <w:lang w:eastAsia="zh-CN"/>
        </w:rPr>
        <w:t>.2</w:t>
      </w:r>
      <w:r>
        <w:rPr>
          <w:rFonts w:ascii="Arial" w:hAnsi="Arial"/>
          <w:lang w:eastAsia="zh-CN"/>
        </w:rPr>
        <w:tab/>
      </w:r>
      <w:r w:rsidRPr="00D27685">
        <w:rPr>
          <w:rFonts w:ascii="Arial" w:hAnsi="Arial"/>
          <w:lang w:eastAsia="zh-CN"/>
        </w:rPr>
        <w:t>To-state</w:t>
      </w:r>
    </w:p>
    <w:p w14:paraId="474B9092" w14:textId="77777777" w:rsidR="001E3F3B" w:rsidRDefault="001E3F3B" w:rsidP="001E3F3B">
      <w:pPr>
        <w:keepNext/>
        <w:rPr>
          <w:rFonts w:eastAsia="宋体"/>
        </w:rPr>
      </w:pPr>
      <w:proofErr w:type="spellStart"/>
      <w:r>
        <w:rPr>
          <w:rFonts w:ascii="Courier New" w:eastAsia="宋体" w:hAnsi="Courier New"/>
        </w:rPr>
        <w:t>informationUpdate</w:t>
      </w:r>
      <w:proofErr w:type="spellEnd"/>
      <w:r>
        <w:rPr>
          <w:rFonts w:ascii="Courier New" w:eastAsia="宋体"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4B2D576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8F61C1D" w14:textId="77777777" w:rsidR="001E3F3B" w:rsidRDefault="001E3F3B" w:rsidP="00234739">
            <w:pPr>
              <w:pStyle w:val="TAH"/>
              <w:rPr>
                <w:rFonts w:eastAsia="宋体"/>
              </w:rPr>
            </w:pPr>
            <w:r>
              <w:rPr>
                <w:rFonts w:eastAsia="宋体"/>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54A14DAA" w14:textId="77777777" w:rsidR="001E3F3B" w:rsidRDefault="001E3F3B" w:rsidP="00234739">
            <w:pPr>
              <w:pStyle w:val="TAH"/>
              <w:rPr>
                <w:rFonts w:eastAsia="宋体"/>
              </w:rPr>
            </w:pPr>
            <w:r>
              <w:rPr>
                <w:rFonts w:eastAsia="宋体"/>
              </w:rPr>
              <w:t>Definition</w:t>
            </w:r>
          </w:p>
        </w:tc>
      </w:tr>
      <w:tr w:rsidR="001E3F3B" w14:paraId="059BF1E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257E48A2" w14:textId="77777777" w:rsidR="001E3F3B" w:rsidRDefault="001E3F3B" w:rsidP="00234739">
            <w:pPr>
              <w:pStyle w:val="TAL"/>
              <w:rPr>
                <w:rFonts w:eastAsia="宋体"/>
              </w:rPr>
            </w:pPr>
            <w:proofErr w:type="spellStart"/>
            <w:r>
              <w:rPr>
                <w:rFonts w:eastAsia="宋体"/>
              </w:rPr>
              <w:t>informationUpdate</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8B53641" w14:textId="57D9B2A9" w:rsidR="001E3F3B" w:rsidRDefault="001E3F3B" w:rsidP="00234739">
            <w:pPr>
              <w:pStyle w:val="TAL"/>
              <w:rPr>
                <w:rFonts w:eastAsia="宋体"/>
              </w:rPr>
            </w:pPr>
            <w:r>
              <w:rPr>
                <w:rFonts w:eastAsia="宋体"/>
              </w:rPr>
              <w:t xml:space="preserve">The </w:t>
            </w:r>
            <w:proofErr w:type="spellStart"/>
            <w:r>
              <w:rPr>
                <w:rFonts w:eastAsia="宋体"/>
              </w:rPr>
              <w:t>AlarmInformation</w:t>
            </w:r>
            <w:proofErr w:type="spellEnd"/>
            <w:r>
              <w:rPr>
                <w:rFonts w:eastAsia="宋体"/>
              </w:rPr>
              <w:t xml:space="preserve"> identified in </w:t>
            </w:r>
            <w:proofErr w:type="spellStart"/>
            <w:r>
              <w:rPr>
                <w:rFonts w:eastAsia="宋体"/>
              </w:rPr>
              <w:t>alarmMatched</w:t>
            </w:r>
            <w:proofErr w:type="spellEnd"/>
            <w:r>
              <w:rPr>
                <w:rFonts w:eastAsia="宋体"/>
              </w:rPr>
              <w:t xml:space="preserve"> in from-state has been updated according to the following rules: </w:t>
            </w:r>
            <w:proofErr w:type="spellStart"/>
            <w:r w:rsidR="00C365BC">
              <w:rPr>
                <w:rFonts w:eastAsia="宋体"/>
              </w:rPr>
              <w:t>perceivedSeverity</w:t>
            </w:r>
            <w:proofErr w:type="spellEnd"/>
            <w:r w:rsidR="00C365BC">
              <w:rPr>
                <w:rFonts w:eastAsia="宋体"/>
              </w:rPr>
              <w:t xml:space="preserve">, </w:t>
            </w:r>
            <w:proofErr w:type="spellStart"/>
            <w:r>
              <w:rPr>
                <w:rFonts w:eastAsia="宋体"/>
              </w:rPr>
              <w:t>backedUpStatus</w:t>
            </w:r>
            <w:proofErr w:type="spellEnd"/>
            <w:r>
              <w:rPr>
                <w:rFonts w:eastAsia="宋体"/>
              </w:rPr>
              <w:t xml:space="preserve">, </w:t>
            </w:r>
            <w:proofErr w:type="spellStart"/>
            <w:r>
              <w:rPr>
                <w:rFonts w:eastAsia="宋体"/>
              </w:rPr>
              <w:t>backUpObject</w:t>
            </w:r>
            <w:proofErr w:type="spellEnd"/>
            <w:r>
              <w:rPr>
                <w:rFonts w:eastAsia="宋体"/>
              </w:rPr>
              <w:t xml:space="preserve">, </w:t>
            </w:r>
            <w:proofErr w:type="spellStart"/>
            <w:r>
              <w:rPr>
                <w:rFonts w:eastAsia="宋体"/>
              </w:rPr>
              <w:t>trendIndication</w:t>
            </w:r>
            <w:proofErr w:type="spellEnd"/>
            <w:r>
              <w:rPr>
                <w:rFonts w:eastAsia="宋体"/>
              </w:rPr>
              <w:t xml:space="preserve">, </w:t>
            </w:r>
            <w:proofErr w:type="spellStart"/>
            <w:r>
              <w:rPr>
                <w:rFonts w:eastAsia="宋体"/>
              </w:rPr>
              <w:t>thresholdInfo</w:t>
            </w:r>
            <w:proofErr w:type="spellEnd"/>
            <w:r>
              <w:rPr>
                <w:rFonts w:eastAsia="宋体"/>
              </w:rPr>
              <w:t xml:space="preserve">, </w:t>
            </w:r>
            <w:proofErr w:type="spellStart"/>
            <w:r>
              <w:rPr>
                <w:rFonts w:eastAsia="宋体"/>
              </w:rPr>
              <w:t>stateChangeDefinition</w:t>
            </w:r>
            <w:proofErr w:type="spellEnd"/>
            <w:r>
              <w:rPr>
                <w:rFonts w:eastAsia="宋体"/>
              </w:rPr>
              <w:t xml:space="preserve">, </w:t>
            </w:r>
            <w:proofErr w:type="spellStart"/>
            <w:r>
              <w:rPr>
                <w:rFonts w:eastAsia="宋体"/>
              </w:rPr>
              <w:t>monitoredAttributes</w:t>
            </w:r>
            <w:proofErr w:type="spellEnd"/>
            <w:r>
              <w:rPr>
                <w:rFonts w:eastAsia="宋体"/>
              </w:rPr>
              <w:t xml:space="preserve">, </w:t>
            </w:r>
            <w:proofErr w:type="spellStart"/>
            <w:r>
              <w:rPr>
                <w:rFonts w:eastAsia="宋体"/>
              </w:rPr>
              <w:t>proposedRepairActions</w:t>
            </w:r>
            <w:proofErr w:type="spellEnd"/>
            <w:r>
              <w:rPr>
                <w:rFonts w:eastAsia="宋体"/>
              </w:rPr>
              <w:t xml:space="preserve">, </w:t>
            </w:r>
            <w:proofErr w:type="spellStart"/>
            <w:r>
              <w:rPr>
                <w:rFonts w:eastAsia="宋体"/>
              </w:rPr>
              <w:t>additionalText</w:t>
            </w:r>
            <w:proofErr w:type="spellEnd"/>
            <w:r>
              <w:rPr>
                <w:rFonts w:eastAsia="宋体"/>
                <w:lang w:eastAsia="zh-CN"/>
              </w:rPr>
              <w:t>,</w:t>
            </w:r>
            <w:r>
              <w:rPr>
                <w:rFonts w:eastAsia="宋体"/>
              </w:rPr>
              <w:t xml:space="preserve"> </w:t>
            </w:r>
            <w:proofErr w:type="spellStart"/>
            <w:r>
              <w:rPr>
                <w:rFonts w:eastAsia="宋体"/>
              </w:rPr>
              <w:t>additionalInformation</w:t>
            </w:r>
            <w:proofErr w:type="spellEnd"/>
            <w:r>
              <w:rPr>
                <w:rFonts w:eastAsia="宋体"/>
                <w:lang w:eastAsia="zh-CN"/>
              </w:rPr>
              <w:t xml:space="preserve">, </w:t>
            </w:r>
            <w:proofErr w:type="spellStart"/>
            <w:r>
              <w:rPr>
                <w:rFonts w:eastAsia="宋体"/>
                <w:lang w:eastAsia="zh-CN"/>
              </w:rPr>
              <w:t>serviceUser</w:t>
            </w:r>
            <w:proofErr w:type="spellEnd"/>
            <w:r>
              <w:rPr>
                <w:rFonts w:eastAsia="宋体"/>
                <w:lang w:eastAsia="zh-CN"/>
              </w:rPr>
              <w:t xml:space="preserve">, </w:t>
            </w:r>
            <w:proofErr w:type="spellStart"/>
            <w:r>
              <w:rPr>
                <w:rFonts w:eastAsia="宋体"/>
                <w:lang w:eastAsia="zh-CN"/>
              </w:rPr>
              <w:t>serviceProvider</w:t>
            </w:r>
            <w:proofErr w:type="spellEnd"/>
            <w:r>
              <w:rPr>
                <w:rFonts w:eastAsia="宋体"/>
                <w:lang w:eastAsia="zh-CN"/>
              </w:rPr>
              <w:t xml:space="preserve"> or </w:t>
            </w:r>
            <w:proofErr w:type="spellStart"/>
            <w:r>
              <w:rPr>
                <w:rFonts w:eastAsia="宋体"/>
                <w:lang w:eastAsia="zh-CN"/>
              </w:rPr>
              <w:t>securityAlarmDetector</w:t>
            </w:r>
            <w:proofErr w:type="spellEnd"/>
            <w:r>
              <w:rPr>
                <w:rFonts w:eastAsia="宋体"/>
                <w:lang w:eastAsia="zh-CN"/>
              </w:rPr>
              <w:t xml:space="preserve"> </w:t>
            </w:r>
            <w:r>
              <w:rPr>
                <w:rFonts w:eastAsia="宋体"/>
              </w:rPr>
              <w:t>is updated;</w:t>
            </w:r>
          </w:p>
          <w:p w14:paraId="5AEF5FC9" w14:textId="77777777" w:rsidR="001E3F3B" w:rsidRDefault="001E3F3B" w:rsidP="00234739">
            <w:pPr>
              <w:pStyle w:val="TAL"/>
              <w:rPr>
                <w:rFonts w:eastAsia="宋体"/>
              </w:rPr>
            </w:pPr>
            <w:proofErr w:type="spellStart"/>
            <w:r>
              <w:rPr>
                <w:rFonts w:eastAsia="宋体"/>
              </w:rPr>
              <w:t>notificationId</w:t>
            </w:r>
            <w:proofErr w:type="spellEnd"/>
            <w:r>
              <w:rPr>
                <w:rFonts w:eastAsia="宋体"/>
              </w:rPr>
              <w:t xml:space="preserve"> is updated;</w:t>
            </w:r>
          </w:p>
          <w:p w14:paraId="2C3A8BBF" w14:textId="77777777" w:rsidR="001E3F3B" w:rsidRDefault="001E3F3B" w:rsidP="00234739">
            <w:pPr>
              <w:pStyle w:val="TAL"/>
              <w:rPr>
                <w:rFonts w:eastAsia="宋体"/>
              </w:rPr>
            </w:pPr>
            <w:proofErr w:type="spellStart"/>
            <w:r>
              <w:rPr>
                <w:rFonts w:eastAsia="宋体"/>
              </w:rPr>
              <w:t>alarmChangedTime</w:t>
            </w:r>
            <w:proofErr w:type="spellEnd"/>
            <w:r>
              <w:rPr>
                <w:rFonts w:eastAsia="宋体"/>
              </w:rPr>
              <w:t xml:space="preserve"> is updated;</w:t>
            </w:r>
          </w:p>
          <w:p w14:paraId="5D0FDD2D" w14:textId="77777777" w:rsidR="001E3F3B" w:rsidRDefault="001E3F3B" w:rsidP="00234739">
            <w:pPr>
              <w:pStyle w:val="TAL"/>
              <w:rPr>
                <w:rFonts w:eastAsia="宋体"/>
              </w:rPr>
            </w:pPr>
            <w:proofErr w:type="spellStart"/>
            <w:r>
              <w:rPr>
                <w:rFonts w:eastAsia="宋体"/>
              </w:rPr>
              <w:t>ackTime</w:t>
            </w:r>
            <w:proofErr w:type="spellEnd"/>
            <w:r>
              <w:rPr>
                <w:rFonts w:eastAsia="宋体"/>
              </w:rPr>
              <w:t xml:space="preserve">, </w:t>
            </w:r>
            <w:proofErr w:type="spellStart"/>
            <w:r>
              <w:rPr>
                <w:rFonts w:eastAsia="宋体"/>
              </w:rPr>
              <w:t>ackUserId</w:t>
            </w:r>
            <w:proofErr w:type="spellEnd"/>
            <w:r>
              <w:rPr>
                <w:rFonts w:eastAsia="宋体"/>
              </w:rPr>
              <w:t xml:space="preserve"> and </w:t>
            </w:r>
            <w:proofErr w:type="spellStart"/>
            <w:r>
              <w:rPr>
                <w:rFonts w:eastAsia="宋体"/>
              </w:rPr>
              <w:t>ackSystemId</w:t>
            </w:r>
            <w:proofErr w:type="spellEnd"/>
            <w:r>
              <w:rPr>
                <w:rFonts w:eastAsia="宋体"/>
              </w:rPr>
              <w:t xml:space="preserve"> are updated to contain no information;</w:t>
            </w:r>
          </w:p>
          <w:p w14:paraId="44A4E96E" w14:textId="77777777" w:rsidR="001E3F3B" w:rsidRDefault="001E3F3B" w:rsidP="00234739">
            <w:pPr>
              <w:pStyle w:val="TAL"/>
              <w:rPr>
                <w:rFonts w:eastAsia="宋体"/>
              </w:rPr>
            </w:pPr>
            <w:proofErr w:type="spellStart"/>
            <w:r>
              <w:rPr>
                <w:rFonts w:eastAsia="宋体"/>
              </w:rPr>
              <w:t>ackState</w:t>
            </w:r>
            <w:proofErr w:type="spellEnd"/>
            <w:r>
              <w:rPr>
                <w:rFonts w:eastAsia="宋体"/>
              </w:rPr>
              <w:t xml:space="preserve"> is updated to "unacknowledged";</w:t>
            </w:r>
          </w:p>
        </w:tc>
      </w:tr>
    </w:tbl>
    <w:p w14:paraId="4A9B4B89" w14:textId="77777777" w:rsidR="001E3F3B" w:rsidRPr="00215D3C" w:rsidRDefault="001E3F3B" w:rsidP="006A5594">
      <w:pPr>
        <w:rPr>
          <w:lang w:eastAsia="zh-CN"/>
        </w:rPr>
      </w:pPr>
    </w:p>
    <w:p w14:paraId="42AD97D8" w14:textId="77777777" w:rsidR="006A5594" w:rsidRPr="00215D3C" w:rsidRDefault="006A5594" w:rsidP="006A5594">
      <w:pPr>
        <w:pStyle w:val="Heading3"/>
        <w:rPr>
          <w:lang w:eastAsia="zh-CN"/>
        </w:rPr>
      </w:pPr>
      <w:bookmarkStart w:id="1238" w:name="_Toc20494481"/>
      <w:bookmarkStart w:id="1239" w:name="_Toc26975526"/>
      <w:bookmarkStart w:id="1240" w:name="_Toc35856399"/>
      <w:bookmarkStart w:id="1241" w:name="_Toc44001255"/>
      <w:bookmarkStart w:id="1242" w:name="_Toc51580854"/>
      <w:bookmarkStart w:id="1243" w:name="_Toc52356117"/>
      <w:bookmarkStart w:id="1244" w:name="_Toc55227687"/>
      <w:bookmarkStart w:id="1245" w:name="_Toc130218989"/>
      <w:r>
        <w:rPr>
          <w:lang w:eastAsia="zh-CN"/>
        </w:rPr>
        <w:lastRenderedPageBreak/>
        <w:t>11.2</w:t>
      </w:r>
      <w:r w:rsidRPr="00215D3C">
        <w:rPr>
          <w:lang w:eastAsia="zh-CN"/>
        </w:rPr>
        <w:t>.2</w:t>
      </w:r>
      <w:r w:rsidRPr="00215D3C">
        <w:rPr>
          <w:lang w:eastAsia="zh-CN"/>
        </w:rPr>
        <w:tab/>
        <w:t>Managed information</w:t>
      </w:r>
      <w:bookmarkEnd w:id="1238"/>
      <w:bookmarkEnd w:id="1239"/>
      <w:bookmarkEnd w:id="1240"/>
      <w:bookmarkEnd w:id="1241"/>
      <w:bookmarkEnd w:id="1242"/>
      <w:bookmarkEnd w:id="1243"/>
      <w:bookmarkEnd w:id="1244"/>
      <w:bookmarkEnd w:id="1245"/>
    </w:p>
    <w:p w14:paraId="18A7017A" w14:textId="77777777" w:rsidR="006A5594" w:rsidRPr="00215D3C" w:rsidRDefault="006A5594" w:rsidP="006A5594">
      <w:pPr>
        <w:pStyle w:val="Heading4"/>
      </w:pPr>
      <w:bookmarkStart w:id="1246" w:name="_Toc20494482"/>
      <w:bookmarkStart w:id="1247" w:name="_Toc26975527"/>
      <w:bookmarkStart w:id="1248" w:name="_Toc35856400"/>
      <w:bookmarkStart w:id="1249" w:name="_Toc44001256"/>
      <w:bookmarkStart w:id="1250" w:name="_Toc51580855"/>
      <w:bookmarkStart w:id="1251" w:name="_Toc52356118"/>
      <w:bookmarkStart w:id="1252" w:name="_Toc55227688"/>
      <w:bookmarkStart w:id="1253" w:name="_Toc130218990"/>
      <w:r>
        <w:t>11.2</w:t>
      </w:r>
      <w:r w:rsidRPr="00215D3C">
        <w:t>.</w:t>
      </w:r>
      <w:r w:rsidRPr="00215D3C">
        <w:rPr>
          <w:rFonts w:hint="eastAsia"/>
        </w:rPr>
        <w:t>2</w:t>
      </w:r>
      <w:r w:rsidRPr="00215D3C">
        <w:t>.</w:t>
      </w:r>
      <w:r w:rsidRPr="00215D3C">
        <w:rPr>
          <w:rFonts w:hint="eastAsia"/>
        </w:rPr>
        <w:t>1</w:t>
      </w:r>
      <w:r w:rsidRPr="00215D3C">
        <w:tab/>
        <w:t>Alarm information, alarm state change and Information Object Classes</w:t>
      </w:r>
      <w:bookmarkEnd w:id="1246"/>
      <w:bookmarkEnd w:id="1247"/>
      <w:bookmarkEnd w:id="1248"/>
      <w:bookmarkEnd w:id="1249"/>
      <w:bookmarkEnd w:id="1250"/>
      <w:bookmarkEnd w:id="1251"/>
      <w:bookmarkEnd w:id="1252"/>
      <w:bookmarkEnd w:id="1253"/>
    </w:p>
    <w:p w14:paraId="59F06E26" w14:textId="77777777" w:rsidR="006A5594" w:rsidRPr="00215D3C" w:rsidRDefault="006A5594" w:rsidP="006A5594">
      <w:pPr>
        <w:pStyle w:val="Heading5"/>
      </w:pPr>
      <w:bookmarkStart w:id="1254" w:name="_Toc20494483"/>
      <w:bookmarkStart w:id="1255" w:name="_Toc26975528"/>
      <w:bookmarkStart w:id="1256" w:name="_Toc35856401"/>
      <w:bookmarkStart w:id="1257" w:name="_Toc44001257"/>
      <w:bookmarkStart w:id="1258" w:name="_Toc51580856"/>
      <w:bookmarkStart w:id="1259" w:name="_Toc52356119"/>
      <w:bookmarkStart w:id="1260" w:name="_Toc55227689"/>
      <w:bookmarkStart w:id="1261" w:name="_Toc130218991"/>
      <w:r>
        <w:t>11.2</w:t>
      </w:r>
      <w:r w:rsidRPr="00215D3C">
        <w:t>.</w:t>
      </w:r>
      <w:r w:rsidRPr="00215D3C">
        <w:rPr>
          <w:rFonts w:hint="eastAsia"/>
        </w:rPr>
        <w:t>2</w:t>
      </w:r>
      <w:r w:rsidRPr="00215D3C">
        <w:t>.</w:t>
      </w:r>
      <w:r w:rsidRPr="00215D3C">
        <w:rPr>
          <w:rFonts w:hint="eastAsia"/>
        </w:rPr>
        <w:t>1</w:t>
      </w:r>
      <w:r w:rsidRPr="00215D3C">
        <w:t>.1</w:t>
      </w:r>
      <w:r w:rsidRPr="00215D3C">
        <w:tab/>
        <w:t>Imported information entities and local labels</w:t>
      </w:r>
      <w:bookmarkEnd w:id="1254"/>
      <w:bookmarkEnd w:id="1255"/>
      <w:bookmarkEnd w:id="1256"/>
      <w:bookmarkEnd w:id="1257"/>
      <w:bookmarkEnd w:id="1258"/>
      <w:bookmarkEnd w:id="1259"/>
      <w:bookmarkEnd w:id="1260"/>
      <w:bookmarkEnd w:id="1261"/>
    </w:p>
    <w:p w14:paraId="77BE96EC" w14:textId="77777777" w:rsidR="006A5594" w:rsidRPr="00215D3C" w:rsidRDefault="006A5594" w:rsidP="006A5594">
      <w:r>
        <w:t>None.</w:t>
      </w:r>
    </w:p>
    <w:p w14:paraId="65B0C3E2" w14:textId="77777777" w:rsidR="006A5594" w:rsidRPr="00215D3C" w:rsidRDefault="006A5594" w:rsidP="006A5594">
      <w:pPr>
        <w:pStyle w:val="Heading5"/>
      </w:pPr>
      <w:bookmarkStart w:id="1262" w:name="_Toc20494484"/>
      <w:bookmarkStart w:id="1263" w:name="_Toc26975529"/>
      <w:bookmarkStart w:id="1264" w:name="_Toc35856402"/>
      <w:bookmarkStart w:id="1265" w:name="_Toc44001258"/>
      <w:bookmarkStart w:id="1266" w:name="_Toc51580857"/>
      <w:bookmarkStart w:id="1267" w:name="_Toc52356120"/>
      <w:bookmarkStart w:id="1268" w:name="_Toc55227690"/>
      <w:bookmarkStart w:id="1269" w:name="_Toc130218992"/>
      <w:r>
        <w:t>11.2</w:t>
      </w:r>
      <w:r w:rsidRPr="00215D3C">
        <w:t>.</w:t>
      </w:r>
      <w:r w:rsidRPr="00215D3C">
        <w:rPr>
          <w:rFonts w:hint="eastAsia"/>
        </w:rPr>
        <w:t>2</w:t>
      </w:r>
      <w:r w:rsidRPr="00215D3C">
        <w:t>.</w:t>
      </w:r>
      <w:r w:rsidRPr="00215D3C">
        <w:rPr>
          <w:rFonts w:hint="eastAsia"/>
        </w:rPr>
        <w:t>1</w:t>
      </w:r>
      <w:r w:rsidRPr="00215D3C">
        <w:t>.2</w:t>
      </w:r>
      <w:r w:rsidRPr="00215D3C">
        <w:tab/>
        <w:t>Class diagram</w:t>
      </w:r>
      <w:bookmarkEnd w:id="1262"/>
      <w:bookmarkEnd w:id="1263"/>
      <w:bookmarkEnd w:id="1264"/>
      <w:bookmarkEnd w:id="1265"/>
      <w:bookmarkEnd w:id="1266"/>
      <w:bookmarkEnd w:id="1267"/>
      <w:bookmarkEnd w:id="1268"/>
      <w:bookmarkEnd w:id="1269"/>
    </w:p>
    <w:p w14:paraId="4957A186" w14:textId="77777777" w:rsidR="006A5594" w:rsidRPr="00215D3C" w:rsidRDefault="006A5594" w:rsidP="006A5594">
      <w:pPr>
        <w:pStyle w:val="Heading6"/>
      </w:pPr>
      <w:bookmarkStart w:id="1270" w:name="_Toc20494485"/>
      <w:bookmarkStart w:id="1271" w:name="_Toc26975530"/>
      <w:bookmarkStart w:id="1272" w:name="_Toc35856403"/>
      <w:bookmarkStart w:id="1273" w:name="_Toc44001259"/>
      <w:bookmarkStart w:id="1274" w:name="_Toc51580858"/>
      <w:bookmarkStart w:id="1275" w:name="_Toc52356121"/>
      <w:bookmarkStart w:id="1276" w:name="_Toc55227691"/>
      <w:bookmarkStart w:id="1277" w:name="_Toc130218993"/>
      <w:r>
        <w:t>11.2</w:t>
      </w:r>
      <w:r w:rsidRPr="00215D3C">
        <w:t>.</w:t>
      </w:r>
      <w:r w:rsidRPr="00215D3C">
        <w:rPr>
          <w:rFonts w:hint="eastAsia"/>
        </w:rPr>
        <w:t>2</w:t>
      </w:r>
      <w:r w:rsidRPr="00215D3C">
        <w:t>.</w:t>
      </w:r>
      <w:r w:rsidRPr="00215D3C">
        <w:rPr>
          <w:rFonts w:hint="eastAsia"/>
        </w:rPr>
        <w:t>1</w:t>
      </w:r>
      <w:r w:rsidRPr="00215D3C">
        <w:t>.2.</w:t>
      </w:r>
      <w:r w:rsidRPr="00215D3C">
        <w:rPr>
          <w:rFonts w:hint="eastAsia"/>
        </w:rPr>
        <w:t>1</w:t>
      </w:r>
      <w:r w:rsidRPr="00215D3C">
        <w:tab/>
        <w:t>Introduction</w:t>
      </w:r>
      <w:bookmarkEnd w:id="1270"/>
      <w:bookmarkEnd w:id="1271"/>
      <w:bookmarkEnd w:id="1272"/>
      <w:bookmarkEnd w:id="1273"/>
      <w:bookmarkEnd w:id="1274"/>
      <w:bookmarkEnd w:id="1275"/>
      <w:bookmarkEnd w:id="1276"/>
      <w:bookmarkEnd w:id="1277"/>
    </w:p>
    <w:p w14:paraId="41DC6526" w14:textId="77777777" w:rsidR="006A5594" w:rsidRPr="00215D3C" w:rsidRDefault="006A5594" w:rsidP="006A5594">
      <w:pPr>
        <w:keepNext/>
      </w:pPr>
      <w:r w:rsidRPr="00215D3C">
        <w:t xml:space="preserve">This clause introduces the </w:t>
      </w:r>
      <w:r>
        <w:t xml:space="preserve">fault supervision related </w:t>
      </w:r>
      <w:r w:rsidRPr="00215D3C">
        <w:t xml:space="preserve">classes (i.e. IOCs, </w:t>
      </w:r>
      <w:proofErr w:type="spellStart"/>
      <w:r w:rsidRPr="00215D3C">
        <w:t>SupportIOCs</w:t>
      </w:r>
      <w:proofErr w:type="spellEnd"/>
      <w:r w:rsidRPr="00215D3C">
        <w:t xml:space="preserve">). The intent is to identify the information required for the Fault management service implementation of its operations and notification emission. This </w:t>
      </w:r>
      <w:r w:rsidRPr="00215D3C">
        <w:lastRenderedPageBreak/>
        <w:t>clause provides the overview of all support object classes in UML. Subsequent clauses provide more detailed specification of various aspects of these support object classes.</w:t>
      </w:r>
    </w:p>
    <w:p w14:paraId="3F2149FB" w14:textId="77777777" w:rsidR="006A5594" w:rsidRPr="00215D3C" w:rsidRDefault="006A5594" w:rsidP="006A5594">
      <w:pPr>
        <w:pStyle w:val="Heading6"/>
      </w:pPr>
      <w:bookmarkStart w:id="1278" w:name="_Toc20494486"/>
      <w:bookmarkStart w:id="1279" w:name="_Toc26975531"/>
      <w:bookmarkStart w:id="1280" w:name="_Toc35856404"/>
      <w:bookmarkStart w:id="1281" w:name="_Toc44001260"/>
      <w:bookmarkStart w:id="1282" w:name="_Toc51580859"/>
      <w:bookmarkStart w:id="1283" w:name="_Toc52356122"/>
      <w:bookmarkStart w:id="1284" w:name="_Toc55227692"/>
      <w:bookmarkStart w:id="1285" w:name="_Toc130218994"/>
      <w:r>
        <w:t>11.2</w:t>
      </w:r>
      <w:r w:rsidRPr="00215D3C">
        <w:t>.</w:t>
      </w:r>
      <w:r w:rsidRPr="00215D3C">
        <w:rPr>
          <w:rFonts w:hint="eastAsia"/>
        </w:rPr>
        <w:t>2</w:t>
      </w:r>
      <w:r w:rsidRPr="00215D3C">
        <w:t>.</w:t>
      </w:r>
      <w:r w:rsidRPr="00215D3C">
        <w:rPr>
          <w:rFonts w:hint="eastAsia"/>
        </w:rPr>
        <w:t>1</w:t>
      </w:r>
      <w:r w:rsidRPr="00215D3C">
        <w:t>.2.</w:t>
      </w:r>
      <w:r w:rsidRPr="00215D3C">
        <w:rPr>
          <w:rFonts w:hint="eastAsia"/>
        </w:rPr>
        <w:t>2</w:t>
      </w:r>
      <w:r w:rsidRPr="00215D3C">
        <w:tab/>
        <w:t>Attributes and relationships</w:t>
      </w:r>
      <w:bookmarkEnd w:id="1278"/>
      <w:bookmarkEnd w:id="1279"/>
      <w:bookmarkEnd w:id="1280"/>
      <w:bookmarkEnd w:id="1281"/>
      <w:bookmarkEnd w:id="1282"/>
      <w:bookmarkEnd w:id="1283"/>
      <w:bookmarkEnd w:id="1284"/>
      <w:bookmarkEnd w:id="1285"/>
    </w:p>
    <w:p w14:paraId="7B200097" w14:textId="77777777" w:rsidR="006A5594" w:rsidRPr="00215D3C" w:rsidRDefault="006A5594" w:rsidP="006A5594">
      <w:pPr>
        <w:pStyle w:val="TH"/>
      </w:pPr>
      <w:r>
        <w:object w:dxaOrig="11090" w:dyaOrig="8917" w14:anchorId="0F31B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0pt" o:ole="">
            <v:imagedata r:id="rId11" o:title=""/>
          </v:shape>
          <o:OLEObject Type="Embed" ProgID="VisioViewer.Viewer.1" ShapeID="_x0000_i1025" DrawAspect="Content" ObjectID="_1746559531" r:id="rId12"/>
        </w:object>
      </w:r>
    </w:p>
    <w:p w14:paraId="15C39BF7" w14:textId="77777777" w:rsidR="006A5594" w:rsidRPr="00215D3C" w:rsidRDefault="006A5594" w:rsidP="006A5594">
      <w:pPr>
        <w:pStyle w:val="Heading5"/>
      </w:pPr>
      <w:bookmarkStart w:id="1286" w:name="_Toc20494487"/>
      <w:bookmarkStart w:id="1287" w:name="_Toc26975532"/>
      <w:bookmarkStart w:id="1288" w:name="_Toc35856405"/>
      <w:bookmarkStart w:id="1289" w:name="_Toc44001261"/>
      <w:bookmarkStart w:id="1290" w:name="_Toc51580860"/>
      <w:bookmarkStart w:id="1291" w:name="_Toc52356123"/>
      <w:bookmarkStart w:id="1292" w:name="_Toc55227693"/>
      <w:bookmarkStart w:id="1293" w:name="_Toc130218995"/>
      <w:r>
        <w:t>11.2</w:t>
      </w:r>
      <w:r w:rsidRPr="00215D3C">
        <w:t>.</w:t>
      </w:r>
      <w:r w:rsidRPr="00215D3C">
        <w:rPr>
          <w:rFonts w:hint="eastAsia"/>
        </w:rPr>
        <w:t>2</w:t>
      </w:r>
      <w:r w:rsidRPr="00215D3C">
        <w:t>.</w:t>
      </w:r>
      <w:r w:rsidRPr="00215D3C">
        <w:rPr>
          <w:rFonts w:hint="eastAsia"/>
        </w:rPr>
        <w:t>1</w:t>
      </w:r>
      <w:r w:rsidRPr="00215D3C">
        <w:t>.3</w:t>
      </w:r>
      <w:r w:rsidRPr="00215D3C">
        <w:tab/>
        <w:t>Information Object Class Definitions</w:t>
      </w:r>
      <w:bookmarkEnd w:id="1286"/>
      <w:bookmarkEnd w:id="1287"/>
      <w:bookmarkEnd w:id="1288"/>
      <w:bookmarkEnd w:id="1289"/>
      <w:bookmarkEnd w:id="1290"/>
      <w:bookmarkEnd w:id="1291"/>
      <w:bookmarkEnd w:id="1292"/>
      <w:bookmarkEnd w:id="1293"/>
    </w:p>
    <w:p w14:paraId="0C4316FE" w14:textId="77777777" w:rsidR="006A5594" w:rsidRPr="00215D3C" w:rsidRDefault="006A5594" w:rsidP="006A5594">
      <w:pPr>
        <w:pStyle w:val="Heading6"/>
      </w:pPr>
      <w:bookmarkStart w:id="1294" w:name="_Toc20494488"/>
      <w:bookmarkStart w:id="1295" w:name="_Toc26975533"/>
      <w:bookmarkStart w:id="1296" w:name="_Toc35856406"/>
      <w:bookmarkStart w:id="1297" w:name="_Toc44001262"/>
      <w:bookmarkStart w:id="1298" w:name="_Toc51580861"/>
      <w:bookmarkStart w:id="1299" w:name="_Toc52356124"/>
      <w:bookmarkStart w:id="1300" w:name="_Toc55227694"/>
      <w:bookmarkStart w:id="1301" w:name="_Toc130218996"/>
      <w:r>
        <w:t>11.2</w:t>
      </w:r>
      <w:r w:rsidRPr="00215D3C">
        <w:t>.</w:t>
      </w:r>
      <w:r w:rsidRPr="00215D3C">
        <w:rPr>
          <w:rFonts w:hint="eastAsia"/>
        </w:rPr>
        <w:t>2</w:t>
      </w:r>
      <w:r w:rsidRPr="00215D3C">
        <w:t>.</w:t>
      </w:r>
      <w:r w:rsidRPr="00215D3C">
        <w:rPr>
          <w:rFonts w:hint="eastAsia"/>
        </w:rPr>
        <w:t>1</w:t>
      </w:r>
      <w:r w:rsidRPr="00215D3C">
        <w:t>.3.1</w:t>
      </w:r>
      <w:r w:rsidRPr="00215D3C">
        <w:tab/>
        <w:t>AlarmInformation</w:t>
      </w:r>
      <w:bookmarkEnd w:id="1294"/>
      <w:bookmarkEnd w:id="1295"/>
      <w:bookmarkEnd w:id="1296"/>
      <w:bookmarkEnd w:id="1297"/>
      <w:bookmarkEnd w:id="1298"/>
      <w:bookmarkEnd w:id="1299"/>
      <w:bookmarkEnd w:id="1300"/>
      <w:bookmarkEnd w:id="1301"/>
    </w:p>
    <w:p w14:paraId="04D5D3F6" w14:textId="77777777" w:rsidR="006A5594" w:rsidRPr="00215D3C" w:rsidRDefault="006A5594" w:rsidP="006A5594">
      <w:pPr>
        <w:pStyle w:val="Heading7"/>
      </w:pPr>
      <w:bookmarkStart w:id="1302" w:name="_Toc20494489"/>
      <w:bookmarkStart w:id="1303" w:name="_Toc26975534"/>
      <w:bookmarkStart w:id="1304" w:name="_Toc35856407"/>
      <w:bookmarkStart w:id="1305" w:name="_Toc44001263"/>
      <w:bookmarkStart w:id="1306" w:name="_Toc51580862"/>
      <w:bookmarkStart w:id="1307" w:name="_Toc52356125"/>
      <w:bookmarkStart w:id="1308" w:name="_Toc55227695"/>
      <w:bookmarkStart w:id="1309" w:name="_Toc130218997"/>
      <w:r>
        <w:t>11.2</w:t>
      </w:r>
      <w:r w:rsidRPr="00215D3C">
        <w:t>.</w:t>
      </w:r>
      <w:r w:rsidRPr="00215D3C">
        <w:rPr>
          <w:rFonts w:hint="eastAsia"/>
        </w:rPr>
        <w:t>2</w:t>
      </w:r>
      <w:r w:rsidRPr="00215D3C">
        <w:t>.</w:t>
      </w:r>
      <w:r w:rsidRPr="00215D3C">
        <w:rPr>
          <w:rFonts w:hint="eastAsia"/>
        </w:rPr>
        <w:t>1</w:t>
      </w:r>
      <w:r w:rsidRPr="00215D3C">
        <w:t>.3.1.1</w:t>
      </w:r>
      <w:r w:rsidRPr="00215D3C">
        <w:tab/>
        <w:t>Definition</w:t>
      </w:r>
      <w:bookmarkEnd w:id="1302"/>
      <w:bookmarkEnd w:id="1303"/>
      <w:bookmarkEnd w:id="1304"/>
      <w:bookmarkEnd w:id="1305"/>
      <w:bookmarkEnd w:id="1306"/>
      <w:bookmarkEnd w:id="1307"/>
      <w:bookmarkEnd w:id="1308"/>
      <w:bookmarkEnd w:id="1309"/>
    </w:p>
    <w:p w14:paraId="1A313500" w14:textId="77777777" w:rsidR="006A5594" w:rsidRPr="00215D3C" w:rsidRDefault="006A5594" w:rsidP="006A5594">
      <w:pPr>
        <w:rPr>
          <w:rFonts w:ascii="Courier New" w:hAnsi="Courier New"/>
        </w:rPr>
      </w:pPr>
      <w:r w:rsidRPr="00215D3C">
        <w:rPr>
          <w:rFonts w:ascii="Courier New" w:hAnsi="Courier New"/>
        </w:rPr>
        <w:t>AlarmInformation</w:t>
      </w:r>
      <w:r w:rsidRPr="00215D3C">
        <w:t xml:space="preserve"> contains information about alarm condition</w:t>
      </w:r>
      <w:r w:rsidR="004F29FC">
        <w:t>s</w:t>
      </w:r>
      <w:r w:rsidRPr="00215D3C">
        <w:t xml:space="preserve"> of an alarmed </w:t>
      </w:r>
      <w:r w:rsidRPr="00215D3C">
        <w:rPr>
          <w:rFonts w:ascii="Courier New" w:hAnsi="Courier New"/>
        </w:rPr>
        <w:t>MonitoredEntity.</w:t>
      </w:r>
    </w:p>
    <w:p w14:paraId="6CCAF00D" w14:textId="77777777" w:rsidR="006A5594" w:rsidRPr="00215D3C" w:rsidRDefault="004F29FC" w:rsidP="006A5594">
      <w:pPr>
        <w:rPr>
          <w:snapToGrid w:val="0"/>
        </w:rPr>
      </w:pPr>
      <w:r>
        <w:rPr>
          <w:snapToGrid w:val="0"/>
        </w:rPr>
        <w:t xml:space="preserve">A </w:t>
      </w:r>
      <w:r w:rsidR="006A5594" w:rsidRPr="00785E43">
        <w:rPr>
          <w:snapToGrid w:val="0"/>
        </w:rPr>
        <w:t>MnS producer</w:t>
      </w:r>
      <w:r w:rsidR="006A5594" w:rsidRPr="00215D3C">
        <w:rPr>
          <w:rFonts w:ascii="Courier New" w:hAnsi="Courier New"/>
          <w:snapToGrid w:val="0"/>
        </w:rPr>
        <w:t xml:space="preserve"> </w:t>
      </w:r>
      <w:r w:rsidR="006A5594" w:rsidRPr="00215D3C">
        <w:rPr>
          <w:snapToGrid w:val="0"/>
        </w:rPr>
        <w:t xml:space="preserve">is related to at most one </w:t>
      </w:r>
      <w:r w:rsidR="006A5594" w:rsidRPr="00215D3C">
        <w:rPr>
          <w:rFonts w:ascii="Courier New" w:hAnsi="Courier New"/>
          <w:snapToGrid w:val="0"/>
        </w:rPr>
        <w:t>AlarmList</w:t>
      </w:r>
      <w:r w:rsidR="006A5594" w:rsidRPr="00215D3C">
        <w:rPr>
          <w:snapToGrid w:val="0"/>
        </w:rPr>
        <w:t xml:space="preserve">. The </w:t>
      </w:r>
      <w:r w:rsidRPr="00CA26F4">
        <w:rPr>
          <w:snapToGrid w:val="0"/>
        </w:rPr>
        <w:t>MnS producer</w:t>
      </w:r>
      <w:r w:rsidR="006A5594" w:rsidRPr="00215D3C">
        <w:rPr>
          <w:snapToGrid w:val="0"/>
        </w:rPr>
        <w:t xml:space="preserve"> assigns an identifier, called </w:t>
      </w:r>
      <w:r w:rsidR="006A5594" w:rsidRPr="00215D3C">
        <w:rPr>
          <w:rFonts w:ascii="Courier New" w:hAnsi="Courier New"/>
          <w:snapToGrid w:val="0"/>
        </w:rPr>
        <w:t>alarmId</w:t>
      </w:r>
      <w:r w:rsidR="006A5594" w:rsidRPr="00215D3C">
        <w:rPr>
          <w:snapToGrid w:val="0"/>
        </w:rPr>
        <w:t xml:space="preserve">, to each </w:t>
      </w:r>
      <w:r w:rsidR="006A5594" w:rsidRPr="00215D3C">
        <w:rPr>
          <w:rFonts w:ascii="Courier New" w:hAnsi="Courier New"/>
          <w:snapToGrid w:val="0"/>
        </w:rPr>
        <w:t>AlarmInformation</w:t>
      </w:r>
      <w:r w:rsidR="006A5594" w:rsidRPr="00215D3C">
        <w:rPr>
          <w:snapToGrid w:val="0"/>
        </w:rPr>
        <w:t xml:space="preserve"> in the </w:t>
      </w:r>
      <w:r w:rsidR="006A5594" w:rsidRPr="00215D3C">
        <w:rPr>
          <w:rFonts w:ascii="Courier New" w:hAnsi="Courier New"/>
          <w:snapToGrid w:val="0"/>
        </w:rPr>
        <w:t>AlarmList</w:t>
      </w:r>
      <w:r w:rsidR="006A5594" w:rsidRPr="00215D3C">
        <w:rPr>
          <w:snapToGrid w:val="0"/>
        </w:rPr>
        <w:t>.</w:t>
      </w:r>
      <w:r w:rsidR="006A5594" w:rsidRPr="00215D3C">
        <w:t xml:space="preserve"> </w:t>
      </w:r>
      <w:r w:rsidR="006A5594" w:rsidRPr="00215D3C">
        <w:rPr>
          <w:snapToGrid w:val="0"/>
        </w:rPr>
        <w:t>An</w:t>
      </w:r>
      <w:r w:rsidR="006A5594" w:rsidRPr="00215D3C">
        <w:rPr>
          <w:rFonts w:ascii="Courier New" w:hAnsi="Courier New"/>
          <w:snapToGrid w:val="0"/>
        </w:rPr>
        <w:t xml:space="preserve"> alarmId </w:t>
      </w:r>
      <w:r w:rsidR="006A5594" w:rsidRPr="00215D3C">
        <w:rPr>
          <w:snapToGrid w:val="0"/>
        </w:rPr>
        <w:t xml:space="preserve">unambiguously identifies one </w:t>
      </w:r>
      <w:r w:rsidR="006A5594" w:rsidRPr="00215D3C">
        <w:rPr>
          <w:rFonts w:ascii="Courier New" w:hAnsi="Courier New"/>
          <w:snapToGrid w:val="0"/>
        </w:rPr>
        <w:t>AlarmInformation</w:t>
      </w:r>
      <w:r w:rsidR="006A5594" w:rsidRPr="00215D3C">
        <w:rPr>
          <w:snapToGrid w:val="0"/>
        </w:rPr>
        <w:t xml:space="preserve"> in the </w:t>
      </w:r>
      <w:r w:rsidR="006A5594" w:rsidRPr="00215D3C">
        <w:rPr>
          <w:rFonts w:ascii="Courier New" w:hAnsi="Courier New"/>
          <w:snapToGrid w:val="0"/>
        </w:rPr>
        <w:t>AlarmList</w:t>
      </w:r>
      <w:r w:rsidR="006A5594" w:rsidRPr="00215D3C">
        <w:rPr>
          <w:snapToGrid w:val="0"/>
        </w:rPr>
        <w:t xml:space="preserve">. </w:t>
      </w:r>
    </w:p>
    <w:p w14:paraId="4068259F" w14:textId="77777777" w:rsidR="006A5594" w:rsidRPr="00215D3C" w:rsidRDefault="006A5594" w:rsidP="006A5594">
      <w:pPr>
        <w:pStyle w:val="Heading7"/>
      </w:pPr>
      <w:bookmarkStart w:id="1310" w:name="_Toc20494490"/>
      <w:bookmarkStart w:id="1311" w:name="_Toc26975535"/>
      <w:bookmarkStart w:id="1312" w:name="_Toc35856408"/>
      <w:bookmarkStart w:id="1313" w:name="_Toc44001264"/>
      <w:bookmarkStart w:id="1314" w:name="_Toc51580863"/>
      <w:bookmarkStart w:id="1315" w:name="_Toc52356126"/>
      <w:bookmarkStart w:id="1316" w:name="_Toc55227696"/>
      <w:bookmarkStart w:id="1317" w:name="_Toc130218998"/>
      <w:r>
        <w:lastRenderedPageBreak/>
        <w:t>11.2</w:t>
      </w:r>
      <w:r w:rsidRPr="00215D3C">
        <w:t>.</w:t>
      </w:r>
      <w:r w:rsidRPr="00215D3C">
        <w:rPr>
          <w:rFonts w:hint="eastAsia"/>
        </w:rPr>
        <w:t>2</w:t>
      </w:r>
      <w:r w:rsidRPr="00215D3C">
        <w:t>.</w:t>
      </w:r>
      <w:r w:rsidRPr="00215D3C">
        <w:rPr>
          <w:rFonts w:hint="eastAsia"/>
        </w:rPr>
        <w:t>1</w:t>
      </w:r>
      <w:r w:rsidRPr="00215D3C">
        <w:t>.3.1.2</w:t>
      </w:r>
      <w:r w:rsidRPr="00215D3C">
        <w:tab/>
        <w:t>Attribute</w:t>
      </w:r>
      <w:bookmarkEnd w:id="1310"/>
      <w:bookmarkEnd w:id="1311"/>
      <w:bookmarkEnd w:id="1312"/>
      <w:bookmarkEnd w:id="1313"/>
      <w:bookmarkEnd w:id="1314"/>
      <w:bookmarkEnd w:id="1315"/>
      <w:bookmarkEnd w:id="1316"/>
      <w:bookmarkEnd w:id="1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74"/>
        <w:gridCol w:w="1955"/>
      </w:tblGrid>
      <w:tr w:rsidR="006A5594" w:rsidRPr="00215D3C" w14:paraId="3DD7C392" w14:textId="77777777" w:rsidTr="00311DB3">
        <w:trPr>
          <w:jc w:val="center"/>
        </w:trPr>
        <w:tc>
          <w:tcPr>
            <w:tcW w:w="7727" w:type="dxa"/>
            <w:shd w:val="clear" w:color="auto" w:fill="BFBFBF"/>
          </w:tcPr>
          <w:p w14:paraId="76782B3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7B1DB5E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1FB05428" w14:textId="77777777" w:rsidTr="00311DB3">
        <w:trPr>
          <w:jc w:val="center"/>
        </w:trPr>
        <w:tc>
          <w:tcPr>
            <w:tcW w:w="7727" w:type="dxa"/>
          </w:tcPr>
          <w:p w14:paraId="1976867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alarmId</w:t>
            </w:r>
          </w:p>
        </w:tc>
        <w:tc>
          <w:tcPr>
            <w:tcW w:w="397" w:type="dxa"/>
          </w:tcPr>
          <w:p w14:paraId="73124A1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3CBEEE6B" w14:textId="77777777" w:rsidTr="00311DB3">
        <w:trPr>
          <w:jc w:val="center"/>
        </w:trPr>
        <w:tc>
          <w:tcPr>
            <w:tcW w:w="7727" w:type="dxa"/>
          </w:tcPr>
          <w:p w14:paraId="4A993E40"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objectClass/objectInstance</w:t>
            </w:r>
            <w:r w:rsidRPr="004544E4">
              <w:rPr>
                <w:rFonts w:ascii="Arial" w:hAnsi="Arial" w:cs="Arial"/>
                <w:sz w:val="18"/>
              </w:rPr>
              <w:t xml:space="preserve"> (attribute related to role)</w:t>
            </w:r>
          </w:p>
        </w:tc>
        <w:tc>
          <w:tcPr>
            <w:tcW w:w="397" w:type="dxa"/>
          </w:tcPr>
          <w:p w14:paraId="73F5EE2B"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M</w:t>
            </w:r>
          </w:p>
        </w:tc>
      </w:tr>
      <w:tr w:rsidR="006A5594" w:rsidRPr="00215D3C" w14:paraId="326F9675" w14:textId="77777777" w:rsidTr="00311DB3">
        <w:trPr>
          <w:jc w:val="center"/>
        </w:trPr>
        <w:tc>
          <w:tcPr>
            <w:tcW w:w="7727" w:type="dxa"/>
          </w:tcPr>
          <w:p w14:paraId="03CD500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 xml:space="preserve">notificationId </w:t>
            </w:r>
          </w:p>
        </w:tc>
        <w:tc>
          <w:tcPr>
            <w:tcW w:w="397" w:type="dxa"/>
          </w:tcPr>
          <w:p w14:paraId="76839EC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140D63D" w14:textId="77777777" w:rsidTr="00311DB3">
        <w:trPr>
          <w:jc w:val="center"/>
        </w:trPr>
        <w:tc>
          <w:tcPr>
            <w:tcW w:w="7727" w:type="dxa"/>
          </w:tcPr>
          <w:p w14:paraId="7DEBCFB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alarmRaisedTime</w:t>
            </w:r>
          </w:p>
        </w:tc>
        <w:tc>
          <w:tcPr>
            <w:tcW w:w="397" w:type="dxa"/>
          </w:tcPr>
          <w:p w14:paraId="5A8C3E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9D413F" w14:textId="77777777" w:rsidTr="00311DB3">
        <w:trPr>
          <w:jc w:val="center"/>
        </w:trPr>
        <w:tc>
          <w:tcPr>
            <w:tcW w:w="7727" w:type="dxa"/>
          </w:tcPr>
          <w:p w14:paraId="3F67D04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alarmChangedTime</w:t>
            </w:r>
          </w:p>
        </w:tc>
        <w:tc>
          <w:tcPr>
            <w:tcW w:w="397" w:type="dxa"/>
          </w:tcPr>
          <w:p w14:paraId="0CAF1AA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2AB5D4A7" w14:textId="77777777" w:rsidTr="00311DB3">
        <w:trPr>
          <w:jc w:val="center"/>
        </w:trPr>
        <w:tc>
          <w:tcPr>
            <w:tcW w:w="7727" w:type="dxa"/>
          </w:tcPr>
          <w:p w14:paraId="0FDCCE8E"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alarmClearedTime</w:t>
            </w:r>
          </w:p>
        </w:tc>
        <w:tc>
          <w:tcPr>
            <w:tcW w:w="397" w:type="dxa"/>
          </w:tcPr>
          <w:p w14:paraId="24ECC7B3"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M</w:t>
            </w:r>
          </w:p>
        </w:tc>
      </w:tr>
      <w:tr w:rsidR="006A5594" w:rsidRPr="00215D3C" w14:paraId="7B3F43A2" w14:textId="77777777" w:rsidTr="00311DB3">
        <w:trPr>
          <w:jc w:val="center"/>
        </w:trPr>
        <w:tc>
          <w:tcPr>
            <w:tcW w:w="7727" w:type="dxa"/>
          </w:tcPr>
          <w:p w14:paraId="1CABCE1B" w14:textId="77777777" w:rsidR="006A5594" w:rsidRPr="001D11CC" w:rsidRDefault="004F29FC" w:rsidP="000516BC">
            <w:pPr>
              <w:keepNext/>
              <w:keepLines/>
              <w:spacing w:after="0"/>
              <w:rPr>
                <w:rFonts w:ascii="Arial" w:hAnsi="Arial" w:cs="Arial"/>
                <w:sz w:val="18"/>
              </w:rPr>
            </w:pPr>
            <w:r w:rsidRPr="001D11CC">
              <w:rPr>
                <w:rFonts w:ascii="Arial" w:hAnsi="Arial" w:cs="Arial"/>
                <w:sz w:val="18"/>
              </w:rPr>
              <w:t>alarmType</w:t>
            </w:r>
          </w:p>
        </w:tc>
        <w:tc>
          <w:tcPr>
            <w:tcW w:w="397" w:type="dxa"/>
          </w:tcPr>
          <w:p w14:paraId="060EA79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73CB433" w14:textId="77777777" w:rsidTr="00311DB3">
        <w:trPr>
          <w:jc w:val="center"/>
        </w:trPr>
        <w:tc>
          <w:tcPr>
            <w:tcW w:w="7727" w:type="dxa"/>
          </w:tcPr>
          <w:p w14:paraId="4512958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probableCause</w:t>
            </w:r>
          </w:p>
        </w:tc>
        <w:tc>
          <w:tcPr>
            <w:tcW w:w="397" w:type="dxa"/>
          </w:tcPr>
          <w:p w14:paraId="74FE9F93"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40459C00" w14:textId="77777777" w:rsidTr="00311DB3">
        <w:trPr>
          <w:jc w:val="center"/>
        </w:trPr>
        <w:tc>
          <w:tcPr>
            <w:tcW w:w="7727" w:type="dxa"/>
          </w:tcPr>
          <w:p w14:paraId="1ED9F4A7"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specificProblem</w:t>
            </w:r>
          </w:p>
        </w:tc>
        <w:tc>
          <w:tcPr>
            <w:tcW w:w="397" w:type="dxa"/>
          </w:tcPr>
          <w:p w14:paraId="2A8B6244" w14:textId="77777777" w:rsidR="004F29FC" w:rsidRPr="00215D3C" w:rsidRDefault="004F29FC" w:rsidP="004F29FC">
            <w:pPr>
              <w:keepNext/>
              <w:keepLines/>
              <w:spacing w:after="0"/>
              <w:jc w:val="center"/>
              <w:rPr>
                <w:rFonts w:ascii="Arial" w:hAnsi="Arial" w:cs="Arial"/>
                <w:sz w:val="18"/>
              </w:rPr>
            </w:pPr>
            <w:r w:rsidRPr="0094010C">
              <w:rPr>
                <w:rFonts w:ascii="Arial" w:hAnsi="Arial" w:cs="Arial"/>
                <w:sz w:val="18"/>
              </w:rPr>
              <w:t>O</w:t>
            </w:r>
          </w:p>
        </w:tc>
      </w:tr>
      <w:tr w:rsidR="006A5594" w:rsidRPr="00215D3C" w14:paraId="2AAB5334" w14:textId="77777777" w:rsidTr="00311DB3">
        <w:trPr>
          <w:jc w:val="center"/>
        </w:trPr>
        <w:tc>
          <w:tcPr>
            <w:tcW w:w="7727" w:type="dxa"/>
          </w:tcPr>
          <w:p w14:paraId="497E88E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perceivedSeverity</w:t>
            </w:r>
          </w:p>
        </w:tc>
        <w:tc>
          <w:tcPr>
            <w:tcW w:w="397" w:type="dxa"/>
          </w:tcPr>
          <w:p w14:paraId="1657357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794A7835" w14:textId="77777777" w:rsidTr="00311DB3">
        <w:trPr>
          <w:jc w:val="center"/>
        </w:trPr>
        <w:tc>
          <w:tcPr>
            <w:tcW w:w="7727" w:type="dxa"/>
          </w:tcPr>
          <w:p w14:paraId="09A3A91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backedUpStatus</w:t>
            </w:r>
          </w:p>
        </w:tc>
        <w:tc>
          <w:tcPr>
            <w:tcW w:w="397" w:type="dxa"/>
          </w:tcPr>
          <w:p w14:paraId="669B92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5F2FE617" w14:textId="77777777" w:rsidTr="00311DB3">
        <w:trPr>
          <w:jc w:val="center"/>
        </w:trPr>
        <w:tc>
          <w:tcPr>
            <w:tcW w:w="7727" w:type="dxa"/>
          </w:tcPr>
          <w:p w14:paraId="38F29093"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backUpObject</w:t>
            </w:r>
            <w:r w:rsidRPr="004544E4">
              <w:rPr>
                <w:rFonts w:ascii="Arial" w:hAnsi="Arial" w:cs="Arial"/>
                <w:sz w:val="18"/>
              </w:rPr>
              <w:t xml:space="preserve"> (attribute related to role)</w:t>
            </w:r>
          </w:p>
        </w:tc>
        <w:tc>
          <w:tcPr>
            <w:tcW w:w="397" w:type="dxa"/>
          </w:tcPr>
          <w:p w14:paraId="4CA1330A" w14:textId="77777777" w:rsidR="004F29FC" w:rsidRPr="00215D3C" w:rsidRDefault="004F29FC" w:rsidP="004F29FC">
            <w:pPr>
              <w:keepNext/>
              <w:keepLines/>
              <w:spacing w:after="0"/>
              <w:jc w:val="center"/>
              <w:rPr>
                <w:rFonts w:ascii="Arial" w:hAnsi="Arial" w:cs="Arial"/>
                <w:sz w:val="18"/>
              </w:rPr>
            </w:pPr>
            <w:r w:rsidRPr="00D20B50">
              <w:rPr>
                <w:rFonts w:ascii="Arial" w:hAnsi="Arial" w:cs="Arial"/>
                <w:sz w:val="18"/>
              </w:rPr>
              <w:t>O</w:t>
            </w:r>
          </w:p>
        </w:tc>
      </w:tr>
      <w:tr w:rsidR="006A5594" w:rsidRPr="00215D3C" w14:paraId="4091A52C" w14:textId="77777777" w:rsidTr="00311DB3">
        <w:trPr>
          <w:jc w:val="center"/>
        </w:trPr>
        <w:tc>
          <w:tcPr>
            <w:tcW w:w="7727" w:type="dxa"/>
          </w:tcPr>
          <w:p w14:paraId="4B9AE9E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trendIndication</w:t>
            </w:r>
          </w:p>
        </w:tc>
        <w:tc>
          <w:tcPr>
            <w:tcW w:w="397" w:type="dxa"/>
          </w:tcPr>
          <w:p w14:paraId="110D26A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7D38FA5" w14:textId="77777777" w:rsidTr="00311DB3">
        <w:trPr>
          <w:jc w:val="center"/>
        </w:trPr>
        <w:tc>
          <w:tcPr>
            <w:tcW w:w="7727" w:type="dxa"/>
          </w:tcPr>
          <w:p w14:paraId="2E7A592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thresholdInfo</w:t>
            </w:r>
          </w:p>
        </w:tc>
        <w:tc>
          <w:tcPr>
            <w:tcW w:w="397" w:type="dxa"/>
          </w:tcPr>
          <w:p w14:paraId="26BB3B0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08218F4A" w14:textId="77777777" w:rsidTr="00311DB3">
        <w:trPr>
          <w:jc w:val="center"/>
        </w:trPr>
        <w:tc>
          <w:tcPr>
            <w:tcW w:w="7727" w:type="dxa"/>
          </w:tcPr>
          <w:p w14:paraId="0A3A9791"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correlatedNotifications</w:t>
            </w:r>
            <w:r w:rsidRPr="004544E4">
              <w:rPr>
                <w:rFonts w:ascii="Arial" w:hAnsi="Arial" w:cs="Arial"/>
                <w:sz w:val="18"/>
              </w:rPr>
              <w:t xml:space="preserve"> (attribute related to role)</w:t>
            </w:r>
          </w:p>
        </w:tc>
        <w:tc>
          <w:tcPr>
            <w:tcW w:w="397" w:type="dxa"/>
          </w:tcPr>
          <w:p w14:paraId="04D55B70"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O</w:t>
            </w:r>
          </w:p>
        </w:tc>
      </w:tr>
      <w:tr w:rsidR="006A5594" w:rsidRPr="00215D3C" w14:paraId="1490FE93" w14:textId="77777777" w:rsidTr="00311DB3">
        <w:trPr>
          <w:jc w:val="center"/>
        </w:trPr>
        <w:tc>
          <w:tcPr>
            <w:tcW w:w="7727" w:type="dxa"/>
          </w:tcPr>
          <w:p w14:paraId="0A82B4D2"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stateChangeDefinition</w:t>
            </w:r>
          </w:p>
        </w:tc>
        <w:tc>
          <w:tcPr>
            <w:tcW w:w="397" w:type="dxa"/>
          </w:tcPr>
          <w:p w14:paraId="535F92D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6E7307D7" w14:textId="77777777" w:rsidTr="00311DB3">
        <w:trPr>
          <w:jc w:val="center"/>
        </w:trPr>
        <w:tc>
          <w:tcPr>
            <w:tcW w:w="7727" w:type="dxa"/>
          </w:tcPr>
          <w:p w14:paraId="1983174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monitoredAttributes</w:t>
            </w:r>
          </w:p>
        </w:tc>
        <w:tc>
          <w:tcPr>
            <w:tcW w:w="397" w:type="dxa"/>
          </w:tcPr>
          <w:p w14:paraId="552102B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9AA0633" w14:textId="77777777" w:rsidTr="00311DB3">
        <w:trPr>
          <w:jc w:val="center"/>
        </w:trPr>
        <w:tc>
          <w:tcPr>
            <w:tcW w:w="7727" w:type="dxa"/>
          </w:tcPr>
          <w:p w14:paraId="4E00B49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proposedRepairActions</w:t>
            </w:r>
          </w:p>
        </w:tc>
        <w:tc>
          <w:tcPr>
            <w:tcW w:w="397" w:type="dxa"/>
          </w:tcPr>
          <w:p w14:paraId="0C1E18C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0A8946B9" w14:textId="77777777" w:rsidTr="00311DB3">
        <w:trPr>
          <w:jc w:val="center"/>
        </w:trPr>
        <w:tc>
          <w:tcPr>
            <w:tcW w:w="7727" w:type="dxa"/>
          </w:tcPr>
          <w:p w14:paraId="0ABCC64C"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additionalText</w:t>
            </w:r>
          </w:p>
        </w:tc>
        <w:tc>
          <w:tcPr>
            <w:tcW w:w="397" w:type="dxa"/>
          </w:tcPr>
          <w:p w14:paraId="070FF727"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4357D507" w14:textId="77777777" w:rsidTr="00311DB3">
        <w:trPr>
          <w:jc w:val="center"/>
        </w:trPr>
        <w:tc>
          <w:tcPr>
            <w:tcW w:w="7727" w:type="dxa"/>
          </w:tcPr>
          <w:p w14:paraId="4F6AD97C"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additionalInformation</w:t>
            </w:r>
          </w:p>
        </w:tc>
        <w:tc>
          <w:tcPr>
            <w:tcW w:w="397" w:type="dxa"/>
          </w:tcPr>
          <w:p w14:paraId="51263F5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r w:rsidRPr="00215D3C">
              <w:rPr>
                <w:rFonts w:ascii="Arial" w:hAnsi="Arial" w:cs="Arial"/>
                <w:sz w:val="18"/>
                <w:lang w:eastAsia="zh-CN"/>
              </w:rPr>
              <w:t xml:space="preserve">(see note </w:t>
            </w:r>
            <w:r>
              <w:rPr>
                <w:rFonts w:ascii="Arial" w:hAnsi="Arial" w:cs="Arial"/>
                <w:sz w:val="18"/>
                <w:lang w:eastAsia="zh-CN"/>
              </w:rPr>
              <w:t>3</w:t>
            </w:r>
            <w:r w:rsidRPr="00215D3C">
              <w:rPr>
                <w:rFonts w:ascii="Arial" w:hAnsi="Arial" w:cs="Arial"/>
                <w:sz w:val="18"/>
                <w:lang w:eastAsia="zh-CN"/>
              </w:rPr>
              <w:t>)</w:t>
            </w:r>
          </w:p>
        </w:tc>
      </w:tr>
      <w:tr w:rsidR="004F29FC" w:rsidRPr="00215D3C" w14:paraId="676EBE83" w14:textId="77777777" w:rsidTr="00311DB3">
        <w:trPr>
          <w:jc w:val="center"/>
        </w:trPr>
        <w:tc>
          <w:tcPr>
            <w:tcW w:w="7727" w:type="dxa"/>
          </w:tcPr>
          <w:p w14:paraId="1B9435C7"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rootCauseIndicator</w:t>
            </w:r>
          </w:p>
        </w:tc>
        <w:tc>
          <w:tcPr>
            <w:tcW w:w="397" w:type="dxa"/>
          </w:tcPr>
          <w:p w14:paraId="1FDFCAAB"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O</w:t>
            </w:r>
          </w:p>
        </w:tc>
      </w:tr>
      <w:tr w:rsidR="006A5594" w:rsidRPr="00215D3C" w14:paraId="3ACA97B8" w14:textId="77777777" w:rsidTr="00311DB3">
        <w:trPr>
          <w:jc w:val="center"/>
        </w:trPr>
        <w:tc>
          <w:tcPr>
            <w:tcW w:w="7727" w:type="dxa"/>
          </w:tcPr>
          <w:p w14:paraId="1E8F90DE"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ackTime</w:t>
            </w:r>
          </w:p>
        </w:tc>
        <w:tc>
          <w:tcPr>
            <w:tcW w:w="397" w:type="dxa"/>
          </w:tcPr>
          <w:p w14:paraId="04B54FFF"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516692" w14:textId="77777777" w:rsidTr="00311DB3">
        <w:trPr>
          <w:jc w:val="center"/>
        </w:trPr>
        <w:tc>
          <w:tcPr>
            <w:tcW w:w="7727" w:type="dxa"/>
          </w:tcPr>
          <w:p w14:paraId="092B3C8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ackUserId</w:t>
            </w:r>
          </w:p>
        </w:tc>
        <w:tc>
          <w:tcPr>
            <w:tcW w:w="397" w:type="dxa"/>
          </w:tcPr>
          <w:p w14:paraId="5ABD8984"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277EE4F5" w14:textId="77777777" w:rsidTr="00311DB3">
        <w:trPr>
          <w:jc w:val="center"/>
        </w:trPr>
        <w:tc>
          <w:tcPr>
            <w:tcW w:w="7727" w:type="dxa"/>
          </w:tcPr>
          <w:p w14:paraId="31D8ABC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ackSystemId</w:t>
            </w:r>
          </w:p>
        </w:tc>
        <w:tc>
          <w:tcPr>
            <w:tcW w:w="397" w:type="dxa"/>
          </w:tcPr>
          <w:p w14:paraId="6043E39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2583C19C" w14:textId="77777777" w:rsidTr="00311DB3">
        <w:trPr>
          <w:jc w:val="center"/>
        </w:trPr>
        <w:tc>
          <w:tcPr>
            <w:tcW w:w="7727" w:type="dxa"/>
          </w:tcPr>
          <w:p w14:paraId="4A226152"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ackState</w:t>
            </w:r>
          </w:p>
        </w:tc>
        <w:tc>
          <w:tcPr>
            <w:tcW w:w="397" w:type="dxa"/>
          </w:tcPr>
          <w:p w14:paraId="23FC6A39"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94BA85F" w14:textId="77777777" w:rsidTr="00311DB3">
        <w:trPr>
          <w:jc w:val="center"/>
        </w:trPr>
        <w:tc>
          <w:tcPr>
            <w:tcW w:w="7727" w:type="dxa"/>
          </w:tcPr>
          <w:p w14:paraId="4AA73A4A"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clearUserId</w:t>
            </w:r>
          </w:p>
        </w:tc>
        <w:tc>
          <w:tcPr>
            <w:tcW w:w="397" w:type="dxa"/>
          </w:tcPr>
          <w:p w14:paraId="0C7400B4"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50CC3FC5" w14:textId="77777777" w:rsidTr="00311DB3">
        <w:trPr>
          <w:jc w:val="center"/>
        </w:trPr>
        <w:tc>
          <w:tcPr>
            <w:tcW w:w="7727" w:type="dxa"/>
          </w:tcPr>
          <w:p w14:paraId="46871A1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clearSystemId</w:t>
            </w:r>
          </w:p>
        </w:tc>
        <w:tc>
          <w:tcPr>
            <w:tcW w:w="397" w:type="dxa"/>
          </w:tcPr>
          <w:p w14:paraId="48005BBD"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3F2440A8" w14:textId="77777777" w:rsidTr="00311DB3">
        <w:trPr>
          <w:jc w:val="center"/>
        </w:trPr>
        <w:tc>
          <w:tcPr>
            <w:tcW w:w="7727" w:type="dxa"/>
          </w:tcPr>
          <w:p w14:paraId="46B747C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serviceUser</w:t>
            </w:r>
          </w:p>
        </w:tc>
        <w:tc>
          <w:tcPr>
            <w:tcW w:w="397" w:type="dxa"/>
          </w:tcPr>
          <w:p w14:paraId="004A582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536387CB" w14:textId="77777777" w:rsidTr="00311DB3">
        <w:trPr>
          <w:jc w:val="center"/>
        </w:trPr>
        <w:tc>
          <w:tcPr>
            <w:tcW w:w="7727" w:type="dxa"/>
          </w:tcPr>
          <w:p w14:paraId="6CD1563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serviceProvider</w:t>
            </w:r>
          </w:p>
        </w:tc>
        <w:tc>
          <w:tcPr>
            <w:tcW w:w="397" w:type="dxa"/>
          </w:tcPr>
          <w:p w14:paraId="35E5FE8F"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0B89C054" w14:textId="77777777" w:rsidTr="00311DB3">
        <w:trPr>
          <w:jc w:val="center"/>
        </w:trPr>
        <w:tc>
          <w:tcPr>
            <w:tcW w:w="7727" w:type="dxa"/>
          </w:tcPr>
          <w:p w14:paraId="2C5D5A6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securityAlarmDetector</w:t>
            </w:r>
          </w:p>
        </w:tc>
        <w:tc>
          <w:tcPr>
            <w:tcW w:w="397" w:type="dxa"/>
          </w:tcPr>
          <w:p w14:paraId="1461EB3A"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33F61B21" w14:textId="77777777" w:rsidTr="00311DB3">
        <w:trPr>
          <w:jc w:val="center"/>
        </w:trPr>
        <w:tc>
          <w:tcPr>
            <w:tcW w:w="9695" w:type="dxa"/>
            <w:gridSpan w:val="2"/>
            <w:tcBorders>
              <w:bottom w:val="single" w:sz="4" w:space="0" w:color="auto"/>
            </w:tcBorders>
          </w:tcPr>
          <w:p w14:paraId="3EA40918"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cs="Arial"/>
                <w:sz w:val="18"/>
              </w:rPr>
              <w:t xml:space="preserve">NOTE </w:t>
            </w:r>
            <w:r>
              <w:rPr>
                <w:rFonts w:ascii="Arial" w:hAnsi="Arial" w:cs="Arial"/>
                <w:sz w:val="18"/>
              </w:rPr>
              <w:t>1</w:t>
            </w:r>
            <w:r w:rsidRPr="00215D3C">
              <w:rPr>
                <w:rFonts w:ascii="Arial" w:hAnsi="Arial" w:cs="Arial"/>
                <w:sz w:val="18"/>
              </w:rPr>
              <w:t>:</w:t>
            </w:r>
            <w:r w:rsidRPr="00215D3C">
              <w:rPr>
                <w:rFonts w:ascii="Arial" w:hAnsi="Arial" w:cs="Arial"/>
                <w:sz w:val="18"/>
              </w:rPr>
              <w:tab/>
              <w:t>These attributes and qualifiers are applicable only if the management service producer supports clearAlarms() (they are absent if clearAlarms() is not supported).</w:t>
            </w:r>
          </w:p>
          <w:p w14:paraId="35FDA880" w14:textId="77777777" w:rsidR="006A5594" w:rsidRPr="00215D3C" w:rsidRDefault="006A5594" w:rsidP="000516BC">
            <w:pPr>
              <w:keepNext/>
              <w:keepLines/>
              <w:spacing w:after="0"/>
              <w:ind w:left="851" w:hanging="851"/>
              <w:rPr>
                <w:rFonts w:ascii="Arial" w:hAnsi="Arial"/>
                <w:sz w:val="18"/>
              </w:rPr>
            </w:pPr>
            <w:r w:rsidRPr="00215D3C">
              <w:rPr>
                <w:rFonts w:ascii="Arial" w:hAnsi="Arial"/>
                <w:sz w:val="18"/>
              </w:rPr>
              <w:t xml:space="preserve">NOTE </w:t>
            </w:r>
            <w:r>
              <w:rPr>
                <w:rFonts w:ascii="Arial" w:hAnsi="Arial"/>
                <w:sz w:val="18"/>
              </w:rPr>
              <w:t>2</w:t>
            </w:r>
            <w:r w:rsidRPr="00215D3C">
              <w:rPr>
                <w:rFonts w:ascii="Arial" w:hAnsi="Arial"/>
                <w:sz w:val="18"/>
              </w:rPr>
              <w:t>:</w:t>
            </w:r>
            <w:r w:rsidRPr="00215D3C">
              <w:rPr>
                <w:rFonts w:ascii="Arial" w:hAnsi="Arial"/>
                <w:sz w:val="18"/>
              </w:rPr>
              <w:tab/>
              <w:t xml:space="preserve">These attributes </w:t>
            </w:r>
            <w:r>
              <w:rPr>
                <w:rFonts w:ascii="Arial" w:hAnsi="Arial"/>
                <w:sz w:val="18"/>
              </w:rPr>
              <w:t>are</w:t>
            </w:r>
            <w:r w:rsidRPr="00215D3C">
              <w:rPr>
                <w:rFonts w:ascii="Arial" w:hAnsi="Arial"/>
                <w:sz w:val="18"/>
              </w:rPr>
              <w:t xml:space="preserve"> supported if the management service producer emits </w:t>
            </w:r>
            <w:r w:rsidRPr="00215D3C">
              <w:rPr>
                <w:rFonts w:ascii="Courier New" w:hAnsi="Courier New" w:cs="Courier New"/>
                <w:sz w:val="18"/>
              </w:rPr>
              <w:t>notifyNewAlarm</w:t>
            </w:r>
            <w:r w:rsidRPr="00215D3C">
              <w:rPr>
                <w:rFonts w:ascii="Arial" w:hAnsi="Arial"/>
                <w:sz w:val="18"/>
              </w:rPr>
              <w:t xml:space="preserve"> that carries security alarm information.</w:t>
            </w:r>
          </w:p>
          <w:p w14:paraId="5F35F49D"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sz w:val="18"/>
              </w:rPr>
              <w:t xml:space="preserve">NOTE </w:t>
            </w:r>
            <w:r>
              <w:rPr>
                <w:rFonts w:ascii="Arial" w:hAnsi="Arial"/>
                <w:sz w:val="18"/>
              </w:rPr>
              <w:t>3</w:t>
            </w:r>
            <w:r w:rsidRPr="00215D3C">
              <w:rPr>
                <w:rFonts w:ascii="Arial" w:hAnsi="Arial"/>
                <w:sz w:val="18"/>
              </w:rPr>
              <w:t>:</w:t>
            </w:r>
            <w:r w:rsidRPr="00215D3C">
              <w:rPr>
                <w:rFonts w:ascii="Arial" w:hAnsi="Arial"/>
                <w:sz w:val="18"/>
              </w:rPr>
              <w:tab/>
              <w:t>This attribute is optionally populated whenever vendor specific attributes are needed.</w:t>
            </w:r>
            <w:r w:rsidRPr="00215D3C">
              <w:rPr>
                <w:rFonts w:ascii="Arial" w:hAnsi="Arial"/>
                <w:sz w:val="18"/>
              </w:rPr>
              <w:br/>
            </w:r>
          </w:p>
        </w:tc>
      </w:tr>
    </w:tbl>
    <w:p w14:paraId="037B90A4" w14:textId="77777777" w:rsidR="006A5594" w:rsidRPr="00215D3C" w:rsidRDefault="006A5594" w:rsidP="006A5594">
      <w:pPr>
        <w:rPr>
          <w:snapToGrid w:val="0"/>
        </w:rPr>
      </w:pPr>
    </w:p>
    <w:p w14:paraId="36689A47" w14:textId="77777777" w:rsidR="006A5594" w:rsidRPr="00215D3C" w:rsidRDefault="006A5594" w:rsidP="006A5594">
      <w:pPr>
        <w:pStyle w:val="Heading7"/>
      </w:pPr>
      <w:bookmarkStart w:id="1318" w:name="_Toc20494491"/>
      <w:bookmarkStart w:id="1319" w:name="_Toc26975536"/>
      <w:bookmarkStart w:id="1320" w:name="_Toc35856409"/>
      <w:bookmarkStart w:id="1321" w:name="_Toc44001265"/>
      <w:bookmarkStart w:id="1322" w:name="_Toc51580864"/>
      <w:bookmarkStart w:id="1323" w:name="_Toc52356127"/>
      <w:bookmarkStart w:id="1324" w:name="_Toc55227697"/>
      <w:bookmarkStart w:id="1325" w:name="_Toc130218999"/>
      <w:r>
        <w:t>11.2</w:t>
      </w:r>
      <w:r w:rsidRPr="00215D3C">
        <w:t>.</w:t>
      </w:r>
      <w:r w:rsidRPr="00215D3C">
        <w:rPr>
          <w:rFonts w:hint="eastAsia"/>
        </w:rPr>
        <w:t>2</w:t>
      </w:r>
      <w:r w:rsidRPr="00215D3C">
        <w:t>.</w:t>
      </w:r>
      <w:r w:rsidRPr="00215D3C">
        <w:rPr>
          <w:rFonts w:hint="eastAsia"/>
        </w:rPr>
        <w:t>1</w:t>
      </w:r>
      <w:r w:rsidRPr="00215D3C">
        <w:t>.3.1.3</w:t>
      </w:r>
      <w:r w:rsidRPr="00215D3C">
        <w:tab/>
        <w:t>State diagram</w:t>
      </w:r>
      <w:bookmarkEnd w:id="1318"/>
      <w:bookmarkEnd w:id="1319"/>
      <w:bookmarkEnd w:id="1320"/>
      <w:bookmarkEnd w:id="1321"/>
      <w:bookmarkEnd w:id="1322"/>
      <w:bookmarkEnd w:id="1323"/>
      <w:bookmarkEnd w:id="1324"/>
      <w:bookmarkEnd w:id="1325"/>
    </w:p>
    <w:p w14:paraId="65F36032" w14:textId="77777777" w:rsidR="006A5594" w:rsidRPr="00215D3C" w:rsidRDefault="006A5594" w:rsidP="006A5594">
      <w:r w:rsidRPr="00215D3C">
        <w:t>Alarms have states. The alarm state information is captured in</w:t>
      </w:r>
      <w:r w:rsidRPr="00215D3C">
        <w:rPr>
          <w:rFonts w:ascii="Courier New" w:hAnsi="Courier New"/>
        </w:rPr>
        <w:t xml:space="preserve"> AlarmInformation </w:t>
      </w:r>
      <w:r w:rsidRPr="00215D3C">
        <w:t xml:space="preserve">in </w:t>
      </w:r>
      <w:r w:rsidRPr="00215D3C">
        <w:rPr>
          <w:rFonts w:ascii="Courier New" w:hAnsi="Courier New"/>
        </w:rPr>
        <w:t>AlarmList</w:t>
      </w:r>
      <w:r w:rsidRPr="00215D3C">
        <w:t>.</w:t>
      </w:r>
    </w:p>
    <w:p w14:paraId="44BE462A" w14:textId="77777777" w:rsidR="006A5594" w:rsidRPr="00215D3C" w:rsidRDefault="006A5594" w:rsidP="006A5594">
      <w:r w:rsidRPr="00215D3C">
        <w:t xml:space="preserve">The solid circle icon represents the </w:t>
      </w:r>
      <w:r w:rsidRPr="00215D3C">
        <w:rPr>
          <w:rFonts w:ascii="Courier New" w:hAnsi="Courier New"/>
        </w:rPr>
        <w:t>Start</w:t>
      </w:r>
      <w:r w:rsidRPr="00215D3C">
        <w:t xml:space="preserve"> </w:t>
      </w:r>
      <w:r w:rsidRPr="00215D3C">
        <w:rPr>
          <w:rFonts w:ascii="Courier New" w:hAnsi="Courier New"/>
        </w:rPr>
        <w:t>State</w:t>
      </w:r>
      <w:r w:rsidRPr="00215D3C">
        <w:t xml:space="preserve">. The double circle icon represents the </w:t>
      </w:r>
      <w:r w:rsidRPr="00215D3C">
        <w:rPr>
          <w:rFonts w:ascii="Courier New" w:hAnsi="Courier New"/>
        </w:rPr>
        <w:t>End State</w:t>
      </w:r>
      <w:r w:rsidRPr="00215D3C">
        <w:t>. In this state, the alarm is</w:t>
      </w:r>
      <w:r w:rsidRPr="00215D3C">
        <w:rPr>
          <w:rFonts w:ascii="Courier New" w:hAnsi="Courier New"/>
        </w:rPr>
        <w:t xml:space="preserve"> Cleared</w:t>
      </w:r>
      <w:r w:rsidRPr="00215D3C">
        <w:t xml:space="preserve"> and acknowledged. The AlarmInformation shall not be accessible via the Service interface and is removed from the </w:t>
      </w:r>
      <w:r w:rsidRPr="00215D3C">
        <w:rPr>
          <w:rFonts w:ascii="Courier New" w:hAnsi="Courier New"/>
        </w:rPr>
        <w:t>AlarmList</w:t>
      </w:r>
      <w:r w:rsidRPr="00215D3C">
        <w:t>.</w:t>
      </w:r>
    </w:p>
    <w:p w14:paraId="52969797" w14:textId="77777777" w:rsidR="006A5594" w:rsidRPr="00215D3C" w:rsidRDefault="006A5594" w:rsidP="006A5594">
      <w:r w:rsidRPr="00215D3C">
        <w:t xml:space="preserve">Note the state diagram uses " X / Y ^ Z " to label the arc that indicates state transition. The meanings of X, Y and Z are: </w:t>
      </w:r>
    </w:p>
    <w:p w14:paraId="76426FFE" w14:textId="77777777" w:rsidR="006A5594" w:rsidRPr="00215D3C" w:rsidRDefault="006A5594" w:rsidP="006A5594">
      <w:pPr>
        <w:pStyle w:val="B10"/>
      </w:pPr>
      <w:r w:rsidRPr="00215D3C">
        <w:t>-</w:t>
      </w:r>
      <w:r w:rsidRPr="00215D3C">
        <w:tab/>
        <w:t>X identifies the triggering event</w:t>
      </w:r>
      <w:r>
        <w:t>;</w:t>
      </w:r>
    </w:p>
    <w:p w14:paraId="6DCF51F1" w14:textId="77777777" w:rsidR="006A5594" w:rsidRPr="00215D3C" w:rsidRDefault="006A5594" w:rsidP="006A5594">
      <w:pPr>
        <w:pStyle w:val="B10"/>
      </w:pPr>
      <w:r w:rsidRPr="00215D3C">
        <w:t>-</w:t>
      </w:r>
      <w:r w:rsidRPr="00215D3C">
        <w:tab/>
        <w:t xml:space="preserve">Y identifies the action of </w:t>
      </w:r>
      <w:r w:rsidRPr="00785E43">
        <w:t>FaultSupervision MnS producer</w:t>
      </w:r>
      <w:r w:rsidRPr="00215D3C">
        <w:t xml:space="preserve"> because of the triggering event</w:t>
      </w:r>
      <w:r>
        <w:t>;</w:t>
      </w:r>
    </w:p>
    <w:p w14:paraId="45876F54" w14:textId="77777777" w:rsidR="006A5594" w:rsidRPr="00215D3C" w:rsidRDefault="006A5594" w:rsidP="006A5594">
      <w:pPr>
        <w:pStyle w:val="B10"/>
      </w:pPr>
      <w:r w:rsidRPr="00215D3C">
        <w:t>-</w:t>
      </w:r>
      <w:r w:rsidRPr="00215D3C">
        <w:tab/>
        <w:t xml:space="preserve">Z is the notification to be emitted by </w:t>
      </w:r>
      <w:r w:rsidRPr="00785E43">
        <w:t>FaultSupervision MnS producer</w:t>
      </w:r>
      <w:r w:rsidRPr="00215D3C">
        <w:t xml:space="preserve"> because of the triggering event</w:t>
      </w:r>
      <w:r>
        <w:t>.</w:t>
      </w:r>
    </w:p>
    <w:p w14:paraId="77C6CF31" w14:textId="77777777" w:rsidR="006A5594" w:rsidRPr="00215D3C" w:rsidRDefault="006A5594" w:rsidP="006A5594">
      <w:r w:rsidRPr="00215D3C">
        <w:t xml:space="preserve">Note that </w:t>
      </w:r>
      <w:r w:rsidRPr="00215D3C">
        <w:rPr>
          <w:rFonts w:ascii="Courier New" w:hAnsi="Courier New"/>
        </w:rPr>
        <w:t>acknowledgeAlarm</w:t>
      </w:r>
      <w:r w:rsidRPr="00215D3C">
        <w:t>^</w:t>
      </w:r>
      <w:r w:rsidRPr="00215D3C">
        <w:rPr>
          <w:rFonts w:ascii="Courier New" w:hAnsi="Courier New"/>
        </w:rPr>
        <w:t>notifyAckStateChanged</w:t>
      </w:r>
      <w:r w:rsidRPr="00215D3C">
        <w:t xml:space="preserve"> and the </w:t>
      </w:r>
      <w:r w:rsidRPr="00215D3C">
        <w:rPr>
          <w:rFonts w:ascii="Courier New" w:hAnsi="Courier New"/>
        </w:rPr>
        <w:t>unacknowledgeAlarm^notifyAckStateChange</w:t>
      </w:r>
      <w:r w:rsidR="004F29FC">
        <w:rPr>
          <w:rFonts w:ascii="Courier New" w:hAnsi="Courier New"/>
        </w:rPr>
        <w:t>d</w:t>
      </w:r>
      <w:r w:rsidRPr="00215D3C">
        <w:t xml:space="preserve"> refer to cases when the request of the </w:t>
      </w:r>
      <w:r w:rsidRPr="00215D3C">
        <w:rPr>
          <w:rFonts w:ascii="Courier New" w:hAnsi="Courier New"/>
        </w:rPr>
        <w:t>management service consumer</w:t>
      </w:r>
      <w:r w:rsidRPr="00215D3C">
        <w:t xml:space="preserve"> is successful for the</w:t>
      </w:r>
      <w:r w:rsidRPr="00215D3C">
        <w:rPr>
          <w:rFonts w:ascii="Courier New" w:hAnsi="Courier New"/>
        </w:rPr>
        <w:t xml:space="preserve"> AlarmInformation </w:t>
      </w:r>
      <w:r w:rsidRPr="00215D3C">
        <w:t>concerned. They do not refer to the cases when the request is a failure since in the failure cases, no state transition would occur.</w:t>
      </w:r>
    </w:p>
    <w:p w14:paraId="2107774D" w14:textId="77777777" w:rsidR="006A5594" w:rsidRPr="00215D3C" w:rsidRDefault="006A5594" w:rsidP="006A5594">
      <w:r w:rsidRPr="00215D3C">
        <w:t xml:space="preserve">Note that, to reduce cluttering to the diagram, the </w:t>
      </w:r>
      <w:r w:rsidRPr="00215D3C">
        <w:rPr>
          <w:rFonts w:ascii="Courier New" w:hAnsi="Courier New"/>
        </w:rPr>
        <w:t>setComment^notifyComment</w:t>
      </w:r>
      <w:r w:rsidRPr="00215D3C">
        <w:t xml:space="preserve"> is not included in the figure . One transition should be applied from </w:t>
      </w:r>
      <w:r w:rsidRPr="00215D3C">
        <w:rPr>
          <w:rFonts w:ascii="Courier New" w:hAnsi="Courier New"/>
        </w:rPr>
        <w:t>unack&amp;unclear</w:t>
      </w:r>
      <w:r w:rsidRPr="00215D3C">
        <w:t xml:space="preserve"> to itself. Similarly, another transition should be applied from </w:t>
      </w:r>
      <w:r w:rsidRPr="00215D3C">
        <w:rPr>
          <w:rFonts w:ascii="Courier New" w:hAnsi="Courier New"/>
        </w:rPr>
        <w:t>ack&amp;unclear</w:t>
      </w:r>
      <w:r w:rsidRPr="00215D3C">
        <w:t xml:space="preserve"> to itself. Another one is from </w:t>
      </w:r>
      <w:r w:rsidRPr="00215D3C">
        <w:rPr>
          <w:rFonts w:ascii="Courier New" w:hAnsi="Courier New"/>
        </w:rPr>
        <w:t>unack&amp;clear</w:t>
      </w:r>
      <w:r w:rsidRPr="00215D3C">
        <w:t xml:space="preserve"> to itself.</w:t>
      </w:r>
    </w:p>
    <w:p w14:paraId="3678790C" w14:textId="77777777" w:rsidR="006A5594" w:rsidRPr="00215D3C" w:rsidRDefault="006A5594" w:rsidP="006A5594">
      <w:r w:rsidRPr="00215D3C">
        <w:lastRenderedPageBreak/>
        <w:t xml:space="preserve">"PS" used in the state diagram stands for "perceived severity". </w:t>
      </w:r>
    </w:p>
    <w:p w14:paraId="46C8A46A" w14:textId="77777777" w:rsidR="006A5594" w:rsidRPr="00215D3C" w:rsidRDefault="006A5594" w:rsidP="006A5594">
      <w:r w:rsidRPr="00215D3C">
        <w:t xml:space="preserve">Figure </w:t>
      </w:r>
      <w:r>
        <w:t>11.2.2.1.3.1.3-1</w:t>
      </w:r>
      <w:r w:rsidRPr="00215D3C">
        <w:t xml:space="preserve"> is used if it supports ^notifyChangedAlarm and Figure </w:t>
      </w:r>
      <w:r>
        <w:t>11.2.2.1.3.1.3-2</w:t>
      </w:r>
      <w:r w:rsidRPr="00215D3C">
        <w:t xml:space="preserve"> is used if it does not support ^notifyChangedAlarm.</w:t>
      </w:r>
    </w:p>
    <w:p w14:paraId="1A58554B" w14:textId="7D27A54F" w:rsidR="006A5594" w:rsidRPr="00215D3C" w:rsidRDefault="006C6260" w:rsidP="006A5594">
      <w:pPr>
        <w:pStyle w:val="TH"/>
      </w:pPr>
      <w:r>
        <w:rPr>
          <w:noProof/>
          <w:lang w:val="fr-FR" w:eastAsia="fr-FR"/>
        </w:rPr>
        <w:drawing>
          <wp:inline distT="0" distB="0" distL="0" distR="0" wp14:anchorId="01C7B95D" wp14:editId="100A7B44">
            <wp:extent cx="5448300" cy="6753225"/>
            <wp:effectExtent l="0" t="0" r="0" b="0"/>
            <wp:docPr id="4" name="Image 4" descr="Figur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Figure 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8300" cy="6753225"/>
                    </a:xfrm>
                    <a:prstGeom prst="rect">
                      <a:avLst/>
                    </a:prstGeom>
                    <a:noFill/>
                    <a:ln>
                      <a:noFill/>
                    </a:ln>
                  </pic:spPr>
                </pic:pic>
              </a:graphicData>
            </a:graphic>
          </wp:inline>
        </w:drawing>
      </w:r>
    </w:p>
    <w:p w14:paraId="49CCEF78" w14:textId="77777777" w:rsidR="006A5594" w:rsidRPr="00215D3C" w:rsidRDefault="006A5594" w:rsidP="006A5594">
      <w:pPr>
        <w:pStyle w:val="TF"/>
      </w:pPr>
      <w:r w:rsidRPr="00215D3C">
        <w:t xml:space="preserve">Figure </w:t>
      </w:r>
      <w:r>
        <w:t>11.2.2.1.3.1.3</w:t>
      </w:r>
      <w:r w:rsidRPr="00645434">
        <w:t>-1</w:t>
      </w:r>
      <w:r>
        <w:t xml:space="preserve"> </w:t>
      </w:r>
      <w:r w:rsidRPr="00645434">
        <w:t>n</w:t>
      </w:r>
      <w:r w:rsidRPr="00215D3C">
        <w:t>otifyChangedAlarm supported</w:t>
      </w:r>
    </w:p>
    <w:p w14:paraId="560BA489" w14:textId="77777777" w:rsidR="006A5594" w:rsidRPr="00215D3C" w:rsidRDefault="006A5594" w:rsidP="006A5594"/>
    <w:p w14:paraId="17B402B9" w14:textId="16005BC7" w:rsidR="006A5594" w:rsidRPr="00215D3C" w:rsidRDefault="006C6260" w:rsidP="006A5594">
      <w:pPr>
        <w:pStyle w:val="TH"/>
      </w:pPr>
      <w:r>
        <w:rPr>
          <w:noProof/>
          <w:lang w:val="fr-FR" w:eastAsia="fr-FR"/>
        </w:rPr>
        <w:lastRenderedPageBreak/>
        <w:drawing>
          <wp:inline distT="0" distB="0" distL="0" distR="0" wp14:anchorId="79C3B007" wp14:editId="41E8AB4C">
            <wp:extent cx="5572125" cy="6896100"/>
            <wp:effectExtent l="0" t="0" r="0" b="0"/>
            <wp:docPr id="5" name="Image 3" descr="Figur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Figure 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2125" cy="6896100"/>
                    </a:xfrm>
                    <a:prstGeom prst="rect">
                      <a:avLst/>
                    </a:prstGeom>
                    <a:noFill/>
                    <a:ln>
                      <a:noFill/>
                    </a:ln>
                  </pic:spPr>
                </pic:pic>
              </a:graphicData>
            </a:graphic>
          </wp:inline>
        </w:drawing>
      </w:r>
    </w:p>
    <w:p w14:paraId="6FD93CB6" w14:textId="77777777" w:rsidR="006A5594" w:rsidRPr="00215D3C" w:rsidRDefault="006A5594" w:rsidP="006A5594">
      <w:pPr>
        <w:pStyle w:val="TF"/>
      </w:pPr>
      <w:r w:rsidRPr="00215D3C">
        <w:t xml:space="preserve">Figure </w:t>
      </w:r>
      <w:r>
        <w:t xml:space="preserve">11.2.2.1.3.1.3-2 </w:t>
      </w:r>
      <w:r w:rsidRPr="00215D3C">
        <w:t>notifyChangedAlarm not supported</w:t>
      </w:r>
    </w:p>
    <w:p w14:paraId="7BFAF339" w14:textId="77777777" w:rsidR="006A5594" w:rsidRPr="00215D3C" w:rsidRDefault="006A5594" w:rsidP="006A5594">
      <w:pPr>
        <w:pStyle w:val="Heading6"/>
      </w:pPr>
      <w:bookmarkStart w:id="1326" w:name="_Toc20494492"/>
      <w:bookmarkStart w:id="1327" w:name="_Toc26975537"/>
      <w:bookmarkStart w:id="1328" w:name="_Toc35856410"/>
      <w:bookmarkStart w:id="1329" w:name="_Toc44001266"/>
      <w:bookmarkStart w:id="1330" w:name="_Toc51580865"/>
      <w:bookmarkStart w:id="1331" w:name="_Toc52356128"/>
      <w:bookmarkStart w:id="1332" w:name="_Toc55227698"/>
      <w:bookmarkStart w:id="1333" w:name="_Toc130219000"/>
      <w:r>
        <w:t>11.2</w:t>
      </w:r>
      <w:r w:rsidRPr="00215D3C">
        <w:t>.</w:t>
      </w:r>
      <w:r w:rsidRPr="00215D3C">
        <w:rPr>
          <w:rFonts w:hint="eastAsia"/>
        </w:rPr>
        <w:t>2</w:t>
      </w:r>
      <w:r w:rsidRPr="00215D3C">
        <w:t>.</w:t>
      </w:r>
      <w:r w:rsidRPr="00215D3C">
        <w:rPr>
          <w:rFonts w:hint="eastAsia"/>
        </w:rPr>
        <w:t>1</w:t>
      </w:r>
      <w:r w:rsidRPr="00215D3C">
        <w:t>.3.2</w:t>
      </w:r>
      <w:r w:rsidRPr="00215D3C">
        <w:tab/>
      </w:r>
      <w:r w:rsidRPr="001D11CC">
        <w:rPr>
          <w:rFonts w:cs="Arial"/>
        </w:rPr>
        <w:t>AlarmList</w:t>
      </w:r>
      <w:bookmarkEnd w:id="1326"/>
      <w:bookmarkEnd w:id="1327"/>
      <w:bookmarkEnd w:id="1328"/>
      <w:bookmarkEnd w:id="1329"/>
      <w:bookmarkEnd w:id="1330"/>
      <w:bookmarkEnd w:id="1331"/>
      <w:bookmarkEnd w:id="1332"/>
      <w:bookmarkEnd w:id="1333"/>
    </w:p>
    <w:p w14:paraId="6551BB21" w14:textId="77777777" w:rsidR="006A5594" w:rsidRPr="00215D3C" w:rsidRDefault="006A5594" w:rsidP="006A5594">
      <w:pPr>
        <w:pStyle w:val="Heading7"/>
      </w:pPr>
      <w:bookmarkStart w:id="1334" w:name="_Toc20494493"/>
      <w:bookmarkStart w:id="1335" w:name="_Toc26975538"/>
      <w:bookmarkStart w:id="1336" w:name="_Toc35856411"/>
      <w:bookmarkStart w:id="1337" w:name="_Toc44001267"/>
      <w:bookmarkStart w:id="1338" w:name="_Toc51580866"/>
      <w:bookmarkStart w:id="1339" w:name="_Toc52356129"/>
      <w:bookmarkStart w:id="1340" w:name="_Toc55227699"/>
      <w:bookmarkStart w:id="1341" w:name="_Toc130219001"/>
      <w:r>
        <w:t>11.2</w:t>
      </w:r>
      <w:r w:rsidRPr="00215D3C">
        <w:t>.</w:t>
      </w:r>
      <w:r w:rsidRPr="00215D3C">
        <w:rPr>
          <w:rFonts w:hint="eastAsia"/>
        </w:rPr>
        <w:t>2</w:t>
      </w:r>
      <w:r w:rsidRPr="00215D3C">
        <w:t>.</w:t>
      </w:r>
      <w:r w:rsidRPr="00215D3C">
        <w:rPr>
          <w:rFonts w:hint="eastAsia"/>
        </w:rPr>
        <w:t>1</w:t>
      </w:r>
      <w:r w:rsidRPr="00215D3C">
        <w:t>.3.2.1</w:t>
      </w:r>
      <w:r w:rsidRPr="00215D3C">
        <w:tab/>
        <w:t>Definition</w:t>
      </w:r>
      <w:bookmarkEnd w:id="1334"/>
      <w:bookmarkEnd w:id="1335"/>
      <w:bookmarkEnd w:id="1336"/>
      <w:bookmarkEnd w:id="1337"/>
      <w:bookmarkEnd w:id="1338"/>
      <w:bookmarkEnd w:id="1339"/>
      <w:bookmarkEnd w:id="1340"/>
      <w:bookmarkEnd w:id="1341"/>
    </w:p>
    <w:p w14:paraId="0B84D0B6" w14:textId="77777777" w:rsidR="006A5594" w:rsidRPr="00215D3C" w:rsidRDefault="004F29FC" w:rsidP="006A5594">
      <w:r>
        <w:t>The</w:t>
      </w:r>
      <w:r w:rsidRPr="00785E43">
        <w:t xml:space="preserve"> </w:t>
      </w:r>
      <w:r w:rsidR="006A5594" w:rsidRPr="00785E43">
        <w:t>MnS producer</w:t>
      </w:r>
      <w:r w:rsidR="006A5594" w:rsidRPr="00215D3C">
        <w:t xml:space="preserve"> maintains an </w:t>
      </w:r>
      <w:r w:rsidR="006A5594" w:rsidRPr="00215D3C">
        <w:rPr>
          <w:rFonts w:ascii="Courier New" w:hAnsi="Courier New"/>
        </w:rPr>
        <w:t>AlarmList</w:t>
      </w:r>
      <w:r w:rsidR="006A5594" w:rsidRPr="00215D3C">
        <w:t xml:space="preserve"> that contains currently active alarms (i.e. </w:t>
      </w:r>
      <w:r w:rsidR="006A5594" w:rsidRPr="00215D3C">
        <w:rPr>
          <w:rFonts w:ascii="Courier New" w:hAnsi="Courier New"/>
        </w:rPr>
        <w:t>AlarmInformation</w:t>
      </w:r>
      <w:r w:rsidR="006A5594" w:rsidRPr="00215D3C">
        <w:t xml:space="preserve"> whose </w:t>
      </w:r>
      <w:r w:rsidR="006A5594" w:rsidRPr="00215D3C">
        <w:rPr>
          <w:rFonts w:ascii="Courier New" w:hAnsi="Courier New"/>
        </w:rPr>
        <w:t>perceivedSeverity</w:t>
      </w:r>
      <w:r w:rsidR="006A5594" w:rsidRPr="00215D3C">
        <w:t xml:space="preserve"> is not</w:t>
      </w:r>
      <w:r w:rsidR="006A5594" w:rsidRPr="00215D3C">
        <w:rPr>
          <w:rFonts w:ascii="Courier New" w:hAnsi="Courier New"/>
        </w:rPr>
        <w:t xml:space="preserve"> Cleared</w:t>
      </w:r>
      <w:r w:rsidR="006A5594" w:rsidRPr="00215D3C">
        <w:t>) and alarms that are</w:t>
      </w:r>
      <w:r w:rsidR="006A5594" w:rsidRPr="00215D3C">
        <w:rPr>
          <w:rFonts w:ascii="Courier New" w:hAnsi="Courier New"/>
        </w:rPr>
        <w:t xml:space="preserve"> Cleared</w:t>
      </w:r>
      <w:r w:rsidR="006A5594" w:rsidRPr="00215D3C">
        <w:t xml:space="preserve"> but not yet acknowledged. </w:t>
      </w:r>
    </w:p>
    <w:p w14:paraId="014782EE" w14:textId="77777777" w:rsidR="006A5594" w:rsidRPr="00215D3C" w:rsidRDefault="006A5594" w:rsidP="006A5594">
      <w:pPr>
        <w:pStyle w:val="Heading7"/>
      </w:pPr>
      <w:bookmarkStart w:id="1342" w:name="_Toc20494494"/>
      <w:bookmarkStart w:id="1343" w:name="_Toc26975539"/>
      <w:bookmarkStart w:id="1344" w:name="_Toc35856412"/>
      <w:bookmarkStart w:id="1345" w:name="_Toc44001268"/>
      <w:bookmarkStart w:id="1346" w:name="_Toc51580867"/>
      <w:bookmarkStart w:id="1347" w:name="_Toc52356130"/>
      <w:bookmarkStart w:id="1348" w:name="_Toc55227700"/>
      <w:bookmarkStart w:id="1349" w:name="_Toc130219002"/>
      <w:r>
        <w:t>11.2</w:t>
      </w:r>
      <w:r w:rsidRPr="00215D3C">
        <w:t>.</w:t>
      </w:r>
      <w:r w:rsidRPr="00215D3C">
        <w:rPr>
          <w:rFonts w:hint="eastAsia"/>
        </w:rPr>
        <w:t>2</w:t>
      </w:r>
      <w:r w:rsidRPr="00215D3C">
        <w:t>.</w:t>
      </w:r>
      <w:r w:rsidRPr="00215D3C">
        <w:rPr>
          <w:rFonts w:hint="eastAsia"/>
        </w:rPr>
        <w:t>1</w:t>
      </w:r>
      <w:r w:rsidRPr="00215D3C">
        <w:t>.3.2.2</w:t>
      </w:r>
      <w:r w:rsidRPr="00215D3C">
        <w:tab/>
        <w:t>Attribute</w:t>
      </w:r>
      <w:bookmarkEnd w:id="1342"/>
      <w:bookmarkEnd w:id="1343"/>
      <w:bookmarkEnd w:id="1344"/>
      <w:bookmarkEnd w:id="1345"/>
      <w:bookmarkEnd w:id="1346"/>
      <w:bookmarkEnd w:id="1347"/>
      <w:bookmarkEnd w:id="1348"/>
      <w:bookmarkEnd w:id="1349"/>
    </w:p>
    <w:p w14:paraId="2F768967" w14:textId="77777777" w:rsidR="006A5594" w:rsidRPr="00215D3C" w:rsidRDefault="006A5594" w:rsidP="006A5594">
      <w:r w:rsidRPr="00215D3C">
        <w:t>There is no additional attribute defined for this class besides those inherited.</w:t>
      </w:r>
    </w:p>
    <w:p w14:paraId="7181FCF2" w14:textId="77777777" w:rsidR="006A5594" w:rsidRPr="00215D3C" w:rsidRDefault="006A5594" w:rsidP="006A5594">
      <w:pPr>
        <w:pStyle w:val="Heading6"/>
      </w:pPr>
      <w:bookmarkStart w:id="1350" w:name="_Toc20494495"/>
      <w:bookmarkStart w:id="1351" w:name="_Toc26975540"/>
      <w:bookmarkStart w:id="1352" w:name="_Toc35856413"/>
      <w:bookmarkStart w:id="1353" w:name="_Toc44001269"/>
      <w:bookmarkStart w:id="1354" w:name="_Toc51580868"/>
      <w:bookmarkStart w:id="1355" w:name="_Toc52356131"/>
      <w:bookmarkStart w:id="1356" w:name="_Toc55227701"/>
      <w:bookmarkStart w:id="1357" w:name="_Toc130219003"/>
      <w:r>
        <w:lastRenderedPageBreak/>
        <w:t>11.2</w:t>
      </w:r>
      <w:r w:rsidRPr="00215D3C">
        <w:t>.</w:t>
      </w:r>
      <w:r w:rsidRPr="00215D3C">
        <w:rPr>
          <w:rFonts w:hint="eastAsia"/>
        </w:rPr>
        <w:t>2</w:t>
      </w:r>
      <w:r w:rsidRPr="00215D3C">
        <w:t>.</w:t>
      </w:r>
      <w:r w:rsidRPr="00215D3C">
        <w:rPr>
          <w:rFonts w:hint="eastAsia"/>
        </w:rPr>
        <w:t>1</w:t>
      </w:r>
      <w:r w:rsidRPr="00215D3C">
        <w:t>.3.3</w:t>
      </w:r>
      <w:r w:rsidRPr="00215D3C">
        <w:tab/>
      </w:r>
      <w:r w:rsidRPr="001D11CC">
        <w:rPr>
          <w:rFonts w:cs="Arial"/>
          <w:lang w:eastAsia="zh-CN"/>
        </w:rPr>
        <w:t>FSMnSProducer</w:t>
      </w:r>
      <w:bookmarkEnd w:id="1350"/>
      <w:bookmarkEnd w:id="1351"/>
      <w:bookmarkEnd w:id="1352"/>
      <w:bookmarkEnd w:id="1353"/>
      <w:bookmarkEnd w:id="1354"/>
      <w:bookmarkEnd w:id="1355"/>
      <w:bookmarkEnd w:id="1356"/>
      <w:bookmarkEnd w:id="1357"/>
    </w:p>
    <w:p w14:paraId="22D1D507" w14:textId="77777777" w:rsidR="006A5594" w:rsidRPr="00215D3C" w:rsidRDefault="006A5594" w:rsidP="006A5594">
      <w:pPr>
        <w:pStyle w:val="Heading7"/>
      </w:pPr>
      <w:bookmarkStart w:id="1358" w:name="_Toc20494496"/>
      <w:bookmarkStart w:id="1359" w:name="_Toc26975541"/>
      <w:bookmarkStart w:id="1360" w:name="_Toc35856414"/>
      <w:bookmarkStart w:id="1361" w:name="_Toc44001270"/>
      <w:bookmarkStart w:id="1362" w:name="_Toc51580869"/>
      <w:bookmarkStart w:id="1363" w:name="_Toc52356132"/>
      <w:bookmarkStart w:id="1364" w:name="_Toc55227702"/>
      <w:bookmarkStart w:id="1365" w:name="_Toc130219004"/>
      <w:r>
        <w:t>11.2</w:t>
      </w:r>
      <w:r w:rsidRPr="00215D3C">
        <w:t>.</w:t>
      </w:r>
      <w:r w:rsidRPr="00215D3C">
        <w:rPr>
          <w:rFonts w:hint="eastAsia"/>
        </w:rPr>
        <w:t>2</w:t>
      </w:r>
      <w:r w:rsidRPr="00215D3C">
        <w:t>.</w:t>
      </w:r>
      <w:r w:rsidRPr="00215D3C">
        <w:rPr>
          <w:rFonts w:hint="eastAsia"/>
        </w:rPr>
        <w:t>1</w:t>
      </w:r>
      <w:r w:rsidRPr="00215D3C">
        <w:t>.3.3.1</w:t>
      </w:r>
      <w:r w:rsidRPr="00215D3C">
        <w:tab/>
        <w:t>Definition</w:t>
      </w:r>
      <w:bookmarkEnd w:id="1358"/>
      <w:bookmarkEnd w:id="1359"/>
      <w:bookmarkEnd w:id="1360"/>
      <w:bookmarkEnd w:id="1361"/>
      <w:bookmarkEnd w:id="1362"/>
      <w:bookmarkEnd w:id="1363"/>
      <w:bookmarkEnd w:id="1364"/>
      <w:bookmarkEnd w:id="1365"/>
    </w:p>
    <w:p w14:paraId="66E62836" w14:textId="77777777" w:rsidR="006A5594" w:rsidRPr="00215D3C" w:rsidRDefault="006A5594" w:rsidP="006A5594">
      <w:r>
        <w:rPr>
          <w:rFonts w:ascii="Courier New" w:hAnsi="Courier New" w:cs="Courier New"/>
          <w:lang w:eastAsia="zh-CN"/>
        </w:rPr>
        <w:t>FSMnSProducer</w:t>
      </w:r>
      <w:r w:rsidRPr="00215D3C">
        <w:t xml:space="preserve"> is the representation of </w:t>
      </w:r>
      <w:r>
        <w:t xml:space="preserve">the entity who provides the fault supervision management service(s) and contains the </w:t>
      </w:r>
      <w:r w:rsidRPr="00215D3C">
        <w:rPr>
          <w:rFonts w:ascii="Courier New" w:hAnsi="Courier New"/>
        </w:rPr>
        <w:t>AlarmList</w:t>
      </w:r>
      <w:r>
        <w:t xml:space="preserve">. </w:t>
      </w:r>
    </w:p>
    <w:p w14:paraId="26A18213" w14:textId="77777777" w:rsidR="006A5594" w:rsidRPr="00215D3C" w:rsidRDefault="006A5594" w:rsidP="006A5594">
      <w:pPr>
        <w:pStyle w:val="Heading7"/>
      </w:pPr>
      <w:bookmarkStart w:id="1366" w:name="_Toc20494497"/>
      <w:bookmarkStart w:id="1367" w:name="_Toc26975542"/>
      <w:bookmarkStart w:id="1368" w:name="_Toc35856415"/>
      <w:bookmarkStart w:id="1369" w:name="_Toc44001271"/>
      <w:bookmarkStart w:id="1370" w:name="_Toc51580870"/>
      <w:bookmarkStart w:id="1371" w:name="_Toc52356133"/>
      <w:bookmarkStart w:id="1372" w:name="_Toc55227703"/>
      <w:bookmarkStart w:id="1373" w:name="_Toc130219005"/>
      <w:r>
        <w:t>11.2</w:t>
      </w:r>
      <w:r w:rsidRPr="00215D3C">
        <w:t>.</w:t>
      </w:r>
      <w:r w:rsidRPr="00215D3C">
        <w:rPr>
          <w:rFonts w:hint="eastAsia"/>
        </w:rPr>
        <w:t>2</w:t>
      </w:r>
      <w:r w:rsidRPr="00215D3C">
        <w:t>.</w:t>
      </w:r>
      <w:r w:rsidRPr="00215D3C">
        <w:rPr>
          <w:rFonts w:hint="eastAsia"/>
        </w:rPr>
        <w:t>1</w:t>
      </w:r>
      <w:r w:rsidRPr="00215D3C">
        <w:t>.3.3.2</w:t>
      </w:r>
      <w:r w:rsidRPr="00215D3C">
        <w:tab/>
        <w:t>Attribute</w:t>
      </w:r>
      <w:bookmarkEnd w:id="1366"/>
      <w:bookmarkEnd w:id="1367"/>
      <w:bookmarkEnd w:id="1368"/>
      <w:bookmarkEnd w:id="1369"/>
      <w:bookmarkEnd w:id="1370"/>
      <w:bookmarkEnd w:id="1371"/>
      <w:bookmarkEnd w:id="1372"/>
      <w:bookmarkEnd w:id="1373"/>
    </w:p>
    <w:p w14:paraId="1D07E04E" w14:textId="77777777" w:rsidR="006A5594" w:rsidRPr="00215D3C" w:rsidRDefault="006A5594" w:rsidP="006A5594">
      <w:r w:rsidRPr="00215D3C">
        <w:t>There is no additional attribute defined for this class besides those inherited.</w:t>
      </w:r>
    </w:p>
    <w:p w14:paraId="5234DC2A" w14:textId="77777777" w:rsidR="006A5594" w:rsidRPr="00215D3C" w:rsidRDefault="006A5594" w:rsidP="006A5594">
      <w:pPr>
        <w:pStyle w:val="Heading7"/>
      </w:pPr>
      <w:bookmarkStart w:id="1374" w:name="_Toc20494498"/>
      <w:bookmarkStart w:id="1375" w:name="_Toc26975543"/>
      <w:bookmarkStart w:id="1376" w:name="_Toc35856416"/>
      <w:bookmarkStart w:id="1377" w:name="_Toc44001272"/>
      <w:bookmarkStart w:id="1378" w:name="_Toc51580871"/>
      <w:bookmarkStart w:id="1379" w:name="_Toc52356134"/>
      <w:bookmarkStart w:id="1380" w:name="_Toc55227704"/>
      <w:bookmarkStart w:id="1381" w:name="_Toc130219006"/>
      <w:r>
        <w:t>11.2</w:t>
      </w:r>
      <w:r w:rsidRPr="00215D3C">
        <w:t>.</w:t>
      </w:r>
      <w:r w:rsidRPr="00215D3C">
        <w:rPr>
          <w:rFonts w:hint="eastAsia"/>
        </w:rPr>
        <w:t>2</w:t>
      </w:r>
      <w:r w:rsidRPr="00215D3C">
        <w:t>.</w:t>
      </w:r>
      <w:r w:rsidRPr="00215D3C">
        <w:rPr>
          <w:rFonts w:hint="eastAsia"/>
        </w:rPr>
        <w:t>1</w:t>
      </w:r>
      <w:r w:rsidRPr="00215D3C">
        <w:t>.3.3.3</w:t>
      </w:r>
      <w:r w:rsidRPr="00215D3C">
        <w:tab/>
        <w:t>Notification Table</w:t>
      </w:r>
      <w:bookmarkEnd w:id="1374"/>
      <w:bookmarkEnd w:id="1375"/>
      <w:bookmarkEnd w:id="1376"/>
      <w:bookmarkEnd w:id="1377"/>
      <w:bookmarkEnd w:id="1378"/>
      <w:bookmarkEnd w:id="1379"/>
      <w:bookmarkEnd w:id="1380"/>
      <w:bookmarkEnd w:id="13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32"/>
        <w:gridCol w:w="398"/>
        <w:gridCol w:w="4899"/>
      </w:tblGrid>
      <w:tr w:rsidR="006A5594" w:rsidRPr="00215D3C" w14:paraId="44624682" w14:textId="77777777" w:rsidTr="00311DB3">
        <w:trPr>
          <w:tblHeader/>
          <w:jc w:val="center"/>
        </w:trPr>
        <w:tc>
          <w:tcPr>
            <w:tcW w:w="4321" w:type="dxa"/>
            <w:shd w:val="clear" w:color="auto" w:fill="BFBFBF"/>
          </w:tcPr>
          <w:p w14:paraId="50EF0A3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97" w:type="dxa"/>
            <w:shd w:val="clear" w:color="auto" w:fill="BFBFBF"/>
          </w:tcPr>
          <w:p w14:paraId="7D6749A6" w14:textId="77777777" w:rsidR="006A5594" w:rsidRPr="00215D3C" w:rsidRDefault="004F29FC" w:rsidP="000516BC">
            <w:pPr>
              <w:keepNext/>
              <w:keepLines/>
              <w:spacing w:after="0"/>
              <w:jc w:val="center"/>
              <w:rPr>
                <w:rFonts w:ascii="Arial" w:hAnsi="Arial"/>
                <w:b/>
                <w:sz w:val="18"/>
              </w:rPr>
            </w:pPr>
            <w:r>
              <w:rPr>
                <w:rFonts w:ascii="Arial" w:hAnsi="Arial"/>
                <w:b/>
                <w:sz w:val="18"/>
              </w:rPr>
              <w:t>S</w:t>
            </w:r>
          </w:p>
        </w:tc>
        <w:tc>
          <w:tcPr>
            <w:tcW w:w="4887" w:type="dxa"/>
            <w:shd w:val="clear" w:color="auto" w:fill="BFBFBF"/>
          </w:tcPr>
          <w:p w14:paraId="7E81608F"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Notes</w:t>
            </w:r>
          </w:p>
        </w:tc>
      </w:tr>
      <w:tr w:rsidR="006A5594" w:rsidRPr="00215D3C" w14:paraId="619E4E1A" w14:textId="77777777" w:rsidTr="00311DB3">
        <w:trPr>
          <w:jc w:val="center"/>
        </w:trPr>
        <w:tc>
          <w:tcPr>
            <w:tcW w:w="4321" w:type="dxa"/>
          </w:tcPr>
          <w:p w14:paraId="0937CD1C"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notifyAlarmListRebuilt</w:t>
            </w:r>
          </w:p>
        </w:tc>
        <w:tc>
          <w:tcPr>
            <w:tcW w:w="397" w:type="dxa"/>
          </w:tcPr>
          <w:p w14:paraId="3CC4638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c>
          <w:tcPr>
            <w:tcW w:w="4887" w:type="dxa"/>
          </w:tcPr>
          <w:p w14:paraId="552AAF92" w14:textId="77777777" w:rsidR="006A5594" w:rsidRPr="00215D3C" w:rsidRDefault="006A5594" w:rsidP="000516BC">
            <w:pPr>
              <w:keepNext/>
              <w:keepLines/>
              <w:spacing w:after="0"/>
              <w:rPr>
                <w:rFonts w:ascii="Arial" w:hAnsi="Arial"/>
                <w:sz w:val="18"/>
              </w:rPr>
            </w:pPr>
          </w:p>
        </w:tc>
      </w:tr>
      <w:tr w:rsidR="006A5594" w:rsidRPr="00215D3C" w14:paraId="5C69F07F" w14:textId="77777777" w:rsidTr="00311DB3">
        <w:trPr>
          <w:jc w:val="center"/>
        </w:trPr>
        <w:tc>
          <w:tcPr>
            <w:tcW w:w="4321" w:type="dxa"/>
          </w:tcPr>
          <w:p w14:paraId="1127220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notifyPotentialFaultyAlarmList</w:t>
            </w:r>
          </w:p>
        </w:tc>
        <w:tc>
          <w:tcPr>
            <w:tcW w:w="397" w:type="dxa"/>
          </w:tcPr>
          <w:p w14:paraId="25510D3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c>
          <w:tcPr>
            <w:tcW w:w="4887" w:type="dxa"/>
          </w:tcPr>
          <w:p w14:paraId="3174799B" w14:textId="77777777" w:rsidR="006A5594" w:rsidRPr="00215D3C" w:rsidRDefault="006A5594" w:rsidP="000516BC">
            <w:pPr>
              <w:keepNext/>
              <w:keepLines/>
              <w:spacing w:after="0"/>
              <w:rPr>
                <w:rFonts w:ascii="Arial" w:hAnsi="Arial"/>
                <w:sz w:val="18"/>
              </w:rPr>
            </w:pPr>
            <w:r w:rsidRPr="00215D3C">
              <w:rPr>
                <w:rFonts w:ascii="Arial" w:hAnsi="Arial"/>
                <w:sz w:val="18"/>
              </w:rPr>
              <w:t>.</w:t>
            </w:r>
          </w:p>
        </w:tc>
      </w:tr>
    </w:tbl>
    <w:p w14:paraId="673C1306" w14:textId="77777777" w:rsidR="006A5594" w:rsidRPr="00215D3C" w:rsidRDefault="006A5594" w:rsidP="006A5594"/>
    <w:p w14:paraId="06B2B3AF" w14:textId="77777777" w:rsidR="006A5594" w:rsidRPr="00215D3C" w:rsidRDefault="006A5594" w:rsidP="006A5594">
      <w:pPr>
        <w:pStyle w:val="Heading6"/>
      </w:pPr>
      <w:bookmarkStart w:id="1382" w:name="_Toc20494499"/>
      <w:bookmarkStart w:id="1383" w:name="_Toc26975544"/>
      <w:bookmarkStart w:id="1384" w:name="_Toc35856417"/>
      <w:bookmarkStart w:id="1385" w:name="_Toc44001273"/>
      <w:bookmarkStart w:id="1386" w:name="_Toc51580872"/>
      <w:bookmarkStart w:id="1387" w:name="_Toc52356135"/>
      <w:bookmarkStart w:id="1388" w:name="_Toc55227705"/>
      <w:bookmarkStart w:id="1389" w:name="_Toc130219007"/>
      <w:r>
        <w:t>11.2</w:t>
      </w:r>
      <w:r w:rsidRPr="00215D3C">
        <w:t>.</w:t>
      </w:r>
      <w:r w:rsidRPr="00215D3C">
        <w:rPr>
          <w:rFonts w:hint="eastAsia"/>
        </w:rPr>
        <w:t>2</w:t>
      </w:r>
      <w:r w:rsidRPr="00215D3C">
        <w:t>.</w:t>
      </w:r>
      <w:r w:rsidRPr="00215D3C">
        <w:rPr>
          <w:rFonts w:hint="eastAsia"/>
        </w:rPr>
        <w:t>1</w:t>
      </w:r>
      <w:r w:rsidRPr="00215D3C">
        <w:t>.3.4</w:t>
      </w:r>
      <w:r w:rsidRPr="00215D3C">
        <w:tab/>
      </w:r>
      <w:r w:rsidRPr="00215D3C">
        <w:rPr>
          <w:rFonts w:ascii="Courier New" w:hAnsi="Courier New" w:cs="Courier New"/>
        </w:rPr>
        <w:t>Comment</w:t>
      </w:r>
      <w:bookmarkEnd w:id="1382"/>
      <w:bookmarkEnd w:id="1383"/>
      <w:bookmarkEnd w:id="1384"/>
      <w:bookmarkEnd w:id="1385"/>
      <w:bookmarkEnd w:id="1386"/>
      <w:bookmarkEnd w:id="1387"/>
      <w:bookmarkEnd w:id="1388"/>
      <w:bookmarkEnd w:id="1389"/>
    </w:p>
    <w:p w14:paraId="10A406A3" w14:textId="77777777" w:rsidR="006A5594" w:rsidRPr="00215D3C" w:rsidRDefault="006A5594" w:rsidP="006A5594">
      <w:pPr>
        <w:pStyle w:val="Heading7"/>
      </w:pPr>
      <w:bookmarkStart w:id="1390" w:name="_Toc20494500"/>
      <w:bookmarkStart w:id="1391" w:name="_Toc26975545"/>
      <w:bookmarkStart w:id="1392" w:name="_Toc35856418"/>
      <w:bookmarkStart w:id="1393" w:name="_Toc44001274"/>
      <w:bookmarkStart w:id="1394" w:name="_Toc51580873"/>
      <w:bookmarkStart w:id="1395" w:name="_Toc52356136"/>
      <w:bookmarkStart w:id="1396" w:name="_Toc55227706"/>
      <w:bookmarkStart w:id="1397" w:name="_Toc130219008"/>
      <w:r>
        <w:t>11.2</w:t>
      </w:r>
      <w:r w:rsidRPr="00215D3C">
        <w:t>.</w:t>
      </w:r>
      <w:r w:rsidRPr="00215D3C">
        <w:rPr>
          <w:rFonts w:hint="eastAsia"/>
        </w:rPr>
        <w:t>2</w:t>
      </w:r>
      <w:r w:rsidRPr="00215D3C">
        <w:t>.</w:t>
      </w:r>
      <w:r w:rsidRPr="00215D3C">
        <w:rPr>
          <w:rFonts w:hint="eastAsia"/>
        </w:rPr>
        <w:t>1</w:t>
      </w:r>
      <w:r w:rsidRPr="00215D3C">
        <w:t>.3.4.1</w:t>
      </w:r>
      <w:r w:rsidRPr="00215D3C">
        <w:tab/>
        <w:t>Definition</w:t>
      </w:r>
      <w:bookmarkEnd w:id="1390"/>
      <w:bookmarkEnd w:id="1391"/>
      <w:bookmarkEnd w:id="1392"/>
      <w:bookmarkEnd w:id="1393"/>
      <w:bookmarkEnd w:id="1394"/>
      <w:bookmarkEnd w:id="1395"/>
      <w:bookmarkEnd w:id="1396"/>
      <w:bookmarkEnd w:id="1397"/>
    </w:p>
    <w:p w14:paraId="7F9F4851" w14:textId="77777777" w:rsidR="006A5594" w:rsidRPr="00215D3C" w:rsidRDefault="006A5594" w:rsidP="006A5594">
      <w:pPr>
        <w:rPr>
          <w:rFonts w:ascii="Courier New" w:hAnsi="Courier New"/>
        </w:rPr>
      </w:pPr>
      <w:r w:rsidRPr="00215D3C">
        <w:rPr>
          <w:rFonts w:ascii="Courier New" w:hAnsi="Courier New"/>
        </w:rPr>
        <w:t>Comment</w:t>
      </w:r>
      <w:r w:rsidRPr="00215D3C">
        <w:t xml:space="preserve"> contains commentary and associated information such as the time when the commentary is made. </w:t>
      </w:r>
    </w:p>
    <w:p w14:paraId="1CA658F8" w14:textId="77777777" w:rsidR="006A5594" w:rsidRPr="00215D3C" w:rsidRDefault="006A5594" w:rsidP="006A5594">
      <w:pPr>
        <w:pStyle w:val="Heading7"/>
      </w:pPr>
      <w:bookmarkStart w:id="1398" w:name="_Toc20494501"/>
      <w:bookmarkStart w:id="1399" w:name="_Toc26975546"/>
      <w:bookmarkStart w:id="1400" w:name="_Toc35856419"/>
      <w:bookmarkStart w:id="1401" w:name="_Toc44001275"/>
      <w:bookmarkStart w:id="1402" w:name="_Toc51580874"/>
      <w:bookmarkStart w:id="1403" w:name="_Toc52356137"/>
      <w:bookmarkStart w:id="1404" w:name="_Toc55227707"/>
      <w:bookmarkStart w:id="1405" w:name="_Toc130219009"/>
      <w:r>
        <w:t>11.2</w:t>
      </w:r>
      <w:r w:rsidRPr="00215D3C">
        <w:t>.</w:t>
      </w:r>
      <w:r w:rsidRPr="00215D3C">
        <w:rPr>
          <w:rFonts w:hint="eastAsia"/>
        </w:rPr>
        <w:t>2</w:t>
      </w:r>
      <w:r w:rsidRPr="00215D3C">
        <w:t>.</w:t>
      </w:r>
      <w:r w:rsidRPr="00215D3C">
        <w:rPr>
          <w:rFonts w:hint="eastAsia"/>
        </w:rPr>
        <w:t>1</w:t>
      </w:r>
      <w:r w:rsidRPr="00215D3C">
        <w:t>.3.4.2</w:t>
      </w:r>
      <w:r w:rsidRPr="00215D3C">
        <w:tab/>
        <w:t>Attribute</w:t>
      </w:r>
      <w:bookmarkEnd w:id="1398"/>
      <w:bookmarkEnd w:id="1399"/>
      <w:bookmarkEnd w:id="1400"/>
      <w:bookmarkEnd w:id="1401"/>
      <w:bookmarkEnd w:id="1402"/>
      <w:bookmarkEnd w:id="1403"/>
      <w:bookmarkEnd w:id="1404"/>
      <w:bookmarkEnd w:id="14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6"/>
        <w:gridCol w:w="403"/>
      </w:tblGrid>
      <w:tr w:rsidR="006A5594" w:rsidRPr="00215D3C" w14:paraId="6B8BABBA" w14:textId="77777777" w:rsidTr="00311DB3">
        <w:trPr>
          <w:jc w:val="center"/>
        </w:trPr>
        <w:tc>
          <w:tcPr>
            <w:tcW w:w="9100" w:type="dxa"/>
            <w:shd w:val="clear" w:color="auto" w:fill="BFBFBF"/>
          </w:tcPr>
          <w:p w14:paraId="34AFDA3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59534BB1"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0901D91D" w14:textId="77777777" w:rsidTr="00311DB3">
        <w:trPr>
          <w:jc w:val="center"/>
        </w:trPr>
        <w:tc>
          <w:tcPr>
            <w:tcW w:w="9100" w:type="dxa"/>
          </w:tcPr>
          <w:p w14:paraId="6847E40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commentTime</w:t>
            </w:r>
          </w:p>
        </w:tc>
        <w:tc>
          <w:tcPr>
            <w:tcW w:w="397" w:type="dxa"/>
          </w:tcPr>
          <w:p w14:paraId="290391E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4E569B73" w14:textId="77777777" w:rsidTr="00311DB3">
        <w:trPr>
          <w:jc w:val="center"/>
        </w:trPr>
        <w:tc>
          <w:tcPr>
            <w:tcW w:w="9100" w:type="dxa"/>
          </w:tcPr>
          <w:p w14:paraId="26F2E0D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commentUserId</w:t>
            </w:r>
          </w:p>
        </w:tc>
        <w:tc>
          <w:tcPr>
            <w:tcW w:w="397" w:type="dxa"/>
          </w:tcPr>
          <w:p w14:paraId="4EA94205"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BB1F30B" w14:textId="77777777" w:rsidTr="00311DB3">
        <w:trPr>
          <w:jc w:val="center"/>
        </w:trPr>
        <w:tc>
          <w:tcPr>
            <w:tcW w:w="9100" w:type="dxa"/>
          </w:tcPr>
          <w:p w14:paraId="6B96584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commentSystemId</w:t>
            </w:r>
          </w:p>
        </w:tc>
        <w:tc>
          <w:tcPr>
            <w:tcW w:w="397" w:type="dxa"/>
          </w:tcPr>
          <w:p w14:paraId="01C4886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47B7AC16" w14:textId="77777777" w:rsidTr="00311DB3">
        <w:trPr>
          <w:jc w:val="center"/>
        </w:trPr>
        <w:tc>
          <w:tcPr>
            <w:tcW w:w="9100" w:type="dxa"/>
          </w:tcPr>
          <w:p w14:paraId="24C5D11B"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commentText</w:t>
            </w:r>
          </w:p>
        </w:tc>
        <w:tc>
          <w:tcPr>
            <w:tcW w:w="397" w:type="dxa"/>
          </w:tcPr>
          <w:p w14:paraId="53F3B6C6" w14:textId="77777777" w:rsidR="004F29FC" w:rsidRPr="00215D3C" w:rsidRDefault="004F29FC" w:rsidP="004F29FC">
            <w:pPr>
              <w:keepNext/>
              <w:keepLines/>
              <w:spacing w:after="0"/>
              <w:jc w:val="center"/>
              <w:rPr>
                <w:rFonts w:ascii="Arial" w:hAnsi="Arial" w:cs="Arial"/>
                <w:sz w:val="18"/>
              </w:rPr>
            </w:pPr>
            <w:r w:rsidRPr="00215D3C">
              <w:rPr>
                <w:rFonts w:ascii="Arial" w:hAnsi="Arial" w:cs="Arial"/>
                <w:sz w:val="18"/>
              </w:rPr>
              <w:t>M</w:t>
            </w:r>
          </w:p>
        </w:tc>
      </w:tr>
    </w:tbl>
    <w:p w14:paraId="6C519FE1" w14:textId="77777777" w:rsidR="006A5594" w:rsidRPr="00215D3C" w:rsidRDefault="006A5594" w:rsidP="006A5594"/>
    <w:p w14:paraId="126F7D6B" w14:textId="77777777" w:rsidR="006A5594" w:rsidRPr="00215D3C" w:rsidRDefault="006A5594" w:rsidP="006A5594">
      <w:pPr>
        <w:pStyle w:val="Heading6"/>
      </w:pPr>
      <w:bookmarkStart w:id="1406" w:name="_Toc20494502"/>
      <w:bookmarkStart w:id="1407" w:name="_Toc26975547"/>
      <w:bookmarkStart w:id="1408" w:name="_Toc35856420"/>
      <w:bookmarkStart w:id="1409" w:name="_Toc44001276"/>
      <w:bookmarkStart w:id="1410" w:name="_Toc51580875"/>
      <w:bookmarkStart w:id="1411" w:name="_Toc52356138"/>
      <w:bookmarkStart w:id="1412" w:name="_Toc55227708"/>
      <w:bookmarkStart w:id="1413" w:name="_Toc130219010"/>
      <w:r>
        <w:t>11.2</w:t>
      </w:r>
      <w:r w:rsidRPr="00215D3C">
        <w:t>.</w:t>
      </w:r>
      <w:r w:rsidRPr="00215D3C">
        <w:rPr>
          <w:rFonts w:hint="eastAsia"/>
        </w:rPr>
        <w:t>2</w:t>
      </w:r>
      <w:r w:rsidRPr="00215D3C">
        <w:t>.</w:t>
      </w:r>
      <w:r w:rsidRPr="00215D3C">
        <w:rPr>
          <w:rFonts w:hint="eastAsia"/>
        </w:rPr>
        <w:t>1</w:t>
      </w:r>
      <w:r w:rsidRPr="00215D3C">
        <w:t>.3.5</w:t>
      </w:r>
      <w:r w:rsidRPr="00215D3C">
        <w:tab/>
      </w:r>
      <w:r w:rsidRPr="001D11CC">
        <w:rPr>
          <w:rFonts w:cs="Arial"/>
        </w:rPr>
        <w:t>CorrelatedNotification</w:t>
      </w:r>
      <w:bookmarkEnd w:id="1406"/>
      <w:bookmarkEnd w:id="1407"/>
      <w:bookmarkEnd w:id="1408"/>
      <w:bookmarkEnd w:id="1409"/>
      <w:bookmarkEnd w:id="1410"/>
      <w:bookmarkEnd w:id="1411"/>
      <w:bookmarkEnd w:id="1412"/>
      <w:bookmarkEnd w:id="1413"/>
    </w:p>
    <w:p w14:paraId="5A2B1CF4" w14:textId="77777777" w:rsidR="006A5594" w:rsidRPr="00215D3C" w:rsidRDefault="006A5594" w:rsidP="006A5594">
      <w:pPr>
        <w:pStyle w:val="Heading7"/>
      </w:pPr>
      <w:bookmarkStart w:id="1414" w:name="_Toc20494503"/>
      <w:bookmarkStart w:id="1415" w:name="_Toc26975548"/>
      <w:bookmarkStart w:id="1416" w:name="_Toc35856421"/>
      <w:bookmarkStart w:id="1417" w:name="_Toc44001277"/>
      <w:bookmarkStart w:id="1418" w:name="_Toc51580876"/>
      <w:bookmarkStart w:id="1419" w:name="_Toc52356139"/>
      <w:bookmarkStart w:id="1420" w:name="_Toc55227709"/>
      <w:bookmarkStart w:id="1421" w:name="_Toc130219011"/>
      <w:r>
        <w:t>11.2</w:t>
      </w:r>
      <w:r w:rsidRPr="00215D3C">
        <w:t>.</w:t>
      </w:r>
      <w:r w:rsidRPr="00215D3C">
        <w:rPr>
          <w:rFonts w:hint="eastAsia"/>
        </w:rPr>
        <w:t>2</w:t>
      </w:r>
      <w:r w:rsidRPr="00215D3C">
        <w:t>.</w:t>
      </w:r>
      <w:r w:rsidRPr="00215D3C">
        <w:rPr>
          <w:rFonts w:hint="eastAsia"/>
        </w:rPr>
        <w:t>1</w:t>
      </w:r>
      <w:r w:rsidRPr="00215D3C">
        <w:t>.3.5.1</w:t>
      </w:r>
      <w:r w:rsidRPr="00215D3C">
        <w:tab/>
        <w:t>Definition</w:t>
      </w:r>
      <w:bookmarkEnd w:id="1414"/>
      <w:bookmarkEnd w:id="1415"/>
      <w:bookmarkEnd w:id="1416"/>
      <w:bookmarkEnd w:id="1417"/>
      <w:bookmarkEnd w:id="1418"/>
      <w:bookmarkEnd w:id="1419"/>
      <w:bookmarkEnd w:id="1420"/>
      <w:bookmarkEnd w:id="1421"/>
    </w:p>
    <w:p w14:paraId="4302A77D" w14:textId="77777777" w:rsidR="006A5594" w:rsidRPr="00215D3C" w:rsidRDefault="004F29FC" w:rsidP="006A5594">
      <w:r>
        <w:t xml:space="preserve">The </w:t>
      </w:r>
      <w:r w:rsidRPr="00CA26F4">
        <w:rPr>
          <w:rFonts w:ascii="Courier New" w:hAnsi="Courier New" w:cs="Courier New"/>
        </w:rPr>
        <w:t>source</w:t>
      </w:r>
      <w:r>
        <w:rPr>
          <w:rFonts w:ascii="Courier New" w:hAnsi="Courier New" w:cs="Courier New"/>
        </w:rPr>
        <w:t>ObjectInstance</w:t>
      </w:r>
      <w:r>
        <w:t xml:space="preserve"> attribute of </w:t>
      </w:r>
      <w:r w:rsidRPr="00CA26F4">
        <w:rPr>
          <w:rFonts w:ascii="Courier New" w:hAnsi="Courier New" w:cs="Courier New"/>
        </w:rPr>
        <w:t>CorrelatedNotification</w:t>
      </w:r>
      <w:r w:rsidR="006A5594" w:rsidRPr="00215D3C">
        <w:t xml:space="preserve"> identifies one </w:t>
      </w:r>
      <w:r w:rsidR="006A5594" w:rsidRPr="00215D3C">
        <w:rPr>
          <w:rFonts w:ascii="Courier New" w:hAnsi="Courier New" w:cs="Courier New"/>
        </w:rPr>
        <w:t>MonitoredEntity</w:t>
      </w:r>
      <w:r w:rsidR="006A5594" w:rsidRPr="00215D3C">
        <w:t>. For th</w:t>
      </w:r>
      <w:r>
        <w:t>e</w:t>
      </w:r>
      <w:r w:rsidR="006A5594" w:rsidRPr="00215D3C">
        <w:t xml:space="preserve"> </w:t>
      </w:r>
      <w:r w:rsidR="006A5594" w:rsidRPr="00215D3C">
        <w:rPr>
          <w:rFonts w:ascii="Courier New" w:hAnsi="Courier New" w:cs="Courier New"/>
        </w:rPr>
        <w:t>MonitoredEntity</w:t>
      </w:r>
      <w:r w:rsidR="006A5594" w:rsidRPr="00215D3C">
        <w:t xml:space="preserve"> identified, a set of notification identifiers is also identified. One or more </w:t>
      </w:r>
      <w:r w:rsidR="006A5594" w:rsidRPr="00215D3C">
        <w:rPr>
          <w:rFonts w:ascii="Courier New" w:hAnsi="Courier New" w:cs="Courier New"/>
        </w:rPr>
        <w:t>CorrelatedNotification</w:t>
      </w:r>
      <w:r w:rsidR="006A5594" w:rsidRPr="00215D3C">
        <w:t xml:space="preserve"> instances can be related to an </w:t>
      </w:r>
      <w:r w:rsidR="006A5594" w:rsidRPr="00215D3C">
        <w:rPr>
          <w:rFonts w:ascii="Courier New" w:hAnsi="Courier New" w:cs="Courier New"/>
        </w:rPr>
        <w:t>AlarmInformation</w:t>
      </w:r>
      <w:r w:rsidR="006A5594" w:rsidRPr="00215D3C">
        <w:t xml:space="preserve">. In this case, the information of the </w:t>
      </w:r>
      <w:r w:rsidR="006A5594" w:rsidRPr="00215D3C">
        <w:rPr>
          <w:rFonts w:ascii="Courier New" w:hAnsi="Courier New" w:cs="Courier New"/>
        </w:rPr>
        <w:t>AlarmInformation</w:t>
      </w:r>
      <w:r w:rsidR="006A5594" w:rsidRPr="00215D3C">
        <w:t xml:space="preserve"> is said to be correlated to information carried in the notifications identified by the </w:t>
      </w:r>
      <w:r w:rsidR="006A5594" w:rsidRPr="00215D3C">
        <w:rPr>
          <w:rFonts w:ascii="Courier New" w:hAnsi="Courier New" w:cs="Courier New"/>
        </w:rPr>
        <w:t>CorrelatedNotification</w:t>
      </w:r>
      <w:r w:rsidR="006A5594" w:rsidRPr="00215D3C">
        <w:t xml:space="preserve"> instances. See further definition of correlated notification in ITU-T Recommendation X.733 [4], clause 8.1.2.9.</w:t>
      </w:r>
    </w:p>
    <w:p w14:paraId="57E040FF" w14:textId="77777777" w:rsidR="006A5594" w:rsidRPr="00215D3C" w:rsidRDefault="006A5594" w:rsidP="006A5594">
      <w:r w:rsidRPr="00215D3C">
        <w:t xml:space="preserve">The notification identified by the </w:t>
      </w:r>
      <w:r w:rsidRPr="00215D3C">
        <w:rPr>
          <w:rFonts w:ascii="Courier New" w:hAnsi="Courier New" w:cs="Courier New"/>
        </w:rPr>
        <w:t>CorrelatedNotification</w:t>
      </w:r>
      <w:r w:rsidRPr="00215D3C">
        <w:t xml:space="preserve">, as defined in ITU-T and used here, can carry all types of information and </w:t>
      </w:r>
      <w:r w:rsidR="004F29FC">
        <w:t xml:space="preserve">is </w:t>
      </w:r>
      <w:r w:rsidRPr="00215D3C">
        <w:t xml:space="preserve">not restricted to carrying alarm information only. For example, a notification, identified by the </w:t>
      </w:r>
      <w:r w:rsidRPr="00215D3C">
        <w:rPr>
          <w:rFonts w:ascii="Courier New" w:hAnsi="Courier New" w:cs="Courier New"/>
        </w:rPr>
        <w:t>CorrelatedNotification</w:t>
      </w:r>
      <w:r w:rsidRPr="00215D3C">
        <w:t xml:space="preserve">, can indicate a managed instance attribute value change. In this case, the information of the </w:t>
      </w:r>
      <w:r w:rsidRPr="00215D3C">
        <w:rPr>
          <w:rFonts w:ascii="Courier New" w:hAnsi="Courier New" w:cs="Courier New"/>
        </w:rPr>
        <w:t>AlarmInformation</w:t>
      </w:r>
      <w:r w:rsidRPr="00215D3C">
        <w:t xml:space="preserve"> is said to be correlated to the managed instance attribute value change event.</w:t>
      </w:r>
    </w:p>
    <w:p w14:paraId="512A67A1" w14:textId="77777777" w:rsidR="006A5594" w:rsidRPr="00215D3C" w:rsidRDefault="006A5594" w:rsidP="006A5594">
      <w:r w:rsidRPr="00215D3C">
        <w:t xml:space="preserve">The meaning of correlation is dependent on the type of notification itself. See the comment column of the </w:t>
      </w:r>
      <w:r w:rsidRPr="00215D3C">
        <w:rPr>
          <w:rFonts w:ascii="Courier New" w:hAnsi="Courier New" w:cs="Courier New"/>
        </w:rPr>
        <w:t>correlatedNotification</w:t>
      </w:r>
      <w:r w:rsidRPr="00215D3C">
        <w:t xml:space="preserve"> input parameter for each type of notification, such as </w:t>
      </w:r>
      <w:r w:rsidRPr="00215D3C">
        <w:rPr>
          <w:rFonts w:ascii="Courier New" w:hAnsi="Courier New" w:cs="Courier New"/>
        </w:rPr>
        <w:t>notifyNewAlarm</w:t>
      </w:r>
      <w:r w:rsidRPr="00215D3C">
        <w:t>.</w:t>
      </w:r>
    </w:p>
    <w:p w14:paraId="62D66207" w14:textId="77777777" w:rsidR="006A5594" w:rsidRPr="00215D3C" w:rsidRDefault="006A5594" w:rsidP="006A5594">
      <w:pPr>
        <w:rPr>
          <w:rFonts w:ascii="Courier New" w:hAnsi="Courier New"/>
        </w:rPr>
      </w:pPr>
      <w:r w:rsidRPr="00215D3C">
        <w:t xml:space="preserve">Notification carries </w:t>
      </w:r>
      <w:r w:rsidRPr="00215D3C">
        <w:rPr>
          <w:rFonts w:ascii="Courier New" w:hAnsi="Courier New"/>
        </w:rPr>
        <w:t>AlarmInformation</w:t>
      </w:r>
      <w:r w:rsidRPr="00215D3C">
        <w:t xml:space="preserve">. The </w:t>
      </w:r>
      <w:r w:rsidRPr="00215D3C">
        <w:rPr>
          <w:rFonts w:ascii="Courier New" w:hAnsi="Courier New"/>
        </w:rPr>
        <w:t>AlarmInformation</w:t>
      </w:r>
      <w:r w:rsidRPr="00215D3C">
        <w:t xml:space="preserve"> instances referred to by the </w:t>
      </w:r>
      <w:r w:rsidRPr="00215D3C">
        <w:rPr>
          <w:rFonts w:ascii="Courier New" w:hAnsi="Courier New"/>
        </w:rPr>
        <w:t>correlatedNotification</w:t>
      </w:r>
      <w:r w:rsidRPr="00215D3C">
        <w:t xml:space="preserve"> may or may not exist in the </w:t>
      </w:r>
      <w:r w:rsidRPr="00215D3C">
        <w:rPr>
          <w:rFonts w:ascii="Courier New" w:hAnsi="Courier New"/>
        </w:rPr>
        <w:t>AlarmList</w:t>
      </w:r>
      <w:r w:rsidRPr="00215D3C">
        <w:t xml:space="preserve">. For example, the </w:t>
      </w:r>
      <w:r w:rsidRPr="00215D3C">
        <w:rPr>
          <w:rFonts w:ascii="Courier New" w:hAnsi="Courier New"/>
        </w:rPr>
        <w:t>AlarmInformation</w:t>
      </w:r>
      <w:r w:rsidRPr="00215D3C">
        <w:t xml:space="preserve"> carried by the identified notification may have been acknowledged and </w:t>
      </w:r>
      <w:r w:rsidRPr="00215D3C">
        <w:rPr>
          <w:rFonts w:ascii="Courier New" w:hAnsi="Courier New"/>
        </w:rPr>
        <w:t>Cleared</w:t>
      </w:r>
      <w:r w:rsidRPr="00215D3C">
        <w:t xml:space="preserve"> and therefore, no longer exist in the </w:t>
      </w:r>
      <w:r w:rsidRPr="00215D3C">
        <w:rPr>
          <w:rFonts w:ascii="Courier New" w:hAnsi="Courier New"/>
        </w:rPr>
        <w:t>AlarmList</w:t>
      </w:r>
      <w:r w:rsidRPr="00215D3C">
        <w:t>.</w:t>
      </w:r>
    </w:p>
    <w:p w14:paraId="557B9EE0" w14:textId="77777777" w:rsidR="006A5594" w:rsidRPr="00215D3C" w:rsidRDefault="006A5594" w:rsidP="006A5594">
      <w:pPr>
        <w:pStyle w:val="Heading7"/>
      </w:pPr>
      <w:bookmarkStart w:id="1422" w:name="_Toc20494504"/>
      <w:bookmarkStart w:id="1423" w:name="_Toc26975549"/>
      <w:bookmarkStart w:id="1424" w:name="_Toc35856422"/>
      <w:bookmarkStart w:id="1425" w:name="_Toc44001278"/>
      <w:bookmarkStart w:id="1426" w:name="_Toc51580877"/>
      <w:bookmarkStart w:id="1427" w:name="_Toc52356140"/>
      <w:bookmarkStart w:id="1428" w:name="_Toc55227710"/>
      <w:bookmarkStart w:id="1429" w:name="_Toc130219012"/>
      <w:r>
        <w:lastRenderedPageBreak/>
        <w:t>11.2</w:t>
      </w:r>
      <w:r w:rsidRPr="00215D3C">
        <w:t>.</w:t>
      </w:r>
      <w:r w:rsidRPr="00215D3C">
        <w:rPr>
          <w:rFonts w:hint="eastAsia"/>
        </w:rPr>
        <w:t>2</w:t>
      </w:r>
      <w:r w:rsidRPr="00215D3C">
        <w:t>.</w:t>
      </w:r>
      <w:r w:rsidRPr="00215D3C">
        <w:rPr>
          <w:rFonts w:hint="eastAsia"/>
        </w:rPr>
        <w:t>1</w:t>
      </w:r>
      <w:r w:rsidRPr="00215D3C">
        <w:t>.3.5.2</w:t>
      </w:r>
      <w:r w:rsidRPr="00215D3C">
        <w:tab/>
        <w:t>Attribute</w:t>
      </w:r>
      <w:bookmarkEnd w:id="1422"/>
      <w:bookmarkEnd w:id="1423"/>
      <w:bookmarkEnd w:id="1424"/>
      <w:bookmarkEnd w:id="1425"/>
      <w:bookmarkEnd w:id="1426"/>
      <w:bookmarkEnd w:id="1427"/>
      <w:bookmarkEnd w:id="1428"/>
      <w:bookmarkEnd w:id="14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14"/>
        <w:gridCol w:w="415"/>
      </w:tblGrid>
      <w:tr w:rsidR="006A5594" w:rsidRPr="00215D3C" w14:paraId="24FCD00B" w14:textId="77777777" w:rsidTr="00311DB3">
        <w:trPr>
          <w:jc w:val="center"/>
        </w:trPr>
        <w:tc>
          <w:tcPr>
            <w:tcW w:w="8817" w:type="dxa"/>
            <w:shd w:val="clear" w:color="auto" w:fill="BFBFBF"/>
          </w:tcPr>
          <w:p w14:paraId="028AECA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26A50D52" w14:textId="77777777" w:rsidR="006A5594" w:rsidRPr="00215D3C" w:rsidRDefault="006A5594" w:rsidP="00F246ED">
            <w:pPr>
              <w:keepNext/>
              <w:keepLines/>
              <w:spacing w:after="0"/>
              <w:jc w:val="center"/>
              <w:rPr>
                <w:rFonts w:ascii="Arial" w:hAnsi="Arial"/>
                <w:b/>
                <w:sz w:val="18"/>
              </w:rPr>
            </w:pPr>
            <w:r w:rsidRPr="00215D3C">
              <w:rPr>
                <w:rFonts w:ascii="Arial" w:hAnsi="Arial"/>
                <w:b/>
                <w:sz w:val="18"/>
              </w:rPr>
              <w:t>S</w:t>
            </w:r>
          </w:p>
        </w:tc>
      </w:tr>
      <w:tr w:rsidR="006A5594" w:rsidRPr="00215D3C" w14:paraId="148AAD1E" w14:textId="77777777" w:rsidTr="00311DB3">
        <w:trPr>
          <w:jc w:val="center"/>
        </w:trPr>
        <w:tc>
          <w:tcPr>
            <w:tcW w:w="8817" w:type="dxa"/>
          </w:tcPr>
          <w:p w14:paraId="11C60AE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source</w:t>
            </w:r>
            <w:r w:rsidR="004F29FC" w:rsidRPr="001D11CC">
              <w:rPr>
                <w:rFonts w:ascii="Arial" w:hAnsi="Arial" w:cs="Arial"/>
                <w:sz w:val="18"/>
              </w:rPr>
              <w:t>ObjectInstance</w:t>
            </w:r>
          </w:p>
        </w:tc>
        <w:tc>
          <w:tcPr>
            <w:tcW w:w="397" w:type="dxa"/>
          </w:tcPr>
          <w:p w14:paraId="759C9EF2"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r w:rsidR="006A5594" w:rsidRPr="00215D3C" w14:paraId="22B6F031" w14:textId="77777777" w:rsidTr="00311DB3">
        <w:trPr>
          <w:jc w:val="center"/>
        </w:trPr>
        <w:tc>
          <w:tcPr>
            <w:tcW w:w="8817" w:type="dxa"/>
          </w:tcPr>
          <w:p w14:paraId="27200D7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notificationIdSet</w:t>
            </w:r>
          </w:p>
        </w:tc>
        <w:tc>
          <w:tcPr>
            <w:tcW w:w="397" w:type="dxa"/>
          </w:tcPr>
          <w:p w14:paraId="13B1AFEE"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bl>
    <w:p w14:paraId="5F293A27" w14:textId="77777777" w:rsidR="006A5594" w:rsidRPr="00215D3C" w:rsidRDefault="006A5594" w:rsidP="006A5594"/>
    <w:p w14:paraId="4BA8C668" w14:textId="77777777" w:rsidR="006A5594" w:rsidRPr="00215D3C" w:rsidRDefault="006A5594" w:rsidP="006A5594">
      <w:pPr>
        <w:pStyle w:val="Heading6"/>
      </w:pPr>
      <w:bookmarkStart w:id="1430" w:name="_Toc20494505"/>
      <w:bookmarkStart w:id="1431" w:name="_Toc26975550"/>
      <w:bookmarkStart w:id="1432" w:name="_Toc35856423"/>
      <w:bookmarkStart w:id="1433" w:name="_Toc44001279"/>
      <w:bookmarkStart w:id="1434" w:name="_Toc51580878"/>
      <w:bookmarkStart w:id="1435" w:name="_Toc52356141"/>
      <w:bookmarkStart w:id="1436" w:name="_Toc55227711"/>
      <w:bookmarkStart w:id="1437" w:name="_Toc130219013"/>
      <w:r>
        <w:t>11.2</w:t>
      </w:r>
      <w:r w:rsidRPr="00215D3C">
        <w:t>.</w:t>
      </w:r>
      <w:r w:rsidRPr="00215D3C">
        <w:rPr>
          <w:rFonts w:hint="eastAsia"/>
        </w:rPr>
        <w:t>2</w:t>
      </w:r>
      <w:r w:rsidRPr="00215D3C">
        <w:t>.</w:t>
      </w:r>
      <w:r w:rsidRPr="00215D3C">
        <w:rPr>
          <w:rFonts w:hint="eastAsia"/>
        </w:rPr>
        <w:t>1</w:t>
      </w:r>
      <w:r w:rsidRPr="00215D3C">
        <w:t>.3.6</w:t>
      </w:r>
      <w:r w:rsidRPr="00215D3C">
        <w:tab/>
      </w:r>
      <w:r w:rsidRPr="001D11CC">
        <w:rPr>
          <w:rFonts w:cs="Arial"/>
        </w:rPr>
        <w:t>MonitoredEntity</w:t>
      </w:r>
      <w:bookmarkEnd w:id="1430"/>
      <w:bookmarkEnd w:id="1431"/>
      <w:bookmarkEnd w:id="1432"/>
      <w:bookmarkEnd w:id="1433"/>
      <w:bookmarkEnd w:id="1434"/>
      <w:bookmarkEnd w:id="1435"/>
      <w:bookmarkEnd w:id="1436"/>
      <w:bookmarkEnd w:id="1437"/>
    </w:p>
    <w:p w14:paraId="24D04E43" w14:textId="77777777" w:rsidR="006A5594" w:rsidRPr="00215D3C" w:rsidRDefault="006A5594" w:rsidP="006A5594">
      <w:pPr>
        <w:pStyle w:val="Heading7"/>
      </w:pPr>
      <w:bookmarkStart w:id="1438" w:name="_Toc20494506"/>
      <w:bookmarkStart w:id="1439" w:name="_Toc26975551"/>
      <w:bookmarkStart w:id="1440" w:name="_Toc35856424"/>
      <w:bookmarkStart w:id="1441" w:name="_Toc44001280"/>
      <w:bookmarkStart w:id="1442" w:name="_Toc51580879"/>
      <w:bookmarkStart w:id="1443" w:name="_Toc52356142"/>
      <w:bookmarkStart w:id="1444" w:name="_Toc55227712"/>
      <w:bookmarkStart w:id="1445" w:name="_Toc130219014"/>
      <w:r>
        <w:t>11.2</w:t>
      </w:r>
      <w:r w:rsidRPr="00215D3C">
        <w:t>.</w:t>
      </w:r>
      <w:r w:rsidRPr="00215D3C">
        <w:rPr>
          <w:rFonts w:hint="eastAsia"/>
        </w:rPr>
        <w:t>2</w:t>
      </w:r>
      <w:r w:rsidRPr="00215D3C">
        <w:t>.</w:t>
      </w:r>
      <w:r w:rsidRPr="00215D3C">
        <w:rPr>
          <w:rFonts w:hint="eastAsia"/>
        </w:rPr>
        <w:t>1</w:t>
      </w:r>
      <w:r w:rsidRPr="00215D3C">
        <w:t>.3.6.1</w:t>
      </w:r>
      <w:r w:rsidRPr="00215D3C">
        <w:tab/>
        <w:t>Definition</w:t>
      </w:r>
      <w:bookmarkEnd w:id="1438"/>
      <w:bookmarkEnd w:id="1439"/>
      <w:bookmarkEnd w:id="1440"/>
      <w:bookmarkEnd w:id="1441"/>
      <w:bookmarkEnd w:id="1442"/>
      <w:bookmarkEnd w:id="1443"/>
      <w:bookmarkEnd w:id="1444"/>
      <w:bookmarkEnd w:id="1445"/>
    </w:p>
    <w:p w14:paraId="665728F1" w14:textId="77777777" w:rsidR="006A5594" w:rsidRPr="00215D3C" w:rsidRDefault="006A5594" w:rsidP="006A5594">
      <w:pPr>
        <w:rPr>
          <w:lang w:eastAsia="zh-CN"/>
        </w:rPr>
      </w:pPr>
      <w:r w:rsidRPr="00215D3C">
        <w:t xml:space="preserve">It represents classes that can have an alarmed state. </w:t>
      </w:r>
      <w:r w:rsidRPr="00215D3C">
        <w:rPr>
          <w:lang w:eastAsia="zh-CN"/>
        </w:rPr>
        <w:t xml:space="preserve">The types of classes </w:t>
      </w:r>
      <w:r w:rsidRPr="00215D3C">
        <w:t>that can have alarmed state</w:t>
      </w:r>
      <w:r w:rsidRPr="00215D3C">
        <w:rPr>
          <w:lang w:eastAsia="zh-CN"/>
        </w:rPr>
        <w:t xml:space="preserve"> are:</w:t>
      </w:r>
    </w:p>
    <w:p w14:paraId="38CAA621" w14:textId="77777777" w:rsidR="006A5594" w:rsidRPr="00215D3C" w:rsidRDefault="006A5594" w:rsidP="006A5594">
      <w:pPr>
        <w:pStyle w:val="B10"/>
        <w:rPr>
          <w:lang w:eastAsia="zh-CN"/>
        </w:rPr>
      </w:pPr>
      <w:r w:rsidRPr="00215D3C">
        <w:rPr>
          <w:lang w:eastAsia="zh-CN"/>
        </w:rPr>
        <w:t xml:space="preserve">a) </w:t>
      </w:r>
      <w:r w:rsidRPr="00215D3C">
        <w:rPr>
          <w:lang w:eastAsia="zh-CN"/>
        </w:rPr>
        <w:tab/>
        <w:t xml:space="preserve">All classes whose Notification Tables include alarm notifications. </w:t>
      </w:r>
    </w:p>
    <w:p w14:paraId="51540E23" w14:textId="77777777" w:rsidR="006A5594" w:rsidRPr="00215D3C" w:rsidRDefault="006A5594" w:rsidP="006A5594">
      <w:pPr>
        <w:pStyle w:val="B10"/>
        <w:rPr>
          <w:lang w:eastAsia="zh-CN"/>
        </w:rPr>
      </w:pPr>
      <w:r w:rsidRPr="00215D3C">
        <w:rPr>
          <w:lang w:eastAsia="zh-CN"/>
        </w:rPr>
        <w:t xml:space="preserve">b) </w:t>
      </w:r>
      <w:r w:rsidRPr="00215D3C">
        <w:rPr>
          <w:lang w:eastAsia="zh-CN"/>
        </w:rPr>
        <w:tab/>
      </w:r>
      <w:r w:rsidRPr="00215D3C">
        <w:t xml:space="preserve">VSE subclass of 3GPP defined classes </w:t>
      </w:r>
      <w:r w:rsidRPr="00215D3C">
        <w:rPr>
          <w:lang w:eastAsia="zh-CN"/>
        </w:rPr>
        <w:t>and</w:t>
      </w:r>
      <w:r w:rsidRPr="00215D3C">
        <w:t xml:space="preserve"> VSE defined classes</w:t>
      </w:r>
      <w:r w:rsidRPr="00215D3C">
        <w:rPr>
          <w:lang w:eastAsia="zh-CN"/>
        </w:rPr>
        <w:t xml:space="preserve"> that can have alarmed state. </w:t>
      </w:r>
    </w:p>
    <w:p w14:paraId="20AF3FDD" w14:textId="338AA81D" w:rsidR="006A5594" w:rsidRPr="00215D3C" w:rsidRDefault="006A5594" w:rsidP="006A5594">
      <w:pPr>
        <w:rPr>
          <w:lang w:eastAsia="zh-CN"/>
        </w:rPr>
      </w:pPr>
      <w:r w:rsidRPr="00215D3C">
        <w:rPr>
          <w:lang w:eastAsia="zh-CN"/>
        </w:rPr>
        <w:t xml:space="preserve">The </w:t>
      </w:r>
      <w:r w:rsidRPr="00215D3C">
        <w:rPr>
          <w:rFonts w:ascii="Courier New" w:hAnsi="Courier New"/>
          <w:lang w:eastAsia="zh-CN"/>
        </w:rPr>
        <w:t>objectClass</w:t>
      </w:r>
      <w:r w:rsidRPr="00215D3C">
        <w:rPr>
          <w:lang w:eastAsia="zh-CN"/>
        </w:rPr>
        <w:t xml:space="preserve"> and </w:t>
      </w:r>
      <w:r w:rsidRPr="00215D3C">
        <w:rPr>
          <w:rFonts w:ascii="Courier New" w:hAnsi="Courier New"/>
          <w:lang w:eastAsia="zh-CN"/>
        </w:rPr>
        <w:t>objectInstance</w:t>
      </w:r>
      <w:r w:rsidRPr="00215D3C">
        <w:rPr>
          <w:lang w:eastAsia="zh-CN"/>
        </w:rPr>
        <w:t xml:space="preserve"> of this class identifies an instance of this class. The </w:t>
      </w:r>
      <w:r w:rsidRPr="00215D3C">
        <w:rPr>
          <w:rFonts w:ascii="Courier New" w:hAnsi="Courier New" w:cs="Courier New"/>
          <w:lang w:eastAsia="zh-CN"/>
        </w:rPr>
        <w:t>AlarmInformation</w:t>
      </w:r>
      <w:r w:rsidRPr="00215D3C">
        <w:rPr>
          <w:lang w:eastAsia="zh-CN"/>
        </w:rPr>
        <w:t xml:space="preserve"> uses this information in two places. In one place, the information is used to identify the instance that is in alarmed state. In another place, the information is used to identify an instance that can be used as the back up network resource for the instance that is in alarmed state.</w:t>
      </w:r>
    </w:p>
    <w:p w14:paraId="7E31D161" w14:textId="77777777" w:rsidR="006A5594" w:rsidRPr="00215D3C" w:rsidRDefault="006A5594" w:rsidP="006A5594">
      <w:pPr>
        <w:pStyle w:val="Heading7"/>
      </w:pPr>
      <w:bookmarkStart w:id="1446" w:name="_Toc20494507"/>
      <w:bookmarkStart w:id="1447" w:name="_Toc26975552"/>
      <w:bookmarkStart w:id="1448" w:name="_Toc35856425"/>
      <w:bookmarkStart w:id="1449" w:name="_Toc44001281"/>
      <w:bookmarkStart w:id="1450" w:name="_Toc51580880"/>
      <w:bookmarkStart w:id="1451" w:name="_Toc52356143"/>
      <w:bookmarkStart w:id="1452" w:name="_Toc55227713"/>
      <w:bookmarkStart w:id="1453" w:name="_Toc130219015"/>
      <w:r>
        <w:t>11.2</w:t>
      </w:r>
      <w:r w:rsidRPr="00215D3C">
        <w:t>.</w:t>
      </w:r>
      <w:r w:rsidRPr="00215D3C">
        <w:rPr>
          <w:rFonts w:hint="eastAsia"/>
        </w:rPr>
        <w:t>2</w:t>
      </w:r>
      <w:r w:rsidRPr="00215D3C">
        <w:t>.</w:t>
      </w:r>
      <w:r w:rsidRPr="00215D3C">
        <w:rPr>
          <w:rFonts w:hint="eastAsia"/>
        </w:rPr>
        <w:t>1</w:t>
      </w:r>
      <w:r w:rsidRPr="00215D3C">
        <w:t>.3.6.2</w:t>
      </w:r>
      <w:r w:rsidRPr="00215D3C">
        <w:tab/>
        <w:t>Attribute</w:t>
      </w:r>
      <w:bookmarkEnd w:id="1446"/>
      <w:bookmarkEnd w:id="1447"/>
      <w:bookmarkEnd w:id="1448"/>
      <w:bookmarkEnd w:id="1449"/>
      <w:bookmarkEnd w:id="1450"/>
      <w:bookmarkEnd w:id="1451"/>
      <w:bookmarkEnd w:id="1452"/>
      <w:bookmarkEnd w:id="1453"/>
    </w:p>
    <w:p w14:paraId="583A7D1C" w14:textId="77777777" w:rsidR="006A5594" w:rsidRPr="00215D3C" w:rsidRDefault="006A5594" w:rsidP="006A5594">
      <w:r w:rsidRPr="00215D3C">
        <w:t>There is no attribute for this class.</w:t>
      </w:r>
    </w:p>
    <w:p w14:paraId="56DE7336" w14:textId="77777777" w:rsidR="006A5594" w:rsidRPr="00215D3C" w:rsidRDefault="006A5594" w:rsidP="006A5594">
      <w:pPr>
        <w:keepNext/>
        <w:keepLines/>
        <w:spacing w:before="180"/>
        <w:ind w:left="1134" w:hanging="1134"/>
        <w:outlineLvl w:val="1"/>
        <w:rPr>
          <w:rFonts w:ascii="Arial" w:hAnsi="Arial"/>
          <w:sz w:val="32"/>
        </w:rPr>
        <w:sectPr w:rsidR="006A5594" w:rsidRPr="00215D3C" w:rsidSect="000516BC">
          <w:headerReference w:type="default" r:id="rId15"/>
          <w:footerReference w:type="default" r:id="rId16"/>
          <w:footnotePr>
            <w:numRestart w:val="eachSect"/>
          </w:footnotePr>
          <w:pgSz w:w="11907" w:h="16840" w:code="9"/>
          <w:pgMar w:top="1417" w:right="1134" w:bottom="1134" w:left="1134" w:header="850" w:footer="340" w:gutter="0"/>
          <w:cols w:space="720"/>
          <w:formProt w:val="0"/>
          <w:docGrid w:linePitch="272"/>
        </w:sectPr>
      </w:pPr>
    </w:p>
    <w:p w14:paraId="2EF6C8DE" w14:textId="77777777" w:rsidR="006A5594" w:rsidRPr="00215D3C" w:rsidRDefault="006A5594" w:rsidP="006A5594">
      <w:pPr>
        <w:pStyle w:val="Heading5"/>
      </w:pPr>
      <w:bookmarkStart w:id="1454" w:name="_Toc20494508"/>
      <w:bookmarkStart w:id="1455" w:name="_Toc26975553"/>
      <w:bookmarkStart w:id="1456" w:name="_Toc35856426"/>
      <w:bookmarkStart w:id="1457" w:name="_Toc44001282"/>
      <w:bookmarkStart w:id="1458" w:name="_Toc51580881"/>
      <w:bookmarkStart w:id="1459" w:name="_Toc52356144"/>
      <w:bookmarkStart w:id="1460" w:name="_Toc55227714"/>
      <w:bookmarkStart w:id="1461" w:name="_Toc130219016"/>
      <w:r>
        <w:lastRenderedPageBreak/>
        <w:t>11.2</w:t>
      </w:r>
      <w:r w:rsidRPr="00215D3C">
        <w:t>.</w:t>
      </w:r>
      <w:r w:rsidRPr="00215D3C">
        <w:rPr>
          <w:rFonts w:hint="eastAsia"/>
        </w:rPr>
        <w:t>2</w:t>
      </w:r>
      <w:r w:rsidRPr="00215D3C">
        <w:t>.</w:t>
      </w:r>
      <w:r w:rsidRPr="00215D3C">
        <w:rPr>
          <w:rFonts w:hint="eastAsia"/>
        </w:rPr>
        <w:t>1</w:t>
      </w:r>
      <w:r w:rsidRPr="00215D3C">
        <w:t>.4</w:t>
      </w:r>
      <w:r w:rsidRPr="00215D3C">
        <w:tab/>
        <w:t>Information relationships definition</w:t>
      </w:r>
      <w:bookmarkEnd w:id="1454"/>
      <w:bookmarkEnd w:id="1455"/>
      <w:bookmarkEnd w:id="1456"/>
      <w:bookmarkEnd w:id="1457"/>
      <w:bookmarkEnd w:id="1458"/>
      <w:bookmarkEnd w:id="1459"/>
      <w:bookmarkEnd w:id="1460"/>
      <w:bookmarkEnd w:id="1461"/>
    </w:p>
    <w:p w14:paraId="4C84B5DA" w14:textId="77777777" w:rsidR="006A5594" w:rsidRPr="00215D3C" w:rsidRDefault="006A5594" w:rsidP="006A5594">
      <w:pPr>
        <w:pStyle w:val="Heading6"/>
      </w:pPr>
      <w:bookmarkStart w:id="1462" w:name="_Toc20494509"/>
      <w:bookmarkStart w:id="1463" w:name="_Toc26975554"/>
      <w:bookmarkStart w:id="1464" w:name="_Toc35856427"/>
      <w:bookmarkStart w:id="1465" w:name="_Toc44001283"/>
      <w:bookmarkStart w:id="1466" w:name="_Toc51580882"/>
      <w:bookmarkStart w:id="1467" w:name="_Toc52356145"/>
      <w:bookmarkStart w:id="1468" w:name="_Toc55227715"/>
      <w:bookmarkStart w:id="1469" w:name="_Toc130219017"/>
      <w:r>
        <w:t>11.2</w:t>
      </w:r>
      <w:r w:rsidRPr="00215D3C">
        <w:t>.</w:t>
      </w:r>
      <w:r w:rsidRPr="00215D3C">
        <w:rPr>
          <w:rFonts w:hint="eastAsia"/>
        </w:rPr>
        <w:t>2</w:t>
      </w:r>
      <w:r w:rsidRPr="00215D3C">
        <w:t>.</w:t>
      </w:r>
      <w:r w:rsidRPr="00215D3C">
        <w:rPr>
          <w:rFonts w:hint="eastAsia"/>
        </w:rPr>
        <w:t>1</w:t>
      </w:r>
      <w:r w:rsidRPr="00215D3C">
        <w:t>.4.1</w:t>
      </w:r>
      <w:r w:rsidRPr="00215D3C">
        <w:tab/>
        <w:t>relation-</w:t>
      </w:r>
      <w:r>
        <w:t>FSMnSProducer</w:t>
      </w:r>
      <w:r w:rsidRPr="00215D3C">
        <w:t>-AlarmList (M)</w:t>
      </w:r>
      <w:bookmarkEnd w:id="1462"/>
      <w:bookmarkEnd w:id="1463"/>
      <w:bookmarkEnd w:id="1464"/>
      <w:bookmarkEnd w:id="1465"/>
      <w:bookmarkEnd w:id="1466"/>
      <w:bookmarkEnd w:id="1467"/>
      <w:bookmarkEnd w:id="1468"/>
      <w:bookmarkEnd w:id="1469"/>
    </w:p>
    <w:p w14:paraId="1A4157CC" w14:textId="77777777" w:rsidR="006A5594" w:rsidRPr="00215D3C" w:rsidRDefault="006A5594" w:rsidP="006A5594">
      <w:pPr>
        <w:pStyle w:val="Heading7"/>
      </w:pPr>
      <w:bookmarkStart w:id="1470" w:name="_Toc20494510"/>
      <w:bookmarkStart w:id="1471" w:name="_Toc26975555"/>
      <w:bookmarkStart w:id="1472" w:name="_Toc35856428"/>
      <w:bookmarkStart w:id="1473" w:name="_Toc44001284"/>
      <w:bookmarkStart w:id="1474" w:name="_Toc51580883"/>
      <w:bookmarkStart w:id="1475" w:name="_Toc52356146"/>
      <w:bookmarkStart w:id="1476" w:name="_Toc55227716"/>
      <w:bookmarkStart w:id="1477" w:name="_Toc130219018"/>
      <w:r>
        <w:t>11.2</w:t>
      </w:r>
      <w:r w:rsidRPr="00215D3C">
        <w:t>.</w:t>
      </w:r>
      <w:r w:rsidRPr="00215D3C">
        <w:rPr>
          <w:rFonts w:hint="eastAsia"/>
        </w:rPr>
        <w:t>2</w:t>
      </w:r>
      <w:r w:rsidRPr="00215D3C">
        <w:t>.</w:t>
      </w:r>
      <w:r w:rsidRPr="00215D3C">
        <w:rPr>
          <w:rFonts w:hint="eastAsia"/>
        </w:rPr>
        <w:t>1</w:t>
      </w:r>
      <w:r w:rsidRPr="00215D3C">
        <w:t>.4.1.1</w:t>
      </w:r>
      <w:r w:rsidRPr="00215D3C">
        <w:tab/>
        <w:t>Definition</w:t>
      </w:r>
      <w:bookmarkEnd w:id="1470"/>
      <w:bookmarkEnd w:id="1471"/>
      <w:bookmarkEnd w:id="1472"/>
      <w:bookmarkEnd w:id="1473"/>
      <w:bookmarkEnd w:id="1474"/>
      <w:bookmarkEnd w:id="1475"/>
      <w:bookmarkEnd w:id="1476"/>
      <w:bookmarkEnd w:id="1477"/>
    </w:p>
    <w:p w14:paraId="57D1DA4A" w14:textId="77777777" w:rsidR="006A5594" w:rsidRPr="00215D3C" w:rsidRDefault="006A5594" w:rsidP="006A5594">
      <w:r w:rsidRPr="00215D3C">
        <w:t xml:space="preserve">This represents the relationship between </w:t>
      </w:r>
      <w:r>
        <w:rPr>
          <w:rFonts w:ascii="Courier New" w:hAnsi="Courier New" w:cs="Courier New"/>
          <w:lang w:eastAsia="zh-CN"/>
        </w:rPr>
        <w:t>FSMnSProducer</w:t>
      </w:r>
      <w:r w:rsidRPr="00215D3C">
        <w:t xml:space="preserve"> and </w:t>
      </w:r>
      <w:r w:rsidRPr="00215D3C">
        <w:rPr>
          <w:rFonts w:ascii="Courier New" w:hAnsi="Courier New"/>
        </w:rPr>
        <w:t>AlarmList</w:t>
      </w:r>
      <w:r w:rsidRPr="00215D3C">
        <w:t xml:space="preserve">. </w:t>
      </w:r>
    </w:p>
    <w:p w14:paraId="28B03707" w14:textId="77777777" w:rsidR="006A5594" w:rsidRPr="00215D3C" w:rsidRDefault="006A5594" w:rsidP="006A5594">
      <w:pPr>
        <w:pStyle w:val="Heading7"/>
      </w:pPr>
      <w:bookmarkStart w:id="1478" w:name="_Toc20494511"/>
      <w:bookmarkStart w:id="1479" w:name="_Toc26975556"/>
      <w:bookmarkStart w:id="1480" w:name="_Toc35856429"/>
      <w:bookmarkStart w:id="1481" w:name="_Toc44001285"/>
      <w:bookmarkStart w:id="1482" w:name="_Toc51580884"/>
      <w:bookmarkStart w:id="1483" w:name="_Toc52356147"/>
      <w:bookmarkStart w:id="1484" w:name="_Toc55227717"/>
      <w:bookmarkStart w:id="1485" w:name="_Toc130219019"/>
      <w:r>
        <w:t>11.2</w:t>
      </w:r>
      <w:r w:rsidRPr="00215D3C">
        <w:t>.</w:t>
      </w:r>
      <w:r w:rsidRPr="00215D3C">
        <w:rPr>
          <w:rFonts w:hint="eastAsia"/>
        </w:rPr>
        <w:t>2</w:t>
      </w:r>
      <w:r w:rsidRPr="00215D3C">
        <w:t>.</w:t>
      </w:r>
      <w:r w:rsidRPr="00215D3C">
        <w:rPr>
          <w:rFonts w:hint="eastAsia"/>
        </w:rPr>
        <w:t>1</w:t>
      </w:r>
      <w:r w:rsidRPr="00215D3C">
        <w:t>.4.1.2</w:t>
      </w:r>
      <w:r w:rsidRPr="00215D3C">
        <w:tab/>
        <w:t>Role</w:t>
      </w:r>
      <w:bookmarkEnd w:id="1478"/>
      <w:bookmarkEnd w:id="1479"/>
      <w:bookmarkEnd w:id="1480"/>
      <w:bookmarkEnd w:id="1481"/>
      <w:bookmarkEnd w:id="1482"/>
      <w:bookmarkEnd w:id="1483"/>
      <w:bookmarkEnd w:id="1484"/>
      <w:bookmarkEnd w:id="1485"/>
    </w:p>
    <w:p w14:paraId="0B3BE1D6" w14:textId="77777777" w:rsidR="006A5594" w:rsidRPr="00215D3C" w:rsidRDefault="006A5594" w:rsidP="006A5594">
      <w:r w:rsidRPr="00215D3C">
        <w:t>There is no role defined for this relationship.</w:t>
      </w:r>
    </w:p>
    <w:p w14:paraId="13537D80" w14:textId="77777777" w:rsidR="006A5594" w:rsidRPr="00215D3C" w:rsidRDefault="006A5594" w:rsidP="006A5594">
      <w:pPr>
        <w:pStyle w:val="Heading7"/>
      </w:pPr>
      <w:bookmarkStart w:id="1486" w:name="_Toc20494512"/>
      <w:bookmarkStart w:id="1487" w:name="_Toc26975557"/>
      <w:bookmarkStart w:id="1488" w:name="_Toc35856430"/>
      <w:bookmarkStart w:id="1489" w:name="_Toc44001286"/>
      <w:bookmarkStart w:id="1490" w:name="_Toc51580885"/>
      <w:bookmarkStart w:id="1491" w:name="_Toc52356148"/>
      <w:bookmarkStart w:id="1492" w:name="_Toc55227718"/>
      <w:bookmarkStart w:id="1493" w:name="_Toc130219020"/>
      <w:r>
        <w:t>11.2</w:t>
      </w:r>
      <w:r w:rsidRPr="00215D3C">
        <w:t>.</w:t>
      </w:r>
      <w:r w:rsidRPr="00215D3C">
        <w:rPr>
          <w:rFonts w:hint="eastAsia"/>
        </w:rPr>
        <w:t>2</w:t>
      </w:r>
      <w:r w:rsidRPr="00215D3C">
        <w:t>.</w:t>
      </w:r>
      <w:r w:rsidRPr="00215D3C">
        <w:rPr>
          <w:rFonts w:hint="eastAsia"/>
        </w:rPr>
        <w:t>1</w:t>
      </w:r>
      <w:r w:rsidRPr="00215D3C">
        <w:t>.4.1.3</w:t>
      </w:r>
      <w:r w:rsidRPr="00215D3C">
        <w:tab/>
        <w:t>Constraint</w:t>
      </w:r>
      <w:bookmarkEnd w:id="1486"/>
      <w:bookmarkEnd w:id="1487"/>
      <w:bookmarkEnd w:id="1488"/>
      <w:bookmarkEnd w:id="1489"/>
      <w:bookmarkEnd w:id="1490"/>
      <w:bookmarkEnd w:id="1491"/>
      <w:bookmarkEnd w:id="1492"/>
      <w:bookmarkEnd w:id="1493"/>
    </w:p>
    <w:p w14:paraId="0502582B" w14:textId="77777777" w:rsidR="006A5594" w:rsidRPr="00215D3C" w:rsidRDefault="006A5594" w:rsidP="006A5594">
      <w:r w:rsidRPr="00215D3C">
        <w:t>There is no constraint for this relationship.</w:t>
      </w:r>
    </w:p>
    <w:p w14:paraId="45FD13BB" w14:textId="77777777" w:rsidR="006A5594" w:rsidRPr="00215D3C" w:rsidRDefault="006A5594" w:rsidP="006A5594">
      <w:pPr>
        <w:pStyle w:val="Heading6"/>
      </w:pPr>
      <w:bookmarkStart w:id="1494" w:name="_Toc20494513"/>
      <w:bookmarkStart w:id="1495" w:name="_Toc26975558"/>
      <w:bookmarkStart w:id="1496" w:name="_Toc35856431"/>
      <w:bookmarkStart w:id="1497" w:name="_Toc44001287"/>
      <w:bookmarkStart w:id="1498" w:name="_Toc51580886"/>
      <w:bookmarkStart w:id="1499" w:name="_Toc52356149"/>
      <w:bookmarkStart w:id="1500" w:name="_Toc55227719"/>
      <w:bookmarkStart w:id="1501" w:name="_Toc130219021"/>
      <w:r>
        <w:t>11.2</w:t>
      </w:r>
      <w:r w:rsidRPr="00215D3C">
        <w:t>.</w:t>
      </w:r>
      <w:r w:rsidRPr="00215D3C">
        <w:rPr>
          <w:rFonts w:hint="eastAsia"/>
        </w:rPr>
        <w:t>2</w:t>
      </w:r>
      <w:r w:rsidRPr="00215D3C">
        <w:t>.</w:t>
      </w:r>
      <w:r w:rsidRPr="00215D3C">
        <w:rPr>
          <w:rFonts w:hint="eastAsia"/>
        </w:rPr>
        <w:t>1</w:t>
      </w:r>
      <w:r w:rsidRPr="00215D3C">
        <w:t>.4.2</w:t>
      </w:r>
      <w:r w:rsidRPr="00215D3C">
        <w:tab/>
        <w:t>relation-AlarmList-AlarmInformation (M)</w:t>
      </w:r>
      <w:bookmarkEnd w:id="1494"/>
      <w:bookmarkEnd w:id="1495"/>
      <w:bookmarkEnd w:id="1496"/>
      <w:bookmarkEnd w:id="1497"/>
      <w:bookmarkEnd w:id="1498"/>
      <w:bookmarkEnd w:id="1499"/>
      <w:bookmarkEnd w:id="1500"/>
      <w:bookmarkEnd w:id="1501"/>
    </w:p>
    <w:p w14:paraId="18EAC9EC" w14:textId="77777777" w:rsidR="006A5594" w:rsidRPr="00215D3C" w:rsidRDefault="006A5594" w:rsidP="006A5594">
      <w:pPr>
        <w:pStyle w:val="Heading7"/>
      </w:pPr>
      <w:bookmarkStart w:id="1502" w:name="_Toc20494514"/>
      <w:bookmarkStart w:id="1503" w:name="_Toc26975559"/>
      <w:bookmarkStart w:id="1504" w:name="_Toc35856432"/>
      <w:bookmarkStart w:id="1505" w:name="_Toc44001288"/>
      <w:bookmarkStart w:id="1506" w:name="_Toc51580887"/>
      <w:bookmarkStart w:id="1507" w:name="_Toc52356150"/>
      <w:bookmarkStart w:id="1508" w:name="_Toc55227720"/>
      <w:bookmarkStart w:id="1509" w:name="_Toc130219022"/>
      <w:r>
        <w:t>11.2</w:t>
      </w:r>
      <w:r w:rsidRPr="00215D3C">
        <w:t>.</w:t>
      </w:r>
      <w:r w:rsidRPr="00215D3C">
        <w:rPr>
          <w:rFonts w:hint="eastAsia"/>
        </w:rPr>
        <w:t>2.</w:t>
      </w:r>
      <w:r w:rsidRPr="00215D3C">
        <w:t>1.4.2.1</w:t>
      </w:r>
      <w:r w:rsidRPr="00215D3C">
        <w:tab/>
        <w:t>Definition</w:t>
      </w:r>
      <w:bookmarkEnd w:id="1502"/>
      <w:bookmarkEnd w:id="1503"/>
      <w:bookmarkEnd w:id="1504"/>
      <w:bookmarkEnd w:id="1505"/>
      <w:bookmarkEnd w:id="1506"/>
      <w:bookmarkEnd w:id="1507"/>
      <w:bookmarkEnd w:id="1508"/>
      <w:bookmarkEnd w:id="1509"/>
    </w:p>
    <w:p w14:paraId="0251262D" w14:textId="77777777" w:rsidR="006A5594" w:rsidRPr="00215D3C" w:rsidRDefault="006A5594" w:rsidP="006A5594">
      <w:r w:rsidRPr="00215D3C">
        <w:t xml:space="preserve">This represents the relationship between </w:t>
      </w:r>
      <w:r w:rsidRPr="00215D3C">
        <w:rPr>
          <w:rFonts w:ascii="Courier New" w:hAnsi="Courier New"/>
        </w:rPr>
        <w:t xml:space="preserve">AlarmList </w:t>
      </w:r>
      <w:r w:rsidRPr="00215D3C">
        <w:t xml:space="preserve">and </w:t>
      </w:r>
      <w:r w:rsidRPr="00215D3C">
        <w:rPr>
          <w:rFonts w:ascii="Courier New" w:hAnsi="Courier New"/>
        </w:rPr>
        <w:t>AlarmInformation.</w:t>
      </w:r>
    </w:p>
    <w:p w14:paraId="7E322BBD" w14:textId="77777777" w:rsidR="006A5594" w:rsidRPr="00215D3C" w:rsidRDefault="006A5594" w:rsidP="006A5594">
      <w:pPr>
        <w:pStyle w:val="Heading7"/>
      </w:pPr>
      <w:bookmarkStart w:id="1510" w:name="_Toc20494515"/>
      <w:bookmarkStart w:id="1511" w:name="_Toc26975560"/>
      <w:bookmarkStart w:id="1512" w:name="_Toc35856433"/>
      <w:bookmarkStart w:id="1513" w:name="_Toc44001289"/>
      <w:bookmarkStart w:id="1514" w:name="_Toc51580888"/>
      <w:bookmarkStart w:id="1515" w:name="_Toc52356151"/>
      <w:bookmarkStart w:id="1516" w:name="_Toc55227721"/>
      <w:bookmarkStart w:id="1517" w:name="_Toc130219023"/>
      <w:r>
        <w:t>11.2</w:t>
      </w:r>
      <w:r w:rsidRPr="00215D3C">
        <w:t>.</w:t>
      </w:r>
      <w:r w:rsidRPr="00215D3C">
        <w:rPr>
          <w:rFonts w:hint="eastAsia"/>
        </w:rPr>
        <w:t>2</w:t>
      </w:r>
      <w:r w:rsidRPr="00215D3C">
        <w:t>.</w:t>
      </w:r>
      <w:r w:rsidRPr="00215D3C">
        <w:rPr>
          <w:rFonts w:hint="eastAsia"/>
        </w:rPr>
        <w:t>1</w:t>
      </w:r>
      <w:r w:rsidRPr="00215D3C">
        <w:t>.4.2.2</w:t>
      </w:r>
      <w:r w:rsidRPr="00215D3C">
        <w:tab/>
        <w:t>Role</w:t>
      </w:r>
      <w:bookmarkEnd w:id="1510"/>
      <w:bookmarkEnd w:id="1511"/>
      <w:bookmarkEnd w:id="1512"/>
      <w:bookmarkEnd w:id="1513"/>
      <w:bookmarkEnd w:id="1514"/>
      <w:bookmarkEnd w:id="1515"/>
      <w:bookmarkEnd w:id="1516"/>
      <w:bookmarkEnd w:id="15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1D7FB48D" w14:textId="77777777" w:rsidTr="001D11CC">
        <w:trPr>
          <w:jc w:val="center"/>
        </w:trPr>
        <w:tc>
          <w:tcPr>
            <w:tcW w:w="1331" w:type="pct"/>
            <w:shd w:val="clear" w:color="auto" w:fill="BFBFBF"/>
          </w:tcPr>
          <w:p w14:paraId="65C4F5F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01DACE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3EFFA81C" w14:textId="77777777" w:rsidTr="001D11CC">
        <w:trPr>
          <w:jc w:val="center"/>
        </w:trPr>
        <w:tc>
          <w:tcPr>
            <w:tcW w:w="1331" w:type="pct"/>
          </w:tcPr>
          <w:p w14:paraId="473E3E6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identifyAlarmInformation</w:t>
            </w:r>
          </w:p>
        </w:tc>
        <w:tc>
          <w:tcPr>
            <w:tcW w:w="3669" w:type="pct"/>
          </w:tcPr>
          <w:p w14:paraId="39EC72D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a capability to obtain the information contained in AlarmInformation.</w:t>
            </w:r>
          </w:p>
        </w:tc>
      </w:tr>
    </w:tbl>
    <w:p w14:paraId="70E0FE81" w14:textId="77777777" w:rsidR="006A5594" w:rsidRPr="00215D3C" w:rsidRDefault="006A5594" w:rsidP="006A5594"/>
    <w:p w14:paraId="02908DE2" w14:textId="77777777" w:rsidR="006A5594" w:rsidRPr="00215D3C" w:rsidRDefault="006A5594" w:rsidP="006A5594">
      <w:pPr>
        <w:pStyle w:val="Heading7"/>
      </w:pPr>
      <w:bookmarkStart w:id="1518" w:name="_Toc20494516"/>
      <w:bookmarkStart w:id="1519" w:name="_Toc26975561"/>
      <w:bookmarkStart w:id="1520" w:name="_Toc35856434"/>
      <w:bookmarkStart w:id="1521" w:name="_Toc44001290"/>
      <w:bookmarkStart w:id="1522" w:name="_Toc51580889"/>
      <w:bookmarkStart w:id="1523" w:name="_Toc52356152"/>
      <w:bookmarkStart w:id="1524" w:name="_Toc55227722"/>
      <w:bookmarkStart w:id="1525" w:name="_Toc130219024"/>
      <w:r>
        <w:t>11.2</w:t>
      </w:r>
      <w:r w:rsidRPr="00215D3C">
        <w:t>.</w:t>
      </w:r>
      <w:r w:rsidRPr="00215D3C">
        <w:rPr>
          <w:rFonts w:hint="eastAsia"/>
        </w:rPr>
        <w:t>2</w:t>
      </w:r>
      <w:r w:rsidRPr="00215D3C">
        <w:t>.</w:t>
      </w:r>
      <w:r w:rsidRPr="00215D3C">
        <w:rPr>
          <w:rFonts w:hint="eastAsia"/>
        </w:rPr>
        <w:t>1</w:t>
      </w:r>
      <w:r w:rsidRPr="00215D3C">
        <w:t>.4.2.3</w:t>
      </w:r>
      <w:r w:rsidRPr="00215D3C">
        <w:tab/>
        <w:t>Constraint</w:t>
      </w:r>
      <w:bookmarkEnd w:id="1518"/>
      <w:bookmarkEnd w:id="1519"/>
      <w:bookmarkEnd w:id="1520"/>
      <w:bookmarkEnd w:id="1521"/>
      <w:bookmarkEnd w:id="1522"/>
      <w:bookmarkEnd w:id="1523"/>
      <w:bookmarkEnd w:id="1524"/>
      <w:bookmarkEnd w:id="15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20F7E837" w14:textId="77777777" w:rsidTr="001D11CC">
        <w:trPr>
          <w:jc w:val="center"/>
        </w:trPr>
        <w:tc>
          <w:tcPr>
            <w:tcW w:w="1331" w:type="pct"/>
            <w:shd w:val="clear" w:color="auto" w:fill="BFBFBF"/>
          </w:tcPr>
          <w:p w14:paraId="7E9FC3AE"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222ED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27B7A315" w14:textId="77777777" w:rsidTr="001D11CC">
        <w:trPr>
          <w:jc w:val="center"/>
        </w:trPr>
        <w:tc>
          <w:tcPr>
            <w:tcW w:w="1331" w:type="pct"/>
          </w:tcPr>
          <w:p w14:paraId="61945601"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 hasAlarmInformation1</w:t>
            </w:r>
          </w:p>
        </w:tc>
        <w:tc>
          <w:tcPr>
            <w:tcW w:w="3669" w:type="pct"/>
          </w:tcPr>
          <w:p w14:paraId="12B43DE8"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No AlarmInformation playing the role of theAlarmInformation shall have its perceivedSeverity = "cleared" and its ackState = "acknowledged".</w:t>
            </w:r>
          </w:p>
        </w:tc>
      </w:tr>
      <w:tr w:rsidR="006A5594" w:rsidRPr="00215D3C" w14:paraId="107EA5AE" w14:textId="77777777" w:rsidTr="001D11CC">
        <w:trPr>
          <w:jc w:val="center"/>
        </w:trPr>
        <w:tc>
          <w:tcPr>
            <w:tcW w:w="1331" w:type="pct"/>
          </w:tcPr>
          <w:p w14:paraId="4AF8202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 hasAlarmInformation2</w:t>
            </w:r>
          </w:p>
        </w:tc>
        <w:tc>
          <w:tcPr>
            <w:tcW w:w="3669" w:type="pct"/>
          </w:tcPr>
          <w:p w14:paraId="2BF5D1C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The alarmId of all AlarmInformation instances playing the role of theAlarmInformation are distinct.</w:t>
            </w:r>
          </w:p>
        </w:tc>
      </w:tr>
    </w:tbl>
    <w:p w14:paraId="65A6AF84" w14:textId="77777777" w:rsidR="006A5594" w:rsidRPr="00215D3C" w:rsidRDefault="006A5594" w:rsidP="006A5594"/>
    <w:p w14:paraId="46A85AB5" w14:textId="77777777" w:rsidR="006A5594" w:rsidRPr="00215D3C" w:rsidRDefault="006A5594" w:rsidP="006A5594">
      <w:pPr>
        <w:pStyle w:val="Heading6"/>
      </w:pPr>
      <w:bookmarkStart w:id="1526" w:name="_Toc20494517"/>
      <w:bookmarkStart w:id="1527" w:name="_Toc26975562"/>
      <w:bookmarkStart w:id="1528" w:name="_Toc35856435"/>
      <w:bookmarkStart w:id="1529" w:name="_Toc44001291"/>
      <w:bookmarkStart w:id="1530" w:name="_Toc51580890"/>
      <w:bookmarkStart w:id="1531" w:name="_Toc52356153"/>
      <w:bookmarkStart w:id="1532" w:name="_Toc55227723"/>
      <w:bookmarkStart w:id="1533" w:name="_Toc130219025"/>
      <w:r>
        <w:t>11.2</w:t>
      </w:r>
      <w:r w:rsidRPr="00215D3C">
        <w:t>.</w:t>
      </w:r>
      <w:r w:rsidRPr="00215D3C">
        <w:rPr>
          <w:rFonts w:hint="eastAsia"/>
        </w:rPr>
        <w:t>2</w:t>
      </w:r>
      <w:r w:rsidRPr="00215D3C">
        <w:t>.</w:t>
      </w:r>
      <w:r w:rsidRPr="00215D3C">
        <w:rPr>
          <w:rFonts w:hint="eastAsia"/>
        </w:rPr>
        <w:t>1</w:t>
      </w:r>
      <w:r w:rsidRPr="00215D3C">
        <w:t>.4.3</w:t>
      </w:r>
      <w:r w:rsidRPr="00215D3C">
        <w:tab/>
        <w:t>relation-AlarmInformation-Comment (M)</w:t>
      </w:r>
      <w:bookmarkEnd w:id="1526"/>
      <w:bookmarkEnd w:id="1527"/>
      <w:bookmarkEnd w:id="1528"/>
      <w:bookmarkEnd w:id="1529"/>
      <w:bookmarkEnd w:id="1530"/>
      <w:bookmarkEnd w:id="1531"/>
      <w:bookmarkEnd w:id="1532"/>
      <w:bookmarkEnd w:id="1533"/>
    </w:p>
    <w:p w14:paraId="43AC9FFB" w14:textId="77777777" w:rsidR="006A5594" w:rsidRPr="00215D3C" w:rsidRDefault="006A5594" w:rsidP="006A5594">
      <w:pPr>
        <w:pStyle w:val="Heading7"/>
      </w:pPr>
      <w:bookmarkStart w:id="1534" w:name="_Toc20494518"/>
      <w:bookmarkStart w:id="1535" w:name="_Toc26975563"/>
      <w:bookmarkStart w:id="1536" w:name="_Toc35856436"/>
      <w:bookmarkStart w:id="1537" w:name="_Toc44001292"/>
      <w:bookmarkStart w:id="1538" w:name="_Toc51580891"/>
      <w:bookmarkStart w:id="1539" w:name="_Toc52356154"/>
      <w:bookmarkStart w:id="1540" w:name="_Toc55227724"/>
      <w:bookmarkStart w:id="1541" w:name="_Toc130219026"/>
      <w:r>
        <w:t>11.2</w:t>
      </w:r>
      <w:r w:rsidRPr="00215D3C">
        <w:t>.</w:t>
      </w:r>
      <w:r w:rsidRPr="00215D3C">
        <w:rPr>
          <w:rFonts w:hint="eastAsia"/>
        </w:rPr>
        <w:t>2</w:t>
      </w:r>
      <w:r w:rsidRPr="00215D3C">
        <w:t>.</w:t>
      </w:r>
      <w:r w:rsidRPr="00215D3C">
        <w:rPr>
          <w:rFonts w:hint="eastAsia"/>
        </w:rPr>
        <w:t>1</w:t>
      </w:r>
      <w:r w:rsidRPr="00215D3C">
        <w:t>.4.3.1</w:t>
      </w:r>
      <w:r w:rsidRPr="00215D3C">
        <w:tab/>
        <w:t>Definition</w:t>
      </w:r>
      <w:bookmarkEnd w:id="1534"/>
      <w:bookmarkEnd w:id="1535"/>
      <w:bookmarkEnd w:id="1536"/>
      <w:bookmarkEnd w:id="1537"/>
      <w:bookmarkEnd w:id="1538"/>
      <w:bookmarkEnd w:id="1539"/>
      <w:bookmarkEnd w:id="1540"/>
      <w:bookmarkEnd w:id="1541"/>
    </w:p>
    <w:p w14:paraId="50822BEF" w14:textId="77777777" w:rsidR="006A5594" w:rsidRPr="00215D3C" w:rsidRDefault="006A5594" w:rsidP="006A5594">
      <w:r w:rsidRPr="00215D3C">
        <w:t xml:space="preserve">This represents the relationship between </w:t>
      </w:r>
      <w:r w:rsidRPr="00215D3C">
        <w:rPr>
          <w:rFonts w:ascii="Courier New" w:hAnsi="Courier New"/>
        </w:rPr>
        <w:t xml:space="preserve">AlarmInformation </w:t>
      </w:r>
      <w:r w:rsidRPr="00215D3C">
        <w:t xml:space="preserve">and </w:t>
      </w:r>
      <w:r w:rsidRPr="00215D3C">
        <w:rPr>
          <w:rFonts w:ascii="Courier New" w:hAnsi="Courier New"/>
        </w:rPr>
        <w:t>Comment.</w:t>
      </w:r>
    </w:p>
    <w:p w14:paraId="2CDC622B" w14:textId="77777777" w:rsidR="006A5594" w:rsidRPr="00215D3C" w:rsidRDefault="006A5594" w:rsidP="006A5594">
      <w:pPr>
        <w:pStyle w:val="Heading7"/>
      </w:pPr>
      <w:bookmarkStart w:id="1542" w:name="_Toc20494519"/>
      <w:bookmarkStart w:id="1543" w:name="_Toc26975564"/>
      <w:bookmarkStart w:id="1544" w:name="_Toc35856437"/>
      <w:bookmarkStart w:id="1545" w:name="_Toc44001293"/>
      <w:bookmarkStart w:id="1546" w:name="_Toc51580892"/>
      <w:bookmarkStart w:id="1547" w:name="_Toc52356155"/>
      <w:bookmarkStart w:id="1548" w:name="_Toc55227725"/>
      <w:bookmarkStart w:id="1549" w:name="_Toc130219027"/>
      <w:r>
        <w:t>11.2</w:t>
      </w:r>
      <w:r w:rsidRPr="00215D3C">
        <w:t>.</w:t>
      </w:r>
      <w:r w:rsidRPr="00215D3C">
        <w:rPr>
          <w:rFonts w:hint="eastAsia"/>
        </w:rPr>
        <w:t>2</w:t>
      </w:r>
      <w:r w:rsidRPr="00215D3C">
        <w:t>.</w:t>
      </w:r>
      <w:r w:rsidRPr="00215D3C">
        <w:rPr>
          <w:rFonts w:hint="eastAsia"/>
        </w:rPr>
        <w:t>1</w:t>
      </w:r>
      <w:r w:rsidRPr="00215D3C">
        <w:t>.4.3.2</w:t>
      </w:r>
      <w:r w:rsidRPr="00215D3C">
        <w:tab/>
        <w:t>Role</w:t>
      </w:r>
      <w:bookmarkEnd w:id="1542"/>
      <w:bookmarkEnd w:id="1543"/>
      <w:bookmarkEnd w:id="1544"/>
      <w:bookmarkEnd w:id="1545"/>
      <w:bookmarkEnd w:id="1546"/>
      <w:bookmarkEnd w:id="1547"/>
      <w:bookmarkEnd w:id="1548"/>
      <w:bookmarkEnd w:id="15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359FEE3A" w14:textId="77777777" w:rsidTr="001D11CC">
        <w:trPr>
          <w:jc w:val="center"/>
        </w:trPr>
        <w:tc>
          <w:tcPr>
            <w:tcW w:w="1331" w:type="pct"/>
            <w:shd w:val="clear" w:color="auto" w:fill="BFBFBF"/>
          </w:tcPr>
          <w:p w14:paraId="1DAEC62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4F42799"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7E03CC5A" w14:textId="77777777" w:rsidTr="001D11CC">
        <w:trPr>
          <w:jc w:val="center"/>
        </w:trPr>
        <w:tc>
          <w:tcPr>
            <w:tcW w:w="1331" w:type="pct"/>
          </w:tcPr>
          <w:p w14:paraId="5382F22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w:t>
            </w:r>
          </w:p>
        </w:tc>
        <w:tc>
          <w:tcPr>
            <w:tcW w:w="3669" w:type="pct"/>
          </w:tcPr>
          <w:p w14:paraId="619075CB" w14:textId="77777777" w:rsidR="006A5594" w:rsidRPr="00215D3C" w:rsidRDefault="006A5594" w:rsidP="000516BC">
            <w:pPr>
              <w:keepNext/>
              <w:keepLines/>
              <w:spacing w:after="0"/>
              <w:rPr>
                <w:sz w:val="18"/>
              </w:rPr>
            </w:pPr>
            <w:r w:rsidRPr="00215D3C">
              <w:rPr>
                <w:rFonts w:ascii="Arial" w:hAnsi="Arial" w:cs="Arial"/>
                <w:sz w:val="18"/>
              </w:rPr>
              <w:t>It represents a capability to obtain the information contained in Comme</w:t>
            </w:r>
            <w:r w:rsidRPr="00215D3C">
              <w:rPr>
                <w:rFonts w:ascii="Arial" w:hAnsi="Arial"/>
                <w:sz w:val="18"/>
              </w:rPr>
              <w:t>nt.</w:t>
            </w:r>
          </w:p>
        </w:tc>
      </w:tr>
    </w:tbl>
    <w:p w14:paraId="72C39034" w14:textId="696041CA" w:rsidR="006A5594" w:rsidRPr="00215D3C" w:rsidRDefault="006A5594" w:rsidP="006A5594"/>
    <w:p w14:paraId="5380104D" w14:textId="77777777" w:rsidR="006A5594" w:rsidRPr="00215D3C" w:rsidRDefault="006A5594" w:rsidP="006A5594">
      <w:pPr>
        <w:pStyle w:val="Heading7"/>
      </w:pPr>
      <w:bookmarkStart w:id="1550" w:name="_Toc20494520"/>
      <w:bookmarkStart w:id="1551" w:name="_Toc26975565"/>
      <w:bookmarkStart w:id="1552" w:name="_Toc35856438"/>
      <w:bookmarkStart w:id="1553" w:name="_Toc44001294"/>
      <w:bookmarkStart w:id="1554" w:name="_Toc51580893"/>
      <w:bookmarkStart w:id="1555" w:name="_Toc52356156"/>
      <w:bookmarkStart w:id="1556" w:name="_Toc55227726"/>
      <w:bookmarkStart w:id="1557" w:name="_Toc130219028"/>
      <w:r>
        <w:t>11.2</w:t>
      </w:r>
      <w:r w:rsidRPr="00215D3C">
        <w:t>.</w:t>
      </w:r>
      <w:r w:rsidRPr="00215D3C">
        <w:rPr>
          <w:rFonts w:hint="eastAsia"/>
        </w:rPr>
        <w:t>2</w:t>
      </w:r>
      <w:r w:rsidRPr="00215D3C">
        <w:t>.</w:t>
      </w:r>
      <w:r w:rsidRPr="00215D3C">
        <w:rPr>
          <w:rFonts w:hint="eastAsia"/>
        </w:rPr>
        <w:t>1</w:t>
      </w:r>
      <w:r w:rsidRPr="00215D3C">
        <w:t>.4.3.3</w:t>
      </w:r>
      <w:r w:rsidRPr="00215D3C">
        <w:tab/>
        <w:t>Constraint</w:t>
      </w:r>
      <w:bookmarkEnd w:id="1550"/>
      <w:bookmarkEnd w:id="1551"/>
      <w:bookmarkEnd w:id="1552"/>
      <w:bookmarkEnd w:id="1553"/>
      <w:bookmarkEnd w:id="1554"/>
      <w:bookmarkEnd w:id="1555"/>
      <w:bookmarkEnd w:id="1556"/>
      <w:bookmarkEnd w:id="1557"/>
    </w:p>
    <w:p w14:paraId="72FE4C16" w14:textId="77777777" w:rsidR="006A5594" w:rsidRPr="00215D3C" w:rsidRDefault="006A5594" w:rsidP="006A5594">
      <w:pPr>
        <w:spacing w:after="0"/>
      </w:pPr>
      <w:r w:rsidRPr="00215D3C">
        <w:t>There is no constraint.</w:t>
      </w:r>
    </w:p>
    <w:p w14:paraId="20B9DA56" w14:textId="77777777" w:rsidR="006A5594" w:rsidRPr="00215D3C" w:rsidRDefault="006A5594" w:rsidP="006A5594">
      <w:pPr>
        <w:pStyle w:val="Heading6"/>
      </w:pPr>
      <w:bookmarkStart w:id="1558" w:name="_Toc20494521"/>
      <w:bookmarkStart w:id="1559" w:name="_Toc26975566"/>
      <w:bookmarkStart w:id="1560" w:name="_Toc35856439"/>
      <w:bookmarkStart w:id="1561" w:name="_Toc44001295"/>
      <w:bookmarkStart w:id="1562" w:name="_Toc51580894"/>
      <w:bookmarkStart w:id="1563" w:name="_Toc52356157"/>
      <w:bookmarkStart w:id="1564" w:name="_Toc55227727"/>
      <w:bookmarkStart w:id="1565" w:name="_Toc130219029"/>
      <w:r>
        <w:t>11.2</w:t>
      </w:r>
      <w:r w:rsidRPr="00215D3C">
        <w:t>.</w:t>
      </w:r>
      <w:r w:rsidRPr="00215D3C">
        <w:rPr>
          <w:rFonts w:hint="eastAsia"/>
        </w:rPr>
        <w:t>2.</w:t>
      </w:r>
      <w:r w:rsidRPr="00215D3C">
        <w:t>1.4.4</w:t>
      </w:r>
      <w:r w:rsidRPr="00215D3C">
        <w:tab/>
        <w:t>relation-AlarmInformation-CorrelatedNotification (M)</w:t>
      </w:r>
      <w:bookmarkEnd w:id="1558"/>
      <w:bookmarkEnd w:id="1559"/>
      <w:bookmarkEnd w:id="1560"/>
      <w:bookmarkEnd w:id="1561"/>
      <w:bookmarkEnd w:id="1562"/>
      <w:bookmarkEnd w:id="1563"/>
      <w:bookmarkEnd w:id="1564"/>
      <w:bookmarkEnd w:id="1565"/>
    </w:p>
    <w:p w14:paraId="14F9CFEA" w14:textId="77777777" w:rsidR="006A5594" w:rsidRPr="00215D3C" w:rsidRDefault="006A5594" w:rsidP="006A5594">
      <w:pPr>
        <w:pStyle w:val="Heading7"/>
      </w:pPr>
      <w:bookmarkStart w:id="1566" w:name="_Toc20494522"/>
      <w:bookmarkStart w:id="1567" w:name="_Toc26975567"/>
      <w:bookmarkStart w:id="1568" w:name="_Toc35856440"/>
      <w:bookmarkStart w:id="1569" w:name="_Toc44001296"/>
      <w:bookmarkStart w:id="1570" w:name="_Toc51580895"/>
      <w:bookmarkStart w:id="1571" w:name="_Toc52356158"/>
      <w:bookmarkStart w:id="1572" w:name="_Toc55227728"/>
      <w:bookmarkStart w:id="1573" w:name="_Toc130219030"/>
      <w:r>
        <w:t>11.2</w:t>
      </w:r>
      <w:r w:rsidRPr="00215D3C">
        <w:t>.</w:t>
      </w:r>
      <w:r w:rsidRPr="00215D3C">
        <w:rPr>
          <w:rFonts w:hint="eastAsia"/>
        </w:rPr>
        <w:t>2</w:t>
      </w:r>
      <w:r w:rsidRPr="00215D3C">
        <w:t>.</w:t>
      </w:r>
      <w:r w:rsidRPr="00215D3C">
        <w:rPr>
          <w:rFonts w:hint="eastAsia"/>
        </w:rPr>
        <w:t>1</w:t>
      </w:r>
      <w:r w:rsidRPr="00215D3C">
        <w:t>.4.4.1</w:t>
      </w:r>
      <w:r w:rsidRPr="00215D3C">
        <w:tab/>
        <w:t>Definition</w:t>
      </w:r>
      <w:bookmarkEnd w:id="1566"/>
      <w:bookmarkEnd w:id="1567"/>
      <w:bookmarkEnd w:id="1568"/>
      <w:bookmarkEnd w:id="1569"/>
      <w:bookmarkEnd w:id="1570"/>
      <w:bookmarkEnd w:id="1571"/>
      <w:bookmarkEnd w:id="1572"/>
      <w:bookmarkEnd w:id="1573"/>
    </w:p>
    <w:p w14:paraId="4EAA001A" w14:textId="77777777" w:rsidR="006A5594" w:rsidRPr="00215D3C" w:rsidRDefault="006A5594" w:rsidP="006A5594">
      <w:r w:rsidRPr="00215D3C">
        <w:t xml:space="preserve">This represents the relationship between </w:t>
      </w:r>
      <w:r w:rsidRPr="00215D3C">
        <w:rPr>
          <w:rFonts w:ascii="Courier New" w:hAnsi="Courier New"/>
        </w:rPr>
        <w:t xml:space="preserve">AlarmInformation </w:t>
      </w:r>
      <w:r w:rsidRPr="00215D3C">
        <w:t xml:space="preserve">and </w:t>
      </w:r>
      <w:r w:rsidRPr="00215D3C">
        <w:rPr>
          <w:rFonts w:ascii="Courier New" w:hAnsi="Courier New"/>
        </w:rPr>
        <w:t>CorrelatedNotification.</w:t>
      </w:r>
    </w:p>
    <w:p w14:paraId="6AD2B2D8" w14:textId="77777777" w:rsidR="006A5594" w:rsidRPr="00215D3C" w:rsidRDefault="006A5594" w:rsidP="006A5594">
      <w:pPr>
        <w:pStyle w:val="Heading7"/>
      </w:pPr>
      <w:bookmarkStart w:id="1574" w:name="_Toc20494523"/>
      <w:bookmarkStart w:id="1575" w:name="_Toc26975568"/>
      <w:bookmarkStart w:id="1576" w:name="_Toc35856441"/>
      <w:bookmarkStart w:id="1577" w:name="_Toc44001297"/>
      <w:bookmarkStart w:id="1578" w:name="_Toc51580896"/>
      <w:bookmarkStart w:id="1579" w:name="_Toc52356159"/>
      <w:bookmarkStart w:id="1580" w:name="_Toc55227729"/>
      <w:bookmarkStart w:id="1581" w:name="_Toc130219031"/>
      <w:r>
        <w:lastRenderedPageBreak/>
        <w:t>11.2</w:t>
      </w:r>
      <w:r w:rsidRPr="00215D3C">
        <w:t>.</w:t>
      </w:r>
      <w:r w:rsidRPr="00215D3C">
        <w:rPr>
          <w:rFonts w:hint="eastAsia"/>
        </w:rPr>
        <w:t>2</w:t>
      </w:r>
      <w:r w:rsidRPr="00215D3C">
        <w:t>.</w:t>
      </w:r>
      <w:r w:rsidRPr="00215D3C">
        <w:rPr>
          <w:rFonts w:hint="eastAsia"/>
        </w:rPr>
        <w:t>1</w:t>
      </w:r>
      <w:r w:rsidRPr="00215D3C">
        <w:t>.4.4.2</w:t>
      </w:r>
      <w:r w:rsidRPr="00215D3C">
        <w:tab/>
        <w:t>Role</w:t>
      </w:r>
      <w:bookmarkEnd w:id="1574"/>
      <w:bookmarkEnd w:id="1575"/>
      <w:bookmarkEnd w:id="1576"/>
      <w:bookmarkEnd w:id="1577"/>
      <w:bookmarkEnd w:id="1578"/>
      <w:bookmarkEnd w:id="1579"/>
      <w:bookmarkEnd w:id="1580"/>
      <w:bookmarkEnd w:id="15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5"/>
        <w:gridCol w:w="7064"/>
      </w:tblGrid>
      <w:tr w:rsidR="006A5594" w:rsidRPr="00215D3C" w14:paraId="036AFE5F" w14:textId="77777777" w:rsidTr="001D11CC">
        <w:trPr>
          <w:jc w:val="center"/>
        </w:trPr>
        <w:tc>
          <w:tcPr>
            <w:tcW w:w="1332" w:type="pct"/>
            <w:shd w:val="clear" w:color="auto" w:fill="BFBFBF"/>
          </w:tcPr>
          <w:p w14:paraId="3023FAA9"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8" w:type="pct"/>
            <w:shd w:val="clear" w:color="auto" w:fill="BFBFBF"/>
          </w:tcPr>
          <w:p w14:paraId="6F53F8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6FD84083" w14:textId="77777777" w:rsidTr="001D11CC">
        <w:trPr>
          <w:jc w:val="center"/>
        </w:trPr>
        <w:tc>
          <w:tcPr>
            <w:tcW w:w="1332" w:type="pct"/>
          </w:tcPr>
          <w:p w14:paraId="3AAD3131"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correlatedNotification</w:t>
            </w:r>
          </w:p>
        </w:tc>
        <w:tc>
          <w:tcPr>
            <w:tcW w:w="3668" w:type="pct"/>
          </w:tcPr>
          <w:p w14:paraId="214504D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a capability to obtain the information contained in CorrelatedNotification.</w:t>
            </w:r>
          </w:p>
        </w:tc>
      </w:tr>
    </w:tbl>
    <w:p w14:paraId="562FE490" w14:textId="77777777" w:rsidR="006A5594" w:rsidRPr="00215D3C" w:rsidRDefault="006A5594" w:rsidP="006A5594"/>
    <w:p w14:paraId="066055A3" w14:textId="77777777" w:rsidR="006A5594" w:rsidRPr="00215D3C" w:rsidRDefault="006A5594" w:rsidP="006A5594">
      <w:pPr>
        <w:pStyle w:val="Heading7"/>
      </w:pPr>
      <w:bookmarkStart w:id="1582" w:name="_Toc20494524"/>
      <w:bookmarkStart w:id="1583" w:name="_Toc26975569"/>
      <w:bookmarkStart w:id="1584" w:name="_Toc35856442"/>
      <w:bookmarkStart w:id="1585" w:name="_Toc44001298"/>
      <w:bookmarkStart w:id="1586" w:name="_Toc51580897"/>
      <w:bookmarkStart w:id="1587" w:name="_Toc52356160"/>
      <w:bookmarkStart w:id="1588" w:name="_Toc55227730"/>
      <w:bookmarkStart w:id="1589" w:name="_Toc130219032"/>
      <w:r>
        <w:t>11.</w:t>
      </w:r>
      <w:r w:rsidRPr="00215D3C">
        <w:rPr>
          <w:rFonts w:hint="eastAsia"/>
        </w:rPr>
        <w:t>2</w:t>
      </w:r>
      <w:r w:rsidRPr="00215D3C">
        <w:t>.</w:t>
      </w:r>
      <w:r w:rsidRPr="00215D3C">
        <w:rPr>
          <w:rFonts w:hint="eastAsia"/>
        </w:rPr>
        <w:t>1</w:t>
      </w:r>
      <w:r w:rsidRPr="00215D3C">
        <w:t>.4.4.3</w:t>
      </w:r>
      <w:r w:rsidRPr="00215D3C">
        <w:tab/>
        <w:t>Constraint</w:t>
      </w:r>
      <w:bookmarkEnd w:id="1582"/>
      <w:bookmarkEnd w:id="1583"/>
      <w:bookmarkEnd w:id="1584"/>
      <w:bookmarkEnd w:id="1585"/>
      <w:bookmarkEnd w:id="1586"/>
      <w:bookmarkEnd w:id="1587"/>
      <w:bookmarkEnd w:id="1588"/>
      <w:bookmarkEnd w:id="1589"/>
    </w:p>
    <w:p w14:paraId="38C20237" w14:textId="77777777" w:rsidR="006A5594" w:rsidRPr="00215D3C" w:rsidRDefault="006A5594" w:rsidP="006A5594">
      <w:r w:rsidRPr="00215D3C">
        <w:t>There is no constraint.</w:t>
      </w:r>
    </w:p>
    <w:p w14:paraId="05DBD412" w14:textId="77777777" w:rsidR="006A5594" w:rsidRPr="00215D3C" w:rsidRDefault="006A5594" w:rsidP="006A5594">
      <w:pPr>
        <w:pStyle w:val="Heading6"/>
      </w:pPr>
      <w:bookmarkStart w:id="1590" w:name="_Toc20494525"/>
      <w:bookmarkStart w:id="1591" w:name="_Toc26975570"/>
      <w:bookmarkStart w:id="1592" w:name="_Toc35856443"/>
      <w:bookmarkStart w:id="1593" w:name="_Toc44001299"/>
      <w:bookmarkStart w:id="1594" w:name="_Toc51580898"/>
      <w:bookmarkStart w:id="1595" w:name="_Toc52356161"/>
      <w:bookmarkStart w:id="1596" w:name="_Toc55227731"/>
      <w:bookmarkStart w:id="1597" w:name="_Toc130219033"/>
      <w:r>
        <w:t>11.2</w:t>
      </w:r>
      <w:r w:rsidRPr="00215D3C">
        <w:t>.</w:t>
      </w:r>
      <w:r w:rsidRPr="00215D3C">
        <w:rPr>
          <w:rFonts w:hint="eastAsia"/>
        </w:rPr>
        <w:t>2</w:t>
      </w:r>
      <w:r w:rsidRPr="00215D3C">
        <w:t>.</w:t>
      </w:r>
      <w:r w:rsidRPr="00215D3C">
        <w:rPr>
          <w:rFonts w:hint="eastAsia"/>
        </w:rPr>
        <w:t>1</w:t>
      </w:r>
      <w:r w:rsidRPr="00215D3C">
        <w:t>.4.5</w:t>
      </w:r>
      <w:r w:rsidRPr="00215D3C">
        <w:tab/>
        <w:t>relation-AlarmedObject-AlarmInformation (M)</w:t>
      </w:r>
      <w:bookmarkEnd w:id="1590"/>
      <w:bookmarkEnd w:id="1591"/>
      <w:bookmarkEnd w:id="1592"/>
      <w:bookmarkEnd w:id="1593"/>
      <w:bookmarkEnd w:id="1594"/>
      <w:bookmarkEnd w:id="1595"/>
      <w:bookmarkEnd w:id="1596"/>
      <w:bookmarkEnd w:id="1597"/>
    </w:p>
    <w:p w14:paraId="5D637314" w14:textId="77777777" w:rsidR="006A5594" w:rsidRPr="00215D3C" w:rsidRDefault="006A5594" w:rsidP="006A5594">
      <w:pPr>
        <w:pStyle w:val="Heading7"/>
      </w:pPr>
      <w:bookmarkStart w:id="1598" w:name="_Toc20494526"/>
      <w:bookmarkStart w:id="1599" w:name="_Toc26975571"/>
      <w:bookmarkStart w:id="1600" w:name="_Toc35856444"/>
      <w:bookmarkStart w:id="1601" w:name="_Toc44001300"/>
      <w:bookmarkStart w:id="1602" w:name="_Toc51580899"/>
      <w:bookmarkStart w:id="1603" w:name="_Toc52356162"/>
      <w:bookmarkStart w:id="1604" w:name="_Toc55227732"/>
      <w:bookmarkStart w:id="1605" w:name="_Toc130219034"/>
      <w:r>
        <w:t>11.2</w:t>
      </w:r>
      <w:r w:rsidRPr="00215D3C">
        <w:t>.</w:t>
      </w:r>
      <w:r w:rsidRPr="00215D3C">
        <w:rPr>
          <w:rFonts w:hint="eastAsia"/>
        </w:rPr>
        <w:t>2</w:t>
      </w:r>
      <w:r w:rsidRPr="00215D3C">
        <w:t>.</w:t>
      </w:r>
      <w:r w:rsidRPr="00215D3C">
        <w:rPr>
          <w:rFonts w:hint="eastAsia"/>
        </w:rPr>
        <w:t>1</w:t>
      </w:r>
      <w:r w:rsidRPr="00215D3C">
        <w:t>.4.5.1</w:t>
      </w:r>
      <w:r w:rsidRPr="00215D3C">
        <w:tab/>
        <w:t>Definition</w:t>
      </w:r>
      <w:bookmarkEnd w:id="1598"/>
      <w:bookmarkEnd w:id="1599"/>
      <w:bookmarkEnd w:id="1600"/>
      <w:bookmarkEnd w:id="1601"/>
      <w:bookmarkEnd w:id="1602"/>
      <w:bookmarkEnd w:id="1603"/>
      <w:bookmarkEnd w:id="1604"/>
      <w:bookmarkEnd w:id="1605"/>
    </w:p>
    <w:p w14:paraId="4B42BD7A" w14:textId="77777777" w:rsidR="006A5594" w:rsidRPr="00215D3C" w:rsidRDefault="006A5594" w:rsidP="006A5594">
      <w:r w:rsidRPr="00215D3C">
        <w:t xml:space="preserve">This represents the relationship between </w:t>
      </w:r>
      <w:r w:rsidRPr="00215D3C">
        <w:rPr>
          <w:rFonts w:ascii="Courier New" w:hAnsi="Courier New"/>
        </w:rPr>
        <w:t>MonitoredEntity</w:t>
      </w:r>
      <w:r w:rsidRPr="00215D3C">
        <w:t xml:space="preserve"> and </w:t>
      </w:r>
      <w:r w:rsidRPr="00215D3C">
        <w:rPr>
          <w:rFonts w:ascii="Courier New" w:hAnsi="Courier New"/>
        </w:rPr>
        <w:t>AlarmInformation</w:t>
      </w:r>
      <w:r w:rsidRPr="00215D3C">
        <w:t>.</w:t>
      </w:r>
    </w:p>
    <w:p w14:paraId="5A6BCAC9" w14:textId="77777777" w:rsidR="006A5594" w:rsidRPr="00215D3C" w:rsidRDefault="006A5594" w:rsidP="006A5594">
      <w:pPr>
        <w:pStyle w:val="Heading7"/>
      </w:pPr>
      <w:bookmarkStart w:id="1606" w:name="_Toc20494527"/>
      <w:bookmarkStart w:id="1607" w:name="_Toc26975572"/>
      <w:bookmarkStart w:id="1608" w:name="_Toc35856445"/>
      <w:bookmarkStart w:id="1609" w:name="_Toc44001301"/>
      <w:bookmarkStart w:id="1610" w:name="_Toc51580900"/>
      <w:bookmarkStart w:id="1611" w:name="_Toc52356163"/>
      <w:bookmarkStart w:id="1612" w:name="_Toc55227733"/>
      <w:bookmarkStart w:id="1613" w:name="_Toc130219035"/>
      <w:r>
        <w:t>11.2</w:t>
      </w:r>
      <w:r w:rsidRPr="00215D3C">
        <w:t>.</w:t>
      </w:r>
      <w:r w:rsidRPr="00215D3C">
        <w:rPr>
          <w:rFonts w:hint="eastAsia"/>
        </w:rPr>
        <w:t>2</w:t>
      </w:r>
      <w:r w:rsidRPr="00215D3C">
        <w:t>.</w:t>
      </w:r>
      <w:r w:rsidRPr="00215D3C">
        <w:rPr>
          <w:rFonts w:hint="eastAsia"/>
        </w:rPr>
        <w:t>1</w:t>
      </w:r>
      <w:r w:rsidRPr="00215D3C">
        <w:t>.4.5.2</w:t>
      </w:r>
      <w:r w:rsidRPr="00215D3C">
        <w:tab/>
        <w:t>Role</w:t>
      </w:r>
      <w:bookmarkEnd w:id="1606"/>
      <w:bookmarkEnd w:id="1607"/>
      <w:bookmarkEnd w:id="1608"/>
      <w:bookmarkEnd w:id="1609"/>
      <w:bookmarkEnd w:id="1610"/>
      <w:bookmarkEnd w:id="1611"/>
      <w:bookmarkEnd w:id="1612"/>
      <w:bookmarkEnd w:id="16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1F4DAA64" w14:textId="77777777" w:rsidTr="001D11CC">
        <w:trPr>
          <w:jc w:val="center"/>
        </w:trPr>
        <w:tc>
          <w:tcPr>
            <w:tcW w:w="1184" w:type="pct"/>
            <w:shd w:val="clear" w:color="auto" w:fill="BFBFBF"/>
          </w:tcPr>
          <w:p w14:paraId="744F563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22AB439D"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66506E7A" w14:textId="77777777" w:rsidTr="001D11CC">
        <w:trPr>
          <w:jc w:val="center"/>
        </w:trPr>
        <w:tc>
          <w:tcPr>
            <w:tcW w:w="1184" w:type="pct"/>
          </w:tcPr>
          <w:p w14:paraId="018E755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objectClass/objectInstance</w:t>
            </w:r>
          </w:p>
        </w:tc>
        <w:tc>
          <w:tcPr>
            <w:tcW w:w="3816" w:type="pct"/>
          </w:tcPr>
          <w:p w14:paraId="5137D76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the capability to obtain the identification, in terms of objectClass and objectInstance, of alarmed network resource.</w:t>
            </w:r>
          </w:p>
        </w:tc>
      </w:tr>
    </w:tbl>
    <w:p w14:paraId="36AB299E" w14:textId="77777777" w:rsidR="006A5594" w:rsidRPr="00215D3C" w:rsidRDefault="006A5594" w:rsidP="006A5594"/>
    <w:p w14:paraId="5F68706F" w14:textId="77777777" w:rsidR="006A5594" w:rsidRPr="00215D3C" w:rsidRDefault="006A5594" w:rsidP="006A5594">
      <w:pPr>
        <w:pStyle w:val="Heading7"/>
      </w:pPr>
      <w:bookmarkStart w:id="1614" w:name="_Toc20494528"/>
      <w:bookmarkStart w:id="1615" w:name="_Toc26975573"/>
      <w:bookmarkStart w:id="1616" w:name="_Toc35856446"/>
      <w:bookmarkStart w:id="1617" w:name="_Toc44001302"/>
      <w:bookmarkStart w:id="1618" w:name="_Toc51580901"/>
      <w:bookmarkStart w:id="1619" w:name="_Toc52356164"/>
      <w:bookmarkStart w:id="1620" w:name="_Toc55227734"/>
      <w:bookmarkStart w:id="1621" w:name="_Toc130219036"/>
      <w:r>
        <w:t>11.2</w:t>
      </w:r>
      <w:r w:rsidRPr="00215D3C">
        <w:t>.</w:t>
      </w:r>
      <w:r w:rsidRPr="00215D3C">
        <w:rPr>
          <w:rFonts w:hint="eastAsia"/>
        </w:rPr>
        <w:t>2</w:t>
      </w:r>
      <w:r w:rsidRPr="00215D3C">
        <w:t>.</w:t>
      </w:r>
      <w:r w:rsidRPr="00215D3C">
        <w:rPr>
          <w:rFonts w:hint="eastAsia"/>
        </w:rPr>
        <w:t>1</w:t>
      </w:r>
      <w:r w:rsidRPr="00215D3C">
        <w:t>.4.5.3</w:t>
      </w:r>
      <w:r w:rsidRPr="00215D3C">
        <w:tab/>
        <w:t>Constraint</w:t>
      </w:r>
      <w:bookmarkEnd w:id="1614"/>
      <w:bookmarkEnd w:id="1615"/>
      <w:bookmarkEnd w:id="1616"/>
      <w:bookmarkEnd w:id="1617"/>
      <w:bookmarkEnd w:id="1618"/>
      <w:bookmarkEnd w:id="1619"/>
      <w:bookmarkEnd w:id="1620"/>
      <w:bookmarkEnd w:id="16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12BF8C26" w14:textId="77777777" w:rsidTr="001D11CC">
        <w:trPr>
          <w:jc w:val="center"/>
        </w:trPr>
        <w:tc>
          <w:tcPr>
            <w:tcW w:w="1184" w:type="pct"/>
            <w:shd w:val="clear" w:color="auto" w:fill="BFBFBF"/>
          </w:tcPr>
          <w:p w14:paraId="44AE2A9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68A4BBA5"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193232DB" w14:textId="77777777" w:rsidTr="001D11CC">
        <w:trPr>
          <w:jc w:val="center"/>
        </w:trPr>
        <w:tc>
          <w:tcPr>
            <w:tcW w:w="1184" w:type="pct"/>
          </w:tcPr>
          <w:p w14:paraId="59705429"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inv_relation-AI-ME</w:t>
            </w:r>
          </w:p>
        </w:tc>
        <w:tc>
          <w:tcPr>
            <w:tcW w:w="3816" w:type="pct"/>
          </w:tcPr>
          <w:p w14:paraId="4559983D" w14:textId="2CC8D9BF" w:rsidR="006A5594" w:rsidRPr="00215D3C" w:rsidRDefault="006A5594" w:rsidP="000516BC">
            <w:pPr>
              <w:keepNext/>
              <w:keepLines/>
              <w:spacing w:after="0"/>
              <w:rPr>
                <w:rFonts w:ascii="Arial" w:hAnsi="Arial"/>
                <w:sz w:val="18"/>
              </w:rPr>
            </w:pPr>
            <w:r w:rsidRPr="00215D3C">
              <w:rPr>
                <w:rFonts w:ascii="Arial" w:hAnsi="Arial"/>
                <w:sz w:val="18"/>
              </w:rPr>
              <w:t xml:space="preserve">All AlarmInformation involved in this relationship with the same MonitoredEntity shall have at least one different value in the following attributes: </w:t>
            </w:r>
            <w:r w:rsidR="004F29FC">
              <w:rPr>
                <w:rFonts w:ascii="Arial" w:hAnsi="Arial"/>
                <w:sz w:val="18"/>
              </w:rPr>
              <w:t>alarmType</w:t>
            </w:r>
            <w:r w:rsidRPr="00215D3C">
              <w:rPr>
                <w:rFonts w:ascii="Arial" w:hAnsi="Arial"/>
                <w:sz w:val="18"/>
              </w:rPr>
              <w:t>, probableCause and specificProblem.</w:t>
            </w:r>
          </w:p>
        </w:tc>
      </w:tr>
    </w:tbl>
    <w:p w14:paraId="35D5B51B" w14:textId="77777777" w:rsidR="006A5594" w:rsidRPr="00215D3C" w:rsidRDefault="006A5594" w:rsidP="006A5594"/>
    <w:p w14:paraId="62919377" w14:textId="77777777" w:rsidR="006A5594" w:rsidRPr="00215D3C" w:rsidRDefault="006A5594" w:rsidP="006A5594">
      <w:pPr>
        <w:pStyle w:val="Heading6"/>
      </w:pPr>
      <w:bookmarkStart w:id="1622" w:name="_Toc20494529"/>
      <w:bookmarkStart w:id="1623" w:name="_Toc26975574"/>
      <w:bookmarkStart w:id="1624" w:name="_Toc35856447"/>
      <w:bookmarkStart w:id="1625" w:name="_Toc44001303"/>
      <w:bookmarkStart w:id="1626" w:name="_Toc51580902"/>
      <w:bookmarkStart w:id="1627" w:name="_Toc52356165"/>
      <w:bookmarkStart w:id="1628" w:name="_Toc55227735"/>
      <w:bookmarkStart w:id="1629" w:name="_Toc130219037"/>
      <w:r>
        <w:t>11.2</w:t>
      </w:r>
      <w:r w:rsidRPr="00215D3C">
        <w:t>.</w:t>
      </w:r>
      <w:r w:rsidRPr="00215D3C">
        <w:rPr>
          <w:rFonts w:hint="eastAsia"/>
        </w:rPr>
        <w:t>2</w:t>
      </w:r>
      <w:r w:rsidRPr="00215D3C">
        <w:t>.</w:t>
      </w:r>
      <w:r w:rsidRPr="00215D3C">
        <w:rPr>
          <w:rFonts w:hint="eastAsia"/>
        </w:rPr>
        <w:t>1</w:t>
      </w:r>
      <w:r w:rsidRPr="00215D3C">
        <w:t>.4.6</w:t>
      </w:r>
      <w:r w:rsidRPr="00215D3C">
        <w:tab/>
        <w:t>relation-backUpObject-AlarmInformation (O)</w:t>
      </w:r>
      <w:bookmarkEnd w:id="1622"/>
      <w:bookmarkEnd w:id="1623"/>
      <w:bookmarkEnd w:id="1624"/>
      <w:bookmarkEnd w:id="1625"/>
      <w:bookmarkEnd w:id="1626"/>
      <w:bookmarkEnd w:id="1627"/>
      <w:bookmarkEnd w:id="1628"/>
      <w:bookmarkEnd w:id="1629"/>
    </w:p>
    <w:p w14:paraId="05D32116" w14:textId="77777777" w:rsidR="006A5594" w:rsidRPr="00215D3C" w:rsidRDefault="006A5594" w:rsidP="006A5594">
      <w:pPr>
        <w:pStyle w:val="Heading7"/>
      </w:pPr>
      <w:bookmarkStart w:id="1630" w:name="_Toc20494530"/>
      <w:bookmarkStart w:id="1631" w:name="_Toc26975575"/>
      <w:bookmarkStart w:id="1632" w:name="_Toc35856448"/>
      <w:bookmarkStart w:id="1633" w:name="_Toc44001304"/>
      <w:bookmarkStart w:id="1634" w:name="_Toc51580903"/>
      <w:bookmarkStart w:id="1635" w:name="_Toc52356166"/>
      <w:bookmarkStart w:id="1636" w:name="_Toc55227736"/>
      <w:bookmarkStart w:id="1637" w:name="_Toc130219038"/>
      <w:r>
        <w:t>11.2</w:t>
      </w:r>
      <w:r w:rsidRPr="00215D3C">
        <w:t>.</w:t>
      </w:r>
      <w:r w:rsidRPr="00215D3C">
        <w:rPr>
          <w:rFonts w:hint="eastAsia"/>
        </w:rPr>
        <w:t>2</w:t>
      </w:r>
      <w:r w:rsidRPr="00215D3C">
        <w:t>.</w:t>
      </w:r>
      <w:r w:rsidRPr="00215D3C">
        <w:rPr>
          <w:rFonts w:hint="eastAsia"/>
        </w:rPr>
        <w:t>1</w:t>
      </w:r>
      <w:r w:rsidRPr="00215D3C">
        <w:t>.4.6.1</w:t>
      </w:r>
      <w:r w:rsidRPr="00215D3C">
        <w:tab/>
        <w:t>Definition</w:t>
      </w:r>
      <w:bookmarkEnd w:id="1630"/>
      <w:bookmarkEnd w:id="1631"/>
      <w:bookmarkEnd w:id="1632"/>
      <w:bookmarkEnd w:id="1633"/>
      <w:bookmarkEnd w:id="1634"/>
      <w:bookmarkEnd w:id="1635"/>
      <w:bookmarkEnd w:id="1636"/>
      <w:bookmarkEnd w:id="1637"/>
    </w:p>
    <w:p w14:paraId="0FA90F34" w14:textId="77777777" w:rsidR="006A5594" w:rsidRPr="00215D3C" w:rsidRDefault="006A5594" w:rsidP="006A5594">
      <w:r w:rsidRPr="00215D3C">
        <w:t xml:space="preserve">The relationship represents the relationship between </w:t>
      </w:r>
      <w:r w:rsidRPr="00215D3C">
        <w:rPr>
          <w:rFonts w:ascii="Courier New" w:hAnsi="Courier New"/>
        </w:rPr>
        <w:t>AlarmInformation</w:t>
      </w:r>
      <w:r w:rsidRPr="00215D3C">
        <w:t xml:space="preserve"> and the </w:t>
      </w:r>
      <w:r w:rsidRPr="00215D3C">
        <w:rPr>
          <w:rFonts w:ascii="Courier New" w:hAnsi="Courier New"/>
        </w:rPr>
        <w:t>backUpObject</w:t>
      </w:r>
      <w:r w:rsidRPr="00215D3C">
        <w:t xml:space="preserve">. </w:t>
      </w:r>
    </w:p>
    <w:p w14:paraId="63B8F8EF" w14:textId="77777777" w:rsidR="006A5594" w:rsidRPr="00215D3C" w:rsidRDefault="006A5594" w:rsidP="006A5594">
      <w:pPr>
        <w:pStyle w:val="Heading7"/>
      </w:pPr>
      <w:bookmarkStart w:id="1638" w:name="_Toc20494531"/>
      <w:bookmarkStart w:id="1639" w:name="_Toc26975576"/>
      <w:bookmarkStart w:id="1640" w:name="_Toc35856449"/>
      <w:bookmarkStart w:id="1641" w:name="_Toc44001305"/>
      <w:bookmarkStart w:id="1642" w:name="_Toc51580904"/>
      <w:bookmarkStart w:id="1643" w:name="_Toc52356167"/>
      <w:bookmarkStart w:id="1644" w:name="_Toc55227737"/>
      <w:bookmarkStart w:id="1645" w:name="_Toc130219039"/>
      <w:r>
        <w:t>11.2</w:t>
      </w:r>
      <w:r w:rsidRPr="00215D3C">
        <w:t>.2.1.4.6.2</w:t>
      </w:r>
      <w:r w:rsidRPr="00215D3C">
        <w:tab/>
        <w:t>Role</w:t>
      </w:r>
      <w:bookmarkEnd w:id="1638"/>
      <w:bookmarkEnd w:id="1639"/>
      <w:bookmarkEnd w:id="1640"/>
      <w:bookmarkEnd w:id="1641"/>
      <w:bookmarkEnd w:id="1642"/>
      <w:bookmarkEnd w:id="1643"/>
      <w:bookmarkEnd w:id="1644"/>
      <w:bookmarkEnd w:id="16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6AF106EA" w14:textId="77777777" w:rsidTr="001D11CC">
        <w:trPr>
          <w:jc w:val="center"/>
        </w:trPr>
        <w:tc>
          <w:tcPr>
            <w:tcW w:w="1184" w:type="pct"/>
            <w:shd w:val="clear" w:color="auto" w:fill="BFBFBF"/>
          </w:tcPr>
          <w:p w14:paraId="4A32C7C2"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19263CA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0A04CA07" w14:textId="77777777" w:rsidTr="001D11CC">
        <w:trPr>
          <w:jc w:val="center"/>
        </w:trPr>
        <w:tc>
          <w:tcPr>
            <w:tcW w:w="1184" w:type="pct"/>
          </w:tcPr>
          <w:p w14:paraId="3BA326B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backUpObject</w:t>
            </w:r>
          </w:p>
        </w:tc>
        <w:tc>
          <w:tcPr>
            <w:tcW w:w="3816" w:type="pct"/>
          </w:tcPr>
          <w:p w14:paraId="7D10D693" w14:textId="3056356D" w:rsidR="006A5594" w:rsidRPr="00215D3C" w:rsidRDefault="006A5594" w:rsidP="000516BC">
            <w:pPr>
              <w:keepNext/>
              <w:keepLines/>
              <w:spacing w:after="0"/>
              <w:rPr>
                <w:rFonts w:ascii="Arial" w:hAnsi="Arial" w:cs="Arial"/>
                <w:sz w:val="18"/>
              </w:rPr>
            </w:pPr>
            <w:r w:rsidRPr="00215D3C">
              <w:rPr>
                <w:rFonts w:ascii="Arial" w:hAnsi="Arial" w:cs="Arial"/>
                <w:sz w:val="18"/>
              </w:rPr>
              <w:t>It represents a capability to obtain the identification, in terms of objectClass and objectInstance, of the backUpObject.</w:t>
            </w:r>
          </w:p>
        </w:tc>
      </w:tr>
    </w:tbl>
    <w:p w14:paraId="74C7357F" w14:textId="77777777" w:rsidR="006A5594" w:rsidRPr="00215D3C" w:rsidRDefault="006A5594" w:rsidP="006A5594"/>
    <w:p w14:paraId="195C49DE" w14:textId="77777777" w:rsidR="006A5594" w:rsidRPr="00215D3C" w:rsidRDefault="006A5594" w:rsidP="006A5594">
      <w:pPr>
        <w:pStyle w:val="Heading7"/>
      </w:pPr>
      <w:bookmarkStart w:id="1646" w:name="_Toc20494532"/>
      <w:bookmarkStart w:id="1647" w:name="_Toc26975577"/>
      <w:bookmarkStart w:id="1648" w:name="_Toc35856450"/>
      <w:bookmarkStart w:id="1649" w:name="_Toc44001306"/>
      <w:bookmarkStart w:id="1650" w:name="_Toc51580905"/>
      <w:bookmarkStart w:id="1651" w:name="_Toc52356168"/>
      <w:bookmarkStart w:id="1652" w:name="_Toc55227738"/>
      <w:bookmarkStart w:id="1653" w:name="_Toc130219040"/>
      <w:r>
        <w:t>11.2</w:t>
      </w:r>
      <w:r w:rsidRPr="00215D3C">
        <w:t>.2.1.4.6.3</w:t>
      </w:r>
      <w:r w:rsidRPr="00215D3C">
        <w:tab/>
        <w:t>Constraint</w:t>
      </w:r>
      <w:bookmarkEnd w:id="1646"/>
      <w:bookmarkEnd w:id="1647"/>
      <w:bookmarkEnd w:id="1648"/>
      <w:bookmarkEnd w:id="1649"/>
      <w:bookmarkEnd w:id="1650"/>
      <w:bookmarkEnd w:id="1651"/>
      <w:bookmarkEnd w:id="1652"/>
      <w:bookmarkEnd w:id="16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689EA77F" w14:textId="77777777" w:rsidTr="001D11CC">
        <w:trPr>
          <w:jc w:val="center"/>
        </w:trPr>
        <w:tc>
          <w:tcPr>
            <w:tcW w:w="1184" w:type="pct"/>
            <w:shd w:val="clear" w:color="auto" w:fill="BFBFBF"/>
          </w:tcPr>
          <w:p w14:paraId="048A7F8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504B0228"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7DFDA8A2" w14:textId="77777777" w:rsidTr="001D11CC">
        <w:trPr>
          <w:jc w:val="center"/>
        </w:trPr>
        <w:tc>
          <w:tcPr>
            <w:tcW w:w="1184" w:type="pct"/>
          </w:tcPr>
          <w:p w14:paraId="298CB3B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inv_identifyBackUpObject</w:t>
            </w:r>
          </w:p>
        </w:tc>
        <w:tc>
          <w:tcPr>
            <w:tcW w:w="3816" w:type="pct"/>
          </w:tcPr>
          <w:p w14:paraId="15D741A2" w14:textId="77777777" w:rsidR="006A5594" w:rsidRPr="00215D3C" w:rsidRDefault="006A5594" w:rsidP="000516BC">
            <w:pPr>
              <w:keepNext/>
              <w:keepLines/>
              <w:spacing w:after="0"/>
              <w:rPr>
                <w:rFonts w:ascii="Arial" w:hAnsi="Arial"/>
                <w:sz w:val="18"/>
              </w:rPr>
            </w:pPr>
            <w:r w:rsidRPr="00215D3C">
              <w:rPr>
                <w:rFonts w:ascii="Arial" w:hAnsi="Arial"/>
                <w:sz w:val="18"/>
              </w:rPr>
              <w:t>This relationship is present if and only if the AlarmInformation.backedUpStatus attribute is present and is indicating true.</w:t>
            </w:r>
          </w:p>
        </w:tc>
      </w:tr>
    </w:tbl>
    <w:p w14:paraId="073B4551" w14:textId="77777777" w:rsidR="006A5594" w:rsidRPr="00215D3C" w:rsidRDefault="006A5594" w:rsidP="006A5594"/>
    <w:p w14:paraId="07DEEEA6" w14:textId="77777777" w:rsidR="006A5594" w:rsidRPr="00215D3C" w:rsidRDefault="006A5594" w:rsidP="006A5594">
      <w:pPr>
        <w:pStyle w:val="Heading5"/>
      </w:pPr>
      <w:bookmarkStart w:id="1654" w:name="_Toc20494533"/>
      <w:bookmarkStart w:id="1655" w:name="_Toc26975578"/>
      <w:bookmarkStart w:id="1656" w:name="_Toc35856451"/>
      <w:bookmarkStart w:id="1657" w:name="_Toc44001307"/>
      <w:bookmarkStart w:id="1658" w:name="_Toc51580906"/>
      <w:bookmarkStart w:id="1659" w:name="_Toc52356169"/>
      <w:bookmarkStart w:id="1660" w:name="_Toc55227739"/>
      <w:bookmarkStart w:id="1661" w:name="_Toc130219041"/>
      <w:r>
        <w:lastRenderedPageBreak/>
        <w:t>11.2</w:t>
      </w:r>
      <w:r w:rsidRPr="00215D3C">
        <w:t>.2.1.5</w:t>
      </w:r>
      <w:r w:rsidRPr="00215D3C">
        <w:tab/>
        <w:t>Information attribute definition</w:t>
      </w:r>
      <w:bookmarkEnd w:id="1654"/>
      <w:bookmarkEnd w:id="1655"/>
      <w:bookmarkEnd w:id="1656"/>
      <w:bookmarkEnd w:id="1657"/>
      <w:bookmarkEnd w:id="1658"/>
      <w:bookmarkEnd w:id="1659"/>
      <w:bookmarkEnd w:id="1660"/>
      <w:bookmarkEnd w:id="1661"/>
    </w:p>
    <w:p w14:paraId="0E760EF4" w14:textId="77777777" w:rsidR="006A5594" w:rsidRPr="00215D3C" w:rsidRDefault="006A5594" w:rsidP="006A5594">
      <w:pPr>
        <w:pStyle w:val="Heading6"/>
      </w:pPr>
      <w:bookmarkStart w:id="1662" w:name="_Toc20494534"/>
      <w:bookmarkStart w:id="1663" w:name="_Toc26975579"/>
      <w:bookmarkStart w:id="1664" w:name="_Toc35856452"/>
      <w:bookmarkStart w:id="1665" w:name="_Toc44001308"/>
      <w:bookmarkStart w:id="1666" w:name="_Toc51580907"/>
      <w:bookmarkStart w:id="1667" w:name="_Toc52356170"/>
      <w:bookmarkStart w:id="1668" w:name="_Toc55227740"/>
      <w:bookmarkStart w:id="1669" w:name="_Toc130219042"/>
      <w:r>
        <w:t>11.2</w:t>
      </w:r>
      <w:r w:rsidRPr="00215D3C">
        <w:t>.2.1.5.1</w:t>
      </w:r>
      <w:r w:rsidRPr="00215D3C">
        <w:tab/>
        <w:t>Definition and legal values</w:t>
      </w:r>
      <w:bookmarkEnd w:id="1662"/>
      <w:bookmarkEnd w:id="1663"/>
      <w:bookmarkEnd w:id="1664"/>
      <w:bookmarkEnd w:id="1665"/>
      <w:bookmarkEnd w:id="1666"/>
      <w:bookmarkEnd w:id="1667"/>
      <w:bookmarkEnd w:id="1668"/>
      <w:bookmarkEnd w:id="16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6A5594" w:rsidRPr="00D326F9" w14:paraId="12FBCF71" w14:textId="77777777" w:rsidTr="001D11CC">
        <w:trPr>
          <w:cantSplit/>
          <w:tblHeader/>
          <w:jc w:val="center"/>
        </w:trPr>
        <w:tc>
          <w:tcPr>
            <w:tcW w:w="1111" w:type="pct"/>
            <w:shd w:val="clear" w:color="auto" w:fill="BFBFBF"/>
          </w:tcPr>
          <w:p w14:paraId="6228666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lastRenderedPageBreak/>
              <w:t>Name</w:t>
            </w:r>
          </w:p>
        </w:tc>
        <w:tc>
          <w:tcPr>
            <w:tcW w:w="2726" w:type="pct"/>
            <w:shd w:val="clear" w:color="auto" w:fill="BFBFBF"/>
          </w:tcPr>
          <w:p w14:paraId="42ED6D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29894A8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Legal Values</w:t>
            </w:r>
          </w:p>
        </w:tc>
      </w:tr>
      <w:tr w:rsidR="006A5594" w:rsidRPr="00215D3C" w14:paraId="4E199B41" w14:textId="77777777" w:rsidTr="001D11CC">
        <w:trPr>
          <w:cantSplit/>
          <w:jc w:val="center"/>
        </w:trPr>
        <w:tc>
          <w:tcPr>
            <w:tcW w:w="1111" w:type="pct"/>
          </w:tcPr>
          <w:p w14:paraId="6151EBB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alarmId</w:t>
            </w:r>
          </w:p>
        </w:tc>
        <w:tc>
          <w:tcPr>
            <w:tcW w:w="2726" w:type="pct"/>
          </w:tcPr>
          <w:p w14:paraId="1ECC477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one AlarmInformation in the AlarmList. </w:t>
            </w:r>
          </w:p>
        </w:tc>
        <w:tc>
          <w:tcPr>
            <w:tcW w:w="1163" w:type="pct"/>
          </w:tcPr>
          <w:p w14:paraId="1DDD4E82" w14:textId="77777777" w:rsidR="006A5594" w:rsidRPr="00215D3C" w:rsidRDefault="006A5594" w:rsidP="000516BC">
            <w:pPr>
              <w:keepNext/>
              <w:keepLines/>
              <w:spacing w:after="0"/>
              <w:rPr>
                <w:rFonts w:ascii="Arial" w:hAnsi="Arial" w:cs="Arial"/>
                <w:sz w:val="18"/>
              </w:rPr>
            </w:pPr>
          </w:p>
        </w:tc>
      </w:tr>
      <w:tr w:rsidR="006A5594" w:rsidRPr="00215D3C" w14:paraId="432B4BB8" w14:textId="77777777" w:rsidTr="001D11CC">
        <w:trPr>
          <w:cantSplit/>
          <w:jc w:val="center"/>
        </w:trPr>
        <w:tc>
          <w:tcPr>
            <w:tcW w:w="1111" w:type="pct"/>
          </w:tcPr>
          <w:p w14:paraId="4765F82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notificationId</w:t>
            </w:r>
          </w:p>
        </w:tc>
        <w:tc>
          <w:tcPr>
            <w:tcW w:w="2726" w:type="pct"/>
          </w:tcPr>
          <w:p w14:paraId="2DED234B"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notification that carries the AlarmInformation. </w:t>
            </w:r>
          </w:p>
        </w:tc>
        <w:tc>
          <w:tcPr>
            <w:tcW w:w="1163" w:type="pct"/>
          </w:tcPr>
          <w:p w14:paraId="7D6FC025" w14:textId="77777777" w:rsidR="006A5594" w:rsidRPr="00215D3C" w:rsidRDefault="006A5594" w:rsidP="000516BC">
            <w:pPr>
              <w:keepNext/>
              <w:keepLines/>
              <w:spacing w:after="0"/>
              <w:rPr>
                <w:rFonts w:ascii="Arial" w:hAnsi="Arial" w:cs="Arial"/>
                <w:sz w:val="18"/>
              </w:rPr>
            </w:pPr>
          </w:p>
        </w:tc>
      </w:tr>
      <w:tr w:rsidR="006A5594" w:rsidRPr="00215D3C" w14:paraId="27E30A84" w14:textId="77777777" w:rsidTr="001D11CC">
        <w:trPr>
          <w:cantSplit/>
          <w:jc w:val="center"/>
        </w:trPr>
        <w:tc>
          <w:tcPr>
            <w:tcW w:w="1111" w:type="pct"/>
          </w:tcPr>
          <w:p w14:paraId="6F04AA7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alarmRaisedTime</w:t>
            </w:r>
          </w:p>
        </w:tc>
        <w:tc>
          <w:tcPr>
            <w:tcW w:w="2726" w:type="pct"/>
          </w:tcPr>
          <w:p w14:paraId="210D2C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1169EE2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49EFACE" w14:textId="77777777" w:rsidTr="001D11CC">
        <w:trPr>
          <w:cantSplit/>
          <w:jc w:val="center"/>
        </w:trPr>
        <w:tc>
          <w:tcPr>
            <w:tcW w:w="1111" w:type="pct"/>
          </w:tcPr>
          <w:p w14:paraId="4C173F72"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alarmChangedTime</w:t>
            </w:r>
          </w:p>
        </w:tc>
        <w:tc>
          <w:tcPr>
            <w:tcW w:w="2726" w:type="pct"/>
          </w:tcPr>
          <w:p w14:paraId="32E9DBE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50A6A89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CB74B86" w14:textId="77777777" w:rsidTr="001D11CC">
        <w:trPr>
          <w:cantSplit/>
          <w:jc w:val="center"/>
        </w:trPr>
        <w:tc>
          <w:tcPr>
            <w:tcW w:w="1111" w:type="pct"/>
          </w:tcPr>
          <w:p w14:paraId="02088908"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alarmClearedTime</w:t>
            </w:r>
          </w:p>
        </w:tc>
        <w:tc>
          <w:tcPr>
            <w:tcW w:w="2726" w:type="pct"/>
          </w:tcPr>
          <w:p w14:paraId="1C7DA35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w:t>
            </w:r>
            <w:r w:rsidR="004F29FC">
              <w:rPr>
                <w:rFonts w:ascii="Arial" w:hAnsi="Arial" w:cs="Arial"/>
                <w:sz w:val="18"/>
              </w:rPr>
              <w:t>c</w:t>
            </w:r>
            <w:r w:rsidR="004F29FC" w:rsidRPr="00215D3C">
              <w:rPr>
                <w:rFonts w:ascii="Arial" w:hAnsi="Arial" w:cs="Arial"/>
                <w:sz w:val="18"/>
              </w:rPr>
              <w:t>leared</w:t>
            </w:r>
            <w:r w:rsidRPr="00215D3C">
              <w:rPr>
                <w:rFonts w:ascii="Arial" w:hAnsi="Arial" w:cs="Arial"/>
                <w:sz w:val="18"/>
              </w:rPr>
              <w:t>.</w:t>
            </w:r>
          </w:p>
        </w:tc>
        <w:tc>
          <w:tcPr>
            <w:tcW w:w="1163" w:type="pct"/>
          </w:tcPr>
          <w:p w14:paraId="1AF10E1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4F29FC" w:rsidRPr="00215D3C" w14:paraId="25CAAC00" w14:textId="77777777" w:rsidTr="001D11CC">
        <w:trPr>
          <w:cantSplit/>
          <w:jc w:val="center"/>
        </w:trPr>
        <w:tc>
          <w:tcPr>
            <w:tcW w:w="1111" w:type="pct"/>
          </w:tcPr>
          <w:p w14:paraId="0ED9171E"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alarmType</w:t>
            </w:r>
          </w:p>
        </w:tc>
        <w:tc>
          <w:tcPr>
            <w:tcW w:w="2726" w:type="pct"/>
          </w:tcPr>
          <w:p w14:paraId="39589FA8" w14:textId="77777777" w:rsidR="004F29FC" w:rsidRDefault="004F29FC" w:rsidP="004F29FC">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17F1CDFE" w14:textId="77777777" w:rsidR="004F29FC" w:rsidRDefault="004F29FC" w:rsidP="004F29FC">
            <w:pPr>
              <w:keepNext/>
              <w:keepLines/>
              <w:spacing w:after="0"/>
              <w:rPr>
                <w:rFonts w:ascii="Arial" w:hAnsi="Arial" w:cs="Arial"/>
                <w:sz w:val="18"/>
              </w:rPr>
            </w:pPr>
          </w:p>
          <w:p w14:paraId="32785A92" w14:textId="77777777" w:rsidR="004F29FC" w:rsidRDefault="004F29FC" w:rsidP="004F29FC">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4E376FF3" w14:textId="335A8CDF"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00616C29" w:rsidRPr="00616C29">
              <w:rPr>
                <w:rFonts w:ascii="Arial" w:hAnsi="Arial" w:cs="Arial"/>
                <w:sz w:val="18"/>
              </w:rPr>
              <w:t>4</w:t>
            </w:r>
            <w:r w:rsidRPr="00835740">
              <w:rPr>
                <w:rFonts w:ascii="Arial" w:hAnsi="Arial" w:cs="Arial"/>
                <w:sz w:val="18"/>
              </w:rPr>
              <w:t>]).</w:t>
            </w:r>
          </w:p>
          <w:p w14:paraId="3FCEA01C" w14:textId="77777777" w:rsidR="004F29FC" w:rsidRDefault="004F29FC" w:rsidP="004F29FC">
            <w:pPr>
              <w:keepNext/>
              <w:keepLines/>
              <w:spacing w:after="0"/>
              <w:rPr>
                <w:rFonts w:ascii="Arial" w:hAnsi="Arial" w:cs="Arial"/>
                <w:sz w:val="18"/>
              </w:rPr>
            </w:pPr>
          </w:p>
          <w:p w14:paraId="74E11C0C" w14:textId="77777777" w:rsidR="004F29FC" w:rsidRDefault="004F29FC" w:rsidP="004F29FC">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7AFDFC4E" w14:textId="33DB21E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sidR="00616C29">
              <w:rPr>
                <w:rFonts w:ascii="Arial" w:hAnsi="Arial" w:cs="Arial"/>
                <w:sz w:val="18"/>
              </w:rPr>
              <w:t>4</w:t>
            </w:r>
            <w:r w:rsidRPr="00835740">
              <w:rPr>
                <w:rFonts w:ascii="Arial" w:hAnsi="Arial" w:cs="Arial"/>
                <w:sz w:val="18"/>
              </w:rPr>
              <w:t>]).</w:t>
            </w:r>
          </w:p>
          <w:p w14:paraId="7CC53797" w14:textId="77777777" w:rsidR="004F29FC" w:rsidRPr="00835740" w:rsidRDefault="004F29FC" w:rsidP="004F29FC">
            <w:pPr>
              <w:keepNext/>
              <w:keepLines/>
              <w:spacing w:after="0"/>
              <w:rPr>
                <w:rFonts w:ascii="Arial" w:hAnsi="Arial" w:cs="Arial"/>
                <w:sz w:val="18"/>
              </w:rPr>
            </w:pPr>
          </w:p>
          <w:p w14:paraId="34F2946B" w14:textId="77777777" w:rsidR="004F29FC" w:rsidRDefault="004F29FC" w:rsidP="004F29FC">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59348A63" w14:textId="78B05B0E"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sidR="0035517A">
              <w:rPr>
                <w:rFonts w:ascii="Arial" w:hAnsi="Arial" w:cs="Arial"/>
                <w:sz w:val="18"/>
              </w:rPr>
              <w:t>4</w:t>
            </w:r>
            <w:r w:rsidRPr="00835740">
              <w:rPr>
                <w:rFonts w:ascii="Arial" w:hAnsi="Arial" w:cs="Arial"/>
                <w:sz w:val="18"/>
              </w:rPr>
              <w:t>]).</w:t>
            </w:r>
          </w:p>
          <w:p w14:paraId="4FADD6AC" w14:textId="77777777" w:rsidR="004F29FC" w:rsidRDefault="004F29FC" w:rsidP="004F29FC">
            <w:pPr>
              <w:keepNext/>
              <w:keepLines/>
              <w:spacing w:after="0"/>
              <w:rPr>
                <w:rFonts w:ascii="Arial" w:hAnsi="Arial" w:cs="Arial"/>
                <w:sz w:val="18"/>
              </w:rPr>
            </w:pPr>
          </w:p>
          <w:p w14:paraId="5B11751A" w14:textId="77777777" w:rsidR="004F29FC" w:rsidRDefault="004F29FC" w:rsidP="004F29FC">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47C64082" w14:textId="20A21482"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sidR="00616C29">
              <w:rPr>
                <w:rFonts w:ascii="Arial" w:hAnsi="Arial" w:cs="Arial"/>
                <w:sz w:val="18"/>
              </w:rPr>
              <w:t>4</w:t>
            </w:r>
            <w:r w:rsidRPr="00835740">
              <w:rPr>
                <w:rFonts w:ascii="Arial" w:hAnsi="Arial" w:cs="Arial"/>
                <w:sz w:val="18"/>
              </w:rPr>
              <w:t>]).</w:t>
            </w:r>
          </w:p>
          <w:p w14:paraId="1BA5A1CE" w14:textId="77777777" w:rsidR="004F29FC" w:rsidRPr="00835740" w:rsidRDefault="004F29FC" w:rsidP="004F29FC">
            <w:pPr>
              <w:keepNext/>
              <w:keepLines/>
              <w:spacing w:after="0"/>
              <w:rPr>
                <w:rFonts w:ascii="Arial" w:hAnsi="Arial" w:cs="Arial"/>
                <w:sz w:val="18"/>
              </w:rPr>
            </w:pPr>
          </w:p>
          <w:p w14:paraId="3C3D28DD" w14:textId="77777777" w:rsidR="004F29FC" w:rsidRDefault="004F29FC" w:rsidP="004F29FC">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115575A3" w14:textId="04F992C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sidR="00616C29">
              <w:rPr>
                <w:rFonts w:ascii="Arial" w:hAnsi="Arial" w:cs="Arial"/>
                <w:sz w:val="18"/>
              </w:rPr>
              <w:t>4</w:t>
            </w:r>
            <w:r w:rsidRPr="00835740">
              <w:rPr>
                <w:rFonts w:ascii="Arial" w:hAnsi="Arial" w:cs="Arial"/>
                <w:sz w:val="18"/>
              </w:rPr>
              <w:t>]).</w:t>
            </w:r>
          </w:p>
          <w:p w14:paraId="168EAF68" w14:textId="77777777" w:rsidR="004F29FC" w:rsidRPr="00835740" w:rsidRDefault="004F29FC" w:rsidP="004F29FC">
            <w:pPr>
              <w:keepNext/>
              <w:keepLines/>
              <w:spacing w:after="0"/>
              <w:rPr>
                <w:rFonts w:ascii="Arial" w:hAnsi="Arial" w:cs="Arial"/>
                <w:sz w:val="18"/>
              </w:rPr>
            </w:pPr>
          </w:p>
          <w:p w14:paraId="7AEBDD4D" w14:textId="77777777" w:rsidR="004F29FC" w:rsidRDefault="004F29FC" w:rsidP="004F29FC">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4595DFD6"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21B9012A" w14:textId="77777777" w:rsidR="004F29FC" w:rsidRPr="00835740" w:rsidRDefault="004F29FC" w:rsidP="004F29FC">
            <w:pPr>
              <w:keepNext/>
              <w:keepLines/>
              <w:spacing w:after="0"/>
              <w:rPr>
                <w:rFonts w:ascii="Arial" w:hAnsi="Arial" w:cs="Arial"/>
                <w:sz w:val="18"/>
              </w:rPr>
            </w:pPr>
          </w:p>
          <w:p w14:paraId="516E7BBA" w14:textId="77777777" w:rsidR="004F29FC" w:rsidRDefault="004F29FC" w:rsidP="004F29FC">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168D75C0"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4BEAFECC" w14:textId="77777777" w:rsidR="004F29FC" w:rsidRPr="00835740" w:rsidRDefault="004F29FC" w:rsidP="004F29FC">
            <w:pPr>
              <w:keepNext/>
              <w:keepLines/>
              <w:spacing w:after="0"/>
              <w:rPr>
                <w:rFonts w:ascii="Arial" w:hAnsi="Arial" w:cs="Arial"/>
                <w:sz w:val="18"/>
              </w:rPr>
            </w:pPr>
          </w:p>
          <w:p w14:paraId="113DACDB" w14:textId="77777777" w:rsidR="004F29FC" w:rsidRDefault="004F29FC" w:rsidP="004F29FC">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061D11BF"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243E8B1B" w14:textId="77777777" w:rsidR="004F29FC" w:rsidRPr="00835740" w:rsidRDefault="004F29FC" w:rsidP="004F29FC">
            <w:pPr>
              <w:keepNext/>
              <w:keepLines/>
              <w:spacing w:after="0"/>
              <w:rPr>
                <w:rFonts w:ascii="Arial" w:hAnsi="Arial" w:cs="Arial"/>
                <w:sz w:val="18"/>
              </w:rPr>
            </w:pPr>
          </w:p>
          <w:p w14:paraId="0E6B3F90" w14:textId="77777777" w:rsidR="004F29FC" w:rsidRDefault="004F29FC" w:rsidP="004F29FC">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437225FE"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0D286156" w14:textId="77777777" w:rsidR="004F29FC" w:rsidRPr="00835740" w:rsidRDefault="004F29FC" w:rsidP="004F29FC">
            <w:pPr>
              <w:keepNext/>
              <w:keepLines/>
              <w:spacing w:after="0"/>
              <w:rPr>
                <w:rFonts w:ascii="Arial" w:hAnsi="Arial" w:cs="Arial"/>
                <w:sz w:val="18"/>
              </w:rPr>
            </w:pPr>
          </w:p>
          <w:p w14:paraId="612ACE79" w14:textId="77777777" w:rsidR="004F29FC" w:rsidRPr="00215D3C" w:rsidRDefault="004F29FC" w:rsidP="004F29FC">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423FD492" w14:textId="77777777" w:rsidR="004F29FC" w:rsidRPr="00215D3C" w:rsidRDefault="004F29FC" w:rsidP="004F29FC">
            <w:pPr>
              <w:keepNext/>
              <w:keepLines/>
              <w:spacing w:after="0"/>
              <w:rPr>
                <w:rFonts w:ascii="Arial" w:hAnsi="Arial" w:cs="Arial"/>
                <w:sz w:val="18"/>
              </w:rPr>
            </w:pPr>
          </w:p>
        </w:tc>
      </w:tr>
      <w:tr w:rsidR="006A5594" w:rsidRPr="00215D3C" w14:paraId="6BF58A58" w14:textId="77777777" w:rsidTr="001D11CC">
        <w:trPr>
          <w:cantSplit/>
          <w:jc w:val="center"/>
        </w:trPr>
        <w:tc>
          <w:tcPr>
            <w:tcW w:w="1111" w:type="pct"/>
          </w:tcPr>
          <w:p w14:paraId="6B352FF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probableCause</w:t>
            </w:r>
          </w:p>
        </w:tc>
        <w:tc>
          <w:tcPr>
            <w:tcW w:w="2726" w:type="pct"/>
          </w:tcPr>
          <w:p w14:paraId="727F4C1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qualifies alarm and provides further information than </w:t>
            </w:r>
            <w:r w:rsidR="004F29FC">
              <w:rPr>
                <w:rFonts w:ascii="Arial" w:hAnsi="Arial" w:cs="Arial"/>
                <w:sz w:val="18"/>
              </w:rPr>
              <w:t>alarmType</w:t>
            </w:r>
            <w:r w:rsidR="004F29FC" w:rsidRPr="00215D3C">
              <w:rPr>
                <w:rFonts w:ascii="Arial" w:hAnsi="Arial" w:cs="Arial"/>
                <w:sz w:val="18"/>
              </w:rPr>
              <w:t>.</w:t>
            </w:r>
            <w:r w:rsidR="004F29FC">
              <w:rPr>
                <w:rFonts w:ascii="Arial" w:hAnsi="Arial" w:cs="Arial"/>
                <w:sz w:val="18"/>
              </w:rPr>
              <w:t xml:space="preserve"> Probable causes are ouside the scope of the present document.</w:t>
            </w:r>
          </w:p>
        </w:tc>
        <w:tc>
          <w:tcPr>
            <w:tcW w:w="1163" w:type="pct"/>
          </w:tcPr>
          <w:p w14:paraId="1896CAFA" w14:textId="77777777" w:rsidR="006A5594" w:rsidRPr="00215D3C" w:rsidRDefault="006A5594" w:rsidP="000516BC">
            <w:pPr>
              <w:keepNext/>
              <w:keepLines/>
              <w:spacing w:after="0"/>
              <w:rPr>
                <w:rFonts w:ascii="Arial" w:hAnsi="Arial" w:cs="Arial"/>
                <w:sz w:val="18"/>
              </w:rPr>
            </w:pPr>
          </w:p>
        </w:tc>
      </w:tr>
      <w:tr w:rsidR="004F29FC" w:rsidRPr="00215D3C" w14:paraId="32688D27" w14:textId="77777777" w:rsidTr="001D11CC">
        <w:trPr>
          <w:cantSplit/>
          <w:jc w:val="center"/>
        </w:trPr>
        <w:tc>
          <w:tcPr>
            <w:tcW w:w="1111" w:type="pct"/>
          </w:tcPr>
          <w:p w14:paraId="45C954A5"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specificProblem</w:t>
            </w:r>
          </w:p>
        </w:tc>
        <w:tc>
          <w:tcPr>
            <w:tcW w:w="2726" w:type="pct"/>
          </w:tcPr>
          <w:p w14:paraId="57C10F63"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247833D1"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Provided by vendor.</w:t>
            </w:r>
          </w:p>
        </w:tc>
      </w:tr>
      <w:tr w:rsidR="006A5594" w:rsidRPr="00215D3C" w14:paraId="02D7A95A" w14:textId="77777777" w:rsidTr="001D11CC">
        <w:trPr>
          <w:cantSplit/>
          <w:jc w:val="center"/>
        </w:trPr>
        <w:tc>
          <w:tcPr>
            <w:tcW w:w="1111" w:type="pct"/>
          </w:tcPr>
          <w:p w14:paraId="6FFBDBC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perceivedSeverity</w:t>
            </w:r>
          </w:p>
        </w:tc>
        <w:tc>
          <w:tcPr>
            <w:tcW w:w="2726" w:type="pct"/>
          </w:tcPr>
          <w:p w14:paraId="2C2BF7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2DC893B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Critical, Major, Minor, Warning, Indeterminate, Cleared: see ITU-T Recommendation X.733 [4]. </w:t>
            </w:r>
            <w:r w:rsidR="00B12D74" w:rsidRPr="00215D3C">
              <w:rPr>
                <w:rFonts w:ascii="Arial" w:hAnsi="Arial" w:cs="Arial"/>
                <w:sz w:val="18"/>
              </w:rPr>
              <w:t>Th</w:t>
            </w:r>
            <w:r w:rsidR="00B12D74">
              <w:rPr>
                <w:rFonts w:ascii="Arial" w:hAnsi="Arial" w:cs="Arial"/>
                <w:sz w:val="18"/>
              </w:rPr>
              <w:t>e present</w:t>
            </w:r>
            <w:r w:rsidR="00B12D74" w:rsidRPr="00215D3C">
              <w:rPr>
                <w:rFonts w:ascii="Arial" w:hAnsi="Arial" w:cs="Arial"/>
                <w:sz w:val="18"/>
              </w:rPr>
              <w:t xml:space="preserve"> </w:t>
            </w:r>
            <w:r w:rsidR="004F29FC">
              <w:rPr>
                <w:rFonts w:ascii="Arial" w:hAnsi="Arial" w:cs="Arial"/>
                <w:sz w:val="18"/>
              </w:rPr>
              <w:t>document</w:t>
            </w:r>
            <w:r w:rsidR="004F29FC" w:rsidRPr="00215D3C">
              <w:rPr>
                <w:rFonts w:ascii="Arial" w:hAnsi="Arial" w:cs="Arial"/>
                <w:sz w:val="18"/>
              </w:rPr>
              <w:t xml:space="preserve"> </w:t>
            </w:r>
            <w:r w:rsidRPr="00215D3C">
              <w:rPr>
                <w:rFonts w:ascii="Arial" w:hAnsi="Arial" w:cs="Arial"/>
                <w:sz w:val="18"/>
              </w:rPr>
              <w:t>does not recommend the use of indeterminate.</w:t>
            </w:r>
          </w:p>
        </w:tc>
      </w:tr>
      <w:tr w:rsidR="006A5594" w:rsidRPr="00215D3C" w14:paraId="608AAE62" w14:textId="77777777" w:rsidTr="001D11CC">
        <w:trPr>
          <w:cantSplit/>
          <w:jc w:val="center"/>
        </w:trPr>
        <w:tc>
          <w:tcPr>
            <w:tcW w:w="1111" w:type="pct"/>
          </w:tcPr>
          <w:p w14:paraId="26889B51"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lastRenderedPageBreak/>
              <w:t>backedUpStatus</w:t>
            </w:r>
          </w:p>
        </w:tc>
        <w:tc>
          <w:tcPr>
            <w:tcW w:w="2726" w:type="pct"/>
          </w:tcPr>
          <w:p w14:paraId="61BB400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if an object (the MonitoredEntity) has a back up. See definition in ITU-T Recommendation X.733 [4] clause 8.1.2.4.</w:t>
            </w:r>
          </w:p>
        </w:tc>
        <w:tc>
          <w:tcPr>
            <w:tcW w:w="1163" w:type="pct"/>
          </w:tcPr>
          <w:p w14:paraId="67952A75"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All values that carry the semantics of backedUpStatus defined by ITU-T X.733 [4] clause 8.1.2.4.</w:t>
            </w:r>
          </w:p>
        </w:tc>
      </w:tr>
      <w:tr w:rsidR="006A5594" w:rsidRPr="00215D3C" w14:paraId="28D49DFD" w14:textId="77777777" w:rsidTr="001D11CC">
        <w:trPr>
          <w:cantSplit/>
          <w:jc w:val="center"/>
        </w:trPr>
        <w:tc>
          <w:tcPr>
            <w:tcW w:w="1111" w:type="pct"/>
          </w:tcPr>
          <w:p w14:paraId="4350C45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trendIndication</w:t>
            </w:r>
          </w:p>
        </w:tc>
        <w:tc>
          <w:tcPr>
            <w:tcW w:w="2726" w:type="pct"/>
          </w:tcPr>
          <w:p w14:paraId="0C87FB5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57C12C7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6A5594" w:rsidRPr="00215D3C" w14:paraId="2B9EFA37" w14:textId="77777777" w:rsidTr="001D11CC">
        <w:trPr>
          <w:cantSplit/>
          <w:jc w:val="center"/>
        </w:trPr>
        <w:tc>
          <w:tcPr>
            <w:tcW w:w="1111" w:type="pct"/>
          </w:tcPr>
          <w:p w14:paraId="7FBDBFEF"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thresholdInfo</w:t>
            </w:r>
          </w:p>
        </w:tc>
        <w:tc>
          <w:tcPr>
            <w:tcW w:w="2726" w:type="pct"/>
          </w:tcPr>
          <w:p w14:paraId="2D79298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crossed threshold information such as:</w:t>
            </w:r>
          </w:p>
          <w:p w14:paraId="1C3B5466" w14:textId="77777777" w:rsidR="006A5594" w:rsidRPr="00215D3C" w:rsidRDefault="006A5594" w:rsidP="000516BC">
            <w:pPr>
              <w:pStyle w:val="B10"/>
            </w:pPr>
            <w:r>
              <w:t>-</w:t>
            </w:r>
            <w:r>
              <w:tab/>
            </w:r>
            <w:r w:rsidRPr="00215D3C">
              <w:t xml:space="preserve">The identifier of the monitored attribute whose value has crossed a threshold, </w:t>
            </w:r>
          </w:p>
          <w:p w14:paraId="2B21888D" w14:textId="77777777" w:rsidR="006A5594" w:rsidRPr="00215D3C" w:rsidRDefault="006A5594" w:rsidP="000516BC">
            <w:pPr>
              <w:pStyle w:val="B10"/>
            </w:pPr>
            <w:r>
              <w:t>-</w:t>
            </w:r>
            <w:r>
              <w:tab/>
            </w:r>
            <w:r w:rsidRPr="00215D3C">
              <w:t xml:space="preserve">The threshold settings, </w:t>
            </w:r>
          </w:p>
          <w:p w14:paraId="4080453E" w14:textId="77777777" w:rsidR="006A5594" w:rsidRPr="00215D3C" w:rsidRDefault="006A5594" w:rsidP="000516BC">
            <w:pPr>
              <w:pStyle w:val="B10"/>
              <w:rPr>
                <w:rFonts w:ascii="Arial" w:hAnsi="Arial" w:cs="Arial"/>
                <w:sz w:val="18"/>
              </w:rPr>
            </w:pPr>
            <w:r>
              <w:t>-</w:t>
            </w:r>
            <w:r>
              <w:tab/>
            </w:r>
            <w:r w:rsidRPr="00215D3C">
              <w:t xml:space="preserve">The observed value that have crossed a threshold, etc. </w:t>
            </w:r>
          </w:p>
          <w:p w14:paraId="13ED21F6" w14:textId="77777777" w:rsidR="006A5594" w:rsidRPr="00215D3C" w:rsidRDefault="006A5594" w:rsidP="000516BC">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0B3C83F5" w14:textId="77777777" w:rsidR="006A5594" w:rsidRPr="00215D3C" w:rsidRDefault="006A5594" w:rsidP="000516BC">
            <w:pPr>
              <w:keepNext/>
              <w:keepLines/>
              <w:spacing w:after="0"/>
              <w:rPr>
                <w:rFonts w:ascii="Arial" w:hAnsi="Arial" w:cs="Arial"/>
                <w:sz w:val="18"/>
              </w:rPr>
            </w:pPr>
          </w:p>
        </w:tc>
      </w:tr>
      <w:tr w:rsidR="006A5594" w:rsidRPr="00215D3C" w14:paraId="28AB6653" w14:textId="77777777" w:rsidTr="001D11CC">
        <w:trPr>
          <w:cantSplit/>
          <w:jc w:val="center"/>
        </w:trPr>
        <w:tc>
          <w:tcPr>
            <w:tcW w:w="1111" w:type="pct"/>
          </w:tcPr>
          <w:p w14:paraId="0CF1C9E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stateChangeDefinition</w:t>
            </w:r>
          </w:p>
        </w:tc>
        <w:tc>
          <w:tcPr>
            <w:tcW w:w="2726" w:type="pct"/>
          </w:tcPr>
          <w:p w14:paraId="32DB660E" w14:textId="77777777" w:rsidR="006A5594" w:rsidRPr="00215D3C" w:rsidRDefault="007277BE" w:rsidP="000516BC">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
          <w:p w14:paraId="25E6F756" w14:textId="77777777" w:rsidR="006A5594" w:rsidRPr="00215D3C" w:rsidRDefault="006A5594" w:rsidP="000516BC">
            <w:pPr>
              <w:keepNext/>
              <w:keepLines/>
              <w:spacing w:after="0"/>
              <w:rPr>
                <w:rFonts w:ascii="Arial" w:hAnsi="Arial" w:cs="Arial"/>
                <w:sz w:val="18"/>
              </w:rPr>
            </w:pPr>
          </w:p>
        </w:tc>
      </w:tr>
      <w:tr w:rsidR="006A5594" w:rsidRPr="00215D3C" w14:paraId="33DA6864" w14:textId="77777777" w:rsidTr="001D11CC">
        <w:trPr>
          <w:cantSplit/>
          <w:jc w:val="center"/>
        </w:trPr>
        <w:tc>
          <w:tcPr>
            <w:tcW w:w="1111" w:type="pct"/>
          </w:tcPr>
          <w:p w14:paraId="52814DF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monitoredAttributes</w:t>
            </w:r>
          </w:p>
        </w:tc>
        <w:tc>
          <w:tcPr>
            <w:tcW w:w="2726" w:type="pct"/>
          </w:tcPr>
          <w:p w14:paraId="45984E4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w:t>
            </w:r>
            <w:r w:rsidR="007277BE">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8.1.2.11.</w:t>
            </w:r>
          </w:p>
        </w:tc>
        <w:tc>
          <w:tcPr>
            <w:tcW w:w="1163" w:type="pct"/>
          </w:tcPr>
          <w:p w14:paraId="7EFFBBF3" w14:textId="77777777" w:rsidR="006A5594" w:rsidRPr="00215D3C" w:rsidRDefault="006A5594" w:rsidP="000516BC">
            <w:pPr>
              <w:keepNext/>
              <w:keepLines/>
              <w:spacing w:after="0"/>
              <w:rPr>
                <w:rFonts w:ascii="Arial" w:hAnsi="Arial" w:cs="Arial"/>
                <w:sz w:val="18"/>
              </w:rPr>
            </w:pPr>
          </w:p>
        </w:tc>
      </w:tr>
      <w:tr w:rsidR="006A5594" w:rsidRPr="00215D3C" w14:paraId="7217E3F3" w14:textId="77777777" w:rsidTr="001D11CC">
        <w:trPr>
          <w:cantSplit/>
          <w:jc w:val="center"/>
        </w:trPr>
        <w:tc>
          <w:tcPr>
            <w:tcW w:w="1111" w:type="pct"/>
          </w:tcPr>
          <w:p w14:paraId="5CE39BC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proposedRepairActions</w:t>
            </w:r>
          </w:p>
        </w:tc>
        <w:tc>
          <w:tcPr>
            <w:tcW w:w="2726" w:type="pct"/>
          </w:tcPr>
          <w:p w14:paraId="22DBAD6F"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60993F22" w14:textId="77777777" w:rsidR="006A5594" w:rsidRPr="00215D3C" w:rsidRDefault="006A5594" w:rsidP="000516BC">
            <w:pPr>
              <w:keepNext/>
              <w:keepLines/>
              <w:spacing w:after="0"/>
              <w:rPr>
                <w:rFonts w:ascii="Arial" w:hAnsi="Arial" w:cs="Arial"/>
                <w:sz w:val="18"/>
              </w:rPr>
            </w:pPr>
          </w:p>
        </w:tc>
      </w:tr>
      <w:tr w:rsidR="006A5594" w:rsidRPr="00215D3C" w14:paraId="3B3C3849" w14:textId="77777777" w:rsidTr="001D11CC">
        <w:trPr>
          <w:cantSplit/>
          <w:jc w:val="center"/>
        </w:trPr>
        <w:tc>
          <w:tcPr>
            <w:tcW w:w="1111" w:type="pct"/>
          </w:tcPr>
          <w:p w14:paraId="1990D10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additionalText</w:t>
            </w:r>
          </w:p>
        </w:tc>
        <w:tc>
          <w:tcPr>
            <w:tcW w:w="2726" w:type="pct"/>
          </w:tcPr>
          <w:p w14:paraId="63AE99E1"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3C52456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N/A</w:t>
            </w:r>
          </w:p>
        </w:tc>
      </w:tr>
      <w:tr w:rsidR="006A5594" w:rsidRPr="00215D3C" w14:paraId="5AB5056F" w14:textId="77777777" w:rsidTr="001D11CC">
        <w:trPr>
          <w:cantSplit/>
          <w:jc w:val="center"/>
        </w:trPr>
        <w:tc>
          <w:tcPr>
            <w:tcW w:w="1111" w:type="pct"/>
          </w:tcPr>
          <w:p w14:paraId="10481C2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additionalInformation</w:t>
            </w:r>
          </w:p>
        </w:tc>
        <w:tc>
          <w:tcPr>
            <w:tcW w:w="2726" w:type="pct"/>
          </w:tcPr>
          <w:p w14:paraId="0DA51E30" w14:textId="77777777" w:rsidR="006A5594" w:rsidRPr="00215D3C" w:rsidRDefault="006A5594" w:rsidP="000516BC">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1283C692" w14:textId="57E9D6B2" w:rsidR="006A5594" w:rsidRPr="00215D3C" w:rsidRDefault="006A5594" w:rsidP="000516BC">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64658C2E" w14:textId="77777777" w:rsidR="006A5594" w:rsidRPr="00215D3C" w:rsidRDefault="006A5594" w:rsidP="000516BC">
            <w:pPr>
              <w:keepNext/>
              <w:keepLines/>
              <w:spacing w:after="0"/>
              <w:rPr>
                <w:rFonts w:ascii="Arial" w:hAnsi="Arial" w:cs="Arial"/>
                <w:sz w:val="18"/>
              </w:rPr>
            </w:pPr>
          </w:p>
          <w:p w14:paraId="26BFA2F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
          <w:p w14:paraId="20DAD66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06605257" w14:textId="77777777" w:rsidR="006A5594" w:rsidRPr="00215D3C" w:rsidRDefault="006A5594" w:rsidP="000516BC">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38437F11" w14:textId="77777777" w:rsidR="006A5594" w:rsidRPr="00215D3C" w:rsidRDefault="006A5594" w:rsidP="000516BC">
            <w:pPr>
              <w:pStyle w:val="B10"/>
            </w:pPr>
            <w:r>
              <w:t>-</w:t>
            </w:r>
            <w:r>
              <w:tab/>
            </w:r>
            <w:r w:rsidRPr="00215D3C">
              <w:t>vendor defined perceived severity</w:t>
            </w:r>
          </w:p>
          <w:p w14:paraId="106E7024" w14:textId="77777777" w:rsidR="006A5594" w:rsidRPr="00215D3C" w:rsidRDefault="006A5594" w:rsidP="000516BC">
            <w:pPr>
              <w:pStyle w:val="B10"/>
            </w:pPr>
            <w:r>
              <w:t>-</w:t>
            </w:r>
            <w:r>
              <w:tab/>
            </w:r>
            <w:r w:rsidRPr="00215D3C">
              <w:t>vendor defined alarm type</w:t>
            </w:r>
          </w:p>
          <w:p w14:paraId="77D0DB0F" w14:textId="231C5FC5" w:rsidR="006A5594" w:rsidRPr="00215D3C" w:rsidRDefault="006A5594" w:rsidP="000516BC">
            <w:pPr>
              <w:keepNext/>
              <w:keepLines/>
              <w:spacing w:after="0"/>
              <w:rPr>
                <w:rFonts w:ascii="Arial" w:hAnsi="Arial" w:cs="Arial"/>
                <w:sz w:val="18"/>
              </w:rPr>
            </w:pPr>
            <w:r w:rsidRPr="00215D3C">
              <w:rPr>
                <w:rFonts w:ascii="Arial" w:hAnsi="Arial" w:cs="Arial"/>
                <w:sz w:val="18"/>
              </w:rPr>
              <w:t>using defined identification.</w:t>
            </w:r>
          </w:p>
          <w:p w14:paraId="2270C1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7277BE" w:rsidRPr="00215D3C" w14:paraId="23991B95" w14:textId="77777777" w:rsidTr="001D11CC">
        <w:trPr>
          <w:cantSplit/>
          <w:jc w:val="center"/>
        </w:trPr>
        <w:tc>
          <w:tcPr>
            <w:tcW w:w="1111" w:type="pct"/>
          </w:tcPr>
          <w:p w14:paraId="6D9E5853" w14:textId="77777777" w:rsidR="007277BE" w:rsidRPr="001D11CC" w:rsidRDefault="007277BE" w:rsidP="007277BE">
            <w:pPr>
              <w:keepNext/>
              <w:keepLines/>
              <w:spacing w:after="0"/>
              <w:rPr>
                <w:rFonts w:ascii="Arial" w:hAnsi="Arial" w:cs="Arial"/>
                <w:sz w:val="18"/>
              </w:rPr>
            </w:pPr>
            <w:r w:rsidRPr="001D11CC">
              <w:rPr>
                <w:rFonts w:ascii="Arial" w:hAnsi="Arial" w:cs="Arial"/>
                <w:sz w:val="18"/>
              </w:rPr>
              <w:t>rootCauseIndicator</w:t>
            </w:r>
          </w:p>
        </w:tc>
        <w:tc>
          <w:tcPr>
            <w:tcW w:w="2726" w:type="pct"/>
          </w:tcPr>
          <w:p w14:paraId="6EAF62A8" w14:textId="77777777" w:rsidR="007277BE" w:rsidRPr="00215D3C" w:rsidRDefault="007277BE" w:rsidP="007277BE">
            <w:pPr>
              <w:keepNext/>
              <w:keepLines/>
              <w:spacing w:after="0"/>
              <w:rPr>
                <w:rFonts w:ascii="Arial"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163" w:type="pct"/>
          </w:tcPr>
          <w:p w14:paraId="5968C6A2" w14:textId="77777777" w:rsidR="007277BE" w:rsidRPr="00215D3C" w:rsidRDefault="007277BE" w:rsidP="007277BE">
            <w:pPr>
              <w:keepNext/>
              <w:keepLines/>
              <w:spacing w:after="0"/>
              <w:rPr>
                <w:rFonts w:ascii="Arial" w:hAnsi="Arial" w:cs="Arial"/>
                <w:sz w:val="18"/>
              </w:rPr>
            </w:pPr>
            <w:r>
              <w:rPr>
                <w:rFonts w:ascii="Arial" w:hAnsi="Arial" w:cs="Arial"/>
                <w:sz w:val="18"/>
              </w:rPr>
              <w:t>boolean</w:t>
            </w:r>
          </w:p>
        </w:tc>
      </w:tr>
      <w:tr w:rsidR="006A5594" w:rsidRPr="00215D3C" w14:paraId="7FE337AA" w14:textId="77777777" w:rsidTr="001D11CC">
        <w:trPr>
          <w:cantSplit/>
          <w:jc w:val="center"/>
        </w:trPr>
        <w:tc>
          <w:tcPr>
            <w:tcW w:w="1111" w:type="pct"/>
          </w:tcPr>
          <w:p w14:paraId="43C3D7BB"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ackTime</w:t>
            </w:r>
          </w:p>
        </w:tc>
        <w:tc>
          <w:tcPr>
            <w:tcW w:w="2726" w:type="pct"/>
          </w:tcPr>
          <w:p w14:paraId="4B37E80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163" w:type="pct"/>
          </w:tcPr>
          <w:p w14:paraId="3ACDAFE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All values that indicate valid time that are later than that carried in alarmRaisedTime.</w:t>
            </w:r>
          </w:p>
        </w:tc>
      </w:tr>
      <w:tr w:rsidR="006A5594" w:rsidRPr="00215D3C" w14:paraId="3B3292C0" w14:textId="77777777" w:rsidTr="001D11CC">
        <w:trPr>
          <w:cantSplit/>
          <w:jc w:val="center"/>
        </w:trPr>
        <w:tc>
          <w:tcPr>
            <w:tcW w:w="1111" w:type="pct"/>
          </w:tcPr>
          <w:p w14:paraId="4ADB7EC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lastRenderedPageBreak/>
              <w:t>ackUserId</w:t>
            </w:r>
          </w:p>
        </w:tc>
        <w:tc>
          <w:tcPr>
            <w:tcW w:w="2726" w:type="pct"/>
          </w:tcPr>
          <w:p w14:paraId="619B623F"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last user who has changed the </w:t>
            </w:r>
            <w:r w:rsidR="007277BE">
              <w:rPr>
                <w:rFonts w:ascii="Arial" w:hAnsi="Arial"/>
                <w:sz w:val="18"/>
              </w:rPr>
              <w:t>a</w:t>
            </w:r>
            <w:r w:rsidR="007277BE" w:rsidRPr="00215D3C">
              <w:rPr>
                <w:rFonts w:ascii="Arial" w:hAnsi="Arial"/>
                <w:sz w:val="18"/>
              </w:rPr>
              <w:t xml:space="preserve">cknowledgement </w:t>
            </w:r>
            <w:r w:rsidR="007277BE">
              <w:rPr>
                <w:rFonts w:ascii="Arial" w:hAnsi="Arial"/>
                <w:sz w:val="18"/>
              </w:rPr>
              <w:t>s</w:t>
            </w:r>
            <w:r w:rsidR="007277BE" w:rsidRPr="00215D3C">
              <w:rPr>
                <w:rFonts w:ascii="Arial" w:hAnsi="Arial"/>
                <w:sz w:val="18"/>
              </w:rPr>
              <w:t>tate</w:t>
            </w:r>
            <w:r w:rsidRPr="00215D3C">
              <w:rPr>
                <w:rFonts w:ascii="Arial" w:hAnsi="Arial"/>
                <w:sz w:val="18"/>
              </w:rPr>
              <w:t xml:space="preserve">. </w:t>
            </w:r>
          </w:p>
        </w:tc>
        <w:tc>
          <w:tcPr>
            <w:tcW w:w="1163" w:type="pct"/>
          </w:tcPr>
          <w:p w14:paraId="2114EF71"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A5594" w:rsidRPr="00215D3C" w14:paraId="7737ACD1" w14:textId="77777777" w:rsidTr="001D11CC">
        <w:trPr>
          <w:cantSplit/>
          <w:jc w:val="center"/>
        </w:trPr>
        <w:tc>
          <w:tcPr>
            <w:tcW w:w="1111" w:type="pct"/>
          </w:tcPr>
          <w:p w14:paraId="1E349B48"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ackSystemId</w:t>
            </w:r>
          </w:p>
        </w:tc>
        <w:tc>
          <w:tcPr>
            <w:tcW w:w="2726" w:type="pct"/>
          </w:tcPr>
          <w:p w14:paraId="6335D03A" w14:textId="77777777" w:rsidR="006A5594" w:rsidRPr="00215D3C" w:rsidRDefault="006A5594" w:rsidP="000516BC">
            <w:pPr>
              <w:keepNext/>
              <w:keepLines/>
              <w:spacing w:after="0"/>
              <w:rPr>
                <w:rFonts w:ascii="Arial" w:hAnsi="Arial"/>
                <w:sz w:val="18"/>
              </w:rPr>
            </w:pPr>
            <w:r w:rsidRPr="00215D3C">
              <w:rPr>
                <w:rFonts w:ascii="Arial" w:hAnsi="Arial"/>
                <w:sz w:val="18"/>
              </w:rPr>
              <w:t>It identifies the system that last changed the ackState of an alarm, i.e. acknowledged or unacknowledged the alarm.</w:t>
            </w:r>
          </w:p>
        </w:tc>
        <w:tc>
          <w:tcPr>
            <w:tcW w:w="1163" w:type="pct"/>
          </w:tcPr>
          <w:p w14:paraId="22822E51"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A5594" w:rsidRPr="00215D3C" w14:paraId="0B463C9B" w14:textId="77777777" w:rsidTr="001D11CC">
        <w:trPr>
          <w:cantSplit/>
          <w:jc w:val="center"/>
        </w:trPr>
        <w:tc>
          <w:tcPr>
            <w:tcW w:w="1111" w:type="pct"/>
          </w:tcPr>
          <w:p w14:paraId="2DEDD480"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ackState</w:t>
            </w:r>
          </w:p>
        </w:tc>
        <w:tc>
          <w:tcPr>
            <w:tcW w:w="2726" w:type="pct"/>
          </w:tcPr>
          <w:p w14:paraId="17FDEEA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w:t>
            </w:r>
            <w:r w:rsidR="007277BE">
              <w:rPr>
                <w:rFonts w:ascii="Arial" w:hAnsi="Arial" w:cs="Arial"/>
                <w:sz w:val="18"/>
              </w:rPr>
              <w:t>a</w:t>
            </w:r>
            <w:r w:rsidR="007277BE" w:rsidRPr="00215D3C">
              <w:rPr>
                <w:rFonts w:ascii="Arial" w:hAnsi="Arial" w:cs="Arial"/>
                <w:sz w:val="18"/>
              </w:rPr>
              <w:t xml:space="preserve">cknowledgement </w:t>
            </w:r>
            <w:r w:rsidR="007277BE">
              <w:rPr>
                <w:rFonts w:ascii="Arial" w:hAnsi="Arial" w:cs="Arial"/>
                <w:sz w:val="18"/>
              </w:rPr>
              <w:t>s</w:t>
            </w:r>
            <w:r w:rsidR="007277BE" w:rsidRPr="00215D3C">
              <w:rPr>
                <w:rFonts w:ascii="Arial" w:hAnsi="Arial" w:cs="Arial"/>
                <w:sz w:val="18"/>
              </w:rPr>
              <w:t xml:space="preserve">tate </w:t>
            </w:r>
            <w:r w:rsidRPr="00215D3C">
              <w:rPr>
                <w:rFonts w:ascii="Arial" w:hAnsi="Arial" w:cs="Arial"/>
                <w:sz w:val="18"/>
              </w:rPr>
              <w:t xml:space="preserve">of </w:t>
            </w:r>
            <w:r w:rsidR="007277BE">
              <w:rPr>
                <w:rFonts w:ascii="Arial" w:hAnsi="Arial" w:cs="Arial"/>
                <w:sz w:val="18"/>
              </w:rPr>
              <w:t>an</w:t>
            </w:r>
            <w:r w:rsidR="007277BE" w:rsidRPr="00215D3C">
              <w:rPr>
                <w:rFonts w:ascii="Arial" w:hAnsi="Arial" w:cs="Arial"/>
                <w:sz w:val="18"/>
              </w:rPr>
              <w:t xml:space="preserve"> </w:t>
            </w:r>
            <w:r w:rsidRPr="00215D3C">
              <w:rPr>
                <w:rFonts w:ascii="Arial" w:hAnsi="Arial" w:cs="Arial"/>
                <w:sz w:val="18"/>
              </w:rPr>
              <w:t xml:space="preserve">alarm. </w:t>
            </w:r>
          </w:p>
        </w:tc>
        <w:tc>
          <w:tcPr>
            <w:tcW w:w="1163" w:type="pct"/>
          </w:tcPr>
          <w:p w14:paraId="03B9EA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Acknowledged: the alarm has been acknowledged.</w:t>
            </w:r>
          </w:p>
          <w:p w14:paraId="0E65AB7C" w14:textId="77777777" w:rsidR="006A5594" w:rsidRPr="00215D3C" w:rsidRDefault="006A5594" w:rsidP="000516BC">
            <w:pPr>
              <w:keepNext/>
              <w:keepLines/>
              <w:spacing w:after="0"/>
              <w:rPr>
                <w:rFonts w:ascii="Arial" w:hAnsi="Arial" w:cs="Arial"/>
                <w:sz w:val="18"/>
              </w:rPr>
            </w:pPr>
          </w:p>
          <w:p w14:paraId="6D7061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6A5594" w:rsidRPr="00215D3C" w14:paraId="0611C768" w14:textId="77777777" w:rsidTr="001D11CC">
        <w:trPr>
          <w:cantSplit/>
          <w:jc w:val="center"/>
        </w:trPr>
        <w:tc>
          <w:tcPr>
            <w:tcW w:w="1111" w:type="pct"/>
          </w:tcPr>
          <w:p w14:paraId="208FC6A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commentTime</w:t>
            </w:r>
          </w:p>
        </w:tc>
        <w:tc>
          <w:tcPr>
            <w:tcW w:w="2726" w:type="pct"/>
          </w:tcPr>
          <w:p w14:paraId="46C58F7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241CF5E3" w14:textId="77777777" w:rsidR="006A5594" w:rsidRPr="00215D3C" w:rsidRDefault="006A5594" w:rsidP="000516BC">
            <w:pPr>
              <w:keepNext/>
              <w:keepLines/>
              <w:spacing w:after="0"/>
              <w:rPr>
                <w:rFonts w:ascii="Arial" w:hAnsi="Arial" w:cs="Arial"/>
                <w:sz w:val="18"/>
              </w:rPr>
            </w:pPr>
          </w:p>
        </w:tc>
      </w:tr>
      <w:tr w:rsidR="006A5594" w:rsidRPr="00215D3C" w14:paraId="641D6069" w14:textId="77777777" w:rsidTr="001D11CC">
        <w:trPr>
          <w:cantSplit/>
          <w:jc w:val="center"/>
        </w:trPr>
        <w:tc>
          <w:tcPr>
            <w:tcW w:w="1111" w:type="pct"/>
          </w:tcPr>
          <w:p w14:paraId="731B8E43"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commentText</w:t>
            </w:r>
          </w:p>
        </w:tc>
        <w:tc>
          <w:tcPr>
            <w:tcW w:w="2726" w:type="pct"/>
          </w:tcPr>
          <w:p w14:paraId="032D84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042D9798" w14:textId="77777777" w:rsidR="006A5594" w:rsidRPr="00215D3C" w:rsidRDefault="006A5594" w:rsidP="000516BC">
            <w:pPr>
              <w:keepNext/>
              <w:keepLines/>
              <w:spacing w:after="0"/>
              <w:rPr>
                <w:rFonts w:ascii="Arial" w:hAnsi="Arial" w:cs="Arial"/>
                <w:sz w:val="18"/>
              </w:rPr>
            </w:pPr>
          </w:p>
        </w:tc>
      </w:tr>
      <w:tr w:rsidR="006A5594" w:rsidRPr="00215D3C" w14:paraId="179A6D4D" w14:textId="77777777" w:rsidTr="001D11CC">
        <w:trPr>
          <w:cantSplit/>
          <w:jc w:val="center"/>
        </w:trPr>
        <w:tc>
          <w:tcPr>
            <w:tcW w:w="1111" w:type="pct"/>
          </w:tcPr>
          <w:p w14:paraId="560883D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commentUserId</w:t>
            </w:r>
          </w:p>
        </w:tc>
        <w:tc>
          <w:tcPr>
            <w:tcW w:w="2726" w:type="pct"/>
          </w:tcPr>
          <w:p w14:paraId="1FB68249"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37B0E052" w14:textId="77777777" w:rsidR="006A5594" w:rsidRPr="00215D3C" w:rsidRDefault="006A5594" w:rsidP="000516BC">
            <w:pPr>
              <w:keepNext/>
              <w:keepLines/>
              <w:spacing w:after="0"/>
              <w:rPr>
                <w:rFonts w:ascii="Arial" w:hAnsi="Arial" w:cs="Arial"/>
                <w:sz w:val="18"/>
              </w:rPr>
            </w:pPr>
          </w:p>
        </w:tc>
      </w:tr>
      <w:tr w:rsidR="006A5594" w:rsidRPr="00215D3C" w14:paraId="35D4D854" w14:textId="77777777" w:rsidTr="001D11CC">
        <w:trPr>
          <w:cantSplit/>
          <w:jc w:val="center"/>
        </w:trPr>
        <w:tc>
          <w:tcPr>
            <w:tcW w:w="1111" w:type="pct"/>
          </w:tcPr>
          <w:p w14:paraId="1A5FEFB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commentSystemId</w:t>
            </w:r>
          </w:p>
        </w:tc>
        <w:tc>
          <w:tcPr>
            <w:tcW w:w="2726" w:type="pct"/>
          </w:tcPr>
          <w:p w14:paraId="6D7B7FD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35E53952" w14:textId="77777777" w:rsidR="006A5594" w:rsidRPr="00215D3C" w:rsidRDefault="006A5594" w:rsidP="000516BC">
            <w:pPr>
              <w:keepNext/>
              <w:keepLines/>
              <w:spacing w:after="0"/>
              <w:rPr>
                <w:rFonts w:ascii="Arial" w:hAnsi="Arial" w:cs="Arial"/>
                <w:sz w:val="18"/>
              </w:rPr>
            </w:pPr>
          </w:p>
        </w:tc>
      </w:tr>
      <w:tr w:rsidR="006A5594" w:rsidRPr="00215D3C" w14:paraId="185E93AA" w14:textId="77777777" w:rsidTr="001D11CC">
        <w:trPr>
          <w:cantSplit/>
          <w:jc w:val="center"/>
        </w:trPr>
        <w:tc>
          <w:tcPr>
            <w:tcW w:w="1111" w:type="pct"/>
          </w:tcPr>
          <w:p w14:paraId="417BEAA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clearUserId</w:t>
            </w:r>
          </w:p>
        </w:tc>
        <w:tc>
          <w:tcPr>
            <w:tcW w:w="2726" w:type="pct"/>
          </w:tcPr>
          <w:p w14:paraId="49E6D8B9" w14:textId="77777777" w:rsidR="006A5594" w:rsidRPr="00215D3C" w:rsidRDefault="006A5594" w:rsidP="000516BC">
            <w:pPr>
              <w:keepNext/>
              <w:keepLines/>
              <w:spacing w:after="0"/>
              <w:rPr>
                <w:rFonts w:ascii="Arial" w:hAnsi="Arial"/>
                <w:sz w:val="18"/>
              </w:rPr>
            </w:pPr>
            <w:r w:rsidRPr="00215D3C">
              <w:rPr>
                <w:rFonts w:ascii="Arial" w:hAnsi="Arial"/>
                <w:sz w:val="18"/>
              </w:rPr>
              <w:t>It carries the identity of the user who invokes the clearAlarms operation.</w:t>
            </w:r>
          </w:p>
        </w:tc>
        <w:tc>
          <w:tcPr>
            <w:tcW w:w="1163" w:type="pct"/>
          </w:tcPr>
          <w:p w14:paraId="3814FDEF"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A5594" w:rsidRPr="00215D3C" w14:paraId="4D37225B" w14:textId="77777777" w:rsidTr="001D11CC">
        <w:trPr>
          <w:cantSplit/>
          <w:jc w:val="center"/>
        </w:trPr>
        <w:tc>
          <w:tcPr>
            <w:tcW w:w="1111" w:type="pct"/>
          </w:tcPr>
          <w:p w14:paraId="7F53B26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clearSystemId</w:t>
            </w:r>
          </w:p>
        </w:tc>
        <w:tc>
          <w:tcPr>
            <w:tcW w:w="2726" w:type="pct"/>
          </w:tcPr>
          <w:p w14:paraId="48F0FF5A" w14:textId="40DE603A" w:rsidR="006A5594" w:rsidRPr="00215D3C" w:rsidRDefault="006A5594" w:rsidP="000516BC">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1163" w:type="pct"/>
          </w:tcPr>
          <w:p w14:paraId="6080EDFE"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A5594" w:rsidRPr="00215D3C" w14:paraId="429D553F" w14:textId="77777777" w:rsidTr="001D11CC">
        <w:trPr>
          <w:cantSplit/>
          <w:jc w:val="center"/>
        </w:trPr>
        <w:tc>
          <w:tcPr>
            <w:tcW w:w="1111" w:type="pct"/>
          </w:tcPr>
          <w:p w14:paraId="572DEB4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serviceUser</w:t>
            </w:r>
          </w:p>
        </w:tc>
        <w:tc>
          <w:tcPr>
            <w:tcW w:w="2726" w:type="pct"/>
          </w:tcPr>
          <w:p w14:paraId="17A7E40D" w14:textId="77777777" w:rsidR="006A5594" w:rsidRPr="00215D3C" w:rsidRDefault="006A5594" w:rsidP="000516BC">
            <w:pPr>
              <w:keepNext/>
              <w:keepLines/>
              <w:spacing w:after="0"/>
              <w:rPr>
                <w:rFonts w:ascii="Arial" w:hAnsi="Arial"/>
                <w:sz w:val="18"/>
              </w:rPr>
            </w:pPr>
            <w:r w:rsidRPr="00215D3C">
              <w:rPr>
                <w:rFonts w:ascii="Arial" w:hAnsi="Arial"/>
                <w:sz w:val="18"/>
              </w:rPr>
              <w:t>It identifies the service-user whose request for service provided by the serviceProvider led to the generation of the security alarm.</w:t>
            </w:r>
          </w:p>
        </w:tc>
        <w:tc>
          <w:tcPr>
            <w:tcW w:w="1163" w:type="pct"/>
          </w:tcPr>
          <w:p w14:paraId="1EE497B9"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6A5594" w:rsidRPr="00215D3C" w14:paraId="2FAB835C" w14:textId="77777777" w:rsidTr="001D11CC">
        <w:trPr>
          <w:cantSplit/>
          <w:jc w:val="center"/>
        </w:trPr>
        <w:tc>
          <w:tcPr>
            <w:tcW w:w="1111" w:type="pct"/>
          </w:tcPr>
          <w:p w14:paraId="28DC1ED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serviceProvider</w:t>
            </w:r>
          </w:p>
        </w:tc>
        <w:tc>
          <w:tcPr>
            <w:tcW w:w="2726" w:type="pct"/>
          </w:tcPr>
          <w:p w14:paraId="1F97E67D"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163" w:type="pct"/>
          </w:tcPr>
          <w:p w14:paraId="21720EB9" w14:textId="77777777" w:rsidR="006A5594" w:rsidRPr="00215D3C" w:rsidRDefault="006A5594" w:rsidP="000516BC">
            <w:pPr>
              <w:keepNext/>
              <w:keepLines/>
              <w:spacing w:after="0"/>
              <w:rPr>
                <w:rFonts w:ascii="Arial" w:hAnsi="Arial"/>
                <w:sz w:val="18"/>
              </w:rPr>
            </w:pPr>
          </w:p>
        </w:tc>
      </w:tr>
      <w:tr w:rsidR="006A5594" w:rsidRPr="00215D3C" w14:paraId="5DF5FAE3" w14:textId="77777777" w:rsidTr="001D11CC">
        <w:trPr>
          <w:cantSplit/>
          <w:jc w:val="center"/>
        </w:trPr>
        <w:tc>
          <w:tcPr>
            <w:tcW w:w="1111" w:type="pct"/>
          </w:tcPr>
          <w:p w14:paraId="61DB2415"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securityAlarmDetector</w:t>
            </w:r>
          </w:p>
        </w:tc>
        <w:tc>
          <w:tcPr>
            <w:tcW w:w="2726" w:type="pct"/>
          </w:tcPr>
          <w:p w14:paraId="2F04144B" w14:textId="77777777" w:rsidR="006A5594" w:rsidRPr="00215D3C" w:rsidRDefault="006A5594" w:rsidP="000516BC">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4A8B52D8"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F973AA" w:rsidRPr="00215D3C" w14:paraId="1A46B0AA" w14:textId="77777777" w:rsidTr="001D11CC">
        <w:trPr>
          <w:cantSplit/>
          <w:jc w:val="center"/>
        </w:trPr>
        <w:tc>
          <w:tcPr>
            <w:tcW w:w="1111" w:type="pct"/>
          </w:tcPr>
          <w:p w14:paraId="40A6CF2D" w14:textId="77777777" w:rsidR="00F973AA" w:rsidRPr="001D11CC" w:rsidRDefault="00F973AA" w:rsidP="00F973AA">
            <w:pPr>
              <w:keepNext/>
              <w:keepLines/>
              <w:spacing w:after="0"/>
              <w:rPr>
                <w:rFonts w:ascii="Arial" w:hAnsi="Arial" w:cs="Arial"/>
                <w:sz w:val="18"/>
              </w:rPr>
            </w:pPr>
            <w:r w:rsidRPr="001D11CC">
              <w:rPr>
                <w:rFonts w:ascii="Arial" w:hAnsi="Arial" w:cs="Arial"/>
                <w:sz w:val="18"/>
              </w:rPr>
              <w:t>sourceObjectInstance</w:t>
            </w:r>
          </w:p>
        </w:tc>
        <w:tc>
          <w:tcPr>
            <w:tcW w:w="2726" w:type="pct"/>
          </w:tcPr>
          <w:p w14:paraId="5A66BCB9" w14:textId="77777777" w:rsidR="00F973AA" w:rsidRPr="00215D3C" w:rsidRDefault="00F973AA" w:rsidP="00F973AA">
            <w:pPr>
              <w:keepNext/>
              <w:keepLines/>
              <w:spacing w:after="0"/>
              <w:rPr>
                <w:rFonts w:ascii="Arial" w:hAnsi="Arial"/>
                <w:sz w:val="18"/>
              </w:rPr>
            </w:pPr>
            <w:r w:rsidRPr="00D44C88">
              <w:rPr>
                <w:rFonts w:ascii="Arial" w:hAnsi="Arial"/>
                <w:sz w:val="18"/>
              </w:rPr>
              <w:t>It identifies one MonitoredEntity.</w:t>
            </w:r>
          </w:p>
        </w:tc>
        <w:tc>
          <w:tcPr>
            <w:tcW w:w="1163" w:type="pct"/>
          </w:tcPr>
          <w:p w14:paraId="3262FB12" w14:textId="77777777" w:rsidR="00F973AA" w:rsidRPr="00215D3C" w:rsidRDefault="00F973AA" w:rsidP="00F973AA">
            <w:pPr>
              <w:keepNext/>
              <w:keepLines/>
              <w:spacing w:after="0"/>
              <w:rPr>
                <w:rFonts w:ascii="Arial" w:hAnsi="Arial"/>
                <w:sz w:val="18"/>
              </w:rPr>
            </w:pPr>
            <w:r w:rsidRPr="00D44C88">
              <w:rPr>
                <w:rFonts w:ascii="Arial" w:hAnsi="Arial"/>
                <w:sz w:val="18"/>
              </w:rPr>
              <w:t>All values that carry the semantics of DN.</w:t>
            </w:r>
          </w:p>
        </w:tc>
      </w:tr>
      <w:tr w:rsidR="00F973AA" w:rsidRPr="00215D3C" w14:paraId="0A3F0220" w14:textId="77777777" w:rsidTr="001D11CC">
        <w:trPr>
          <w:cantSplit/>
          <w:jc w:val="center"/>
        </w:trPr>
        <w:tc>
          <w:tcPr>
            <w:tcW w:w="1111" w:type="pct"/>
          </w:tcPr>
          <w:p w14:paraId="24F43C68" w14:textId="77777777" w:rsidR="00F973AA" w:rsidRPr="001D11CC" w:rsidRDefault="00F973AA" w:rsidP="00F973AA">
            <w:pPr>
              <w:keepNext/>
              <w:keepLines/>
              <w:spacing w:after="0"/>
              <w:rPr>
                <w:rFonts w:ascii="Arial" w:hAnsi="Arial" w:cs="Arial"/>
                <w:sz w:val="18"/>
              </w:rPr>
            </w:pPr>
            <w:r w:rsidRPr="001D11CC">
              <w:rPr>
                <w:rFonts w:ascii="Arial" w:hAnsi="Arial" w:cs="Arial"/>
                <w:sz w:val="18"/>
              </w:rPr>
              <w:t>notificationIdSet</w:t>
            </w:r>
          </w:p>
        </w:tc>
        <w:tc>
          <w:tcPr>
            <w:tcW w:w="2726" w:type="pct"/>
          </w:tcPr>
          <w:p w14:paraId="48BE22AB" w14:textId="77777777" w:rsidR="00F973AA" w:rsidRPr="00215D3C" w:rsidRDefault="00F973AA" w:rsidP="00F973AA">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4144DF80" w14:textId="77777777" w:rsidR="00F973AA" w:rsidRPr="00215D3C" w:rsidRDefault="00F973AA" w:rsidP="00F973AA">
            <w:pPr>
              <w:keepNext/>
              <w:keepLines/>
              <w:spacing w:after="0"/>
              <w:rPr>
                <w:rFonts w:ascii="Arial" w:hAnsi="Arial"/>
                <w:sz w:val="18"/>
              </w:rPr>
            </w:pPr>
          </w:p>
        </w:tc>
      </w:tr>
    </w:tbl>
    <w:p w14:paraId="2E414A30" w14:textId="77777777" w:rsidR="006A5594" w:rsidRPr="00215D3C" w:rsidRDefault="006A5594" w:rsidP="006A5594">
      <w:pPr>
        <w:rPr>
          <w:snapToGrid w:val="0"/>
        </w:rPr>
      </w:pPr>
    </w:p>
    <w:p w14:paraId="19C7CEA2" w14:textId="77777777" w:rsidR="006A5594" w:rsidRPr="00215D3C" w:rsidRDefault="006A5594" w:rsidP="006A5594">
      <w:pPr>
        <w:pStyle w:val="Heading6"/>
      </w:pPr>
      <w:bookmarkStart w:id="1670" w:name="_Toc20494535"/>
      <w:bookmarkStart w:id="1671" w:name="_Toc26975580"/>
      <w:bookmarkStart w:id="1672" w:name="_Toc35856453"/>
      <w:bookmarkStart w:id="1673" w:name="_Toc44001309"/>
      <w:bookmarkStart w:id="1674" w:name="_Toc51580908"/>
      <w:bookmarkStart w:id="1675" w:name="_Toc52356171"/>
      <w:bookmarkStart w:id="1676" w:name="_Toc55227741"/>
      <w:bookmarkStart w:id="1677" w:name="_Toc130219043"/>
      <w:r>
        <w:t>11.2</w:t>
      </w:r>
      <w:r w:rsidRPr="00215D3C">
        <w:t>.2.1.5.2</w:t>
      </w:r>
      <w:r w:rsidRPr="00215D3C">
        <w:tab/>
        <w:t>Constraints</w:t>
      </w:r>
      <w:bookmarkEnd w:id="1670"/>
      <w:bookmarkEnd w:id="1671"/>
      <w:bookmarkEnd w:id="1672"/>
      <w:bookmarkEnd w:id="1673"/>
      <w:bookmarkEnd w:id="1674"/>
      <w:bookmarkEnd w:id="1675"/>
      <w:bookmarkEnd w:id="1676"/>
      <w:bookmarkEnd w:id="1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7366"/>
      </w:tblGrid>
      <w:tr w:rsidR="006A5594" w:rsidRPr="00215D3C" w14:paraId="290D330F" w14:textId="77777777" w:rsidTr="001D11CC">
        <w:trPr>
          <w:jc w:val="center"/>
        </w:trPr>
        <w:tc>
          <w:tcPr>
            <w:tcW w:w="1175" w:type="pct"/>
            <w:shd w:val="clear" w:color="auto" w:fill="BFBFBF"/>
          </w:tcPr>
          <w:p w14:paraId="214EE3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25" w:type="pct"/>
            <w:shd w:val="clear" w:color="auto" w:fill="BFBFBF"/>
          </w:tcPr>
          <w:p w14:paraId="6A7517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56DEE514" w14:textId="77777777" w:rsidTr="001D11CC">
        <w:trPr>
          <w:jc w:val="center"/>
        </w:trPr>
        <w:tc>
          <w:tcPr>
            <w:tcW w:w="1175" w:type="pct"/>
          </w:tcPr>
          <w:p w14:paraId="7A6C80B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inv_alarmChangedTime</w:t>
            </w:r>
          </w:p>
        </w:tc>
        <w:tc>
          <w:tcPr>
            <w:tcW w:w="3825" w:type="pct"/>
          </w:tcPr>
          <w:p w14:paraId="2F93DF0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6A5594" w:rsidRPr="00215D3C" w14:paraId="290EFA1B" w14:textId="77777777" w:rsidTr="001D11CC">
        <w:trPr>
          <w:jc w:val="center"/>
        </w:trPr>
        <w:tc>
          <w:tcPr>
            <w:tcW w:w="1175" w:type="pct"/>
          </w:tcPr>
          <w:p w14:paraId="4007278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inv_alarmClearedTime</w:t>
            </w:r>
          </w:p>
        </w:tc>
        <w:tc>
          <w:tcPr>
            <w:tcW w:w="3825" w:type="pct"/>
          </w:tcPr>
          <w:p w14:paraId="6D852C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6A5594" w:rsidRPr="00215D3C" w14:paraId="0A2FAE04" w14:textId="77777777" w:rsidTr="001D11CC">
        <w:trPr>
          <w:jc w:val="center"/>
        </w:trPr>
        <w:tc>
          <w:tcPr>
            <w:tcW w:w="1175" w:type="pct"/>
          </w:tcPr>
          <w:p w14:paraId="3E9DA5F7"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inv_ackTime</w:t>
            </w:r>
          </w:p>
        </w:tc>
        <w:tc>
          <w:tcPr>
            <w:tcW w:w="3825" w:type="pct"/>
          </w:tcPr>
          <w:p w14:paraId="40F4CB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Time indicated shall be later than that carried in alarmRaisedTime.</w:t>
            </w:r>
          </w:p>
        </w:tc>
      </w:tr>
      <w:tr w:rsidR="006A5594" w:rsidRPr="00215D3C" w14:paraId="62CB33C3" w14:textId="77777777" w:rsidTr="001D11CC">
        <w:trPr>
          <w:jc w:val="center"/>
        </w:trPr>
        <w:tc>
          <w:tcPr>
            <w:tcW w:w="1175" w:type="pct"/>
          </w:tcPr>
          <w:p w14:paraId="623391FD"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inv_notificationId</w:t>
            </w:r>
          </w:p>
        </w:tc>
        <w:tc>
          <w:tcPr>
            <w:tcW w:w="3825" w:type="pct"/>
          </w:tcPr>
          <w:p w14:paraId="6F747C23" w14:textId="75807DB5"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NotificationIds shall be chosen to be unique across all notifications of a particular Managed Object throughout the time that alarm correlation is significant. The algorithm by which alarm correlation is accomplished is outside the scope of </w:t>
            </w:r>
            <w:r w:rsidR="00B12D74">
              <w:rPr>
                <w:rFonts w:ascii="Arial" w:hAnsi="Arial" w:cs="Arial"/>
                <w:sz w:val="18"/>
              </w:rPr>
              <w:t>the present document</w:t>
            </w:r>
            <w:r w:rsidRPr="00215D3C">
              <w:rPr>
                <w:rFonts w:ascii="Arial" w:hAnsi="Arial" w:cs="Arial"/>
                <w:sz w:val="18"/>
              </w:rPr>
              <w:t>.</w:t>
            </w:r>
          </w:p>
        </w:tc>
      </w:tr>
    </w:tbl>
    <w:p w14:paraId="288DB328" w14:textId="77777777" w:rsidR="006A5594" w:rsidRPr="00215D3C" w:rsidRDefault="006A5594" w:rsidP="006A5594"/>
    <w:p w14:paraId="5F1ECDE9" w14:textId="77777777" w:rsidR="006A5594" w:rsidRPr="00215D3C" w:rsidRDefault="006A5594" w:rsidP="006A5594">
      <w:pPr>
        <w:pStyle w:val="Heading4"/>
      </w:pPr>
      <w:bookmarkStart w:id="1678" w:name="_Toc20494536"/>
      <w:bookmarkStart w:id="1679" w:name="_Toc26975581"/>
      <w:bookmarkStart w:id="1680" w:name="_Toc35856454"/>
      <w:bookmarkStart w:id="1681" w:name="_Toc44001310"/>
      <w:bookmarkStart w:id="1682" w:name="_Toc51580909"/>
      <w:bookmarkStart w:id="1683" w:name="_Toc52356172"/>
      <w:bookmarkStart w:id="1684" w:name="_Toc55227742"/>
      <w:bookmarkStart w:id="1685" w:name="_Toc130219044"/>
      <w:r>
        <w:lastRenderedPageBreak/>
        <w:t>11.2</w:t>
      </w:r>
      <w:r w:rsidRPr="00215D3C">
        <w:t>.</w:t>
      </w:r>
      <w:r w:rsidRPr="00215D3C">
        <w:rPr>
          <w:rFonts w:hint="eastAsia"/>
          <w:lang w:eastAsia="zh-CN"/>
        </w:rPr>
        <w:t>2</w:t>
      </w:r>
      <w:r w:rsidRPr="00215D3C">
        <w:t>.</w:t>
      </w:r>
      <w:r w:rsidRPr="00215D3C">
        <w:rPr>
          <w:rFonts w:hint="eastAsia"/>
          <w:lang w:eastAsia="zh-CN"/>
        </w:rPr>
        <w:t>2</w:t>
      </w:r>
      <w:r w:rsidRPr="00215D3C">
        <w:tab/>
        <w:t>Subscription information, subscription state and Information Object Classes</w:t>
      </w:r>
      <w:bookmarkEnd w:id="1678"/>
      <w:bookmarkEnd w:id="1679"/>
      <w:bookmarkEnd w:id="1680"/>
      <w:bookmarkEnd w:id="1681"/>
      <w:bookmarkEnd w:id="1682"/>
      <w:bookmarkEnd w:id="1683"/>
      <w:bookmarkEnd w:id="1684"/>
      <w:bookmarkEnd w:id="1685"/>
    </w:p>
    <w:p w14:paraId="3BCE4F51" w14:textId="77777777" w:rsidR="006A5594" w:rsidRPr="00215D3C" w:rsidRDefault="006A5594" w:rsidP="006A5594">
      <w:pPr>
        <w:pStyle w:val="Heading5"/>
      </w:pPr>
      <w:bookmarkStart w:id="1686" w:name="_Toc20494537"/>
      <w:bookmarkStart w:id="1687" w:name="_Toc26975582"/>
      <w:bookmarkStart w:id="1688" w:name="_Toc35856455"/>
      <w:bookmarkStart w:id="1689" w:name="_Toc44001311"/>
      <w:bookmarkStart w:id="1690" w:name="_Toc51580910"/>
      <w:bookmarkStart w:id="1691" w:name="_Toc52356173"/>
      <w:bookmarkStart w:id="1692" w:name="_Toc55227743"/>
      <w:bookmarkStart w:id="1693" w:name="_Toc130219045"/>
      <w:r>
        <w:t>11.2</w:t>
      </w:r>
      <w:r w:rsidRPr="00215D3C">
        <w:t>.</w:t>
      </w:r>
      <w:r w:rsidRPr="00215D3C">
        <w:rPr>
          <w:rFonts w:hint="eastAsia"/>
          <w:lang w:eastAsia="zh-CN"/>
        </w:rPr>
        <w:t>2</w:t>
      </w:r>
      <w:r w:rsidRPr="00215D3C">
        <w:t>.</w:t>
      </w:r>
      <w:r w:rsidRPr="00215D3C">
        <w:rPr>
          <w:rFonts w:hint="eastAsia"/>
          <w:lang w:eastAsia="zh-CN"/>
        </w:rPr>
        <w:t>2</w:t>
      </w:r>
      <w:r w:rsidRPr="00215D3C">
        <w:t>.1</w:t>
      </w:r>
      <w:r w:rsidRPr="00215D3C">
        <w:tab/>
        <w:t>Imported information entities and local labels</w:t>
      </w:r>
      <w:bookmarkEnd w:id="1686"/>
      <w:bookmarkEnd w:id="1687"/>
      <w:bookmarkEnd w:id="1688"/>
      <w:bookmarkEnd w:id="1689"/>
      <w:bookmarkEnd w:id="1690"/>
      <w:bookmarkEnd w:id="1691"/>
      <w:bookmarkEnd w:id="1692"/>
      <w:bookmarkEnd w:id="1693"/>
    </w:p>
    <w:p w14:paraId="74C5B0F0" w14:textId="77777777" w:rsidR="006A5594" w:rsidRPr="00215D3C" w:rsidRDefault="006A5594" w:rsidP="006A5594">
      <w:r>
        <w:t>None.</w:t>
      </w:r>
    </w:p>
    <w:p w14:paraId="5F21D136" w14:textId="77777777" w:rsidR="006A5594" w:rsidRPr="00215D3C" w:rsidRDefault="006A5594" w:rsidP="006A5594">
      <w:pPr>
        <w:pStyle w:val="Heading5"/>
      </w:pPr>
      <w:bookmarkStart w:id="1694" w:name="_Toc20494538"/>
      <w:bookmarkStart w:id="1695" w:name="_Toc26975583"/>
      <w:bookmarkStart w:id="1696" w:name="_Toc35856456"/>
      <w:bookmarkStart w:id="1697" w:name="_Toc44001312"/>
      <w:bookmarkStart w:id="1698" w:name="_Toc51580911"/>
      <w:bookmarkStart w:id="1699" w:name="_Toc52356174"/>
      <w:bookmarkStart w:id="1700" w:name="_Toc55227744"/>
      <w:bookmarkStart w:id="1701" w:name="_Toc130219046"/>
      <w:r>
        <w:t>11.2</w:t>
      </w:r>
      <w:r w:rsidRPr="00215D3C">
        <w:t>.2.2.2</w:t>
      </w:r>
      <w:r w:rsidRPr="00215D3C">
        <w:tab/>
        <w:t>Class Diagram</w:t>
      </w:r>
      <w:bookmarkEnd w:id="1694"/>
      <w:bookmarkEnd w:id="1695"/>
      <w:bookmarkEnd w:id="1696"/>
      <w:bookmarkEnd w:id="1697"/>
      <w:bookmarkEnd w:id="1698"/>
      <w:bookmarkEnd w:id="1699"/>
      <w:bookmarkEnd w:id="1700"/>
      <w:bookmarkEnd w:id="1701"/>
    </w:p>
    <w:p w14:paraId="2F63DF5B" w14:textId="77777777" w:rsidR="006A5594" w:rsidRPr="00215D3C" w:rsidRDefault="006A5594" w:rsidP="006A5594">
      <w:pPr>
        <w:pStyle w:val="Heading6"/>
      </w:pPr>
      <w:bookmarkStart w:id="1702" w:name="_Toc20494539"/>
      <w:bookmarkStart w:id="1703" w:name="_Toc26975584"/>
      <w:bookmarkStart w:id="1704" w:name="_Toc35856457"/>
      <w:bookmarkStart w:id="1705" w:name="_Toc44001313"/>
      <w:bookmarkStart w:id="1706" w:name="_Toc51580912"/>
      <w:bookmarkStart w:id="1707" w:name="_Toc52356175"/>
      <w:bookmarkStart w:id="1708" w:name="_Toc55227745"/>
      <w:bookmarkStart w:id="1709" w:name="_Toc130219047"/>
      <w:r>
        <w:t>11.2</w:t>
      </w:r>
      <w:r w:rsidRPr="00215D3C">
        <w:t>.2.2.2.1</w:t>
      </w:r>
      <w:r w:rsidRPr="00215D3C">
        <w:tab/>
        <w:t>Attributes and relationships</w:t>
      </w:r>
      <w:bookmarkEnd w:id="1702"/>
      <w:bookmarkEnd w:id="1703"/>
      <w:bookmarkEnd w:id="1704"/>
      <w:bookmarkEnd w:id="1705"/>
      <w:bookmarkEnd w:id="1706"/>
      <w:bookmarkEnd w:id="1707"/>
      <w:bookmarkEnd w:id="1708"/>
      <w:bookmarkEnd w:id="1709"/>
    </w:p>
    <w:p w14:paraId="257C7EA0" w14:textId="77777777" w:rsidR="006A5594" w:rsidRPr="00215D3C" w:rsidRDefault="006A5594" w:rsidP="006A5594">
      <w:pPr>
        <w:keepNext/>
      </w:pPr>
      <w:r w:rsidRPr="00215D3C">
        <w:t xml:space="preserve">This </w:t>
      </w:r>
      <w:r>
        <w:t>clause</w:t>
      </w:r>
      <w:r w:rsidRPr="00215D3C">
        <w:t xml:space="preserve"> depicts the set of </w:t>
      </w:r>
      <w:r w:rsidRPr="00215D3C">
        <w:rPr>
          <w:lang w:eastAsia="zh-CN"/>
        </w:rPr>
        <w:t xml:space="preserve">Support </w:t>
      </w:r>
      <w:r w:rsidRPr="00215D3C">
        <w:t xml:space="preserve">IOCs that encapsulate information within the notification IRP. The intent is to identify the information required for the notification IRP implementation of its operations and notification emission. This </w:t>
      </w:r>
      <w:r>
        <w:t>clause</w:t>
      </w:r>
      <w:r w:rsidRPr="00215D3C">
        <w:t xml:space="preserve"> provides the overview of all </w:t>
      </w:r>
      <w:r w:rsidRPr="00215D3C">
        <w:rPr>
          <w:lang w:eastAsia="zh-CN"/>
        </w:rPr>
        <w:t>Support IOCs</w:t>
      </w:r>
      <w:r w:rsidRPr="00215D3C">
        <w:t xml:space="preserve"> in UML. Subsequent </w:t>
      </w:r>
      <w:r>
        <w:t>clause</w:t>
      </w:r>
      <w:r w:rsidRPr="00215D3C">
        <w:t xml:space="preserve">s provide more detailed specification of various aspects of these </w:t>
      </w:r>
      <w:r w:rsidRPr="00215D3C">
        <w:rPr>
          <w:lang w:eastAsia="zh-CN"/>
        </w:rPr>
        <w:t>Support IOCs</w:t>
      </w:r>
      <w:r w:rsidRPr="00215D3C">
        <w:t>.</w:t>
      </w:r>
    </w:p>
    <w:p w14:paraId="34128E6D" w14:textId="0F8497DA" w:rsidR="006A5594" w:rsidRPr="00215D3C" w:rsidRDefault="006C6260" w:rsidP="007056CE">
      <w:r>
        <w:rPr>
          <w:noProof/>
          <w:lang w:val="fr-FR" w:eastAsia="fr-FR"/>
        </w:rPr>
        <w:drawing>
          <wp:inline distT="0" distB="0" distL="0" distR="0" wp14:anchorId="661ED902" wp14:editId="0AC054DF">
            <wp:extent cx="6115050" cy="2352675"/>
            <wp:effectExtent l="0" t="0" r="0"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6EEBE52" w14:textId="77777777" w:rsidR="006A5594" w:rsidRPr="00215D3C" w:rsidRDefault="006A5594" w:rsidP="006A5594"/>
    <w:p w14:paraId="500817A5" w14:textId="77777777" w:rsidR="006A5594" w:rsidRPr="00215D3C" w:rsidRDefault="006A5594" w:rsidP="006A5594">
      <w:pPr>
        <w:pStyle w:val="Heading6"/>
      </w:pPr>
      <w:bookmarkStart w:id="1710" w:name="_Toc20494540"/>
      <w:bookmarkStart w:id="1711" w:name="_Toc26975585"/>
      <w:bookmarkStart w:id="1712" w:name="_Toc35856458"/>
      <w:bookmarkStart w:id="1713" w:name="_Toc44001314"/>
      <w:bookmarkStart w:id="1714" w:name="_Toc51580913"/>
      <w:bookmarkStart w:id="1715" w:name="_Toc52356176"/>
      <w:bookmarkStart w:id="1716" w:name="_Toc55227746"/>
      <w:bookmarkStart w:id="1717" w:name="_Toc130219048"/>
      <w:r>
        <w:t>11.2</w:t>
      </w:r>
      <w:r w:rsidRPr="00215D3C">
        <w:t>.2.2.2.2</w:t>
      </w:r>
      <w:r w:rsidRPr="00215D3C">
        <w:tab/>
        <w:t>Inheritance</w:t>
      </w:r>
      <w:bookmarkEnd w:id="1710"/>
      <w:bookmarkEnd w:id="1711"/>
      <w:bookmarkEnd w:id="1712"/>
      <w:bookmarkEnd w:id="1713"/>
      <w:bookmarkEnd w:id="1714"/>
      <w:bookmarkEnd w:id="1715"/>
      <w:bookmarkEnd w:id="1716"/>
      <w:bookmarkEnd w:id="1717"/>
    </w:p>
    <w:p w14:paraId="617FF632" w14:textId="77777777" w:rsidR="006A5594" w:rsidRPr="00215D3C" w:rsidRDefault="006A5594" w:rsidP="006A5594">
      <w:pPr>
        <w:keepNext/>
      </w:pPr>
      <w:r w:rsidRPr="00215D3C">
        <w:t xml:space="preserve">This </w:t>
      </w:r>
      <w:r>
        <w:t>clause</w:t>
      </w:r>
      <w:r w:rsidRPr="00215D3C">
        <w:t xml:space="preserve"> depicts the inheritance relationships that exist between </w:t>
      </w:r>
      <w:r w:rsidRPr="00215D3C">
        <w:rPr>
          <w:lang w:eastAsia="zh-CN"/>
        </w:rPr>
        <w:t>Support IOCs</w:t>
      </w:r>
      <w:r w:rsidRPr="00215D3C">
        <w:t>.</w:t>
      </w:r>
    </w:p>
    <w:p w14:paraId="0514D387" w14:textId="52F075A0" w:rsidR="006A5594" w:rsidRDefault="006C6260" w:rsidP="001D11CC">
      <w:pPr>
        <w:jc w:val="center"/>
      </w:pPr>
      <w:r>
        <w:rPr>
          <w:noProof/>
          <w:lang w:val="fr-FR" w:eastAsia="fr-FR"/>
        </w:rPr>
        <w:drawing>
          <wp:inline distT="0" distB="0" distL="0" distR="0" wp14:anchorId="487812B8" wp14:editId="74C55F93">
            <wp:extent cx="1419225" cy="1914525"/>
            <wp:effectExtent l="0" t="0" r="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9225" cy="1914525"/>
                    </a:xfrm>
                    <a:prstGeom prst="rect">
                      <a:avLst/>
                    </a:prstGeom>
                    <a:noFill/>
                    <a:ln>
                      <a:noFill/>
                    </a:ln>
                  </pic:spPr>
                </pic:pic>
              </a:graphicData>
            </a:graphic>
          </wp:inline>
        </w:drawing>
      </w:r>
    </w:p>
    <w:p w14:paraId="0B03A316" w14:textId="77777777" w:rsidR="006A5594" w:rsidRPr="00215D3C" w:rsidRDefault="006A5594" w:rsidP="006A5594"/>
    <w:p w14:paraId="25942995" w14:textId="77777777" w:rsidR="006A5594" w:rsidRPr="00215D3C" w:rsidRDefault="006A5594" w:rsidP="006A5594">
      <w:pPr>
        <w:pStyle w:val="Heading5"/>
      </w:pPr>
      <w:bookmarkStart w:id="1718" w:name="_Toc20494541"/>
      <w:bookmarkStart w:id="1719" w:name="_Toc26975586"/>
      <w:bookmarkStart w:id="1720" w:name="_Toc35856459"/>
      <w:bookmarkStart w:id="1721" w:name="_Toc44001315"/>
      <w:bookmarkStart w:id="1722" w:name="_Toc51580914"/>
      <w:bookmarkStart w:id="1723" w:name="_Toc52356177"/>
      <w:bookmarkStart w:id="1724" w:name="_Toc55227747"/>
      <w:bookmarkStart w:id="1725" w:name="_Toc130219049"/>
      <w:r>
        <w:lastRenderedPageBreak/>
        <w:t>11.2</w:t>
      </w:r>
      <w:r w:rsidRPr="00215D3C">
        <w:t>.2.2.3</w:t>
      </w:r>
      <w:r w:rsidRPr="00215D3C">
        <w:tab/>
        <w:t>Information object classes definition</w:t>
      </w:r>
      <w:bookmarkEnd w:id="1718"/>
      <w:bookmarkEnd w:id="1719"/>
      <w:bookmarkEnd w:id="1720"/>
      <w:bookmarkEnd w:id="1721"/>
      <w:bookmarkEnd w:id="1722"/>
      <w:bookmarkEnd w:id="1723"/>
      <w:bookmarkEnd w:id="1724"/>
      <w:bookmarkEnd w:id="1725"/>
    </w:p>
    <w:p w14:paraId="400C0183" w14:textId="77777777" w:rsidR="006A5594" w:rsidRPr="00215D3C" w:rsidRDefault="006A5594" w:rsidP="006A5594">
      <w:pPr>
        <w:pStyle w:val="Heading6"/>
      </w:pPr>
      <w:bookmarkStart w:id="1726" w:name="_Toc20494542"/>
      <w:bookmarkStart w:id="1727" w:name="_Toc26975587"/>
      <w:bookmarkStart w:id="1728" w:name="_Toc35856460"/>
      <w:bookmarkStart w:id="1729" w:name="_Toc44001316"/>
      <w:bookmarkStart w:id="1730" w:name="_Toc51580915"/>
      <w:bookmarkStart w:id="1731" w:name="_Toc52356178"/>
      <w:bookmarkStart w:id="1732" w:name="_Toc55227748"/>
      <w:bookmarkStart w:id="1733" w:name="_Toc130219050"/>
      <w:r>
        <w:t>11.2</w:t>
      </w:r>
      <w:r w:rsidRPr="00215D3C">
        <w:t>.2.2.3.1</w:t>
      </w:r>
      <w:r w:rsidRPr="00215D3C">
        <w:tab/>
      </w:r>
      <w:r w:rsidRPr="00913BC8">
        <w:rPr>
          <w:rFonts w:ascii="Courier New" w:hAnsi="Courier New" w:cs="Courier New"/>
        </w:rPr>
        <w:t>NtfSubscriber</w:t>
      </w:r>
      <w:bookmarkEnd w:id="1726"/>
      <w:bookmarkEnd w:id="1727"/>
      <w:bookmarkEnd w:id="1728"/>
      <w:bookmarkEnd w:id="1729"/>
      <w:bookmarkEnd w:id="1730"/>
      <w:bookmarkEnd w:id="1731"/>
      <w:bookmarkEnd w:id="1732"/>
      <w:bookmarkEnd w:id="1733"/>
    </w:p>
    <w:p w14:paraId="27A2C3E6" w14:textId="77777777" w:rsidR="006A5594" w:rsidRPr="00215D3C" w:rsidRDefault="006A5594" w:rsidP="006A5594">
      <w:pPr>
        <w:pStyle w:val="Heading7"/>
      </w:pPr>
      <w:bookmarkStart w:id="1734" w:name="_Toc20494543"/>
      <w:bookmarkStart w:id="1735" w:name="_Toc26975588"/>
      <w:bookmarkStart w:id="1736" w:name="_Toc35856461"/>
      <w:bookmarkStart w:id="1737" w:name="_Toc44001317"/>
      <w:bookmarkStart w:id="1738" w:name="_Toc51580916"/>
      <w:bookmarkStart w:id="1739" w:name="_Toc52356179"/>
      <w:bookmarkStart w:id="1740" w:name="_Toc55227749"/>
      <w:bookmarkStart w:id="1741" w:name="_Toc130219051"/>
      <w:r>
        <w:t>11.2</w:t>
      </w:r>
      <w:r w:rsidRPr="00215D3C">
        <w:t>.2.2.3.1.1</w:t>
      </w:r>
      <w:r w:rsidRPr="00215D3C">
        <w:tab/>
        <w:t>Definition</w:t>
      </w:r>
      <w:bookmarkEnd w:id="1734"/>
      <w:bookmarkEnd w:id="1735"/>
      <w:bookmarkEnd w:id="1736"/>
      <w:bookmarkEnd w:id="1737"/>
      <w:bookmarkEnd w:id="1738"/>
      <w:bookmarkEnd w:id="1739"/>
      <w:bookmarkEnd w:id="1740"/>
      <w:bookmarkEnd w:id="1741"/>
    </w:p>
    <w:p w14:paraId="2A422912" w14:textId="77777777" w:rsidR="006A5594" w:rsidRPr="00215D3C" w:rsidRDefault="006A5594" w:rsidP="006A5594">
      <w:r w:rsidRPr="00215D3C">
        <w:t xml:space="preserve">This </w:t>
      </w:r>
      <w:r w:rsidRPr="00215D3C">
        <w:rPr>
          <w:lang w:eastAsia="zh-CN"/>
        </w:rPr>
        <w:t>Support IOC</w:t>
      </w:r>
      <w:r w:rsidRPr="00215D3C">
        <w:t xml:space="preserve"> represents a Subscriber from a notification perspective: a subscriber is fully identified by a management service consumer reference. A management service consumer using multiple management service consumer reference attributes to subscribe will result in multiple NtfSubscriber instances. </w:t>
      </w:r>
    </w:p>
    <w:p w14:paraId="472E5B33" w14:textId="77777777" w:rsidR="006A5594" w:rsidRPr="00215D3C" w:rsidRDefault="006A5594" w:rsidP="006A5594">
      <w:pPr>
        <w:pStyle w:val="Heading7"/>
      </w:pPr>
      <w:bookmarkStart w:id="1742" w:name="_Toc20494544"/>
      <w:bookmarkStart w:id="1743" w:name="_Toc26975589"/>
      <w:bookmarkStart w:id="1744" w:name="_Toc35856462"/>
      <w:bookmarkStart w:id="1745" w:name="_Toc44001318"/>
      <w:bookmarkStart w:id="1746" w:name="_Toc51580917"/>
      <w:bookmarkStart w:id="1747" w:name="_Toc52356180"/>
      <w:bookmarkStart w:id="1748" w:name="_Toc55227750"/>
      <w:bookmarkStart w:id="1749" w:name="_Toc130219052"/>
      <w:r>
        <w:t>11.2</w:t>
      </w:r>
      <w:r w:rsidRPr="00215D3C">
        <w:t>.2.2.3.1.2</w:t>
      </w:r>
      <w:r w:rsidRPr="00215D3C">
        <w:tab/>
        <w:t>Attributes</w:t>
      </w:r>
      <w:bookmarkEnd w:id="1742"/>
      <w:bookmarkEnd w:id="1743"/>
      <w:bookmarkEnd w:id="1744"/>
      <w:bookmarkEnd w:id="1745"/>
      <w:bookmarkEnd w:id="1746"/>
      <w:bookmarkEnd w:id="1747"/>
      <w:bookmarkEnd w:id="1748"/>
      <w:bookmarkEnd w:id="17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56"/>
        <w:gridCol w:w="385"/>
        <w:gridCol w:w="1444"/>
        <w:gridCol w:w="1444"/>
      </w:tblGrid>
      <w:tr w:rsidR="006A5594" w:rsidRPr="00215D3C" w14:paraId="594ECB7F"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shd w:val="clear" w:color="auto" w:fill="BFBFBF"/>
            <w:hideMark/>
          </w:tcPr>
          <w:p w14:paraId="586D8E30" w14:textId="77777777" w:rsidR="006A5594" w:rsidRPr="00215D3C" w:rsidRDefault="006A5594" w:rsidP="000516BC">
            <w:pPr>
              <w:pStyle w:val="TAH"/>
            </w:pPr>
            <w:r w:rsidRPr="00215D3C">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7DF4BF65" w14:textId="1D707471" w:rsidR="006A5594" w:rsidRPr="00215D3C" w:rsidRDefault="006A5594" w:rsidP="000516BC">
            <w:pPr>
              <w:pStyle w:val="TAH"/>
            </w:pPr>
            <w:r w:rsidRPr="00215D3C">
              <w:t>Support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315F7E7A" w14:textId="77777777" w:rsidR="006A5594" w:rsidRPr="00215D3C" w:rsidRDefault="006A5594" w:rsidP="000516BC">
            <w:pPr>
              <w:pStyle w:val="TAH"/>
            </w:pPr>
            <w:r w:rsidRPr="00215D3C">
              <w:t>Read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3783E0AB" w14:textId="77777777" w:rsidR="006A5594" w:rsidRPr="00215D3C" w:rsidRDefault="006A5594" w:rsidP="000516BC">
            <w:pPr>
              <w:pStyle w:val="TAH"/>
            </w:pPr>
            <w:r w:rsidRPr="00215D3C">
              <w:t>Write Qualifier</w:t>
            </w:r>
          </w:p>
        </w:tc>
      </w:tr>
      <w:tr w:rsidR="006A5594" w:rsidRPr="00215D3C" w14:paraId="798AD4AC"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3EE1BD00" w14:textId="77777777" w:rsidR="006A5594" w:rsidRPr="001D11CC" w:rsidRDefault="006A5594" w:rsidP="000516BC">
            <w:pPr>
              <w:pStyle w:val="TAL"/>
              <w:rPr>
                <w:rFonts w:cs="Arial"/>
              </w:rPr>
            </w:pPr>
            <w:r w:rsidRPr="001D11CC">
              <w:rPr>
                <w:rFonts w:cs="Arial"/>
              </w:rPr>
              <w:t>ntfConsumerReference</w:t>
            </w:r>
          </w:p>
        </w:tc>
        <w:tc>
          <w:tcPr>
            <w:tcW w:w="200" w:type="pct"/>
            <w:tcBorders>
              <w:top w:val="single" w:sz="4" w:space="0" w:color="auto"/>
              <w:left w:val="single" w:sz="4" w:space="0" w:color="auto"/>
              <w:bottom w:val="single" w:sz="4" w:space="0" w:color="auto"/>
              <w:right w:val="single" w:sz="4" w:space="0" w:color="auto"/>
            </w:tcBorders>
            <w:hideMark/>
          </w:tcPr>
          <w:p w14:paraId="751C781F"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60393645"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0DE3DC65" w14:textId="77777777" w:rsidR="006A5594" w:rsidRPr="00215D3C" w:rsidRDefault="006A5594" w:rsidP="000516BC">
            <w:pPr>
              <w:pStyle w:val="TAL"/>
              <w:jc w:val="center"/>
            </w:pPr>
            <w:r w:rsidRPr="00215D3C">
              <w:t>M</w:t>
            </w:r>
          </w:p>
        </w:tc>
      </w:tr>
    </w:tbl>
    <w:p w14:paraId="5E0DBD59" w14:textId="77777777" w:rsidR="006A5594" w:rsidRPr="00215D3C" w:rsidRDefault="006A5594" w:rsidP="006A5594"/>
    <w:p w14:paraId="5025EAB4" w14:textId="77777777" w:rsidR="006A5594" w:rsidRPr="00215D3C" w:rsidRDefault="006A5594" w:rsidP="006A5594">
      <w:pPr>
        <w:pStyle w:val="Heading6"/>
      </w:pPr>
      <w:bookmarkStart w:id="1750" w:name="_Toc20494545"/>
      <w:bookmarkStart w:id="1751" w:name="_Toc26975590"/>
      <w:bookmarkStart w:id="1752" w:name="_Toc35856463"/>
      <w:bookmarkStart w:id="1753" w:name="_Toc44001319"/>
      <w:bookmarkStart w:id="1754" w:name="_Toc51580918"/>
      <w:bookmarkStart w:id="1755" w:name="_Toc52356181"/>
      <w:bookmarkStart w:id="1756" w:name="_Toc55227751"/>
      <w:bookmarkStart w:id="1757" w:name="_Toc130219053"/>
      <w:r>
        <w:t>11.2</w:t>
      </w:r>
      <w:r w:rsidRPr="00215D3C">
        <w:t>.2.2.3.2</w:t>
      </w:r>
      <w:r w:rsidRPr="00215D3C">
        <w:tab/>
        <w:t>NtfSubscription</w:t>
      </w:r>
      <w:bookmarkEnd w:id="1750"/>
      <w:bookmarkEnd w:id="1751"/>
      <w:bookmarkEnd w:id="1752"/>
      <w:bookmarkEnd w:id="1753"/>
      <w:bookmarkEnd w:id="1754"/>
      <w:bookmarkEnd w:id="1755"/>
      <w:bookmarkEnd w:id="1756"/>
      <w:bookmarkEnd w:id="1757"/>
    </w:p>
    <w:p w14:paraId="59A9E065" w14:textId="77777777" w:rsidR="006A5594" w:rsidRPr="00215D3C" w:rsidRDefault="006A5594" w:rsidP="006A5594">
      <w:pPr>
        <w:pStyle w:val="Heading7"/>
      </w:pPr>
      <w:bookmarkStart w:id="1758" w:name="_Toc20494546"/>
      <w:bookmarkStart w:id="1759" w:name="_Toc26975591"/>
      <w:bookmarkStart w:id="1760" w:name="_Toc35856464"/>
      <w:bookmarkStart w:id="1761" w:name="_Toc44001320"/>
      <w:bookmarkStart w:id="1762" w:name="_Toc51580919"/>
      <w:bookmarkStart w:id="1763" w:name="_Toc52356182"/>
      <w:bookmarkStart w:id="1764" w:name="_Toc55227752"/>
      <w:bookmarkStart w:id="1765" w:name="_Toc130219054"/>
      <w:r>
        <w:t>11.2</w:t>
      </w:r>
      <w:r w:rsidRPr="00215D3C">
        <w:t>.2.2.3.2.1</w:t>
      </w:r>
      <w:r w:rsidRPr="00215D3C">
        <w:tab/>
        <w:t>Definition</w:t>
      </w:r>
      <w:bookmarkEnd w:id="1758"/>
      <w:bookmarkEnd w:id="1759"/>
      <w:bookmarkEnd w:id="1760"/>
      <w:bookmarkEnd w:id="1761"/>
      <w:bookmarkEnd w:id="1762"/>
      <w:bookmarkEnd w:id="1763"/>
      <w:bookmarkEnd w:id="1764"/>
      <w:bookmarkEnd w:id="1765"/>
    </w:p>
    <w:p w14:paraId="651256D5" w14:textId="77777777" w:rsidR="006A5594" w:rsidRPr="00215D3C" w:rsidRDefault="006A5594" w:rsidP="006A5594">
      <w:r w:rsidRPr="00215D3C">
        <w:t xml:space="preserve">This </w:t>
      </w:r>
      <w:r w:rsidRPr="00215D3C">
        <w:rPr>
          <w:lang w:eastAsia="zh-CN"/>
        </w:rPr>
        <w:t>Support IOC</w:t>
      </w:r>
      <w:r w:rsidRPr="00215D3C">
        <w:t xml:space="preserve"> represents a subscription that has been requested by a management service consumer and created. </w:t>
      </w:r>
    </w:p>
    <w:p w14:paraId="0B9A28E9" w14:textId="77777777" w:rsidR="006A5594" w:rsidRPr="00215D3C" w:rsidRDefault="006A5594" w:rsidP="006A5594">
      <w:pPr>
        <w:pStyle w:val="Heading7"/>
      </w:pPr>
      <w:bookmarkStart w:id="1766" w:name="_Toc20494547"/>
      <w:bookmarkStart w:id="1767" w:name="_Toc26975592"/>
      <w:bookmarkStart w:id="1768" w:name="_Toc35856465"/>
      <w:bookmarkStart w:id="1769" w:name="_Toc44001321"/>
      <w:bookmarkStart w:id="1770" w:name="_Toc51580920"/>
      <w:bookmarkStart w:id="1771" w:name="_Toc52356183"/>
      <w:bookmarkStart w:id="1772" w:name="_Toc55227753"/>
      <w:bookmarkStart w:id="1773" w:name="_Toc130219055"/>
      <w:r>
        <w:t>11.2</w:t>
      </w:r>
      <w:r w:rsidRPr="00215D3C">
        <w:t>.2.2.3.2.2</w:t>
      </w:r>
      <w:r w:rsidRPr="00215D3C">
        <w:tab/>
        <w:t>Attributes</w:t>
      </w:r>
      <w:bookmarkEnd w:id="1766"/>
      <w:bookmarkEnd w:id="1767"/>
      <w:bookmarkEnd w:id="1768"/>
      <w:bookmarkEnd w:id="1769"/>
      <w:bookmarkEnd w:id="1770"/>
      <w:bookmarkEnd w:id="1771"/>
      <w:bookmarkEnd w:id="1772"/>
      <w:bookmarkEnd w:id="17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56"/>
        <w:gridCol w:w="385"/>
        <w:gridCol w:w="1444"/>
        <w:gridCol w:w="1444"/>
      </w:tblGrid>
      <w:tr w:rsidR="006A5594" w:rsidRPr="00215D3C" w14:paraId="5E4B85C9"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shd w:val="clear" w:color="auto" w:fill="BFBFBF"/>
            <w:hideMark/>
          </w:tcPr>
          <w:p w14:paraId="34202BF7" w14:textId="77777777" w:rsidR="006A5594" w:rsidRPr="00215D3C" w:rsidRDefault="006A5594" w:rsidP="000516BC">
            <w:pPr>
              <w:pStyle w:val="TAH"/>
            </w:pPr>
            <w:r w:rsidRPr="00215D3C">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437AD8" w14:textId="7E2FE731" w:rsidR="006A5594" w:rsidRPr="00215D3C" w:rsidRDefault="006A5594" w:rsidP="000516BC">
            <w:pPr>
              <w:pStyle w:val="TAH"/>
            </w:pPr>
            <w:r w:rsidRPr="00215D3C">
              <w:t>Support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24CCA1B0" w14:textId="77777777" w:rsidR="006A5594" w:rsidRPr="00215D3C" w:rsidRDefault="006A5594" w:rsidP="000516BC">
            <w:pPr>
              <w:pStyle w:val="TAH"/>
            </w:pPr>
            <w:r w:rsidRPr="00215D3C">
              <w:t>Read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5963A205" w14:textId="77777777" w:rsidR="006A5594" w:rsidRPr="00215D3C" w:rsidRDefault="006A5594" w:rsidP="000516BC">
            <w:pPr>
              <w:pStyle w:val="TAH"/>
            </w:pPr>
            <w:r w:rsidRPr="00215D3C">
              <w:t>Write Qualifier</w:t>
            </w:r>
          </w:p>
        </w:tc>
      </w:tr>
      <w:tr w:rsidR="006A5594" w:rsidRPr="00215D3C" w14:paraId="4700A6F8"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12586669" w14:textId="77777777" w:rsidR="006A5594" w:rsidRPr="001D11CC" w:rsidRDefault="006A5594" w:rsidP="000516BC">
            <w:pPr>
              <w:pStyle w:val="TAL"/>
              <w:rPr>
                <w:rFonts w:cs="Arial"/>
              </w:rPr>
            </w:pPr>
            <w:r w:rsidRPr="001D11CC">
              <w:rPr>
                <w:rFonts w:cs="Arial"/>
              </w:rPr>
              <w:t>ntfSubscriptionId</w:t>
            </w:r>
          </w:p>
        </w:tc>
        <w:tc>
          <w:tcPr>
            <w:tcW w:w="200" w:type="pct"/>
            <w:tcBorders>
              <w:top w:val="single" w:sz="4" w:space="0" w:color="auto"/>
              <w:left w:val="single" w:sz="4" w:space="0" w:color="auto"/>
              <w:bottom w:val="single" w:sz="4" w:space="0" w:color="auto"/>
              <w:right w:val="single" w:sz="4" w:space="0" w:color="auto"/>
            </w:tcBorders>
            <w:hideMark/>
          </w:tcPr>
          <w:p w14:paraId="645D7D52"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19D8EF3"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481EA27" w14:textId="77777777" w:rsidR="006A5594" w:rsidRPr="00215D3C" w:rsidRDefault="006A5594" w:rsidP="000516BC">
            <w:pPr>
              <w:pStyle w:val="TAL"/>
              <w:jc w:val="center"/>
            </w:pPr>
            <w:r w:rsidRPr="00215D3C">
              <w:t>-</w:t>
            </w:r>
          </w:p>
        </w:tc>
      </w:tr>
      <w:tr w:rsidR="006A5594" w:rsidRPr="00215D3C" w14:paraId="3157E2F9"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F1258E6" w14:textId="77777777" w:rsidR="006A5594" w:rsidRPr="001D11CC" w:rsidRDefault="006A5594" w:rsidP="000516BC">
            <w:pPr>
              <w:pStyle w:val="TAL"/>
              <w:rPr>
                <w:rFonts w:cs="Arial"/>
              </w:rPr>
            </w:pPr>
            <w:r w:rsidRPr="001D11CC">
              <w:rPr>
                <w:rFonts w:cs="Arial"/>
                <w:lang w:eastAsia="zh-CN"/>
              </w:rPr>
              <w:t>ntfSubscriptionState</w:t>
            </w:r>
          </w:p>
        </w:tc>
        <w:tc>
          <w:tcPr>
            <w:tcW w:w="200" w:type="pct"/>
            <w:tcBorders>
              <w:top w:val="single" w:sz="4" w:space="0" w:color="auto"/>
              <w:left w:val="single" w:sz="4" w:space="0" w:color="auto"/>
              <w:bottom w:val="single" w:sz="4" w:space="0" w:color="auto"/>
              <w:right w:val="single" w:sz="4" w:space="0" w:color="auto"/>
            </w:tcBorders>
            <w:hideMark/>
          </w:tcPr>
          <w:p w14:paraId="7DE9637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D99CC6E"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10449013" w14:textId="77777777" w:rsidR="006A5594" w:rsidRPr="00215D3C" w:rsidRDefault="006A5594" w:rsidP="000516BC">
            <w:pPr>
              <w:pStyle w:val="TAL"/>
              <w:jc w:val="center"/>
            </w:pPr>
            <w:r w:rsidRPr="00215D3C">
              <w:t>M</w:t>
            </w:r>
          </w:p>
        </w:tc>
      </w:tr>
      <w:tr w:rsidR="006A5594" w:rsidRPr="00215D3C" w14:paraId="5F9F3692"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13AB3B88" w14:textId="77777777" w:rsidR="006A5594" w:rsidRPr="001D11CC" w:rsidRDefault="006A5594" w:rsidP="000516BC">
            <w:pPr>
              <w:pStyle w:val="TAL"/>
              <w:rPr>
                <w:rFonts w:cs="Arial"/>
              </w:rPr>
            </w:pPr>
            <w:r w:rsidRPr="001D11CC">
              <w:rPr>
                <w:rFonts w:cs="Arial"/>
              </w:rPr>
              <w:t>ntfTimeTick</w:t>
            </w:r>
          </w:p>
        </w:tc>
        <w:tc>
          <w:tcPr>
            <w:tcW w:w="200" w:type="pct"/>
            <w:tcBorders>
              <w:top w:val="single" w:sz="4" w:space="0" w:color="auto"/>
              <w:left w:val="single" w:sz="4" w:space="0" w:color="auto"/>
              <w:bottom w:val="single" w:sz="4" w:space="0" w:color="auto"/>
              <w:right w:val="single" w:sz="4" w:space="0" w:color="auto"/>
            </w:tcBorders>
            <w:hideMark/>
          </w:tcPr>
          <w:p w14:paraId="2B17986A"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33EE35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5EA4495C" w14:textId="77777777" w:rsidR="006A5594" w:rsidRPr="00215D3C" w:rsidRDefault="006A5594" w:rsidP="000516BC">
            <w:pPr>
              <w:pStyle w:val="TAL"/>
              <w:jc w:val="center"/>
            </w:pPr>
            <w:r w:rsidRPr="00215D3C">
              <w:t>M</w:t>
            </w:r>
          </w:p>
        </w:tc>
      </w:tr>
      <w:tr w:rsidR="006A5594" w:rsidRPr="00215D3C" w14:paraId="2A1B5A2A"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9FD6B4F" w14:textId="77777777" w:rsidR="006A5594" w:rsidRPr="001D11CC" w:rsidRDefault="006A5594" w:rsidP="000516BC">
            <w:pPr>
              <w:pStyle w:val="TAL"/>
              <w:rPr>
                <w:rFonts w:cs="Arial"/>
              </w:rPr>
            </w:pPr>
            <w:r w:rsidRPr="001D11CC">
              <w:rPr>
                <w:rFonts w:cs="Arial"/>
              </w:rPr>
              <w:t>ntfTimeTickTimer</w:t>
            </w:r>
          </w:p>
        </w:tc>
        <w:tc>
          <w:tcPr>
            <w:tcW w:w="200" w:type="pct"/>
            <w:tcBorders>
              <w:top w:val="single" w:sz="4" w:space="0" w:color="auto"/>
              <w:left w:val="single" w:sz="4" w:space="0" w:color="auto"/>
              <w:bottom w:val="single" w:sz="4" w:space="0" w:color="auto"/>
              <w:right w:val="single" w:sz="4" w:space="0" w:color="auto"/>
            </w:tcBorders>
            <w:hideMark/>
          </w:tcPr>
          <w:p w14:paraId="0A0AA199"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54E633A3" w14:textId="77777777" w:rsidR="006A5594" w:rsidRPr="00215D3C" w:rsidRDefault="006A5594" w:rsidP="000516BC">
            <w:pPr>
              <w:pStyle w:val="TAL"/>
              <w:jc w:val="center"/>
            </w:pPr>
            <w:r w:rsidRPr="00215D3C">
              <w:t>-</w:t>
            </w:r>
          </w:p>
        </w:tc>
        <w:tc>
          <w:tcPr>
            <w:tcW w:w="750" w:type="pct"/>
            <w:tcBorders>
              <w:top w:val="single" w:sz="4" w:space="0" w:color="auto"/>
              <w:left w:val="single" w:sz="4" w:space="0" w:color="auto"/>
              <w:bottom w:val="single" w:sz="4" w:space="0" w:color="auto"/>
              <w:right w:val="single" w:sz="4" w:space="0" w:color="auto"/>
            </w:tcBorders>
            <w:hideMark/>
          </w:tcPr>
          <w:p w14:paraId="1E57D1E1" w14:textId="77777777" w:rsidR="006A5594" w:rsidRPr="00215D3C" w:rsidRDefault="006A5594" w:rsidP="000516BC">
            <w:pPr>
              <w:pStyle w:val="TAL"/>
              <w:jc w:val="center"/>
            </w:pPr>
            <w:r w:rsidRPr="00215D3C">
              <w:t>-</w:t>
            </w:r>
          </w:p>
        </w:tc>
      </w:tr>
      <w:tr w:rsidR="006A5594" w:rsidRPr="00215D3C" w14:paraId="22803962"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65EC449" w14:textId="77777777" w:rsidR="006A5594" w:rsidRPr="001D11CC" w:rsidRDefault="006A5594" w:rsidP="000516BC">
            <w:pPr>
              <w:pStyle w:val="TAL"/>
              <w:rPr>
                <w:rFonts w:cs="Arial"/>
              </w:rPr>
            </w:pPr>
            <w:r w:rsidRPr="001D11CC">
              <w:rPr>
                <w:rFonts w:cs="Arial"/>
              </w:rPr>
              <w:t>ntfNotificationCategorySet</w:t>
            </w:r>
          </w:p>
        </w:tc>
        <w:tc>
          <w:tcPr>
            <w:tcW w:w="200" w:type="pct"/>
            <w:tcBorders>
              <w:top w:val="single" w:sz="4" w:space="0" w:color="auto"/>
              <w:left w:val="single" w:sz="4" w:space="0" w:color="auto"/>
              <w:bottom w:val="single" w:sz="4" w:space="0" w:color="auto"/>
              <w:right w:val="single" w:sz="4" w:space="0" w:color="auto"/>
            </w:tcBorders>
            <w:hideMark/>
          </w:tcPr>
          <w:p w14:paraId="2C9D2C3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24B61206"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7DE3410" w14:textId="77777777" w:rsidR="006A5594" w:rsidRPr="00215D3C" w:rsidRDefault="006A5594" w:rsidP="000516BC">
            <w:pPr>
              <w:pStyle w:val="TAL"/>
              <w:jc w:val="center"/>
            </w:pPr>
            <w:r w:rsidRPr="00215D3C">
              <w:t>M</w:t>
            </w:r>
          </w:p>
        </w:tc>
      </w:tr>
      <w:tr w:rsidR="006A5594" w:rsidRPr="00215D3C" w14:paraId="15263D00"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2C2629E9" w14:textId="77777777" w:rsidR="006A5594" w:rsidRPr="001D11CC" w:rsidRDefault="006A5594" w:rsidP="000516BC">
            <w:pPr>
              <w:pStyle w:val="TAL"/>
              <w:rPr>
                <w:rFonts w:cs="Arial"/>
              </w:rPr>
            </w:pPr>
            <w:r w:rsidRPr="001D11CC">
              <w:rPr>
                <w:rFonts w:cs="Arial"/>
              </w:rPr>
              <w:t>ntfFilter</w:t>
            </w:r>
          </w:p>
        </w:tc>
        <w:tc>
          <w:tcPr>
            <w:tcW w:w="200" w:type="pct"/>
            <w:tcBorders>
              <w:top w:val="single" w:sz="4" w:space="0" w:color="auto"/>
              <w:left w:val="single" w:sz="4" w:space="0" w:color="auto"/>
              <w:bottom w:val="single" w:sz="4" w:space="0" w:color="auto"/>
              <w:right w:val="single" w:sz="4" w:space="0" w:color="auto"/>
            </w:tcBorders>
            <w:hideMark/>
          </w:tcPr>
          <w:p w14:paraId="4F22AA28"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FE6AA8D"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F29E440" w14:textId="77777777" w:rsidR="006A5594" w:rsidRPr="00215D3C" w:rsidRDefault="006A5594" w:rsidP="000516BC">
            <w:pPr>
              <w:pStyle w:val="TAL"/>
              <w:jc w:val="center"/>
            </w:pPr>
            <w:r w:rsidRPr="00215D3C">
              <w:t>M</w:t>
            </w:r>
          </w:p>
        </w:tc>
      </w:tr>
    </w:tbl>
    <w:p w14:paraId="76FEE2FE" w14:textId="77777777" w:rsidR="006A5594" w:rsidRPr="00215D3C" w:rsidRDefault="006A5594" w:rsidP="006A5594"/>
    <w:p w14:paraId="2B571ABE" w14:textId="77777777" w:rsidR="006A5594" w:rsidRPr="00215D3C" w:rsidRDefault="006A5594" w:rsidP="006A5594">
      <w:pPr>
        <w:pStyle w:val="Heading7"/>
      </w:pPr>
      <w:bookmarkStart w:id="1774" w:name="_Toc20494548"/>
      <w:bookmarkStart w:id="1775" w:name="_Toc26975593"/>
      <w:bookmarkStart w:id="1776" w:name="_Toc35856466"/>
      <w:bookmarkStart w:id="1777" w:name="_Toc44001322"/>
      <w:bookmarkStart w:id="1778" w:name="_Toc51580921"/>
      <w:bookmarkStart w:id="1779" w:name="_Toc52356184"/>
      <w:bookmarkStart w:id="1780" w:name="_Toc55227754"/>
      <w:bookmarkStart w:id="1781" w:name="_Toc130219056"/>
      <w:r>
        <w:t>11.2</w:t>
      </w:r>
      <w:r w:rsidRPr="00215D3C">
        <w:t>.2.2.3.2.3</w:t>
      </w:r>
      <w:r w:rsidRPr="00215D3C">
        <w:tab/>
      </w:r>
      <w:r>
        <w:t>Void</w:t>
      </w:r>
      <w:bookmarkEnd w:id="1774"/>
      <w:bookmarkEnd w:id="1775"/>
      <w:bookmarkEnd w:id="1776"/>
      <w:bookmarkEnd w:id="1777"/>
      <w:bookmarkEnd w:id="1778"/>
      <w:bookmarkEnd w:id="1779"/>
      <w:bookmarkEnd w:id="1780"/>
      <w:bookmarkEnd w:id="1781"/>
    </w:p>
    <w:p w14:paraId="47A9B73A" w14:textId="77777777" w:rsidR="006A5594" w:rsidRPr="00215D3C" w:rsidRDefault="006A5594" w:rsidP="006A5594">
      <w:pPr>
        <w:pStyle w:val="Heading6"/>
      </w:pPr>
      <w:bookmarkStart w:id="1782" w:name="_Toc20494549"/>
      <w:bookmarkStart w:id="1783" w:name="_Toc26975594"/>
      <w:bookmarkStart w:id="1784" w:name="_Toc35856467"/>
      <w:bookmarkStart w:id="1785" w:name="_Toc44001323"/>
      <w:bookmarkStart w:id="1786" w:name="_Toc51580922"/>
      <w:bookmarkStart w:id="1787" w:name="_Toc52356185"/>
      <w:bookmarkStart w:id="1788" w:name="_Toc55227755"/>
      <w:bookmarkStart w:id="1789" w:name="_Toc130219057"/>
      <w:r>
        <w:t>11.2</w:t>
      </w:r>
      <w:r w:rsidRPr="00215D3C">
        <w:t>.2.2.3.3</w:t>
      </w:r>
      <w:r w:rsidRPr="00215D3C">
        <w:tab/>
        <w:t>NotificationIRP</w:t>
      </w:r>
      <w:bookmarkEnd w:id="1782"/>
      <w:bookmarkEnd w:id="1783"/>
      <w:bookmarkEnd w:id="1784"/>
      <w:bookmarkEnd w:id="1785"/>
      <w:bookmarkEnd w:id="1786"/>
      <w:bookmarkEnd w:id="1787"/>
      <w:bookmarkEnd w:id="1788"/>
      <w:bookmarkEnd w:id="1789"/>
    </w:p>
    <w:p w14:paraId="54E6FB7E" w14:textId="77777777" w:rsidR="006A5594" w:rsidRPr="00215D3C" w:rsidRDefault="006A5594" w:rsidP="006A5594">
      <w:pPr>
        <w:pStyle w:val="Heading7"/>
      </w:pPr>
      <w:bookmarkStart w:id="1790" w:name="_Toc20494550"/>
      <w:bookmarkStart w:id="1791" w:name="_Toc26975595"/>
      <w:bookmarkStart w:id="1792" w:name="_Toc35856468"/>
      <w:bookmarkStart w:id="1793" w:name="_Toc44001324"/>
      <w:bookmarkStart w:id="1794" w:name="_Toc51580923"/>
      <w:bookmarkStart w:id="1795" w:name="_Toc52356186"/>
      <w:bookmarkStart w:id="1796" w:name="_Toc55227756"/>
      <w:bookmarkStart w:id="1797" w:name="_Toc130219058"/>
      <w:r>
        <w:t>11.2</w:t>
      </w:r>
      <w:r w:rsidRPr="00215D3C">
        <w:t>.2.2.3.3.1</w:t>
      </w:r>
      <w:r w:rsidRPr="00215D3C">
        <w:tab/>
        <w:t>Definition</w:t>
      </w:r>
      <w:bookmarkEnd w:id="1790"/>
      <w:bookmarkEnd w:id="1791"/>
      <w:bookmarkEnd w:id="1792"/>
      <w:bookmarkEnd w:id="1793"/>
      <w:bookmarkEnd w:id="1794"/>
      <w:bookmarkEnd w:id="1795"/>
      <w:bookmarkEnd w:id="1796"/>
      <w:bookmarkEnd w:id="1797"/>
    </w:p>
    <w:p w14:paraId="3C4AFF4B" w14:textId="77777777" w:rsidR="006A5594" w:rsidRPr="00215D3C" w:rsidRDefault="006A5594" w:rsidP="006A5594">
      <w:r w:rsidRPr="00215D3C">
        <w:t xml:space="preserve">This </w:t>
      </w:r>
      <w:r w:rsidRPr="00215D3C">
        <w:rPr>
          <w:lang w:eastAsia="zh-CN"/>
        </w:rPr>
        <w:t>Support IOC</w:t>
      </w:r>
      <w:r w:rsidRPr="00215D3C">
        <w:t xml:space="preserve"> represents a notification IRP. It inherits from </w:t>
      </w:r>
      <w:r w:rsidRPr="00215D3C">
        <w:rPr>
          <w:lang w:eastAsia="zh-CN"/>
        </w:rPr>
        <w:t>Support IOC</w:t>
      </w:r>
      <w:r w:rsidRPr="00215D3C">
        <w:t xml:space="preserve"> </w:t>
      </w:r>
      <w:r w:rsidRPr="00215D3C">
        <w:rPr>
          <w:lang w:eastAsia="zh-CN"/>
        </w:rPr>
        <w:t>M</w:t>
      </w:r>
      <w:r w:rsidRPr="00215D3C">
        <w:t>anagedGenericIRP.</w:t>
      </w:r>
    </w:p>
    <w:p w14:paraId="2430B704" w14:textId="77777777" w:rsidR="006A5594" w:rsidRPr="00215D3C" w:rsidRDefault="006A5594" w:rsidP="006A5594">
      <w:pPr>
        <w:pStyle w:val="Heading5"/>
      </w:pPr>
      <w:bookmarkStart w:id="1798" w:name="_Toc20494551"/>
      <w:bookmarkStart w:id="1799" w:name="_Toc26975596"/>
      <w:bookmarkStart w:id="1800" w:name="_Toc35856469"/>
      <w:bookmarkStart w:id="1801" w:name="_Toc44001325"/>
      <w:bookmarkStart w:id="1802" w:name="_Toc51580924"/>
      <w:bookmarkStart w:id="1803" w:name="_Toc52356187"/>
      <w:bookmarkStart w:id="1804" w:name="_Toc55227757"/>
      <w:bookmarkStart w:id="1805" w:name="_Toc130219059"/>
      <w:r>
        <w:lastRenderedPageBreak/>
        <w:t>11.2</w:t>
      </w:r>
      <w:r w:rsidRPr="00215D3C">
        <w:t>.2.2.4</w:t>
      </w:r>
      <w:r w:rsidRPr="00215D3C">
        <w:tab/>
        <w:t>Information relationship definition</w:t>
      </w:r>
      <w:r w:rsidRPr="00215D3C">
        <w:rPr>
          <w:lang w:eastAsia="zh-CN"/>
        </w:rPr>
        <w:t>s</w:t>
      </w:r>
      <w:bookmarkEnd w:id="1798"/>
      <w:bookmarkEnd w:id="1799"/>
      <w:bookmarkEnd w:id="1800"/>
      <w:bookmarkEnd w:id="1801"/>
      <w:bookmarkEnd w:id="1802"/>
      <w:bookmarkEnd w:id="1803"/>
      <w:bookmarkEnd w:id="1804"/>
      <w:bookmarkEnd w:id="1805"/>
    </w:p>
    <w:p w14:paraId="7BE9D4F7" w14:textId="77777777" w:rsidR="006A5594" w:rsidRPr="00215D3C" w:rsidRDefault="006A5594" w:rsidP="006A5594">
      <w:pPr>
        <w:pStyle w:val="Heading6"/>
      </w:pPr>
      <w:bookmarkStart w:id="1806" w:name="_Toc20494552"/>
      <w:bookmarkStart w:id="1807" w:name="_Toc26975597"/>
      <w:bookmarkStart w:id="1808" w:name="_Toc35856470"/>
      <w:bookmarkStart w:id="1809" w:name="_Toc44001326"/>
      <w:bookmarkStart w:id="1810" w:name="_Toc51580925"/>
      <w:bookmarkStart w:id="1811" w:name="_Toc52356188"/>
      <w:bookmarkStart w:id="1812" w:name="_Toc55227758"/>
      <w:bookmarkStart w:id="1813" w:name="_Toc130219060"/>
      <w:r>
        <w:t>11.2</w:t>
      </w:r>
      <w:r w:rsidRPr="00215D3C">
        <w:t>.2.2.4.1</w:t>
      </w:r>
      <w:r w:rsidRPr="00215D3C">
        <w:tab/>
        <w:t>relation-ntfSubscriber-ntfSubscription (M)</w:t>
      </w:r>
      <w:bookmarkEnd w:id="1806"/>
      <w:bookmarkEnd w:id="1807"/>
      <w:bookmarkEnd w:id="1808"/>
      <w:bookmarkEnd w:id="1809"/>
      <w:bookmarkEnd w:id="1810"/>
      <w:bookmarkEnd w:id="1811"/>
      <w:bookmarkEnd w:id="1812"/>
      <w:bookmarkEnd w:id="1813"/>
    </w:p>
    <w:p w14:paraId="549BF0A1" w14:textId="77777777" w:rsidR="006A5594" w:rsidRPr="00215D3C" w:rsidRDefault="006A5594" w:rsidP="006A5594">
      <w:pPr>
        <w:pStyle w:val="Heading7"/>
      </w:pPr>
      <w:bookmarkStart w:id="1814" w:name="_Toc20494553"/>
      <w:bookmarkStart w:id="1815" w:name="_Toc26975598"/>
      <w:bookmarkStart w:id="1816" w:name="_Toc35856471"/>
      <w:bookmarkStart w:id="1817" w:name="_Toc44001327"/>
      <w:bookmarkStart w:id="1818" w:name="_Toc51580926"/>
      <w:bookmarkStart w:id="1819" w:name="_Toc52356189"/>
      <w:bookmarkStart w:id="1820" w:name="_Toc55227759"/>
      <w:bookmarkStart w:id="1821" w:name="_Toc130219061"/>
      <w:r>
        <w:t>11.2</w:t>
      </w:r>
      <w:r w:rsidRPr="00215D3C">
        <w:t>.2.2.4.1.1</w:t>
      </w:r>
      <w:r w:rsidRPr="00215D3C">
        <w:tab/>
        <w:t>Definition</w:t>
      </w:r>
      <w:bookmarkEnd w:id="1814"/>
      <w:bookmarkEnd w:id="1815"/>
      <w:bookmarkEnd w:id="1816"/>
      <w:bookmarkEnd w:id="1817"/>
      <w:bookmarkEnd w:id="1818"/>
      <w:bookmarkEnd w:id="1819"/>
      <w:bookmarkEnd w:id="1820"/>
      <w:bookmarkEnd w:id="1821"/>
    </w:p>
    <w:p w14:paraId="7D6B35B7" w14:textId="77777777" w:rsidR="006A5594" w:rsidRPr="00215D3C" w:rsidRDefault="006A5594" w:rsidP="006A5594">
      <w:pPr>
        <w:keepNext/>
      </w:pPr>
      <w:r w:rsidRPr="00215D3C">
        <w:t>This relationship defines the relationship between a NtfSubscriber and its current subscriptions.</w:t>
      </w:r>
    </w:p>
    <w:p w14:paraId="14F89688" w14:textId="77777777" w:rsidR="006A5594" w:rsidRPr="00215D3C" w:rsidRDefault="006A5594" w:rsidP="006A5594">
      <w:pPr>
        <w:pStyle w:val="Heading7"/>
      </w:pPr>
      <w:bookmarkStart w:id="1822" w:name="_Toc20494554"/>
      <w:bookmarkStart w:id="1823" w:name="_Toc26975599"/>
      <w:bookmarkStart w:id="1824" w:name="_Toc35856472"/>
      <w:bookmarkStart w:id="1825" w:name="_Toc44001328"/>
      <w:bookmarkStart w:id="1826" w:name="_Toc51580927"/>
      <w:bookmarkStart w:id="1827" w:name="_Toc52356190"/>
      <w:bookmarkStart w:id="1828" w:name="_Toc55227760"/>
      <w:bookmarkStart w:id="1829" w:name="_Toc130219062"/>
      <w:r>
        <w:t>11.2</w:t>
      </w:r>
      <w:r w:rsidRPr="00215D3C">
        <w:t>.2.2.4.1.2</w:t>
      </w:r>
      <w:r w:rsidRPr="00215D3C">
        <w:tab/>
        <w:t>Roles</w:t>
      </w:r>
      <w:bookmarkEnd w:id="1822"/>
      <w:bookmarkEnd w:id="1823"/>
      <w:bookmarkEnd w:id="1824"/>
      <w:bookmarkEnd w:id="1825"/>
      <w:bookmarkEnd w:id="1826"/>
      <w:bookmarkEnd w:id="1827"/>
      <w:bookmarkEnd w:id="1828"/>
      <w:bookmarkEnd w:id="18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43665D25"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1FB3AC5C" w14:textId="77777777" w:rsidR="006A5594" w:rsidRPr="00215D3C" w:rsidRDefault="006A5594" w:rsidP="000516BC">
            <w:pPr>
              <w:pStyle w:val="TAH"/>
            </w:pPr>
            <w:r w:rsidRPr="00215D3C">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4AE80DCD" w14:textId="77777777" w:rsidR="006A5594" w:rsidRPr="00215D3C" w:rsidRDefault="006A5594" w:rsidP="000516BC">
            <w:pPr>
              <w:pStyle w:val="TAH"/>
            </w:pPr>
            <w:r w:rsidRPr="00215D3C">
              <w:t>Definition</w:t>
            </w:r>
          </w:p>
        </w:tc>
      </w:tr>
      <w:tr w:rsidR="006A5594" w:rsidRPr="00215D3C" w14:paraId="75E5C46B"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49102EF4" w14:textId="77777777" w:rsidR="006A5594" w:rsidRPr="001D11CC" w:rsidRDefault="006A5594" w:rsidP="000516BC">
            <w:pPr>
              <w:pStyle w:val="TAL"/>
              <w:rPr>
                <w:rFonts w:cs="Arial"/>
              </w:rPr>
            </w:pPr>
            <w:r w:rsidRPr="001D11CC">
              <w:rPr>
                <w:rFonts w:cs="Arial"/>
              </w:rPr>
              <w:t>theNtfSubscriber</w:t>
            </w:r>
          </w:p>
        </w:tc>
        <w:tc>
          <w:tcPr>
            <w:tcW w:w="3450" w:type="pct"/>
            <w:tcBorders>
              <w:top w:val="single" w:sz="4" w:space="0" w:color="auto"/>
              <w:left w:val="single" w:sz="4" w:space="0" w:color="auto"/>
              <w:bottom w:val="single" w:sz="4" w:space="0" w:color="auto"/>
              <w:right w:val="single" w:sz="4" w:space="0" w:color="auto"/>
            </w:tcBorders>
            <w:hideMark/>
          </w:tcPr>
          <w:p w14:paraId="0CE630AB" w14:textId="77777777" w:rsidR="006A5594" w:rsidRPr="00215D3C" w:rsidRDefault="006A5594" w:rsidP="000516BC">
            <w:pPr>
              <w:pStyle w:val="TAL"/>
            </w:pPr>
            <w:r w:rsidRPr="00215D3C">
              <w:t xml:space="preserve">This role represents the one who has subscribed. It can be played by instances of </w:t>
            </w:r>
            <w:r w:rsidRPr="00215D3C">
              <w:rPr>
                <w:lang w:eastAsia="zh-CN"/>
              </w:rPr>
              <w:t xml:space="preserve">Support </w:t>
            </w:r>
            <w:r w:rsidRPr="00215D3C">
              <w:t>IOC NtfSubscriber</w:t>
            </w:r>
          </w:p>
        </w:tc>
      </w:tr>
      <w:tr w:rsidR="006A5594" w:rsidRPr="00215D3C" w14:paraId="2BDEE7B1"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0AAD34D6" w14:textId="77777777" w:rsidR="006A5594" w:rsidRPr="001D11CC" w:rsidRDefault="006A5594" w:rsidP="000516BC">
            <w:pPr>
              <w:pStyle w:val="TAL"/>
              <w:rPr>
                <w:rFonts w:cs="Arial"/>
              </w:rPr>
            </w:pPr>
            <w:r w:rsidRPr="001D11CC">
              <w:rPr>
                <w:rFonts w:cs="Arial"/>
              </w:rPr>
              <w:t>theNtfSubscription</w:t>
            </w:r>
          </w:p>
        </w:tc>
        <w:tc>
          <w:tcPr>
            <w:tcW w:w="3450" w:type="pct"/>
            <w:tcBorders>
              <w:top w:val="single" w:sz="4" w:space="0" w:color="auto"/>
              <w:left w:val="single" w:sz="4" w:space="0" w:color="auto"/>
              <w:bottom w:val="single" w:sz="4" w:space="0" w:color="auto"/>
              <w:right w:val="single" w:sz="4" w:space="0" w:color="auto"/>
            </w:tcBorders>
            <w:hideMark/>
          </w:tcPr>
          <w:p w14:paraId="31D0A1E0" w14:textId="77777777" w:rsidR="006A5594" w:rsidRPr="00215D3C" w:rsidRDefault="006A5594" w:rsidP="000516BC">
            <w:pPr>
              <w:pStyle w:val="TAL"/>
            </w:pPr>
            <w:r w:rsidRPr="00215D3C">
              <w:t xml:space="preserve">This role represents the subscriptions which were made and not unsubscribed. It can be played by instances of </w:t>
            </w:r>
            <w:r w:rsidRPr="00215D3C">
              <w:rPr>
                <w:lang w:eastAsia="zh-CN"/>
              </w:rPr>
              <w:t xml:space="preserve">Support </w:t>
            </w:r>
            <w:r w:rsidRPr="00215D3C">
              <w:t>IOC NtfSubscription</w:t>
            </w:r>
          </w:p>
        </w:tc>
      </w:tr>
    </w:tbl>
    <w:p w14:paraId="216B388F" w14:textId="77777777" w:rsidR="006A5594" w:rsidRPr="00215D3C" w:rsidRDefault="006A5594" w:rsidP="006A5594"/>
    <w:p w14:paraId="296595D3" w14:textId="77777777" w:rsidR="006A5594" w:rsidRPr="00215D3C" w:rsidRDefault="006A5594" w:rsidP="006A5594">
      <w:pPr>
        <w:pStyle w:val="Heading7"/>
      </w:pPr>
      <w:bookmarkStart w:id="1830" w:name="_Toc20494555"/>
      <w:bookmarkStart w:id="1831" w:name="_Toc26975600"/>
      <w:bookmarkStart w:id="1832" w:name="_Toc35856473"/>
      <w:bookmarkStart w:id="1833" w:name="_Toc44001329"/>
      <w:bookmarkStart w:id="1834" w:name="_Toc51580928"/>
      <w:bookmarkStart w:id="1835" w:name="_Toc52356191"/>
      <w:bookmarkStart w:id="1836" w:name="_Toc55227761"/>
      <w:bookmarkStart w:id="1837" w:name="_Toc130219063"/>
      <w:r>
        <w:t>11.2</w:t>
      </w:r>
      <w:r w:rsidRPr="00215D3C">
        <w:t>.2.2.4.1.3</w:t>
      </w:r>
      <w:r w:rsidRPr="00215D3C">
        <w:tab/>
        <w:t>Constraints</w:t>
      </w:r>
      <w:bookmarkEnd w:id="1830"/>
      <w:bookmarkEnd w:id="1831"/>
      <w:bookmarkEnd w:id="1832"/>
      <w:bookmarkEnd w:id="1833"/>
      <w:bookmarkEnd w:id="1834"/>
      <w:bookmarkEnd w:id="1835"/>
      <w:bookmarkEnd w:id="1836"/>
      <w:bookmarkEnd w:id="18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7ED77F93"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39318B41" w14:textId="77777777" w:rsidR="006A5594" w:rsidRPr="00215D3C" w:rsidRDefault="006A5594" w:rsidP="000516BC">
            <w:pPr>
              <w:pStyle w:val="TAH"/>
            </w:pPr>
            <w:r w:rsidRPr="00215D3C">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3CB82105" w14:textId="77777777" w:rsidR="006A5594" w:rsidRPr="00215D3C" w:rsidRDefault="006A5594" w:rsidP="000516BC">
            <w:pPr>
              <w:pStyle w:val="TAH"/>
            </w:pPr>
            <w:r w:rsidRPr="00215D3C">
              <w:t>Definition</w:t>
            </w:r>
          </w:p>
        </w:tc>
      </w:tr>
      <w:tr w:rsidR="006A5594" w:rsidRPr="00215D3C" w14:paraId="52C3AE2B"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2C462489" w14:textId="77777777" w:rsidR="006A5594" w:rsidRPr="001D11CC" w:rsidRDefault="006A5594" w:rsidP="000516BC">
            <w:pPr>
              <w:pStyle w:val="TAL"/>
              <w:rPr>
                <w:rFonts w:cs="Arial"/>
              </w:rPr>
            </w:pPr>
            <w:r w:rsidRPr="001D11CC">
              <w:rPr>
                <w:rFonts w:cs="Arial"/>
              </w:rPr>
              <w:t>inv_notificationCategoriesAllDistinct</w:t>
            </w:r>
          </w:p>
        </w:tc>
        <w:tc>
          <w:tcPr>
            <w:tcW w:w="3450" w:type="pct"/>
            <w:tcBorders>
              <w:top w:val="single" w:sz="4" w:space="0" w:color="auto"/>
              <w:left w:val="single" w:sz="4" w:space="0" w:color="auto"/>
              <w:bottom w:val="single" w:sz="4" w:space="0" w:color="auto"/>
              <w:right w:val="single" w:sz="4" w:space="0" w:color="auto"/>
            </w:tcBorders>
            <w:hideMark/>
          </w:tcPr>
          <w:p w14:paraId="19F4789C" w14:textId="77777777" w:rsidR="006A5594" w:rsidRPr="00215D3C" w:rsidRDefault="006A5594" w:rsidP="000516BC">
            <w:pPr>
              <w:pStyle w:val="TAL"/>
            </w:pPr>
            <w:r w:rsidRPr="00215D3C">
              <w:t>The notification categories contained in the ntfNotificationCategorySet attribute of NtfSubscription playing the role theNtfSubscription are all distinct from each other.</w:t>
            </w:r>
          </w:p>
        </w:tc>
      </w:tr>
    </w:tbl>
    <w:p w14:paraId="37FD9BFC" w14:textId="77777777" w:rsidR="006A5594" w:rsidRPr="00215D3C" w:rsidRDefault="006A5594" w:rsidP="006A5594"/>
    <w:p w14:paraId="1755EFC3" w14:textId="77777777" w:rsidR="006A5594" w:rsidRPr="00215D3C" w:rsidRDefault="006A5594" w:rsidP="006A5594">
      <w:pPr>
        <w:pStyle w:val="Heading6"/>
      </w:pPr>
      <w:bookmarkStart w:id="1838" w:name="_Toc20494556"/>
      <w:bookmarkStart w:id="1839" w:name="_Toc26975601"/>
      <w:bookmarkStart w:id="1840" w:name="_Toc35856474"/>
      <w:bookmarkStart w:id="1841" w:name="_Toc44001330"/>
      <w:bookmarkStart w:id="1842" w:name="_Toc51580929"/>
      <w:bookmarkStart w:id="1843" w:name="_Toc52356192"/>
      <w:bookmarkStart w:id="1844" w:name="_Toc55227762"/>
      <w:bookmarkStart w:id="1845" w:name="_Toc130219064"/>
      <w:r>
        <w:t>11.2</w:t>
      </w:r>
      <w:r w:rsidRPr="00215D3C">
        <w:t>.2.2.4.2</w:t>
      </w:r>
      <w:r w:rsidRPr="00215D3C">
        <w:tab/>
        <w:t>relation-ntfIRP-ntfSubscriber (M)</w:t>
      </w:r>
      <w:bookmarkEnd w:id="1838"/>
      <w:bookmarkEnd w:id="1839"/>
      <w:bookmarkEnd w:id="1840"/>
      <w:bookmarkEnd w:id="1841"/>
      <w:bookmarkEnd w:id="1842"/>
      <w:bookmarkEnd w:id="1843"/>
      <w:bookmarkEnd w:id="1844"/>
      <w:bookmarkEnd w:id="1845"/>
    </w:p>
    <w:p w14:paraId="56DBBDD1" w14:textId="77777777" w:rsidR="006A5594" w:rsidRPr="00215D3C" w:rsidRDefault="006A5594" w:rsidP="006A5594">
      <w:pPr>
        <w:pStyle w:val="Heading7"/>
      </w:pPr>
      <w:bookmarkStart w:id="1846" w:name="_Toc20494557"/>
      <w:bookmarkStart w:id="1847" w:name="_Toc26975602"/>
      <w:bookmarkStart w:id="1848" w:name="_Toc35856475"/>
      <w:bookmarkStart w:id="1849" w:name="_Toc44001331"/>
      <w:bookmarkStart w:id="1850" w:name="_Toc51580930"/>
      <w:bookmarkStart w:id="1851" w:name="_Toc52356193"/>
      <w:bookmarkStart w:id="1852" w:name="_Toc55227763"/>
      <w:bookmarkStart w:id="1853" w:name="_Toc130219065"/>
      <w:r>
        <w:t>11.2</w:t>
      </w:r>
      <w:r w:rsidRPr="00215D3C">
        <w:t>.2.2.4.2.1</w:t>
      </w:r>
      <w:r w:rsidRPr="00215D3C">
        <w:tab/>
        <w:t>Definition</w:t>
      </w:r>
      <w:bookmarkEnd w:id="1846"/>
      <w:bookmarkEnd w:id="1847"/>
      <w:bookmarkEnd w:id="1848"/>
      <w:bookmarkEnd w:id="1849"/>
      <w:bookmarkEnd w:id="1850"/>
      <w:bookmarkEnd w:id="1851"/>
      <w:bookmarkEnd w:id="1852"/>
      <w:bookmarkEnd w:id="1853"/>
    </w:p>
    <w:p w14:paraId="470DDAAF" w14:textId="77777777" w:rsidR="006A5594" w:rsidRPr="00215D3C" w:rsidRDefault="006A5594" w:rsidP="006A5594">
      <w:r w:rsidRPr="00215D3C">
        <w:t>This relationship defines the relationship between the NotificationIRP and the current subscribers of notifications.</w:t>
      </w:r>
    </w:p>
    <w:p w14:paraId="798B4AA8" w14:textId="77777777" w:rsidR="006A5594" w:rsidRPr="00215D3C" w:rsidRDefault="006A5594" w:rsidP="006A5594">
      <w:pPr>
        <w:pStyle w:val="Heading7"/>
      </w:pPr>
      <w:bookmarkStart w:id="1854" w:name="_Toc20494558"/>
      <w:bookmarkStart w:id="1855" w:name="_Toc26975603"/>
      <w:bookmarkStart w:id="1856" w:name="_Toc35856476"/>
      <w:bookmarkStart w:id="1857" w:name="_Toc44001332"/>
      <w:bookmarkStart w:id="1858" w:name="_Toc51580931"/>
      <w:bookmarkStart w:id="1859" w:name="_Toc52356194"/>
      <w:bookmarkStart w:id="1860" w:name="_Toc55227764"/>
      <w:bookmarkStart w:id="1861" w:name="_Toc130219066"/>
      <w:r>
        <w:t>11.2</w:t>
      </w:r>
      <w:r w:rsidRPr="00215D3C">
        <w:t>.2.2.4.2.2</w:t>
      </w:r>
      <w:r w:rsidRPr="00215D3C">
        <w:tab/>
        <w:t>Roles</w:t>
      </w:r>
      <w:bookmarkEnd w:id="1854"/>
      <w:bookmarkEnd w:id="1855"/>
      <w:bookmarkEnd w:id="1856"/>
      <w:bookmarkEnd w:id="1857"/>
      <w:bookmarkEnd w:id="1858"/>
      <w:bookmarkEnd w:id="1859"/>
      <w:bookmarkEnd w:id="1860"/>
      <w:bookmarkEnd w:id="18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195C54F1"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6FBBFC20" w14:textId="77777777" w:rsidR="006A5594" w:rsidRPr="004544E4" w:rsidRDefault="006A5594" w:rsidP="000516BC">
            <w:pPr>
              <w:pStyle w:val="TAH"/>
              <w:rPr>
                <w:rFonts w:cs="Arial"/>
              </w:rPr>
            </w:pPr>
            <w:r w:rsidRPr="004544E4">
              <w:rPr>
                <w:rFonts w:cs="Arial"/>
              </w:rPr>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19C44373" w14:textId="77777777" w:rsidR="006A5594" w:rsidRPr="00215D3C" w:rsidRDefault="006A5594" w:rsidP="000516BC">
            <w:pPr>
              <w:pStyle w:val="TAH"/>
            </w:pPr>
            <w:r w:rsidRPr="00215D3C">
              <w:t>Definition</w:t>
            </w:r>
          </w:p>
        </w:tc>
      </w:tr>
      <w:tr w:rsidR="006A5594" w:rsidRPr="00215D3C" w14:paraId="65DDCA9C"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063363F1" w14:textId="77777777" w:rsidR="006A5594" w:rsidRPr="001D11CC" w:rsidRDefault="006A5594" w:rsidP="000516BC">
            <w:pPr>
              <w:pStyle w:val="TAL"/>
              <w:rPr>
                <w:rFonts w:cs="Arial"/>
              </w:rPr>
            </w:pPr>
            <w:r w:rsidRPr="001D11CC">
              <w:rPr>
                <w:rFonts w:cs="Arial"/>
              </w:rPr>
              <w:t>theNtfSubscriber</w:t>
            </w:r>
          </w:p>
        </w:tc>
        <w:tc>
          <w:tcPr>
            <w:tcW w:w="3450" w:type="pct"/>
            <w:tcBorders>
              <w:top w:val="single" w:sz="4" w:space="0" w:color="auto"/>
              <w:left w:val="single" w:sz="4" w:space="0" w:color="auto"/>
              <w:bottom w:val="single" w:sz="4" w:space="0" w:color="auto"/>
              <w:right w:val="single" w:sz="4" w:space="0" w:color="auto"/>
            </w:tcBorders>
            <w:hideMark/>
          </w:tcPr>
          <w:p w14:paraId="7C8DC57A" w14:textId="77777777" w:rsidR="006A5594" w:rsidRPr="00215D3C" w:rsidRDefault="006A5594" w:rsidP="000516BC">
            <w:pPr>
              <w:pStyle w:val="TAL"/>
            </w:pPr>
            <w:r w:rsidRPr="00215D3C">
              <w:t xml:space="preserve">This role represents the entities to which IRPAgent will notify events. It is played by instances of </w:t>
            </w:r>
            <w:r w:rsidRPr="00215D3C">
              <w:rPr>
                <w:lang w:eastAsia="zh-CN"/>
              </w:rPr>
              <w:t xml:space="preserve">Support </w:t>
            </w:r>
            <w:r w:rsidRPr="00215D3C">
              <w:t>IOC NtfSubscriber</w:t>
            </w:r>
          </w:p>
        </w:tc>
      </w:tr>
      <w:tr w:rsidR="006A5594" w:rsidRPr="00215D3C" w14:paraId="2692D2DE" w14:textId="77777777" w:rsidTr="001D11CC">
        <w:trPr>
          <w:trHeight w:val="70"/>
          <w:jc w:val="center"/>
        </w:trPr>
        <w:tc>
          <w:tcPr>
            <w:tcW w:w="1550" w:type="pct"/>
            <w:tcBorders>
              <w:top w:val="single" w:sz="4" w:space="0" w:color="auto"/>
              <w:left w:val="single" w:sz="4" w:space="0" w:color="auto"/>
              <w:bottom w:val="single" w:sz="4" w:space="0" w:color="auto"/>
              <w:right w:val="single" w:sz="4" w:space="0" w:color="auto"/>
            </w:tcBorders>
            <w:hideMark/>
          </w:tcPr>
          <w:p w14:paraId="08B2B517" w14:textId="77777777" w:rsidR="006A5594" w:rsidRPr="001D11CC" w:rsidRDefault="006A5594" w:rsidP="000516BC">
            <w:pPr>
              <w:pStyle w:val="TAL"/>
              <w:rPr>
                <w:rFonts w:cs="Arial"/>
              </w:rPr>
            </w:pPr>
            <w:r w:rsidRPr="001D11CC">
              <w:rPr>
                <w:rFonts w:cs="Arial"/>
              </w:rPr>
              <w:t>theNotificationIRP</w:t>
            </w:r>
          </w:p>
        </w:tc>
        <w:tc>
          <w:tcPr>
            <w:tcW w:w="3450" w:type="pct"/>
            <w:tcBorders>
              <w:top w:val="single" w:sz="4" w:space="0" w:color="auto"/>
              <w:left w:val="single" w:sz="4" w:space="0" w:color="auto"/>
              <w:bottom w:val="single" w:sz="4" w:space="0" w:color="auto"/>
              <w:right w:val="single" w:sz="4" w:space="0" w:color="auto"/>
            </w:tcBorders>
            <w:hideMark/>
          </w:tcPr>
          <w:p w14:paraId="4AD9F4D8" w14:textId="77777777" w:rsidR="006A5594" w:rsidRPr="00215D3C" w:rsidRDefault="006A5594" w:rsidP="000516BC">
            <w:pPr>
              <w:pStyle w:val="TAL"/>
            </w:pPr>
            <w:r w:rsidRPr="00215D3C">
              <w:t xml:space="preserve">This role represents the NotificationIRP to which an IRPManager has subscribed. It is played by instances of </w:t>
            </w:r>
            <w:r w:rsidRPr="00215D3C">
              <w:rPr>
                <w:lang w:eastAsia="zh-CN"/>
              </w:rPr>
              <w:t xml:space="preserve">Support </w:t>
            </w:r>
            <w:r w:rsidRPr="00215D3C">
              <w:t>IOC NotificationIRP</w:t>
            </w:r>
          </w:p>
        </w:tc>
      </w:tr>
    </w:tbl>
    <w:p w14:paraId="69B064AA" w14:textId="77777777" w:rsidR="006A5594" w:rsidRPr="00215D3C" w:rsidRDefault="006A5594" w:rsidP="006A5594"/>
    <w:p w14:paraId="2F12BBAE" w14:textId="77777777" w:rsidR="006A5594" w:rsidRPr="00215D3C" w:rsidRDefault="006A5594" w:rsidP="006A5594">
      <w:pPr>
        <w:pStyle w:val="Heading7"/>
      </w:pPr>
      <w:bookmarkStart w:id="1862" w:name="_Toc20494559"/>
      <w:bookmarkStart w:id="1863" w:name="_Toc26975604"/>
      <w:bookmarkStart w:id="1864" w:name="_Toc35856477"/>
      <w:bookmarkStart w:id="1865" w:name="_Toc44001333"/>
      <w:bookmarkStart w:id="1866" w:name="_Toc51580932"/>
      <w:bookmarkStart w:id="1867" w:name="_Toc52356195"/>
      <w:bookmarkStart w:id="1868" w:name="_Toc55227765"/>
      <w:bookmarkStart w:id="1869" w:name="_Toc130219067"/>
      <w:r>
        <w:t>11.2</w:t>
      </w:r>
      <w:r w:rsidRPr="00215D3C">
        <w:t>.2.2.4.2.3</w:t>
      </w:r>
      <w:r w:rsidRPr="00215D3C">
        <w:tab/>
        <w:t>Constraints</w:t>
      </w:r>
      <w:bookmarkEnd w:id="1862"/>
      <w:bookmarkEnd w:id="1863"/>
      <w:bookmarkEnd w:id="1864"/>
      <w:bookmarkEnd w:id="1865"/>
      <w:bookmarkEnd w:id="1866"/>
      <w:bookmarkEnd w:id="1867"/>
      <w:bookmarkEnd w:id="1868"/>
      <w:bookmarkEnd w:id="18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17790002"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7CB6C797" w14:textId="77777777" w:rsidR="006A5594" w:rsidRPr="004544E4" w:rsidRDefault="006A5594" w:rsidP="000516BC">
            <w:pPr>
              <w:pStyle w:val="TAH"/>
              <w:rPr>
                <w:rFonts w:cs="Arial"/>
              </w:rPr>
            </w:pPr>
            <w:r w:rsidRPr="004544E4">
              <w:rPr>
                <w:rFonts w:cs="Arial"/>
              </w:rPr>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0B13F3B4" w14:textId="77777777" w:rsidR="006A5594" w:rsidRPr="00215D3C" w:rsidRDefault="006A5594" w:rsidP="000516BC">
            <w:pPr>
              <w:pStyle w:val="TAH"/>
            </w:pPr>
            <w:r w:rsidRPr="00215D3C">
              <w:t>Definition</w:t>
            </w:r>
          </w:p>
        </w:tc>
      </w:tr>
      <w:tr w:rsidR="006A5594" w:rsidRPr="00215D3C" w14:paraId="48542FC9"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1802085F" w14:textId="77777777" w:rsidR="006A5594" w:rsidRPr="001D11CC" w:rsidRDefault="006A5594" w:rsidP="000516BC">
            <w:pPr>
              <w:pStyle w:val="TAL"/>
              <w:rPr>
                <w:rFonts w:cs="Arial"/>
              </w:rPr>
            </w:pPr>
            <w:r w:rsidRPr="001D11CC">
              <w:rPr>
                <w:rFonts w:cs="Arial"/>
              </w:rPr>
              <w:t>inv_uniqueManagerReference</w:t>
            </w:r>
          </w:p>
        </w:tc>
        <w:tc>
          <w:tcPr>
            <w:tcW w:w="3450" w:type="pct"/>
            <w:tcBorders>
              <w:top w:val="single" w:sz="4" w:space="0" w:color="auto"/>
              <w:left w:val="single" w:sz="4" w:space="0" w:color="auto"/>
              <w:bottom w:val="single" w:sz="4" w:space="0" w:color="auto"/>
              <w:right w:val="single" w:sz="4" w:space="0" w:color="auto"/>
            </w:tcBorders>
            <w:hideMark/>
          </w:tcPr>
          <w:p w14:paraId="2107EE78" w14:textId="77777777" w:rsidR="006A5594" w:rsidRPr="00215D3C" w:rsidRDefault="006A5594" w:rsidP="000516BC">
            <w:pPr>
              <w:pStyle w:val="TAL"/>
            </w:pPr>
            <w:r w:rsidRPr="00215D3C">
              <w:t>All NtfSubscriber involved in the subscriptionRegistration relationship are distinguished from each other by their ntfManagerReference Attribute.</w:t>
            </w:r>
          </w:p>
        </w:tc>
      </w:tr>
    </w:tbl>
    <w:p w14:paraId="60BA02B7" w14:textId="77777777" w:rsidR="006A5594" w:rsidRPr="00215D3C" w:rsidRDefault="006A5594" w:rsidP="006A5594"/>
    <w:p w14:paraId="5B07185F" w14:textId="77777777" w:rsidR="006A5594" w:rsidRPr="00645434" w:rsidRDefault="006A5594" w:rsidP="006A5594">
      <w:pPr>
        <w:pStyle w:val="Heading5"/>
        <w:rPr>
          <w:lang w:eastAsia="zh-CN"/>
        </w:rPr>
      </w:pPr>
      <w:bookmarkStart w:id="1870" w:name="_Toc20494560"/>
      <w:bookmarkStart w:id="1871" w:name="_Toc26975605"/>
      <w:bookmarkStart w:id="1872" w:name="_Toc35856478"/>
      <w:bookmarkStart w:id="1873" w:name="_Toc44001334"/>
      <w:bookmarkStart w:id="1874" w:name="_Toc51580933"/>
      <w:bookmarkStart w:id="1875" w:name="_Toc52356196"/>
      <w:bookmarkStart w:id="1876" w:name="_Toc55227766"/>
      <w:bookmarkStart w:id="1877" w:name="_Toc130219068"/>
      <w:r>
        <w:lastRenderedPageBreak/>
        <w:t>11.2</w:t>
      </w:r>
      <w:r w:rsidRPr="00645434">
        <w:t>.2.2.5</w:t>
      </w:r>
      <w:r w:rsidRPr="00645434">
        <w:tab/>
        <w:t>Information attribute definition</w:t>
      </w:r>
      <w:r w:rsidRPr="00645434">
        <w:rPr>
          <w:lang w:eastAsia="zh-CN"/>
        </w:rPr>
        <w:t>s</w:t>
      </w:r>
      <w:bookmarkEnd w:id="1870"/>
      <w:bookmarkEnd w:id="1871"/>
      <w:bookmarkEnd w:id="1872"/>
      <w:bookmarkEnd w:id="1873"/>
      <w:bookmarkEnd w:id="1874"/>
      <w:bookmarkEnd w:id="1875"/>
      <w:bookmarkEnd w:id="1876"/>
      <w:bookmarkEnd w:id="1877"/>
    </w:p>
    <w:p w14:paraId="3A3ED1F3" w14:textId="77777777" w:rsidR="006A5594" w:rsidRPr="00645434" w:rsidRDefault="006A5594" w:rsidP="006A5594">
      <w:pPr>
        <w:pStyle w:val="Heading6"/>
        <w:rPr>
          <w:lang w:eastAsia="zh-CN"/>
        </w:rPr>
      </w:pPr>
      <w:bookmarkStart w:id="1878" w:name="_Toc20494561"/>
      <w:bookmarkStart w:id="1879" w:name="_Toc26975606"/>
      <w:bookmarkStart w:id="1880" w:name="_Toc35856479"/>
      <w:bookmarkStart w:id="1881" w:name="_Toc44001335"/>
      <w:bookmarkStart w:id="1882" w:name="_Toc51580934"/>
      <w:bookmarkStart w:id="1883" w:name="_Toc52356197"/>
      <w:bookmarkStart w:id="1884" w:name="_Toc55227767"/>
      <w:bookmarkStart w:id="1885" w:name="_Toc130219069"/>
      <w:r>
        <w:rPr>
          <w:lang w:eastAsia="zh-CN"/>
        </w:rPr>
        <w:t>11.2</w:t>
      </w:r>
      <w:r w:rsidRPr="00645434">
        <w:rPr>
          <w:lang w:eastAsia="zh-CN"/>
        </w:rPr>
        <w:t>.2.2.5.0</w:t>
      </w:r>
      <w:r w:rsidRPr="00645434">
        <w:rPr>
          <w:lang w:eastAsia="zh-CN"/>
        </w:rPr>
        <w:tab/>
        <w:t>Introduction</w:t>
      </w:r>
      <w:bookmarkEnd w:id="1878"/>
      <w:bookmarkEnd w:id="1879"/>
      <w:bookmarkEnd w:id="1880"/>
      <w:bookmarkEnd w:id="1881"/>
      <w:bookmarkEnd w:id="1882"/>
      <w:bookmarkEnd w:id="1883"/>
      <w:bookmarkEnd w:id="1884"/>
      <w:bookmarkEnd w:id="1885"/>
    </w:p>
    <w:p w14:paraId="17091E2A" w14:textId="77777777" w:rsidR="006A5594" w:rsidRPr="00645434" w:rsidRDefault="006A5594" w:rsidP="006A5594">
      <w:pPr>
        <w:keepNext/>
        <w:keepLines/>
      </w:pPr>
      <w:r w:rsidRPr="00645434">
        <w:t xml:space="preserve">This </w:t>
      </w:r>
      <w:r>
        <w:t>clause</w:t>
      </w:r>
      <w:r w:rsidRPr="00645434">
        <w:t xml:space="preserve"> defines the semantics of the Attributes used in </w:t>
      </w:r>
      <w:r w:rsidRPr="00645434">
        <w:rPr>
          <w:lang w:eastAsia="zh-CN"/>
        </w:rPr>
        <w:t>Support IOCs</w:t>
      </w:r>
      <w:r w:rsidRPr="00645434">
        <w:t>.</w:t>
      </w:r>
    </w:p>
    <w:p w14:paraId="53D6DE4A" w14:textId="77777777" w:rsidR="006A5594" w:rsidRPr="00645434" w:rsidRDefault="006A5594" w:rsidP="006A5594">
      <w:pPr>
        <w:pStyle w:val="Heading6"/>
      </w:pPr>
      <w:bookmarkStart w:id="1886" w:name="_Toc20494562"/>
      <w:bookmarkStart w:id="1887" w:name="_Toc26975607"/>
      <w:bookmarkStart w:id="1888" w:name="_Toc35856480"/>
      <w:bookmarkStart w:id="1889" w:name="_Toc44001336"/>
      <w:bookmarkStart w:id="1890" w:name="_Toc51580935"/>
      <w:bookmarkStart w:id="1891" w:name="_Toc52356198"/>
      <w:bookmarkStart w:id="1892" w:name="_Toc55227768"/>
      <w:bookmarkStart w:id="1893" w:name="_Toc130219070"/>
      <w:r>
        <w:t>11.2</w:t>
      </w:r>
      <w:r w:rsidRPr="00645434">
        <w:t>.2.2.5.1</w:t>
      </w:r>
      <w:r w:rsidRPr="00645434">
        <w:tab/>
        <w:t>Definitions and legal values</w:t>
      </w:r>
      <w:bookmarkEnd w:id="1886"/>
      <w:bookmarkEnd w:id="1887"/>
      <w:bookmarkEnd w:id="1888"/>
      <w:bookmarkEnd w:id="1889"/>
      <w:bookmarkEnd w:id="1890"/>
      <w:bookmarkEnd w:id="1891"/>
      <w:bookmarkEnd w:id="1892"/>
      <w:bookmarkEnd w:id="18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46"/>
        <w:gridCol w:w="5109"/>
        <w:gridCol w:w="1674"/>
      </w:tblGrid>
      <w:tr w:rsidR="006A5594" w:rsidRPr="00215D3C" w14:paraId="64473651" w14:textId="77777777" w:rsidTr="001D11CC">
        <w:trPr>
          <w:tblHeader/>
          <w:jc w:val="center"/>
        </w:trPr>
        <w:tc>
          <w:tcPr>
            <w:tcW w:w="1478" w:type="pct"/>
            <w:tcBorders>
              <w:top w:val="single" w:sz="4" w:space="0" w:color="auto"/>
              <w:left w:val="single" w:sz="4" w:space="0" w:color="auto"/>
              <w:bottom w:val="single" w:sz="4" w:space="0" w:color="auto"/>
              <w:right w:val="single" w:sz="4" w:space="0" w:color="auto"/>
            </w:tcBorders>
            <w:shd w:val="clear" w:color="auto" w:fill="BFBFBF"/>
            <w:hideMark/>
          </w:tcPr>
          <w:p w14:paraId="751A9D16" w14:textId="77777777" w:rsidR="006A5594" w:rsidRPr="004544E4" w:rsidRDefault="006A5594" w:rsidP="000516BC">
            <w:pPr>
              <w:pStyle w:val="TAH"/>
              <w:rPr>
                <w:rFonts w:cs="Arial"/>
              </w:rPr>
            </w:pPr>
            <w:r w:rsidRPr="004544E4">
              <w:rPr>
                <w:rFonts w:cs="Arial"/>
              </w:rPr>
              <w:t>Attribute Name</w:t>
            </w:r>
          </w:p>
        </w:tc>
        <w:tc>
          <w:tcPr>
            <w:tcW w:w="2653" w:type="pct"/>
            <w:tcBorders>
              <w:top w:val="single" w:sz="4" w:space="0" w:color="auto"/>
              <w:left w:val="single" w:sz="4" w:space="0" w:color="auto"/>
              <w:bottom w:val="single" w:sz="4" w:space="0" w:color="auto"/>
              <w:right w:val="single" w:sz="4" w:space="0" w:color="auto"/>
            </w:tcBorders>
            <w:shd w:val="clear" w:color="auto" w:fill="BFBFBF"/>
            <w:hideMark/>
          </w:tcPr>
          <w:p w14:paraId="19095DE4" w14:textId="77777777" w:rsidR="006A5594" w:rsidRPr="00215D3C" w:rsidRDefault="006A5594" w:rsidP="000516BC">
            <w:pPr>
              <w:pStyle w:val="TAH"/>
            </w:pPr>
            <w:r w:rsidRPr="00215D3C">
              <w:t>Definition</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763A1E9" w14:textId="77777777" w:rsidR="006A5594" w:rsidRPr="00215D3C" w:rsidRDefault="006A5594" w:rsidP="000516BC">
            <w:pPr>
              <w:pStyle w:val="TAH"/>
            </w:pPr>
            <w:r w:rsidRPr="00215D3C">
              <w:t>Legal Values</w:t>
            </w:r>
          </w:p>
        </w:tc>
      </w:tr>
      <w:tr w:rsidR="006A5594" w:rsidRPr="00215D3C" w14:paraId="5BBC4EF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1AFBB6FE" w14:textId="77777777" w:rsidR="006A5594" w:rsidRPr="001D11CC" w:rsidRDefault="006A5594" w:rsidP="000516BC">
            <w:pPr>
              <w:pStyle w:val="TAL"/>
              <w:rPr>
                <w:rFonts w:cs="Arial"/>
              </w:rPr>
            </w:pPr>
            <w:r w:rsidRPr="001D11CC">
              <w:rPr>
                <w:rFonts w:cs="Arial"/>
              </w:rPr>
              <w:t>ntfSubscriptionId</w:t>
            </w:r>
          </w:p>
        </w:tc>
        <w:tc>
          <w:tcPr>
            <w:tcW w:w="2653" w:type="pct"/>
            <w:tcBorders>
              <w:top w:val="single" w:sz="4" w:space="0" w:color="auto"/>
              <w:left w:val="single" w:sz="4" w:space="0" w:color="auto"/>
              <w:bottom w:val="single" w:sz="4" w:space="0" w:color="auto"/>
              <w:right w:val="single" w:sz="4" w:space="0" w:color="auto"/>
            </w:tcBorders>
            <w:hideMark/>
          </w:tcPr>
          <w:p w14:paraId="45A7E186" w14:textId="77777777" w:rsidR="006A5594" w:rsidRPr="00215D3C" w:rsidRDefault="006A5594" w:rsidP="000516BC">
            <w:pPr>
              <w:pStyle w:val="TAL"/>
            </w:pPr>
            <w:r w:rsidRPr="00215D3C">
              <w:t>It identifies uniquely a subscription</w:t>
            </w:r>
          </w:p>
        </w:tc>
        <w:tc>
          <w:tcPr>
            <w:tcW w:w="869" w:type="pct"/>
            <w:tcBorders>
              <w:top w:val="single" w:sz="4" w:space="0" w:color="auto"/>
              <w:left w:val="single" w:sz="4" w:space="0" w:color="auto"/>
              <w:bottom w:val="single" w:sz="4" w:space="0" w:color="auto"/>
              <w:right w:val="single" w:sz="4" w:space="0" w:color="auto"/>
            </w:tcBorders>
            <w:hideMark/>
          </w:tcPr>
          <w:p w14:paraId="5483B4CF" w14:textId="77777777" w:rsidR="006A5594" w:rsidRPr="00215D3C" w:rsidRDefault="006A5594" w:rsidP="000516BC">
            <w:pPr>
              <w:pStyle w:val="TAL"/>
            </w:pPr>
            <w:r w:rsidRPr="00215D3C">
              <w:t>N/A</w:t>
            </w:r>
          </w:p>
        </w:tc>
      </w:tr>
      <w:tr w:rsidR="006A5594" w:rsidRPr="00215D3C" w14:paraId="1E30EB8A"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622DB3BD" w14:textId="77777777" w:rsidR="006A5594" w:rsidRPr="001D11CC" w:rsidRDefault="006A5594" w:rsidP="000516BC">
            <w:pPr>
              <w:pStyle w:val="TAL"/>
              <w:rPr>
                <w:rFonts w:cs="Arial"/>
              </w:rPr>
            </w:pPr>
            <w:r w:rsidRPr="001D11CC">
              <w:rPr>
                <w:rFonts w:cs="Arial"/>
              </w:rPr>
              <w:t>ntfSub</w:t>
            </w:r>
            <w:r w:rsidRPr="001D11CC">
              <w:rPr>
                <w:rFonts w:cs="Arial"/>
                <w:lang w:eastAsia="zh-CN"/>
              </w:rPr>
              <w:t>s</w:t>
            </w:r>
            <w:r w:rsidRPr="001D11CC">
              <w:rPr>
                <w:rFonts w:cs="Arial"/>
              </w:rPr>
              <w:t>criptionState</w:t>
            </w:r>
          </w:p>
        </w:tc>
        <w:tc>
          <w:tcPr>
            <w:tcW w:w="2653" w:type="pct"/>
            <w:tcBorders>
              <w:top w:val="single" w:sz="4" w:space="0" w:color="auto"/>
              <w:left w:val="single" w:sz="4" w:space="0" w:color="auto"/>
              <w:bottom w:val="single" w:sz="4" w:space="0" w:color="auto"/>
              <w:right w:val="single" w:sz="4" w:space="0" w:color="auto"/>
            </w:tcBorders>
            <w:hideMark/>
          </w:tcPr>
          <w:p w14:paraId="0E555658" w14:textId="77777777" w:rsidR="006A5594" w:rsidRPr="00215D3C" w:rsidRDefault="006A5594" w:rsidP="000516BC">
            <w:pPr>
              <w:pStyle w:val="TAL"/>
            </w:pPr>
            <w:r w:rsidRPr="00215D3C">
              <w:t xml:space="preserve">It indicates the activation state of a subscription </w:t>
            </w:r>
          </w:p>
        </w:tc>
        <w:tc>
          <w:tcPr>
            <w:tcW w:w="869" w:type="pct"/>
            <w:tcBorders>
              <w:top w:val="single" w:sz="4" w:space="0" w:color="auto"/>
              <w:left w:val="single" w:sz="4" w:space="0" w:color="auto"/>
              <w:bottom w:val="single" w:sz="4" w:space="0" w:color="auto"/>
              <w:right w:val="single" w:sz="4" w:space="0" w:color="auto"/>
            </w:tcBorders>
            <w:hideMark/>
          </w:tcPr>
          <w:p w14:paraId="7ADE2B08" w14:textId="77777777" w:rsidR="006A5594" w:rsidRPr="00215D3C" w:rsidRDefault="006A5594" w:rsidP="000516BC">
            <w:pPr>
              <w:pStyle w:val="TAL"/>
            </w:pPr>
            <w:r w:rsidRPr="00215D3C">
              <w:t>"suspended": the subscription is suspended</w:t>
            </w:r>
          </w:p>
          <w:p w14:paraId="3825D388" w14:textId="77777777" w:rsidR="006A5594" w:rsidRPr="00215D3C" w:rsidRDefault="006A5594" w:rsidP="000516BC">
            <w:pPr>
              <w:pStyle w:val="TAL"/>
            </w:pPr>
            <w:r w:rsidRPr="00215D3C">
              <w:t>"notSuspended": the subscription is active</w:t>
            </w:r>
          </w:p>
        </w:tc>
      </w:tr>
      <w:tr w:rsidR="006A5594" w:rsidRPr="00215D3C" w14:paraId="768CAEE2"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55C8CC85" w14:textId="77777777" w:rsidR="006A5594" w:rsidRPr="001D11CC" w:rsidRDefault="006A5594" w:rsidP="000516BC">
            <w:pPr>
              <w:pStyle w:val="TAL"/>
              <w:rPr>
                <w:rFonts w:cs="Arial"/>
              </w:rPr>
            </w:pPr>
            <w:r w:rsidRPr="001D11CC">
              <w:rPr>
                <w:rFonts w:cs="Arial"/>
              </w:rPr>
              <w:t>ntfTimeTick</w:t>
            </w:r>
          </w:p>
        </w:tc>
        <w:tc>
          <w:tcPr>
            <w:tcW w:w="2653" w:type="pct"/>
            <w:tcBorders>
              <w:top w:val="single" w:sz="4" w:space="0" w:color="auto"/>
              <w:left w:val="single" w:sz="4" w:space="0" w:color="auto"/>
              <w:bottom w:val="single" w:sz="4" w:space="0" w:color="auto"/>
              <w:right w:val="single" w:sz="4" w:space="0" w:color="auto"/>
            </w:tcBorders>
            <w:hideMark/>
          </w:tcPr>
          <w:p w14:paraId="135AFDC9" w14:textId="77777777" w:rsidR="006A5594" w:rsidRPr="00215D3C" w:rsidRDefault="006A5594" w:rsidP="000516BC">
            <w:pPr>
              <w:pStyle w:val="TAL"/>
            </w:pPr>
            <w:r w:rsidRPr="00215D3C">
              <w:t xml:space="preserve">This attribute represents the initial value of ntfTimeTickTimer. It is in unit of whole minute. This value defines a time window within which management service consumer intends to invoke </w:t>
            </w:r>
            <w:r w:rsidRPr="00215D3C">
              <w:rPr>
                <w:rFonts w:ascii="Courier New" w:hAnsi="Courier New"/>
              </w:rPr>
              <w:t>getSubscriptionStatus (</w:t>
            </w:r>
            <w:r w:rsidRPr="00215D3C">
              <w:t xml:space="preserve">or </w:t>
            </w:r>
            <w:r w:rsidRPr="00215D3C">
              <w:rPr>
                <w:rFonts w:ascii="Courier New" w:hAnsi="Courier New"/>
              </w:rPr>
              <w:t>subscribe)</w:t>
            </w:r>
            <w:r w:rsidRPr="00215D3C">
              <w:t xml:space="preserve"> operation to confirm its subscription. A special value indicates infinity which is such that timer will never expire and management service producer needs other means to decide when to delete resources allocated to the management service consumer</w:t>
            </w:r>
          </w:p>
        </w:tc>
        <w:tc>
          <w:tcPr>
            <w:tcW w:w="869" w:type="pct"/>
            <w:tcBorders>
              <w:top w:val="single" w:sz="4" w:space="0" w:color="auto"/>
              <w:left w:val="single" w:sz="4" w:space="0" w:color="auto"/>
              <w:bottom w:val="single" w:sz="4" w:space="0" w:color="auto"/>
              <w:right w:val="single" w:sz="4" w:space="0" w:color="auto"/>
            </w:tcBorders>
            <w:hideMark/>
          </w:tcPr>
          <w:p w14:paraId="24C6B7FA" w14:textId="77777777" w:rsidR="006A5594" w:rsidRPr="00215D3C" w:rsidRDefault="006A5594" w:rsidP="000516BC">
            <w:pPr>
              <w:pStyle w:val="TAL"/>
            </w:pPr>
            <w:r w:rsidRPr="00215D3C">
              <w:t>Integer greater or equal to 15, OR special infinite value</w:t>
            </w:r>
          </w:p>
        </w:tc>
      </w:tr>
      <w:tr w:rsidR="006A5594" w:rsidRPr="00215D3C" w14:paraId="1C2158C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0E1E15BB" w14:textId="77777777" w:rsidR="006A5594" w:rsidRPr="001D11CC" w:rsidRDefault="006A5594" w:rsidP="000516BC">
            <w:pPr>
              <w:pStyle w:val="TAL"/>
              <w:rPr>
                <w:rFonts w:cs="Arial"/>
              </w:rPr>
            </w:pPr>
            <w:r w:rsidRPr="001D11CC">
              <w:rPr>
                <w:rFonts w:cs="Arial"/>
              </w:rPr>
              <w:t>ntfTimeTickTimer</w:t>
            </w:r>
          </w:p>
        </w:tc>
        <w:tc>
          <w:tcPr>
            <w:tcW w:w="2653" w:type="pct"/>
            <w:tcBorders>
              <w:top w:val="single" w:sz="4" w:space="0" w:color="auto"/>
              <w:left w:val="single" w:sz="4" w:space="0" w:color="auto"/>
              <w:bottom w:val="single" w:sz="4" w:space="0" w:color="auto"/>
              <w:right w:val="single" w:sz="4" w:space="0" w:color="auto"/>
            </w:tcBorders>
            <w:hideMark/>
          </w:tcPr>
          <w:p w14:paraId="333463B4" w14:textId="77777777" w:rsidR="006A5594" w:rsidRPr="00215D3C" w:rsidRDefault="006A5594" w:rsidP="000516BC">
            <w:pPr>
              <w:pStyle w:val="TAH"/>
              <w:jc w:val="left"/>
              <w:rPr>
                <w:b w:val="0"/>
              </w:rPr>
            </w:pPr>
            <w:r w:rsidRPr="00215D3C">
              <w:rPr>
                <w:b w:val="0"/>
              </w:rPr>
              <w:t>This attribute represents the current value of a timer</w:t>
            </w:r>
          </w:p>
        </w:tc>
        <w:tc>
          <w:tcPr>
            <w:tcW w:w="869" w:type="pct"/>
            <w:tcBorders>
              <w:top w:val="single" w:sz="4" w:space="0" w:color="auto"/>
              <w:left w:val="single" w:sz="4" w:space="0" w:color="auto"/>
              <w:bottom w:val="single" w:sz="4" w:space="0" w:color="auto"/>
              <w:right w:val="single" w:sz="4" w:space="0" w:color="auto"/>
            </w:tcBorders>
            <w:hideMark/>
          </w:tcPr>
          <w:p w14:paraId="7BE1AFC7" w14:textId="77777777" w:rsidR="006A5594" w:rsidRPr="00215D3C" w:rsidRDefault="006A5594" w:rsidP="000516BC">
            <w:pPr>
              <w:pStyle w:val="TAL"/>
            </w:pPr>
            <w:r w:rsidRPr="00215D3C">
              <w:t>integer greater or equal to zero</w:t>
            </w:r>
          </w:p>
        </w:tc>
      </w:tr>
      <w:tr w:rsidR="006A5594" w:rsidRPr="00215D3C" w14:paraId="7B4B8FDA"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4656E0DE" w14:textId="77777777" w:rsidR="006A5594" w:rsidRPr="001D11CC" w:rsidRDefault="006A5594" w:rsidP="000516BC">
            <w:pPr>
              <w:pStyle w:val="TAL"/>
              <w:rPr>
                <w:rFonts w:cs="Arial"/>
              </w:rPr>
            </w:pPr>
            <w:r w:rsidRPr="001D11CC">
              <w:rPr>
                <w:rFonts w:cs="Arial"/>
              </w:rPr>
              <w:t>ntfNotificationCategorySet</w:t>
            </w:r>
          </w:p>
        </w:tc>
        <w:tc>
          <w:tcPr>
            <w:tcW w:w="2653" w:type="pct"/>
            <w:tcBorders>
              <w:top w:val="single" w:sz="4" w:space="0" w:color="auto"/>
              <w:left w:val="single" w:sz="4" w:space="0" w:color="auto"/>
              <w:bottom w:val="single" w:sz="4" w:space="0" w:color="auto"/>
              <w:right w:val="single" w:sz="4" w:space="0" w:color="auto"/>
            </w:tcBorders>
            <w:hideMark/>
          </w:tcPr>
          <w:p w14:paraId="0DFD8F0D" w14:textId="77777777" w:rsidR="006A5594" w:rsidRPr="00215D3C" w:rsidRDefault="006A5594" w:rsidP="000516BC">
            <w:pPr>
              <w:pStyle w:val="TAH"/>
              <w:jc w:val="left"/>
              <w:rPr>
                <w:b w:val="0"/>
              </w:rPr>
            </w:pPr>
            <w:r w:rsidRPr="00215D3C">
              <w:rPr>
                <w:b w:val="0"/>
              </w:rPr>
              <w:t xml:space="preserve">This attribute represents a set of notification categories (see also Definition of notification category in </w:t>
            </w:r>
            <w:r>
              <w:rPr>
                <w:b w:val="0"/>
              </w:rPr>
              <w:t>clause</w:t>
            </w:r>
            <w:r w:rsidRPr="00215D3C">
              <w:rPr>
                <w:b w:val="0"/>
              </w:rPr>
              <w:t xml:space="preserve"> 3.1)</w:t>
            </w:r>
          </w:p>
        </w:tc>
        <w:tc>
          <w:tcPr>
            <w:tcW w:w="869" w:type="pct"/>
            <w:tcBorders>
              <w:top w:val="single" w:sz="4" w:space="0" w:color="auto"/>
              <w:left w:val="single" w:sz="4" w:space="0" w:color="auto"/>
              <w:bottom w:val="single" w:sz="4" w:space="0" w:color="auto"/>
              <w:right w:val="single" w:sz="4" w:space="0" w:color="auto"/>
            </w:tcBorders>
          </w:tcPr>
          <w:p w14:paraId="53659680" w14:textId="77777777" w:rsidR="006A5594" w:rsidRPr="00215D3C" w:rsidRDefault="006A5594" w:rsidP="000516BC">
            <w:pPr>
              <w:pStyle w:val="TAL"/>
            </w:pPr>
          </w:p>
        </w:tc>
      </w:tr>
      <w:tr w:rsidR="006A5594" w:rsidRPr="00215D3C" w14:paraId="4D18B8DE"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1CDA98DB" w14:textId="77777777" w:rsidR="006A5594" w:rsidRPr="001D11CC" w:rsidRDefault="006A5594" w:rsidP="000516BC">
            <w:pPr>
              <w:pStyle w:val="TAL"/>
              <w:rPr>
                <w:rFonts w:cs="Arial"/>
              </w:rPr>
            </w:pPr>
            <w:r w:rsidRPr="001D11CC">
              <w:rPr>
                <w:rFonts w:cs="Arial"/>
              </w:rPr>
              <w:t>ntfFilter</w:t>
            </w:r>
          </w:p>
        </w:tc>
        <w:tc>
          <w:tcPr>
            <w:tcW w:w="2653" w:type="pct"/>
            <w:tcBorders>
              <w:top w:val="single" w:sz="4" w:space="0" w:color="auto"/>
              <w:left w:val="single" w:sz="4" w:space="0" w:color="auto"/>
              <w:bottom w:val="single" w:sz="4" w:space="0" w:color="auto"/>
              <w:right w:val="single" w:sz="4" w:space="0" w:color="auto"/>
            </w:tcBorders>
            <w:hideMark/>
          </w:tcPr>
          <w:p w14:paraId="0926CA60" w14:textId="77777777" w:rsidR="006A5594" w:rsidRPr="00215D3C" w:rsidRDefault="006A5594" w:rsidP="000516BC">
            <w:pPr>
              <w:pStyle w:val="TAL"/>
            </w:pPr>
            <w:r w:rsidRPr="00215D3C">
              <w:t>This attribute represents the filter of a subscription. The filter can be applied to parameters of notification header (see Notificationmaanagement service producer interface) and to parameters of notifications defined as filterable to</w:t>
            </w:r>
          </w:p>
          <w:p w14:paraId="302E7CEC" w14:textId="77777777" w:rsidR="006A5594" w:rsidRPr="00215D3C" w:rsidRDefault="006A5594" w:rsidP="000516BC">
            <w:pPr>
              <w:pStyle w:val="TAL"/>
            </w:pPr>
            <w:r w:rsidRPr="00215D3C">
              <w:t>IManagement service producer shall notifymanagement service consumer if the event satisfies the filter constraint.</w:t>
            </w:r>
          </w:p>
        </w:tc>
        <w:tc>
          <w:tcPr>
            <w:tcW w:w="869" w:type="pct"/>
            <w:tcBorders>
              <w:top w:val="single" w:sz="4" w:space="0" w:color="auto"/>
              <w:left w:val="single" w:sz="4" w:space="0" w:color="auto"/>
              <w:bottom w:val="single" w:sz="4" w:space="0" w:color="auto"/>
              <w:right w:val="single" w:sz="4" w:space="0" w:color="auto"/>
            </w:tcBorders>
          </w:tcPr>
          <w:p w14:paraId="027B3E7B" w14:textId="77777777" w:rsidR="006A5594" w:rsidRPr="00215D3C" w:rsidRDefault="006A5594" w:rsidP="000516BC">
            <w:pPr>
              <w:pStyle w:val="TAL"/>
            </w:pPr>
          </w:p>
        </w:tc>
      </w:tr>
      <w:tr w:rsidR="006A5594" w:rsidRPr="00215D3C" w14:paraId="734AAEE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487901BB" w14:textId="77777777" w:rsidR="006A5594" w:rsidRPr="001D11CC" w:rsidRDefault="006A5594" w:rsidP="000516BC">
            <w:pPr>
              <w:pStyle w:val="TAL"/>
              <w:rPr>
                <w:rFonts w:cs="Arial"/>
              </w:rPr>
            </w:pPr>
            <w:r w:rsidRPr="001D11CC">
              <w:rPr>
                <w:rFonts w:cs="Arial"/>
              </w:rPr>
              <w:t>ntfConsumerReference</w:t>
            </w:r>
          </w:p>
        </w:tc>
        <w:tc>
          <w:tcPr>
            <w:tcW w:w="2653" w:type="pct"/>
            <w:tcBorders>
              <w:top w:val="single" w:sz="4" w:space="0" w:color="auto"/>
              <w:left w:val="single" w:sz="4" w:space="0" w:color="auto"/>
              <w:bottom w:val="single" w:sz="4" w:space="0" w:color="auto"/>
              <w:right w:val="single" w:sz="4" w:space="0" w:color="auto"/>
            </w:tcBorders>
            <w:hideMark/>
          </w:tcPr>
          <w:p w14:paraId="65442EAF" w14:textId="77777777" w:rsidR="006A5594" w:rsidRPr="00215D3C" w:rsidRDefault="006A5594" w:rsidP="000516BC">
            <w:pPr>
              <w:pStyle w:val="TAH"/>
              <w:jc w:val="left"/>
              <w:rPr>
                <w:b w:val="0"/>
              </w:rPr>
            </w:pPr>
            <w:r w:rsidRPr="00215D3C">
              <w:rPr>
                <w:b w:val="0"/>
              </w:rPr>
              <w:t>This attribute contains the reference of a consumer. It uniquely identifies a subscriber</w:t>
            </w:r>
          </w:p>
        </w:tc>
        <w:tc>
          <w:tcPr>
            <w:tcW w:w="869" w:type="pct"/>
            <w:tcBorders>
              <w:top w:val="single" w:sz="4" w:space="0" w:color="auto"/>
              <w:left w:val="single" w:sz="4" w:space="0" w:color="auto"/>
              <w:bottom w:val="single" w:sz="4" w:space="0" w:color="auto"/>
              <w:right w:val="single" w:sz="4" w:space="0" w:color="auto"/>
            </w:tcBorders>
          </w:tcPr>
          <w:p w14:paraId="03BFE1EB" w14:textId="77777777" w:rsidR="006A5594" w:rsidRPr="00215D3C" w:rsidRDefault="006A5594" w:rsidP="000516BC">
            <w:pPr>
              <w:pStyle w:val="TAL"/>
            </w:pPr>
          </w:p>
        </w:tc>
      </w:tr>
    </w:tbl>
    <w:p w14:paraId="1324355A" w14:textId="77777777" w:rsidR="006A5594" w:rsidRPr="00215D3C" w:rsidRDefault="006A5594" w:rsidP="006A5594"/>
    <w:p w14:paraId="6F1F6CF9" w14:textId="77777777" w:rsidR="006A5594" w:rsidRPr="00215D3C" w:rsidRDefault="006A5594" w:rsidP="006A5594">
      <w:pPr>
        <w:pStyle w:val="Heading6"/>
      </w:pPr>
      <w:bookmarkStart w:id="1894" w:name="_Toc20494563"/>
      <w:bookmarkStart w:id="1895" w:name="_Toc26975608"/>
      <w:bookmarkStart w:id="1896" w:name="_Toc35856481"/>
      <w:bookmarkStart w:id="1897" w:name="_Toc44001337"/>
      <w:bookmarkStart w:id="1898" w:name="_Toc51580936"/>
      <w:bookmarkStart w:id="1899" w:name="_Toc52356199"/>
      <w:bookmarkStart w:id="1900" w:name="_Toc55227769"/>
      <w:bookmarkStart w:id="1901" w:name="_Toc130219071"/>
      <w:r>
        <w:t>11.2</w:t>
      </w:r>
      <w:r w:rsidRPr="00215D3C">
        <w:t>.2.2.5.2</w:t>
      </w:r>
      <w:r w:rsidRPr="00215D3C">
        <w:tab/>
        <w:t>Constraints</w:t>
      </w:r>
      <w:bookmarkEnd w:id="1894"/>
      <w:bookmarkEnd w:id="1895"/>
      <w:bookmarkEnd w:id="1896"/>
      <w:bookmarkEnd w:id="1897"/>
      <w:bookmarkEnd w:id="1898"/>
      <w:bookmarkEnd w:id="1899"/>
      <w:bookmarkEnd w:id="1900"/>
      <w:bookmarkEnd w:id="1901"/>
    </w:p>
    <w:p w14:paraId="23A47DE7" w14:textId="77777777" w:rsidR="006A5594" w:rsidRPr="00215D3C" w:rsidRDefault="006A5594" w:rsidP="006A5594">
      <w:pPr>
        <w:pStyle w:val="B10"/>
        <w:rPr>
          <w:lang w:eastAsia="zh-CN"/>
        </w:rPr>
      </w:pPr>
      <w:r w:rsidRPr="00215D3C">
        <w:t>-</w:t>
      </w:r>
      <w:r w:rsidRPr="00215D3C">
        <w:tab/>
        <w:t>"ntfTimeTickTimer is lower</w:t>
      </w:r>
      <w:r>
        <w:t>.</w:t>
      </w:r>
    </w:p>
    <w:p w14:paraId="787EBAB1" w14:textId="77777777" w:rsidR="006A5594" w:rsidRPr="008D7685" w:rsidRDefault="006A5594" w:rsidP="006A5594">
      <w:pPr>
        <w:rPr>
          <w:lang w:eastAsia="zh-CN"/>
        </w:rPr>
      </w:pPr>
    </w:p>
    <w:p w14:paraId="30CD05D9" w14:textId="4E9B2FF9" w:rsidR="006A5594" w:rsidRPr="00215D3C" w:rsidRDefault="006A5594" w:rsidP="006A5594">
      <w:pPr>
        <w:pStyle w:val="Heading2"/>
        <w:tabs>
          <w:tab w:val="left" w:pos="1140"/>
        </w:tabs>
        <w:rPr>
          <w:lang w:eastAsia="zh-CN"/>
        </w:rPr>
      </w:pPr>
      <w:bookmarkStart w:id="1902" w:name="_Toc20494564"/>
      <w:bookmarkStart w:id="1903" w:name="_Toc26975609"/>
      <w:bookmarkStart w:id="1904" w:name="_Toc35856482"/>
      <w:bookmarkStart w:id="1905" w:name="_Toc44001338"/>
      <w:bookmarkStart w:id="1906" w:name="_Toc51580937"/>
      <w:bookmarkStart w:id="1907" w:name="_Toc52356200"/>
      <w:bookmarkStart w:id="1908" w:name="_Toc55227770"/>
      <w:bookmarkStart w:id="1909" w:name="_Toc130219072"/>
      <w:r>
        <w:rPr>
          <w:lang w:eastAsia="zh-CN"/>
        </w:rPr>
        <w:t>11.3</w:t>
      </w:r>
      <w:r w:rsidRPr="00215D3C">
        <w:rPr>
          <w:lang w:eastAsia="zh-CN"/>
        </w:rPr>
        <w:tab/>
      </w:r>
      <w:r w:rsidR="005B734C">
        <w:rPr>
          <w:lang w:eastAsia="zh-CN"/>
        </w:rPr>
        <w:t>P</w:t>
      </w:r>
      <w:r>
        <w:rPr>
          <w:lang w:eastAsia="zh-CN"/>
        </w:rPr>
        <w:t>erformance assurance</w:t>
      </w:r>
      <w:bookmarkEnd w:id="1902"/>
      <w:bookmarkEnd w:id="1903"/>
      <w:bookmarkEnd w:id="1904"/>
      <w:bookmarkEnd w:id="1905"/>
      <w:bookmarkEnd w:id="1906"/>
      <w:bookmarkEnd w:id="1907"/>
      <w:bookmarkEnd w:id="1908"/>
      <w:bookmarkEnd w:id="1909"/>
    </w:p>
    <w:p w14:paraId="44661EE3" w14:textId="77777777" w:rsidR="006A5594" w:rsidRPr="00215D3C" w:rsidRDefault="006A5594" w:rsidP="006A5594">
      <w:pPr>
        <w:pStyle w:val="Heading3"/>
      </w:pPr>
      <w:bookmarkStart w:id="1910" w:name="_Toc20494565"/>
      <w:bookmarkStart w:id="1911" w:name="_Toc26975610"/>
      <w:bookmarkStart w:id="1912" w:name="_Toc35856483"/>
      <w:bookmarkStart w:id="1913" w:name="_Toc44001339"/>
      <w:bookmarkStart w:id="1914" w:name="_Toc51580938"/>
      <w:bookmarkStart w:id="1915" w:name="_Toc52356201"/>
      <w:bookmarkStart w:id="1916" w:name="_Toc55227771"/>
      <w:bookmarkStart w:id="1917" w:name="_Toc130219073"/>
      <w:r>
        <w:rPr>
          <w:lang w:eastAsia="zh-CN"/>
        </w:rPr>
        <w:t>11.3</w:t>
      </w:r>
      <w:r w:rsidRPr="00215D3C">
        <w:rPr>
          <w:lang w:eastAsia="zh-CN"/>
        </w:rPr>
        <w:t>.1</w:t>
      </w:r>
      <w:r w:rsidRPr="00215D3C">
        <w:rPr>
          <w:lang w:eastAsia="zh-CN"/>
        </w:rPr>
        <w:tab/>
        <w:t>Operations and notifications</w:t>
      </w:r>
      <w:bookmarkEnd w:id="1910"/>
      <w:bookmarkEnd w:id="1911"/>
      <w:bookmarkEnd w:id="1912"/>
      <w:bookmarkEnd w:id="1913"/>
      <w:bookmarkEnd w:id="1914"/>
      <w:bookmarkEnd w:id="1915"/>
      <w:bookmarkEnd w:id="1916"/>
      <w:bookmarkEnd w:id="1917"/>
    </w:p>
    <w:p w14:paraId="1CBBC821" w14:textId="77777777" w:rsidR="006A5594" w:rsidRPr="00215D3C" w:rsidRDefault="006A5594" w:rsidP="006A5594">
      <w:pPr>
        <w:pStyle w:val="Heading4"/>
        <w:rPr>
          <w:sz w:val="32"/>
          <w:lang w:eastAsia="zh-CN"/>
        </w:rPr>
      </w:pPr>
      <w:bookmarkStart w:id="1918" w:name="_Toc20494566"/>
      <w:bookmarkStart w:id="1919" w:name="_Toc26975611"/>
      <w:bookmarkStart w:id="1920" w:name="_Toc35856484"/>
      <w:bookmarkStart w:id="1921" w:name="_Toc44001340"/>
      <w:bookmarkStart w:id="1922" w:name="_Toc51580939"/>
      <w:bookmarkStart w:id="1923" w:name="_Toc52356202"/>
      <w:bookmarkStart w:id="1924" w:name="_Toc55227772"/>
      <w:bookmarkStart w:id="1925" w:name="_Toc130219074"/>
      <w:r>
        <w:t>11.3</w:t>
      </w:r>
      <w:r w:rsidRPr="00215D3C">
        <w:t>.1.1</w:t>
      </w:r>
      <w:r w:rsidRPr="00215D3C">
        <w:tab/>
      </w:r>
      <w:bookmarkEnd w:id="1918"/>
      <w:bookmarkEnd w:id="1919"/>
      <w:bookmarkEnd w:id="1920"/>
      <w:bookmarkEnd w:id="1921"/>
      <w:r w:rsidR="00070486">
        <w:rPr>
          <w:lang w:eastAsia="zh-CN"/>
        </w:rPr>
        <w:t>Void</w:t>
      </w:r>
      <w:bookmarkEnd w:id="1922"/>
      <w:bookmarkEnd w:id="1923"/>
      <w:bookmarkEnd w:id="1924"/>
      <w:bookmarkEnd w:id="1925"/>
    </w:p>
    <w:p w14:paraId="6AF94F69" w14:textId="28FEE8D7" w:rsidR="006A5594" w:rsidRPr="00215D3C" w:rsidRDefault="006A5594" w:rsidP="006A5594">
      <w:pPr>
        <w:pStyle w:val="Heading4"/>
        <w:rPr>
          <w:sz w:val="32"/>
          <w:lang w:eastAsia="zh-CN"/>
        </w:rPr>
      </w:pPr>
      <w:bookmarkStart w:id="1926" w:name="_Toc20494588"/>
      <w:bookmarkStart w:id="1927" w:name="_Toc26975633"/>
      <w:bookmarkStart w:id="1928" w:name="_Toc35856506"/>
      <w:bookmarkStart w:id="1929" w:name="_Toc44001362"/>
      <w:bookmarkStart w:id="1930" w:name="_Toc51580940"/>
      <w:bookmarkStart w:id="1931" w:name="_Toc52356203"/>
      <w:bookmarkStart w:id="1932" w:name="_Toc55227773"/>
      <w:bookmarkStart w:id="1933" w:name="_Toc130219075"/>
      <w:r>
        <w:t>11.3</w:t>
      </w:r>
      <w:r w:rsidRPr="00215D3C">
        <w:t>.1.</w:t>
      </w:r>
      <w:r>
        <w:t>2</w:t>
      </w:r>
      <w:r w:rsidRPr="00215D3C">
        <w:tab/>
      </w:r>
      <w:bookmarkEnd w:id="1926"/>
      <w:bookmarkEnd w:id="1927"/>
      <w:bookmarkEnd w:id="1928"/>
      <w:bookmarkEnd w:id="1929"/>
      <w:bookmarkEnd w:id="1930"/>
      <w:bookmarkEnd w:id="1931"/>
      <w:bookmarkEnd w:id="1932"/>
      <w:r w:rsidR="005B734C">
        <w:rPr>
          <w:lang w:eastAsia="zh-CN"/>
        </w:rPr>
        <w:t>Void</w:t>
      </w:r>
      <w:bookmarkEnd w:id="1933"/>
    </w:p>
    <w:p w14:paraId="0C3F78EA" w14:textId="77777777" w:rsidR="005B734C" w:rsidRDefault="005B734C" w:rsidP="005B734C">
      <w:pPr>
        <w:pStyle w:val="Heading4"/>
        <w:rPr>
          <w:rFonts w:cs="Arial"/>
        </w:rPr>
      </w:pPr>
      <w:bookmarkStart w:id="1934" w:name="_Toc130219076"/>
      <w:r>
        <w:t>11.3.1.3</w:t>
      </w:r>
      <w:r>
        <w:tab/>
        <w:t xml:space="preserve">Notification </w:t>
      </w:r>
      <w:r>
        <w:rPr>
          <w:rFonts w:cs="Arial"/>
        </w:rPr>
        <w:t>notifyThresholdCrossing</w:t>
      </w:r>
      <w:bookmarkEnd w:id="1934"/>
    </w:p>
    <w:p w14:paraId="7A0E5330" w14:textId="77777777" w:rsidR="005B734C" w:rsidRDefault="005B734C" w:rsidP="005B734C">
      <w:pPr>
        <w:pStyle w:val="Heading5"/>
      </w:pPr>
      <w:bookmarkStart w:id="1935" w:name="_Toc130219077"/>
      <w:r>
        <w:t>11.3.1.3.1</w:t>
      </w:r>
      <w:r>
        <w:tab/>
        <w:t>Definition</w:t>
      </w:r>
      <w:bookmarkEnd w:id="1935"/>
    </w:p>
    <w:p w14:paraId="129A62C2" w14:textId="77777777" w:rsidR="005B734C" w:rsidRDefault="005B734C" w:rsidP="005B734C">
      <w:pPr>
        <w:rPr>
          <w:color w:val="000000"/>
        </w:rPr>
      </w:pPr>
      <w:r>
        <w:rPr>
          <w:color w:val="000000"/>
        </w:rPr>
        <w:t>A MnS producer sends this notification to subscribed MnS consumers when a "ThresholdMonitor" (</w:t>
      </w:r>
      <w:r>
        <w:t>3GPP TS 28.622 [11])</w:t>
      </w:r>
      <w:r>
        <w:rPr>
          <w:color w:val="000000"/>
        </w:rPr>
        <w:t xml:space="preserve"> on that MnS producer detects the threshold crossing of a monitored performance metric.</w:t>
      </w:r>
    </w:p>
    <w:p w14:paraId="47CB6BF1" w14:textId="77777777" w:rsidR="005B734C" w:rsidRDefault="005B734C" w:rsidP="005B734C">
      <w:pPr>
        <w:pStyle w:val="Heading5"/>
      </w:pPr>
      <w:bookmarkStart w:id="1936" w:name="_Toc130219078"/>
      <w:r>
        <w:lastRenderedPageBreak/>
        <w:t>11.3.1.3.2</w:t>
      </w:r>
      <w:r>
        <w:tab/>
        <w:t>Notification information</w:t>
      </w:r>
      <w:bookmarkEnd w:id="19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6"/>
        <w:gridCol w:w="450"/>
        <w:gridCol w:w="3664"/>
        <w:gridCol w:w="2409"/>
      </w:tblGrid>
      <w:tr w:rsidR="005B734C" w14:paraId="1ADCCAEE" w14:textId="77777777" w:rsidTr="005B734C">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61F8D09E" w14:textId="77777777" w:rsidR="005B734C" w:rsidRDefault="005B734C">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16835F6" w14:textId="77777777" w:rsidR="005B734C" w:rsidRDefault="005B734C">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35EADBCF" w14:textId="77777777" w:rsidR="005B734C" w:rsidRDefault="005B734C">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0DFF6BF2" w14:textId="77777777" w:rsidR="005B734C" w:rsidRDefault="005B734C">
            <w:pPr>
              <w:keepNext/>
              <w:keepLines/>
              <w:spacing w:after="0"/>
              <w:jc w:val="center"/>
              <w:rPr>
                <w:rFonts w:ascii="Arial" w:hAnsi="Arial"/>
                <w:b/>
                <w:sz w:val="18"/>
                <w:lang w:val="de-DE"/>
              </w:rPr>
            </w:pPr>
            <w:r>
              <w:rPr>
                <w:rFonts w:ascii="Arial" w:hAnsi="Arial"/>
                <w:b/>
                <w:sz w:val="18"/>
                <w:lang w:val="de-DE"/>
              </w:rPr>
              <w:t>Comment</w:t>
            </w:r>
          </w:p>
        </w:tc>
      </w:tr>
      <w:tr w:rsidR="005B734C" w14:paraId="401CC2C5"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361BFCA" w14:textId="77777777" w:rsidR="005B734C" w:rsidRPr="009357DC" w:rsidRDefault="005B734C">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8076C1D"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FCB9C88" w14:textId="77777777" w:rsidR="005B734C" w:rsidRPr="009357DC" w:rsidRDefault="005B734C">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5140DAF5" w14:textId="77777777" w:rsidR="005B734C" w:rsidRPr="009357DC" w:rsidRDefault="005B734C">
            <w:pPr>
              <w:keepNext/>
              <w:keepLines/>
              <w:spacing w:after="0"/>
              <w:rPr>
                <w:rFonts w:ascii="Arial" w:hAnsi="Arial"/>
                <w:sz w:val="18"/>
              </w:rPr>
            </w:pPr>
            <w:r w:rsidRPr="009357DC">
              <w:rPr>
                <w:rFonts w:ascii="Arial" w:hAnsi="Arial"/>
                <w:sz w:val="18"/>
              </w:rPr>
              <w:t>Class of the managed object, where the threshold crossing occurred.</w:t>
            </w:r>
          </w:p>
        </w:tc>
      </w:tr>
      <w:tr w:rsidR="005B734C" w14:paraId="557CB411"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A68CA46" w14:textId="77777777" w:rsidR="005B734C" w:rsidRPr="009357DC" w:rsidRDefault="005B734C">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11249695"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3B1799E" w14:textId="77777777" w:rsidR="005B734C" w:rsidRPr="009357DC" w:rsidRDefault="005B734C">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0A9371AD" w14:textId="77777777" w:rsidR="005B734C" w:rsidRPr="009357DC" w:rsidRDefault="005B734C">
            <w:pPr>
              <w:keepNext/>
              <w:keepLines/>
              <w:spacing w:after="0"/>
              <w:rPr>
                <w:rFonts w:ascii="Arial" w:hAnsi="Arial"/>
                <w:sz w:val="18"/>
              </w:rPr>
            </w:pPr>
            <w:r w:rsidRPr="009357DC">
              <w:rPr>
                <w:rFonts w:ascii="Arial" w:hAnsi="Arial"/>
                <w:sz w:val="18"/>
              </w:rPr>
              <w:t>Instance of the managed object, where the threshold crossing occurred.</w:t>
            </w:r>
          </w:p>
        </w:tc>
      </w:tr>
      <w:tr w:rsidR="005B734C" w14:paraId="666EE46C"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C14CF30" w14:textId="77777777" w:rsidR="005B734C" w:rsidRPr="009357DC" w:rsidRDefault="005B734C">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55D2434"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142A878" w14:textId="77777777" w:rsidR="005B734C" w:rsidRPr="009357DC" w:rsidRDefault="005B734C">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0545EBAC" w14:textId="77777777" w:rsidR="005B734C" w:rsidRPr="009357DC" w:rsidRDefault="005B734C">
            <w:pPr>
              <w:keepNext/>
              <w:keepLines/>
              <w:spacing w:after="0"/>
              <w:rPr>
                <w:rFonts w:ascii="Arial" w:hAnsi="Arial"/>
                <w:sz w:val="18"/>
              </w:rPr>
            </w:pPr>
          </w:p>
        </w:tc>
      </w:tr>
      <w:tr w:rsidR="005B734C" w14:paraId="4BA1756F"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73DF341" w14:textId="77777777" w:rsidR="005B734C" w:rsidRPr="009357DC" w:rsidRDefault="005B734C">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2EA9CD4C"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335976E" w14:textId="77777777" w:rsidR="005B734C" w:rsidRPr="009357DC" w:rsidRDefault="005B734C">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79FF20FD" w14:textId="77777777" w:rsidR="005B734C" w:rsidRPr="009357DC" w:rsidRDefault="005B734C">
            <w:pPr>
              <w:keepNext/>
              <w:keepLines/>
              <w:spacing w:after="0"/>
              <w:rPr>
                <w:rFonts w:ascii="Arial" w:hAnsi="Arial"/>
                <w:sz w:val="18"/>
              </w:rPr>
            </w:pPr>
          </w:p>
        </w:tc>
      </w:tr>
      <w:tr w:rsidR="005B734C" w14:paraId="386CD30B"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0C22EFFB" w14:textId="77777777" w:rsidR="005B734C" w:rsidRPr="009357DC" w:rsidRDefault="005B734C">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335D1CB1"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6228819" w14:textId="77777777" w:rsidR="005B734C" w:rsidRPr="009357DC" w:rsidRDefault="005B734C">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5CBD9BC" w14:textId="77777777" w:rsidR="005B734C" w:rsidRPr="009357DC" w:rsidRDefault="005B734C">
            <w:pPr>
              <w:keepNext/>
              <w:keepLines/>
              <w:spacing w:after="0"/>
              <w:rPr>
                <w:rFonts w:ascii="Arial" w:hAnsi="Arial"/>
                <w:sz w:val="18"/>
              </w:rPr>
            </w:pPr>
            <w:r w:rsidRPr="009357DC">
              <w:rPr>
                <w:rFonts w:ascii="Arial" w:hAnsi="Arial"/>
                <w:sz w:val="18"/>
              </w:rPr>
              <w:t>Time when the threshold crossing occurred.</w:t>
            </w:r>
          </w:p>
        </w:tc>
      </w:tr>
      <w:tr w:rsidR="005B734C" w14:paraId="54B64E83"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1E92D5B" w14:textId="77777777" w:rsidR="005B734C" w:rsidRPr="009357DC" w:rsidRDefault="005B734C">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297DC62A"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9280562" w14:textId="77777777" w:rsidR="005B734C" w:rsidRPr="009357DC" w:rsidRDefault="005B734C">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6F636F6B" w14:textId="77777777" w:rsidR="005B734C" w:rsidRPr="009357DC" w:rsidRDefault="005B734C">
            <w:pPr>
              <w:keepNext/>
              <w:keepLines/>
              <w:spacing w:after="0"/>
              <w:rPr>
                <w:rFonts w:ascii="Arial" w:hAnsi="Arial"/>
                <w:sz w:val="18"/>
              </w:rPr>
            </w:pPr>
          </w:p>
        </w:tc>
      </w:tr>
      <w:tr w:rsidR="005B734C" w14:paraId="2809C05D"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70EECE21" w14:textId="77777777" w:rsidR="005B734C" w:rsidRPr="009357DC" w:rsidRDefault="005B734C">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466C053"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4ECFF34" w14:textId="65E4276A" w:rsidR="005B734C" w:rsidRPr="009357DC" w:rsidRDefault="005B734C">
            <w:pPr>
              <w:keepNext/>
              <w:keepLines/>
              <w:spacing w:after="0"/>
              <w:rPr>
                <w:rFonts w:ascii="Arial" w:hAnsi="Arial"/>
                <w:sz w:val="18"/>
              </w:rPr>
            </w:pPr>
            <w:r w:rsidRPr="009357DC">
              <w:rPr>
                <w:rFonts w:ascii="Arial" w:hAnsi="Arial"/>
                <w:sz w:val="18"/>
              </w:rPr>
              <w:t>ThresholdMonitor.thresholdInfoList[</w:t>
            </w:r>
            <w:r w:rsidR="00210996" w:rsidRPr="009357DC">
              <w:rPr>
                <w:rFonts w:ascii="Arial" w:hAnsi="Arial"/>
                <w:sz w:val="18"/>
              </w:rPr>
              <w:t>11</w:t>
            </w:r>
            <w:r w:rsidRPr="009357DC">
              <w:rPr>
                <w:rFonts w:ascii="Arial" w:hAnsi="Arial"/>
                <w:sz w:val="18"/>
              </w:rPr>
              <w:t>].\</w:t>
            </w:r>
          </w:p>
          <w:p w14:paraId="53073991" w14:textId="77777777" w:rsidR="005B734C" w:rsidRPr="009357DC" w:rsidRDefault="005B734C">
            <w:pPr>
              <w:keepNext/>
              <w:keepLines/>
              <w:spacing w:after="0"/>
              <w:rPr>
                <w:rFonts w:ascii="Arial" w:hAnsi="Arial"/>
                <w:sz w:val="18"/>
              </w:rPr>
            </w:pPr>
            <w:r w:rsidRPr="009357DC">
              <w:rPr>
                <w:rFonts w:ascii="Arial" w:hAnsi="Arial"/>
                <w:sz w:val="18"/>
              </w:rPr>
              <w:t>performanceMetrics[y]</w:t>
            </w:r>
          </w:p>
        </w:tc>
        <w:tc>
          <w:tcPr>
            <w:tcW w:w="2437" w:type="dxa"/>
            <w:tcBorders>
              <w:top w:val="single" w:sz="4" w:space="0" w:color="auto"/>
              <w:left w:val="single" w:sz="4" w:space="0" w:color="auto"/>
              <w:bottom w:val="single" w:sz="4" w:space="0" w:color="auto"/>
              <w:right w:val="single" w:sz="4" w:space="0" w:color="auto"/>
            </w:tcBorders>
            <w:hideMark/>
          </w:tcPr>
          <w:p w14:paraId="57385B0C" w14:textId="77777777" w:rsidR="005B734C" w:rsidRPr="009357DC" w:rsidRDefault="005B734C">
            <w:pPr>
              <w:keepNext/>
              <w:keepLines/>
              <w:spacing w:after="0"/>
              <w:rPr>
                <w:rFonts w:ascii="Arial" w:hAnsi="Arial"/>
                <w:sz w:val="18"/>
              </w:rPr>
            </w:pPr>
            <w:r w:rsidRPr="009357DC">
              <w:rPr>
                <w:rFonts w:ascii="Arial" w:hAnsi="Arial"/>
                <w:sz w:val="18"/>
              </w:rPr>
              <w:t>Name of the performance metric that has crossed the threshold.</w:t>
            </w:r>
          </w:p>
        </w:tc>
      </w:tr>
      <w:tr w:rsidR="005B734C" w14:paraId="4E991A47"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192583EF" w14:textId="77777777" w:rsidR="005B734C" w:rsidRPr="009357DC" w:rsidRDefault="005B734C">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4F431AA0"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C614BCF" w14:textId="77777777" w:rsidR="005B734C" w:rsidRPr="009357DC" w:rsidRDefault="005B734C">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1BA61C51" w14:textId="77777777" w:rsidR="005B734C" w:rsidRPr="009357DC" w:rsidRDefault="005B734C">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5B734C" w14:paraId="5BC8D3AB"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6292013D" w14:textId="77777777" w:rsidR="005B734C" w:rsidRPr="009357DC" w:rsidRDefault="005B734C">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16466D22"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6D58160" w14:textId="77777777" w:rsidR="005B734C" w:rsidRPr="009357DC" w:rsidRDefault="005B734C">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67D1196A" w14:textId="77777777" w:rsidR="005B734C" w:rsidRPr="009357DC" w:rsidRDefault="005B734C">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5B734C" w14:paraId="518E789D"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26D30FF" w14:textId="77777777" w:rsidR="005B734C" w:rsidRPr="009357DC" w:rsidRDefault="005B734C">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71FD735C"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33F90A0" w14:textId="7CC8ED30" w:rsidR="005B734C" w:rsidRPr="009357DC" w:rsidRDefault="005B734C">
            <w:pPr>
              <w:keepNext/>
              <w:keepLines/>
              <w:spacing w:after="0"/>
              <w:rPr>
                <w:rFonts w:ascii="Arial" w:hAnsi="Arial"/>
                <w:sz w:val="18"/>
              </w:rPr>
            </w:pPr>
            <w:r w:rsidRPr="009357DC">
              <w:rPr>
                <w:rFonts w:ascii="Arial" w:hAnsi="Arial"/>
                <w:sz w:val="18"/>
              </w:rPr>
              <w:t>ThresholdMonitor.thresholdInfoList[</w:t>
            </w:r>
            <w:r w:rsidR="00210996" w:rsidRPr="009357DC">
              <w:rPr>
                <w:rFonts w:ascii="Arial" w:hAnsi="Arial"/>
                <w:sz w:val="18"/>
              </w:rPr>
              <w:t>11</w:t>
            </w:r>
            <w:r w:rsidRPr="009357DC">
              <w:rPr>
                <w:rFonts w:ascii="Arial" w:hAnsi="Arial"/>
                <w:sz w:val="18"/>
              </w:rPr>
              <w:t>].\</w:t>
            </w:r>
          </w:p>
          <w:p w14:paraId="589C1BDF" w14:textId="77777777" w:rsidR="005B734C" w:rsidRPr="009357DC" w:rsidRDefault="005B734C">
            <w:pPr>
              <w:keepNext/>
              <w:keepLines/>
              <w:spacing w:after="0"/>
              <w:rPr>
                <w:rFonts w:ascii="Arial" w:hAnsi="Arial"/>
                <w:sz w:val="18"/>
              </w:rPr>
            </w:pPr>
            <w:r w:rsidRPr="009357DC">
              <w:rPr>
                <w:rFonts w:ascii="Arial" w:hAnsi="Arial"/>
                <w:sz w:val="18"/>
              </w:rPr>
              <w:t>thresholdvalue</w:t>
            </w:r>
          </w:p>
        </w:tc>
        <w:tc>
          <w:tcPr>
            <w:tcW w:w="2437" w:type="dxa"/>
            <w:tcBorders>
              <w:top w:val="single" w:sz="4" w:space="0" w:color="auto"/>
              <w:left w:val="single" w:sz="4" w:space="0" w:color="auto"/>
              <w:bottom w:val="single" w:sz="4" w:space="0" w:color="auto"/>
              <w:right w:val="single" w:sz="4" w:space="0" w:color="auto"/>
            </w:tcBorders>
            <w:hideMark/>
          </w:tcPr>
          <w:p w14:paraId="77E61A5E" w14:textId="77777777" w:rsidR="005B734C" w:rsidRPr="009357DC" w:rsidRDefault="005B734C">
            <w:pPr>
              <w:keepNext/>
              <w:keepLines/>
              <w:spacing w:after="0"/>
              <w:rPr>
                <w:rFonts w:ascii="Arial" w:hAnsi="Arial"/>
                <w:sz w:val="18"/>
              </w:rPr>
            </w:pPr>
            <w:r w:rsidRPr="009357DC">
              <w:rPr>
                <w:rFonts w:ascii="Arial" w:hAnsi="Arial"/>
                <w:sz w:val="18"/>
              </w:rPr>
              <w:t>Threshold value of the triggered threshold</w:t>
            </w:r>
          </w:p>
        </w:tc>
      </w:tr>
      <w:tr w:rsidR="005B734C" w14:paraId="51AA1B81"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61B61199" w14:textId="77777777" w:rsidR="005B734C" w:rsidRPr="009357DC" w:rsidRDefault="005B734C">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20CE105F" w14:textId="0358CD23" w:rsidR="005B734C" w:rsidRPr="009357DC" w:rsidRDefault="009357DC">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1C56D4AC" w14:textId="434048EB" w:rsidR="005B734C" w:rsidRPr="009357DC" w:rsidRDefault="005B734C">
            <w:pPr>
              <w:keepNext/>
              <w:keepLines/>
              <w:spacing w:after="0"/>
              <w:rPr>
                <w:rFonts w:ascii="Arial" w:hAnsi="Arial"/>
                <w:sz w:val="18"/>
              </w:rPr>
            </w:pPr>
            <w:r w:rsidRPr="009357DC">
              <w:rPr>
                <w:rFonts w:ascii="Arial" w:hAnsi="Arial"/>
                <w:sz w:val="18"/>
              </w:rPr>
              <w:t>ThresholdMonitor.thresholdInfoList[</w:t>
            </w:r>
            <w:r w:rsidR="00210996" w:rsidRPr="009357DC">
              <w:rPr>
                <w:rFonts w:ascii="Arial" w:hAnsi="Arial"/>
                <w:sz w:val="18"/>
              </w:rPr>
              <w:t>11</w:t>
            </w:r>
            <w:r w:rsidRPr="009357DC">
              <w:rPr>
                <w:rFonts w:ascii="Arial" w:hAnsi="Arial"/>
                <w:sz w:val="18"/>
              </w:rPr>
              <w:t>].\</w:t>
            </w:r>
          </w:p>
          <w:p w14:paraId="4A297AE3" w14:textId="77777777" w:rsidR="005B734C" w:rsidRPr="009357DC" w:rsidRDefault="005B734C">
            <w:pPr>
              <w:keepNext/>
              <w:keepLines/>
              <w:spacing w:after="0"/>
              <w:rPr>
                <w:rFonts w:ascii="Arial" w:hAnsi="Arial"/>
                <w:sz w:val="18"/>
              </w:rPr>
            </w:pPr>
            <w:r w:rsidRPr="009357DC">
              <w:rPr>
                <w:rFonts w:ascii="Arial" w:hAnsi="Arial"/>
                <w:sz w:val="18"/>
              </w:rPr>
              <w:t>hysteresis</w:t>
            </w:r>
          </w:p>
        </w:tc>
        <w:tc>
          <w:tcPr>
            <w:tcW w:w="2437" w:type="dxa"/>
            <w:tcBorders>
              <w:top w:val="single" w:sz="4" w:space="0" w:color="auto"/>
              <w:left w:val="single" w:sz="4" w:space="0" w:color="auto"/>
              <w:bottom w:val="single" w:sz="4" w:space="0" w:color="auto"/>
              <w:right w:val="single" w:sz="4" w:space="0" w:color="auto"/>
            </w:tcBorders>
            <w:hideMark/>
          </w:tcPr>
          <w:p w14:paraId="345C3D58" w14:textId="77777777" w:rsidR="005B734C" w:rsidRPr="009357DC" w:rsidRDefault="005B734C">
            <w:pPr>
              <w:keepNext/>
              <w:keepLines/>
              <w:spacing w:after="0"/>
              <w:rPr>
                <w:rFonts w:ascii="Arial" w:hAnsi="Arial"/>
                <w:sz w:val="18"/>
              </w:rPr>
            </w:pPr>
            <w:r w:rsidRPr="009357DC">
              <w:rPr>
                <w:rFonts w:ascii="Arial" w:hAnsi="Arial"/>
                <w:sz w:val="18"/>
              </w:rPr>
              <w:t>Hysteresis of the triggered threshold</w:t>
            </w:r>
          </w:p>
        </w:tc>
      </w:tr>
      <w:tr w:rsidR="005B734C" w14:paraId="18B3BABE"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05EE0918" w14:textId="77777777" w:rsidR="005B734C" w:rsidRPr="009357DC" w:rsidRDefault="005B734C">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17DFA068" w14:textId="77777777" w:rsidR="005B734C" w:rsidRPr="009357DC" w:rsidRDefault="005B734C">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198294" w14:textId="77777777" w:rsidR="005B734C" w:rsidRPr="009357DC" w:rsidRDefault="005B734C">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2B36EEF" w14:textId="77777777" w:rsidR="005B734C" w:rsidRPr="009357DC" w:rsidRDefault="005B734C">
            <w:pPr>
              <w:keepNext/>
              <w:keepLines/>
              <w:spacing w:after="0"/>
              <w:rPr>
                <w:rFonts w:ascii="Arial" w:hAnsi="Arial"/>
                <w:sz w:val="18"/>
              </w:rPr>
            </w:pPr>
            <w:r w:rsidRPr="009357DC">
              <w:rPr>
                <w:rFonts w:ascii="Arial" w:hAnsi="Arial"/>
                <w:sz w:val="18"/>
              </w:rPr>
              <w:t>Granularity period of the threshold monitor</w:t>
            </w:r>
          </w:p>
        </w:tc>
      </w:tr>
      <w:tr w:rsidR="005B734C" w14:paraId="6E337DD4"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20FBE6D" w14:textId="77777777" w:rsidR="005B734C" w:rsidRPr="009357DC" w:rsidRDefault="005B734C">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109264C" w14:textId="77777777" w:rsidR="005B734C" w:rsidRPr="009357DC" w:rsidRDefault="005B734C">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070F357D" w14:textId="77777777" w:rsidR="005B734C" w:rsidRPr="009357DC" w:rsidRDefault="005B734C">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6D83A3E5" w14:textId="77777777" w:rsidR="005B734C" w:rsidRPr="009357DC" w:rsidRDefault="005B734C">
            <w:pPr>
              <w:keepNext/>
              <w:keepLines/>
              <w:spacing w:after="0"/>
              <w:rPr>
                <w:rFonts w:ascii="Arial" w:hAnsi="Arial"/>
                <w:sz w:val="18"/>
              </w:rPr>
            </w:pPr>
            <w:r w:rsidRPr="009357DC">
              <w:rPr>
                <w:rFonts w:ascii="Arial" w:hAnsi="Arial"/>
                <w:sz w:val="18"/>
              </w:rPr>
              <w:t>Vendor specific information</w:t>
            </w:r>
          </w:p>
        </w:tc>
      </w:tr>
    </w:tbl>
    <w:p w14:paraId="104B1E7E" w14:textId="77777777" w:rsidR="005B734C" w:rsidRPr="00215D3C" w:rsidRDefault="005B734C" w:rsidP="006A5594">
      <w:pPr>
        <w:rPr>
          <w:lang w:eastAsia="zh-CN"/>
        </w:rPr>
      </w:pPr>
    </w:p>
    <w:p w14:paraId="1CB74E78" w14:textId="77777777" w:rsidR="006A5594" w:rsidRPr="00215D3C" w:rsidRDefault="006A5594" w:rsidP="006A5594">
      <w:pPr>
        <w:pStyle w:val="Heading3"/>
        <w:rPr>
          <w:lang w:eastAsia="zh-CN"/>
        </w:rPr>
      </w:pPr>
      <w:bookmarkStart w:id="1937" w:name="_Toc20494592"/>
      <w:bookmarkStart w:id="1938" w:name="_Toc26975637"/>
      <w:bookmarkStart w:id="1939" w:name="_Toc35856510"/>
      <w:bookmarkStart w:id="1940" w:name="_Toc44001366"/>
      <w:bookmarkStart w:id="1941" w:name="_Toc51580944"/>
      <w:bookmarkStart w:id="1942" w:name="_Toc52356207"/>
      <w:bookmarkStart w:id="1943" w:name="_Toc55227777"/>
      <w:bookmarkStart w:id="1944" w:name="_Toc130219079"/>
      <w:r>
        <w:rPr>
          <w:lang w:eastAsia="zh-CN"/>
        </w:rPr>
        <w:t>11.3</w:t>
      </w:r>
      <w:r w:rsidRPr="00215D3C">
        <w:rPr>
          <w:lang w:eastAsia="zh-CN"/>
        </w:rPr>
        <w:t>.2</w:t>
      </w:r>
      <w:r w:rsidRPr="00215D3C">
        <w:rPr>
          <w:lang w:eastAsia="zh-CN"/>
        </w:rPr>
        <w:tab/>
        <w:t>Managed information</w:t>
      </w:r>
      <w:bookmarkEnd w:id="1937"/>
      <w:bookmarkEnd w:id="1938"/>
      <w:bookmarkEnd w:id="1939"/>
      <w:bookmarkEnd w:id="1940"/>
      <w:bookmarkEnd w:id="1941"/>
      <w:bookmarkEnd w:id="1942"/>
      <w:bookmarkEnd w:id="1943"/>
      <w:bookmarkEnd w:id="1944"/>
    </w:p>
    <w:p w14:paraId="3F4A2211" w14:textId="0CD65FA2" w:rsidR="006A5594" w:rsidRPr="00215D3C" w:rsidRDefault="006A5594" w:rsidP="006A5594">
      <w:pPr>
        <w:pStyle w:val="Heading4"/>
      </w:pPr>
      <w:bookmarkStart w:id="1945" w:name="_Toc20494593"/>
      <w:bookmarkStart w:id="1946" w:name="_Toc26975638"/>
      <w:bookmarkStart w:id="1947" w:name="_Toc35856511"/>
      <w:bookmarkStart w:id="1948" w:name="_Toc44001367"/>
      <w:bookmarkStart w:id="1949" w:name="_Toc51580945"/>
      <w:bookmarkStart w:id="1950" w:name="_Toc52356208"/>
      <w:bookmarkStart w:id="1951" w:name="_Toc55227778"/>
      <w:bookmarkStart w:id="1952" w:name="_Toc13021908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1945"/>
      <w:bookmarkEnd w:id="1946"/>
      <w:bookmarkEnd w:id="1947"/>
      <w:bookmarkEnd w:id="1948"/>
      <w:bookmarkEnd w:id="1949"/>
      <w:bookmarkEnd w:id="1950"/>
      <w:bookmarkEnd w:id="1951"/>
      <w:bookmarkEnd w:id="1952"/>
    </w:p>
    <w:p w14:paraId="1A09C32A" w14:textId="6ABCFA9B" w:rsidR="006A5594" w:rsidRPr="00215D3C" w:rsidRDefault="006A5594" w:rsidP="006A5594">
      <w:pPr>
        <w:pStyle w:val="Heading5"/>
      </w:pPr>
      <w:bookmarkStart w:id="1953" w:name="_Toc20494594"/>
      <w:bookmarkStart w:id="1954" w:name="_Toc26975639"/>
      <w:bookmarkStart w:id="1955" w:name="_Toc35856512"/>
      <w:bookmarkStart w:id="1956" w:name="_Toc44001368"/>
      <w:bookmarkStart w:id="1957" w:name="_Toc51580946"/>
      <w:bookmarkStart w:id="1958" w:name="_Toc52356209"/>
      <w:bookmarkStart w:id="1959" w:name="_Toc55227779"/>
      <w:bookmarkStart w:id="1960" w:name="_Toc13021908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1953"/>
      <w:bookmarkEnd w:id="1954"/>
      <w:bookmarkEnd w:id="1955"/>
      <w:bookmarkEnd w:id="1956"/>
      <w:bookmarkEnd w:id="1957"/>
      <w:bookmarkEnd w:id="1958"/>
      <w:bookmarkEnd w:id="1959"/>
      <w:r w:rsidR="005B734C">
        <w:t>Void</w:t>
      </w:r>
      <w:bookmarkEnd w:id="1960"/>
    </w:p>
    <w:p w14:paraId="46486EFE" w14:textId="77777777" w:rsidR="006A5594" w:rsidRPr="00215D3C" w:rsidRDefault="006A5594" w:rsidP="006A5594">
      <w:pPr>
        <w:pStyle w:val="Heading5"/>
        <w:rPr>
          <w:lang w:eastAsia="zh-CN"/>
        </w:rPr>
      </w:pPr>
      <w:bookmarkStart w:id="1961" w:name="_Toc20494595"/>
      <w:bookmarkStart w:id="1962" w:name="_Toc26975640"/>
      <w:bookmarkStart w:id="1963" w:name="_Toc35856513"/>
      <w:bookmarkStart w:id="1964" w:name="_Toc44001369"/>
      <w:bookmarkStart w:id="1965" w:name="_Toc51580947"/>
      <w:bookmarkStart w:id="1966" w:name="_Toc52356210"/>
      <w:bookmarkStart w:id="1967" w:name="_Toc55227780"/>
      <w:bookmarkStart w:id="1968" w:name="_Toc13021908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1961"/>
      <w:bookmarkEnd w:id="1962"/>
      <w:bookmarkEnd w:id="1963"/>
      <w:bookmarkEnd w:id="1964"/>
      <w:bookmarkEnd w:id="1965"/>
      <w:bookmarkEnd w:id="1966"/>
      <w:bookmarkEnd w:id="1967"/>
      <w:bookmarkEnd w:id="1968"/>
    </w:p>
    <w:p w14:paraId="63D6F265" w14:textId="318F2E91" w:rsidR="006A5594" w:rsidRPr="00215D3C" w:rsidRDefault="006A5594" w:rsidP="006A5594">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sidR="005B734C">
        <w:rPr>
          <w:color w:val="000000"/>
        </w:rPr>
        <w:t>provides the content definition of a performance data file.</w:t>
      </w:r>
      <w:r w:rsidRPr="00215D3C">
        <w:t xml:space="preserve"> </w:t>
      </w:r>
    </w:p>
    <w:p w14:paraId="5BF1F8ED" w14:textId="3C4E3EBC" w:rsidR="006A5594" w:rsidRDefault="006A5594" w:rsidP="006A5594"/>
    <w:p w14:paraId="3FE7253A" w14:textId="3B787498" w:rsidR="005B734C" w:rsidRDefault="005B734C" w:rsidP="005B734C">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5B734C" w14:paraId="05320480" w14:textId="77777777" w:rsidTr="005B734C">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218C0A86" w14:textId="77777777" w:rsidR="005B734C" w:rsidRDefault="005B734C">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147C721A" w14:textId="77777777" w:rsidR="005B734C" w:rsidRDefault="005B734C">
            <w:pPr>
              <w:pStyle w:val="TAH"/>
              <w:rPr>
                <w:lang w:val="de-DE"/>
              </w:rPr>
            </w:pPr>
            <w:r>
              <w:rPr>
                <w:lang w:val="de-DE"/>
              </w:rPr>
              <w:t>Description</w:t>
            </w:r>
          </w:p>
        </w:tc>
      </w:tr>
      <w:tr w:rsidR="005B734C" w14:paraId="40363E9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E346B0" w14:textId="77777777" w:rsidR="005B734C" w:rsidRDefault="005B734C">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2C1BC3E0" w14:textId="77777777" w:rsidR="005B734C" w:rsidRPr="00311DB3" w:rsidRDefault="005B734C">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5B734C" w14:paraId="03FD75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0D0FDB" w14:textId="77777777" w:rsidR="005B734C" w:rsidRDefault="005B734C">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1C264A4F" w14:textId="77777777" w:rsidR="005B734C" w:rsidRPr="00311DB3" w:rsidRDefault="005B734C">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5B734C" w14:paraId="30E7786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D7EFCC3" w14:textId="77777777" w:rsidR="005B734C" w:rsidRDefault="005B734C">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7BB3844D" w14:textId="77777777" w:rsidR="005B734C" w:rsidRDefault="005B734C">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5B734C" w14:paraId="1EF58EA6"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B030021" w14:textId="77777777" w:rsidR="005B734C" w:rsidRDefault="005B734C">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7D28BD5D" w14:textId="77777777" w:rsidR="005B734C" w:rsidRPr="00311DB3" w:rsidRDefault="005B734C">
            <w:pPr>
              <w:pStyle w:val="TAL"/>
              <w:keepNext w:val="0"/>
              <w:rPr>
                <w:lang w:val="en-US"/>
              </w:rPr>
            </w:pPr>
            <w:r w:rsidRPr="00311DB3">
              <w:rPr>
                <w:lang w:val="en-US"/>
              </w:rPr>
              <w:t>File footer with a time stamp indicating the end of the last granularity period contained in the file ("collectionEndTime").</w:t>
            </w:r>
          </w:p>
        </w:tc>
      </w:tr>
      <w:tr w:rsidR="005B734C" w14:paraId="6C290E7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D6E4581" w14:textId="77777777" w:rsidR="005B734C" w:rsidRDefault="005B734C">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1A6D3F7B" w14:textId="77777777" w:rsidR="005B734C" w:rsidRPr="00311DB3" w:rsidRDefault="005B734C">
            <w:pPr>
              <w:pStyle w:val="TAL"/>
              <w:keepNext w:val="0"/>
              <w:rPr>
                <w:lang w:val="en-US"/>
              </w:rPr>
            </w:pPr>
            <w:r w:rsidRPr="00311DB3">
              <w:rPr>
                <w:lang w:val="en-US"/>
              </w:rPr>
              <w:t>File format version applied by the sender as indicated by the specific format version identifier provided for each version.</w:t>
            </w:r>
          </w:p>
        </w:tc>
      </w:tr>
      <w:tr w:rsidR="005B734C" w14:paraId="44C9F65C"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1C3787" w14:textId="77777777" w:rsidR="005B734C" w:rsidRDefault="005B734C">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1B8B29A9" w14:textId="77777777" w:rsidR="005B734C" w:rsidRPr="00311DB3" w:rsidRDefault="005B734C">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5B734C" w14:paraId="18EDEB5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2FD0995" w14:textId="77777777" w:rsidR="005B734C" w:rsidRDefault="005B734C">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10654AA9" w14:textId="77777777" w:rsidR="005B734C" w:rsidRDefault="005B734C">
            <w:pPr>
              <w:pStyle w:val="TAL"/>
              <w:keepNext w:val="0"/>
              <w:rPr>
                <w:lang w:val="de-DE"/>
              </w:rPr>
            </w:pPr>
            <w:r w:rsidRPr="00311DB3">
              <w:rPr>
                <w:lang w:val="en-US"/>
              </w:rPr>
              <w:t xml:space="preserve">Type of the entity, that generated and sent the file, as defined in 3GPP TS 28.620 [y]. </w:t>
            </w:r>
            <w:r>
              <w:rPr>
                <w:lang w:val="de-DE"/>
              </w:rPr>
              <w:t>The type of a management node is "MANAGEMENT_NODE".</w:t>
            </w:r>
          </w:p>
        </w:tc>
      </w:tr>
      <w:tr w:rsidR="005B734C" w14:paraId="016456C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6A606A" w14:textId="77777777" w:rsidR="005B734C" w:rsidRDefault="005B734C">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E01AD5B" w14:textId="77777777" w:rsidR="005B734C" w:rsidRPr="00311DB3" w:rsidRDefault="005B734C">
            <w:pPr>
              <w:pStyle w:val="TAL"/>
              <w:keepNext w:val="0"/>
              <w:rPr>
                <w:lang w:val="en-US"/>
              </w:rPr>
            </w:pPr>
            <w:r w:rsidRPr="00311DB3">
              <w:rPr>
                <w:lang w:val="en-US"/>
              </w:rPr>
              <w:t>Vendor of the the entity, that generated and sent the file.</w:t>
            </w:r>
          </w:p>
        </w:tc>
      </w:tr>
      <w:tr w:rsidR="005B734C" w14:paraId="7C6467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62A8AE" w14:textId="77777777" w:rsidR="005B734C" w:rsidRDefault="005B734C">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40EDC326" w14:textId="77777777" w:rsidR="005B734C" w:rsidRPr="00311DB3" w:rsidRDefault="005B734C">
            <w:pPr>
              <w:pStyle w:val="TAL"/>
              <w:keepNext w:val="0"/>
              <w:rPr>
                <w:lang w:val="en-US"/>
              </w:rPr>
            </w:pPr>
            <w:r w:rsidRPr="00311DB3">
              <w:rPr>
                <w:lang w:val="en-US"/>
              </w:rPr>
              <w:t>Time stamp indicating the begin of the first granularity period for which performance metrics are stored in the file.</w:t>
            </w:r>
          </w:p>
        </w:tc>
      </w:tr>
      <w:tr w:rsidR="005B734C" w14:paraId="34D59D3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2D13715" w14:textId="77777777" w:rsidR="005B734C" w:rsidRDefault="005B734C">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1F3AFBAB" w14:textId="77777777" w:rsidR="005B734C" w:rsidRPr="00311DB3" w:rsidRDefault="005B734C">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5B734C" w14:paraId="0F4E889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FC6B59" w14:textId="77777777" w:rsidR="005B734C" w:rsidRDefault="005B734C">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4BAEE330" w14:textId="77777777" w:rsidR="005B734C" w:rsidRPr="00311DB3" w:rsidRDefault="005B734C">
            <w:pPr>
              <w:pStyle w:val="TAL"/>
              <w:keepNext w:val="0"/>
              <w:rPr>
                <w:lang w:val="en-US"/>
              </w:rPr>
            </w:pPr>
            <w:r w:rsidRPr="00311DB3">
              <w:rPr>
                <w:lang w:val="en-US"/>
              </w:rPr>
              <w:t>User label of the measured object root.</w:t>
            </w:r>
          </w:p>
        </w:tc>
      </w:tr>
      <w:tr w:rsidR="005B734C" w14:paraId="007D8C7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2DA3B9B" w14:textId="77777777" w:rsidR="005B734C" w:rsidRDefault="005B734C">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192D78BC" w14:textId="77777777" w:rsidR="005B734C" w:rsidRPr="00311DB3" w:rsidRDefault="005B734C">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5B734C" w14:paraId="6CABC60B"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B8214E8" w14:textId="77777777" w:rsidR="005B734C" w:rsidRDefault="005B734C">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7868EF28" w14:textId="77777777" w:rsidR="005B734C" w:rsidRPr="00311DB3" w:rsidRDefault="005B734C">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5B734C" w14:paraId="4B1F9E67"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4D97F39" w14:textId="77777777" w:rsidR="005B734C" w:rsidRDefault="005B734C">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76F25E7B" w14:textId="77777777" w:rsidR="005B734C" w:rsidRDefault="005B734C">
            <w:pPr>
              <w:pStyle w:val="TAL"/>
              <w:keepNext w:val="0"/>
              <w:rPr>
                <w:lang w:val="de-DE"/>
              </w:rPr>
            </w:pPr>
            <w:r>
              <w:rPr>
                <w:lang w:val="de-DE"/>
              </w:rPr>
              <w:t xml:space="preserve">Identifier of a "measInfo". </w:t>
            </w:r>
          </w:p>
        </w:tc>
      </w:tr>
      <w:tr w:rsidR="005B734C" w14:paraId="549E199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70CA9DD" w14:textId="77777777" w:rsidR="005B734C" w:rsidRDefault="005B734C">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5BDD51F5" w14:textId="77777777" w:rsidR="005B734C" w:rsidRPr="00311DB3" w:rsidRDefault="005B734C">
            <w:pPr>
              <w:pStyle w:val="TAC"/>
              <w:keepNext w:val="0"/>
              <w:jc w:val="left"/>
              <w:rPr>
                <w:lang w:val="en-US"/>
              </w:rPr>
            </w:pPr>
            <w:r w:rsidRPr="00311DB3">
              <w:rPr>
                <w:lang w:val="en-US"/>
              </w:rPr>
              <w:t>Job identifier of the related "PerfMetricJob" in this "measInfo".</w:t>
            </w:r>
          </w:p>
        </w:tc>
      </w:tr>
      <w:tr w:rsidR="005B734C" w14:paraId="08E7DBD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047A94A" w14:textId="77777777" w:rsidR="005B734C" w:rsidRDefault="005B734C">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68365F03" w14:textId="77777777" w:rsidR="005B734C" w:rsidRDefault="005B734C">
            <w:pPr>
              <w:pStyle w:val="TAL"/>
              <w:keepNext w:val="0"/>
              <w:rPr>
                <w:lang w:val="de-DE"/>
              </w:rPr>
            </w:pPr>
            <w:r w:rsidRPr="00311DB3">
              <w:rPr>
                <w:lang w:val="en-US"/>
              </w:rPr>
              <w:t xml:space="preserve">Period used for performance metric reporting in this "measInfo". </w:t>
            </w:r>
            <w:r>
              <w:rPr>
                <w:lang w:val="de-DE"/>
              </w:rPr>
              <w:t>Unit is seconds</w:t>
            </w:r>
          </w:p>
        </w:tc>
      </w:tr>
      <w:tr w:rsidR="005B734C" w14:paraId="32B60B7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1E9BA92" w14:textId="77777777" w:rsidR="005B734C" w:rsidRDefault="005B734C">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3EA7495B" w14:textId="77777777" w:rsidR="005B734C" w:rsidRDefault="005B734C">
            <w:pPr>
              <w:pStyle w:val="TAL"/>
              <w:keepNext w:val="0"/>
              <w:rPr>
                <w:lang w:val="de-DE"/>
              </w:rPr>
            </w:pPr>
            <w:r w:rsidRPr="00311DB3">
              <w:rPr>
                <w:lang w:val="en-US"/>
              </w:rPr>
              <w:t xml:space="preserve">Period used for performance metric production in a "measInfo". </w:t>
            </w:r>
            <w:r>
              <w:rPr>
                <w:lang w:val="de-DE"/>
              </w:rPr>
              <w:t>Unit is seconds.</w:t>
            </w:r>
          </w:p>
        </w:tc>
      </w:tr>
      <w:tr w:rsidR="005B734C" w14:paraId="03F10F0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CE395AD" w14:textId="77777777" w:rsidR="005B734C" w:rsidRDefault="005B734C">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11F1CA78" w14:textId="77777777" w:rsidR="005B734C" w:rsidRPr="00311DB3" w:rsidRDefault="005B734C">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5B734C" w14:paraId="50022B7A"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1DB14B4" w14:textId="77777777" w:rsidR="005B734C" w:rsidRDefault="005B734C">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5CB612F5" w14:textId="77777777" w:rsidR="005B734C" w:rsidRPr="00311DB3" w:rsidRDefault="005B734C">
            <w:pPr>
              <w:pStyle w:val="TAL"/>
              <w:keepNext w:val="0"/>
              <w:rPr>
                <w:lang w:val="en-US"/>
              </w:rPr>
            </w:pPr>
            <w:r w:rsidRPr="00311DB3">
              <w:rPr>
                <w:lang w:val="en-US"/>
              </w:rPr>
              <w:t>Performance metric names in a "measInfo"</w:t>
            </w:r>
          </w:p>
        </w:tc>
      </w:tr>
      <w:tr w:rsidR="005B734C" w14:paraId="27660EE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4AC56D" w14:textId="77777777" w:rsidR="005B734C" w:rsidRDefault="005B734C">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1584EC33" w14:textId="77777777" w:rsidR="005B734C" w:rsidRPr="00311DB3" w:rsidRDefault="005B734C">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5B734C" w14:paraId="74D9AEB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156C4D5" w14:textId="77777777" w:rsidR="005B734C" w:rsidRDefault="005B734C">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48C9DE18" w14:textId="77777777" w:rsidR="005B734C" w:rsidRPr="00311DB3" w:rsidRDefault="005B734C">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035A19D6" w14:textId="77777777" w:rsidR="005B734C" w:rsidRPr="00311DB3" w:rsidRDefault="005B734C">
            <w:pPr>
              <w:pStyle w:val="TAL"/>
              <w:keepNext w:val="0"/>
              <w:rPr>
                <w:lang w:val="en-US"/>
              </w:rPr>
            </w:pPr>
          </w:p>
          <w:p w14:paraId="329DD56C" w14:textId="77777777" w:rsidR="005B734C" w:rsidRPr="00311DB3" w:rsidRDefault="005B734C">
            <w:pPr>
              <w:pStyle w:val="TAL"/>
              <w:keepNext w:val="0"/>
              <w:rPr>
                <w:lang w:val="en-US"/>
              </w:rPr>
            </w:pPr>
            <w:r w:rsidRPr="00311DB3">
              <w:rPr>
                <w:lang w:val="en-US"/>
              </w:rPr>
              <w:t>For example, if the measured object is a "ManagedElement" representing RNC "RNC-Gbg-1", then the "measObjRootDn" may look like</w:t>
            </w:r>
          </w:p>
          <w:p w14:paraId="6C11704A" w14:textId="77777777" w:rsidR="005B734C" w:rsidRPr="00311DB3" w:rsidRDefault="005B734C">
            <w:pPr>
              <w:pStyle w:val="TAL"/>
              <w:keepNext w:val="0"/>
              <w:rPr>
                <w:lang w:val="en-US"/>
              </w:rPr>
            </w:pPr>
          </w:p>
          <w:p w14:paraId="740DC1D6" w14:textId="77777777" w:rsidR="005B734C" w:rsidRPr="00311DB3" w:rsidRDefault="005B734C">
            <w:pPr>
              <w:pStyle w:val="TAL"/>
              <w:keepNext w:val="0"/>
              <w:rPr>
                <w:lang w:val="en-US"/>
              </w:rPr>
            </w:pPr>
            <w:r w:rsidRPr="00311DB3">
              <w:rPr>
                <w:lang w:val="en-US"/>
              </w:rPr>
              <w:t xml:space="preserve">   "DC=a1.operatorNN.com,SubNetwork=CountryNN,ManagedElement=RNC-Gbg-1"</w:t>
            </w:r>
          </w:p>
          <w:p w14:paraId="4ED231CB" w14:textId="77777777" w:rsidR="005B734C" w:rsidRPr="00311DB3" w:rsidRDefault="005B734C">
            <w:pPr>
              <w:pStyle w:val="TAL"/>
              <w:keepNext w:val="0"/>
              <w:rPr>
                <w:lang w:val="en-US"/>
              </w:rPr>
            </w:pPr>
          </w:p>
          <w:p w14:paraId="70CD06BE" w14:textId="77777777" w:rsidR="005B734C" w:rsidRPr="00311DB3" w:rsidRDefault="005B734C">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0488AA9A" w14:textId="77777777" w:rsidR="005B734C" w:rsidRPr="00311DB3" w:rsidRDefault="005B734C">
            <w:pPr>
              <w:pStyle w:val="TAL"/>
              <w:keepNext w:val="0"/>
              <w:rPr>
                <w:lang w:val="en-US"/>
              </w:rPr>
            </w:pPr>
          </w:p>
          <w:p w14:paraId="0A0587ED" w14:textId="77777777" w:rsidR="005B734C" w:rsidRPr="00311DB3" w:rsidRDefault="005B734C">
            <w:pPr>
              <w:pStyle w:val="TAL"/>
              <w:keepNext w:val="0"/>
              <w:rPr>
                <w:lang w:val="en-US"/>
              </w:rPr>
            </w:pPr>
            <w:r w:rsidRPr="00311DB3">
              <w:rPr>
                <w:lang w:val="en-US"/>
              </w:rPr>
              <w:t xml:space="preserve">   "DC=a1.companyNN.com,SubNetwork=CountryNN,ManagedElement=RNC-Gbg-1"</w:t>
            </w:r>
          </w:p>
          <w:p w14:paraId="113C487F" w14:textId="77777777" w:rsidR="005B734C" w:rsidRPr="00311DB3" w:rsidRDefault="005B734C">
            <w:pPr>
              <w:pStyle w:val="TAL"/>
              <w:keepNext w:val="0"/>
              <w:rPr>
                <w:lang w:val="en-US"/>
              </w:rPr>
            </w:pPr>
          </w:p>
          <w:p w14:paraId="50B5E8DB" w14:textId="77777777" w:rsidR="005B734C" w:rsidRPr="00311DB3" w:rsidRDefault="005B734C">
            <w:pPr>
              <w:pStyle w:val="TAL"/>
              <w:keepNext w:val="0"/>
              <w:rPr>
                <w:lang w:val="en-US"/>
              </w:rPr>
            </w:pPr>
            <w:r w:rsidRPr="00311DB3">
              <w:rPr>
                <w:lang w:val="en-US"/>
              </w:rPr>
              <w:t>and the "measObjLdn" is</w:t>
            </w:r>
          </w:p>
          <w:p w14:paraId="6DB306A7" w14:textId="77777777" w:rsidR="005B734C" w:rsidRPr="00311DB3" w:rsidRDefault="005B734C">
            <w:pPr>
              <w:pStyle w:val="TAL"/>
              <w:keepNext w:val="0"/>
              <w:rPr>
                <w:lang w:val="en-US"/>
              </w:rPr>
            </w:pPr>
          </w:p>
          <w:p w14:paraId="0813207E" w14:textId="77777777" w:rsidR="005B734C" w:rsidRPr="00311DB3" w:rsidRDefault="005B734C">
            <w:pPr>
              <w:pStyle w:val="TAL"/>
              <w:keepNext w:val="0"/>
              <w:rPr>
                <w:lang w:val="en-US"/>
              </w:rPr>
            </w:pPr>
            <w:r w:rsidRPr="00311DB3">
              <w:rPr>
                <w:lang w:val="en-US"/>
              </w:rPr>
              <w:t xml:space="preserve">   "RncFunction=RF-1,UtranCell=Gbg-997".</w:t>
            </w:r>
          </w:p>
          <w:p w14:paraId="60D243EF" w14:textId="77777777" w:rsidR="005B734C" w:rsidRPr="00311DB3" w:rsidRDefault="005B734C">
            <w:pPr>
              <w:pStyle w:val="TAL"/>
              <w:keepNext w:val="0"/>
              <w:rPr>
                <w:lang w:val="en-US"/>
              </w:rPr>
            </w:pPr>
          </w:p>
          <w:p w14:paraId="7D851092" w14:textId="17A8E94F" w:rsidR="005B734C" w:rsidRPr="00311DB3" w:rsidRDefault="005B734C">
            <w:pPr>
              <w:pStyle w:val="TAL"/>
              <w:keepNext w:val="0"/>
              <w:rPr>
                <w:lang w:val="en-US"/>
              </w:rPr>
            </w:pPr>
            <w:r w:rsidRPr="00311DB3">
              <w:rPr>
                <w:lang w:val="en-US"/>
              </w:rPr>
              <w:t>The class of the measured object is defined in item f) of measurement definitions (3GPP TS 32.404 [</w:t>
            </w:r>
            <w:r w:rsidR="00A35BBA" w:rsidRPr="00A35BBA">
              <w:rPr>
                <w:lang w:val="en-US"/>
              </w:rPr>
              <w:t>47</w:t>
            </w:r>
            <w:r w:rsidRPr="00311DB3">
              <w:rPr>
                <w:lang w:val="en-US"/>
              </w:rPr>
              <w:t>], TS 28.552 [18]) and in item d) of KPI definitions (TS 28.554 [6]).</w:t>
            </w:r>
          </w:p>
        </w:tc>
      </w:tr>
      <w:tr w:rsidR="005B734C" w14:paraId="2D26C4A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E0FADAA" w14:textId="77777777" w:rsidR="005B734C" w:rsidRDefault="005B734C">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1A864C38" w14:textId="77777777" w:rsidR="005B734C" w:rsidRPr="00311DB3" w:rsidRDefault="005B734C">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5B734C" w14:paraId="68934C52"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35413DD" w14:textId="77777777" w:rsidR="005B734C" w:rsidRDefault="005B734C">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0B8AD829" w14:textId="77777777" w:rsidR="005B734C" w:rsidRDefault="005B734C">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5B734C" w14:paraId="780C1A94"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5E3E52A" w14:textId="77777777" w:rsidR="005B734C" w:rsidRDefault="005B734C">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42DB745E" w14:textId="77777777" w:rsidR="005B734C" w:rsidRPr="00311DB3" w:rsidRDefault="005B734C">
            <w:pPr>
              <w:pStyle w:val="TAL"/>
              <w:keepNext w:val="0"/>
              <w:rPr>
                <w:lang w:val="en-US"/>
              </w:rPr>
            </w:pPr>
            <w:r w:rsidRPr="00311DB3">
              <w:rPr>
                <w:lang w:val="en-US"/>
              </w:rPr>
              <w:t>Time stamp indicating the end of the last granularity period for which performance metrics are stored in the file.</w:t>
            </w:r>
          </w:p>
        </w:tc>
      </w:tr>
    </w:tbl>
    <w:p w14:paraId="6CE788F7" w14:textId="6B438661" w:rsidR="006A5594" w:rsidRPr="00215D3C" w:rsidRDefault="006A5594" w:rsidP="006A5594"/>
    <w:p w14:paraId="097E6904" w14:textId="77777777" w:rsidR="006A5594" w:rsidRPr="00215D3C" w:rsidRDefault="006A5594" w:rsidP="006A5594">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518F668A" w14:textId="39D2DF60" w:rsidR="006A5594" w:rsidRDefault="006A5594" w:rsidP="006A5594">
      <w:pPr>
        <w:pStyle w:val="Heading5"/>
      </w:pPr>
      <w:bookmarkStart w:id="1969" w:name="_Toc20494596"/>
      <w:bookmarkStart w:id="1970" w:name="_Toc26975641"/>
      <w:bookmarkStart w:id="1971" w:name="_Toc35856514"/>
      <w:bookmarkStart w:id="1972" w:name="_Toc44001370"/>
      <w:bookmarkStart w:id="1973" w:name="_Toc51580948"/>
      <w:bookmarkStart w:id="1974" w:name="_Toc52356211"/>
      <w:bookmarkStart w:id="1975" w:name="_Toc55227781"/>
      <w:bookmarkStart w:id="1976" w:name="_Toc130219083"/>
      <w:r>
        <w:t>11.3</w:t>
      </w:r>
      <w:r w:rsidRPr="000F47F1">
        <w:rPr>
          <w:rFonts w:hint="eastAsia"/>
        </w:rPr>
        <w:t>.</w:t>
      </w:r>
      <w:r w:rsidRPr="000F47F1">
        <w:t>2</w:t>
      </w:r>
      <w:r w:rsidRPr="000F47F1">
        <w:rPr>
          <w:rFonts w:hint="eastAsia"/>
        </w:rPr>
        <w:t>.</w:t>
      </w:r>
      <w:r w:rsidRPr="000F47F1">
        <w:t>1.3</w:t>
      </w:r>
      <w:r w:rsidRPr="000F47F1">
        <w:tab/>
      </w:r>
      <w:bookmarkEnd w:id="1969"/>
      <w:bookmarkEnd w:id="1970"/>
      <w:bookmarkEnd w:id="1971"/>
      <w:bookmarkEnd w:id="1972"/>
      <w:bookmarkEnd w:id="1973"/>
      <w:bookmarkEnd w:id="1974"/>
      <w:bookmarkEnd w:id="1975"/>
      <w:r w:rsidR="0020115C">
        <w:t>Void</w:t>
      </w:r>
      <w:bookmarkEnd w:id="1976"/>
    </w:p>
    <w:p w14:paraId="055D9CCB" w14:textId="60975C26" w:rsidR="006A5594" w:rsidRPr="00215D3C" w:rsidRDefault="006A5594" w:rsidP="006A5594">
      <w:pPr>
        <w:pStyle w:val="Heading6"/>
      </w:pPr>
      <w:bookmarkStart w:id="1977" w:name="_Toc20494597"/>
      <w:bookmarkStart w:id="1978" w:name="_Toc26975642"/>
      <w:bookmarkStart w:id="1979" w:name="_Toc35856515"/>
      <w:bookmarkStart w:id="1980" w:name="_Toc44001371"/>
      <w:bookmarkStart w:id="1981" w:name="_Toc51580949"/>
      <w:bookmarkStart w:id="1982" w:name="_Toc52356212"/>
      <w:bookmarkStart w:id="1983" w:name="_Toc55227782"/>
      <w:bookmarkStart w:id="1984" w:name="_Toc13021908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1977"/>
      <w:bookmarkEnd w:id="1978"/>
      <w:bookmarkEnd w:id="1979"/>
      <w:bookmarkEnd w:id="1980"/>
      <w:bookmarkEnd w:id="1981"/>
      <w:bookmarkEnd w:id="1982"/>
      <w:bookmarkEnd w:id="1983"/>
      <w:r w:rsidR="005B734C">
        <w:t>Void</w:t>
      </w:r>
      <w:bookmarkEnd w:id="1984"/>
    </w:p>
    <w:p w14:paraId="6B284768" w14:textId="306E0639" w:rsidR="006A5594" w:rsidRPr="001142BC" w:rsidRDefault="006A5594" w:rsidP="006A5594">
      <w:pPr>
        <w:pStyle w:val="Heading6"/>
      </w:pPr>
      <w:bookmarkStart w:id="1985" w:name="_Toc20494598"/>
      <w:bookmarkStart w:id="1986" w:name="_Toc26975643"/>
      <w:bookmarkStart w:id="1987" w:name="_Toc35856516"/>
      <w:bookmarkStart w:id="1988" w:name="_Toc44001372"/>
      <w:bookmarkStart w:id="1989" w:name="_Toc51580950"/>
      <w:bookmarkStart w:id="1990" w:name="_Toc52356213"/>
      <w:bookmarkStart w:id="1991" w:name="_Toc55227783"/>
      <w:bookmarkStart w:id="1992" w:name="_Toc130219085"/>
      <w:r w:rsidRPr="001142BC">
        <w:rPr>
          <w:lang w:eastAsia="zh-CN"/>
        </w:rPr>
        <w:t>11.3.2.1</w:t>
      </w:r>
      <w:r w:rsidRPr="001142BC">
        <w:t>.3.2</w:t>
      </w:r>
      <w:r w:rsidRPr="001142BC">
        <w:tab/>
      </w:r>
      <w:bookmarkEnd w:id="1985"/>
      <w:bookmarkEnd w:id="1986"/>
      <w:bookmarkEnd w:id="1987"/>
      <w:bookmarkEnd w:id="1988"/>
      <w:bookmarkEnd w:id="1989"/>
      <w:bookmarkEnd w:id="1990"/>
      <w:bookmarkEnd w:id="1991"/>
      <w:r w:rsidR="005B734C" w:rsidRPr="001142BC">
        <w:t>Void</w:t>
      </w:r>
      <w:bookmarkEnd w:id="1992"/>
    </w:p>
    <w:p w14:paraId="1E2A2471" w14:textId="65EE2BC9" w:rsidR="00BE5D88" w:rsidRDefault="00BE5D88" w:rsidP="00BE5D88">
      <w:pPr>
        <w:pStyle w:val="Heading5"/>
      </w:pPr>
      <w:bookmarkStart w:id="1993" w:name="_Toc130219086"/>
      <w:r>
        <w:t>11.3.2.1.4</w:t>
      </w:r>
      <w:r>
        <w:tab/>
        <w:t>Performance data f</w:t>
      </w:r>
      <w:r w:rsidRPr="000F47F1">
        <w:t>ile naming</w:t>
      </w:r>
      <w:r w:rsidRPr="000F47F1">
        <w:rPr>
          <w:rFonts w:hint="eastAsia"/>
        </w:rPr>
        <w:t xml:space="preserve"> </w:t>
      </w:r>
      <w:r w:rsidRPr="000F47F1">
        <w:t>convention</w:t>
      </w:r>
      <w:bookmarkEnd w:id="1993"/>
    </w:p>
    <w:p w14:paraId="51C4C00B" w14:textId="77777777" w:rsidR="00BE5D88" w:rsidRDefault="00BE5D88" w:rsidP="00BE5D88">
      <w:r>
        <w:t>This clause defines a rule that shall be applied for constructing names for files containing performance data.</w:t>
      </w:r>
    </w:p>
    <w:p w14:paraId="04083A4B" w14:textId="77777777" w:rsidR="00BE5D88" w:rsidRDefault="00BE5D88" w:rsidP="00BE5D88">
      <w:r>
        <w:t>&lt;Type&gt;&lt;Startdate&gt;.&lt;Starttime&gt;-[&lt;Enddate&gt;.]&lt;Endtime&gt;[_-&lt;jobIdList&gt;][_&lt;UniqueIdList&gt;][_-_&lt;RC&gt;]</w:t>
      </w:r>
    </w:p>
    <w:p w14:paraId="4AB10FFC" w14:textId="77777777" w:rsidR="00BE5D88" w:rsidRDefault="00BE5D88" w:rsidP="00BE5D88">
      <w:pPr>
        <w:pStyle w:val="B10"/>
      </w:pPr>
      <w:r>
        <w:t>1)</w:t>
      </w:r>
      <w:r>
        <w:tab/>
        <w:t>The "Type" field indicates if the file contains measurement results for single or multiple measured objects and/or granularity periods where:</w:t>
      </w:r>
    </w:p>
    <w:p w14:paraId="05BF0DFE" w14:textId="77777777" w:rsidR="00BE5D88" w:rsidRDefault="00BE5D88" w:rsidP="00BE5D88">
      <w:pPr>
        <w:pStyle w:val="B2"/>
      </w:pPr>
      <w:r>
        <w:t>-</w:t>
      </w:r>
      <w:r>
        <w:tab/>
        <w:t>"A" means single measured object, single granularity period (this is used when granularity period is equal to reporting period);</w:t>
      </w:r>
    </w:p>
    <w:p w14:paraId="0D887BC7" w14:textId="77777777" w:rsidR="00BE5D88" w:rsidRDefault="00BE5D88" w:rsidP="00BE5D88">
      <w:pPr>
        <w:pStyle w:val="B2"/>
      </w:pPr>
      <w:r>
        <w:t>-</w:t>
      </w:r>
      <w:r>
        <w:tab/>
        <w:t>"B" indicates multiple measured objects, single granularity period (this is used when granularity period is equal to reporting period);</w:t>
      </w:r>
    </w:p>
    <w:p w14:paraId="4801451A" w14:textId="77777777" w:rsidR="00BE5D88" w:rsidRDefault="00BE5D88" w:rsidP="00BE5D88">
      <w:pPr>
        <w:pStyle w:val="B2"/>
      </w:pPr>
      <w:r>
        <w:t>-</w:t>
      </w:r>
      <w:r>
        <w:tab/>
        <w:t>"C" signifies single measured object, multiple granularity periods (this is used when reporting period is multiples of the granularity period and will contain multiple measurement reports);</w:t>
      </w:r>
    </w:p>
    <w:p w14:paraId="73C4DF0B" w14:textId="77777777" w:rsidR="00BE5D88" w:rsidRDefault="00BE5D88" w:rsidP="00BE5D88">
      <w:pPr>
        <w:pStyle w:val="B2"/>
      </w:pPr>
      <w:r>
        <w:t>-</w:t>
      </w:r>
      <w:r>
        <w:tab/>
        <w:t>"D" stands for multiple measured objects, multiple granularity periods (this is used when reporting period is multiples of the granularity period and will contain multiple measurement reports).</w:t>
      </w:r>
    </w:p>
    <w:p w14:paraId="62AD98B6" w14:textId="77777777" w:rsidR="00BE5D88" w:rsidRDefault="00BE5D88" w:rsidP="00BE5D88">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38C877BA" w14:textId="77777777" w:rsidR="00BE5D88" w:rsidRDefault="00BE5D88" w:rsidP="00BE5D88">
      <w:pPr>
        <w:pStyle w:val="B2"/>
      </w:pPr>
      <w:r>
        <w:t>-</w:t>
      </w:r>
      <w:r>
        <w:tab/>
        <w:t>YYYY is the year in four-digit notation;</w:t>
      </w:r>
    </w:p>
    <w:p w14:paraId="7DA5ECD7" w14:textId="77777777" w:rsidR="00BE5D88" w:rsidRDefault="00BE5D88" w:rsidP="00BE5D88">
      <w:pPr>
        <w:pStyle w:val="B2"/>
      </w:pPr>
      <w:r>
        <w:t>-</w:t>
      </w:r>
      <w:r>
        <w:tab/>
        <w:t>MM is the month in two digit notation (01 - 12);</w:t>
      </w:r>
    </w:p>
    <w:p w14:paraId="617BDEE0" w14:textId="77777777" w:rsidR="00BE5D88" w:rsidRDefault="00BE5D88" w:rsidP="00BE5D88">
      <w:pPr>
        <w:pStyle w:val="B2"/>
      </w:pPr>
      <w:r>
        <w:t>-</w:t>
      </w:r>
      <w:r>
        <w:tab/>
        <w:t>DD is the day in two-digit notation (01 - 31).</w:t>
      </w:r>
    </w:p>
    <w:p w14:paraId="6822316E" w14:textId="77777777" w:rsidR="00BE5D88" w:rsidRDefault="00BE5D88" w:rsidP="00BE5D88">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2CF450C" w14:textId="77777777" w:rsidR="00BE5D88" w:rsidRDefault="00BE5D88" w:rsidP="00BE5D88">
      <w:pPr>
        <w:pStyle w:val="B2"/>
      </w:pPr>
      <w:r>
        <w:t>-</w:t>
      </w:r>
      <w:r>
        <w:tab/>
        <w:t>HH is the two-digit hour of the day (local time), based on 24-hour clock (00 - 23);</w:t>
      </w:r>
    </w:p>
    <w:p w14:paraId="6498890A" w14:textId="77777777" w:rsidR="00BE5D88" w:rsidRDefault="00BE5D88" w:rsidP="00BE5D88">
      <w:pPr>
        <w:pStyle w:val="B2"/>
      </w:pPr>
      <w:r>
        <w:t>-</w:t>
      </w:r>
      <w:r>
        <w:tab/>
        <w:t>MM is the two digit minute of the hour (local time), based on 60-minutes clock (00 - 59);</w:t>
      </w:r>
    </w:p>
    <w:p w14:paraId="4ACE40DE" w14:textId="77777777" w:rsidR="00BE5D88" w:rsidRDefault="00BE5D88" w:rsidP="00BE5D88">
      <w:pPr>
        <w:pStyle w:val="B2"/>
      </w:pPr>
      <w:r>
        <w:t>-</w:t>
      </w:r>
      <w:r>
        <w:tab/>
        <w:t>s is the sign of the local time differential from UTC (+ or -), in case the time differential to UTC is 0 then the sign may be arbitrarily set to "+" or "-";</w:t>
      </w:r>
    </w:p>
    <w:p w14:paraId="659B5545" w14:textId="77777777" w:rsidR="00BE5D88" w:rsidRDefault="00BE5D88" w:rsidP="00BE5D88">
      <w:pPr>
        <w:pStyle w:val="B2"/>
      </w:pPr>
      <w:r>
        <w:t>-</w:t>
      </w:r>
      <w:r>
        <w:tab/>
        <w:t>hh is the two-digit number of hours of the local time differential from UTC (00-23);</w:t>
      </w:r>
    </w:p>
    <w:p w14:paraId="132322FE" w14:textId="77777777" w:rsidR="00BE5D88" w:rsidRDefault="00BE5D88" w:rsidP="00BE5D88">
      <w:pPr>
        <w:pStyle w:val="B2"/>
      </w:pPr>
      <w:r>
        <w:t>-</w:t>
      </w:r>
      <w:r>
        <w:tab/>
        <w:t>mm is the two digit number of minutes of the local time differential from UTC (00-59).</w:t>
      </w:r>
    </w:p>
    <w:p w14:paraId="46022577" w14:textId="77777777" w:rsidR="00BE5D88" w:rsidRDefault="00BE5D88" w:rsidP="00BE5D88">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5B64331A" w14:textId="77777777" w:rsidR="00BE5D88" w:rsidRDefault="00BE5D88" w:rsidP="00BE5D88">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2E09435D" w14:textId="77777777" w:rsidR="00BE5D88" w:rsidRDefault="00BE5D88" w:rsidP="00BE5D88">
      <w:pPr>
        <w:pStyle w:val="B10"/>
      </w:pPr>
      <w:r>
        <w:t>6)</w:t>
      </w:r>
      <w:r>
        <w:tab/>
        <w:t>The "UniqueIdList" field indicates the DNs of the measured objects.</w:t>
      </w:r>
    </w:p>
    <w:p w14:paraId="346A153C" w14:textId="77777777" w:rsidR="00BE5D88" w:rsidRDefault="00BE5D88" w:rsidP="00BE5D88">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64BD7F74" w14:textId="77777777" w:rsidR="00BE5D88" w:rsidRDefault="00BE5D88" w:rsidP="00BE5D88">
      <w:pPr>
        <w:pStyle w:val="B10"/>
      </w:pPr>
      <w:r>
        <w:t>8)</w:t>
      </w:r>
      <w:r>
        <w:tab/>
        <w:t>The "jobIdList" indicates the measurement job id(s) that the performance data file is associated with.</w:t>
      </w:r>
    </w:p>
    <w:p w14:paraId="54CF6B1E" w14:textId="77777777" w:rsidR="00BE5D88" w:rsidRDefault="00BE5D88" w:rsidP="00BE5D88">
      <w:r>
        <w:t>Some examples describing file-naming convention:</w:t>
      </w:r>
    </w:p>
    <w:p w14:paraId="344D3FE8" w14:textId="77777777" w:rsidR="00BE5D88" w:rsidRDefault="00BE5D88" w:rsidP="00BE5D88">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1299713D" w14:textId="77777777" w:rsidR="00BE5D88" w:rsidRDefault="00BE5D88" w:rsidP="00BE5D88">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2399EF5A" w14:textId="77777777" w:rsidR="00BE5D88" w:rsidRDefault="00BE5D88" w:rsidP="00BE5D88">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63802064" w14:textId="77777777" w:rsidR="00BE5D88" w:rsidRPr="005B734C" w:rsidRDefault="00BE5D88" w:rsidP="00BE5D88">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02C01D28" w14:textId="77777777" w:rsidR="00BE5D88" w:rsidRPr="00311DB3" w:rsidRDefault="00BE5D88" w:rsidP="00311DB3"/>
    <w:p w14:paraId="5CDA634A" w14:textId="77777777" w:rsidR="006A5594" w:rsidRPr="00311DB3" w:rsidRDefault="006A5594" w:rsidP="006A5594">
      <w:pPr>
        <w:pStyle w:val="Heading4"/>
      </w:pPr>
      <w:bookmarkStart w:id="1994" w:name="_Toc20494599"/>
      <w:bookmarkStart w:id="1995" w:name="_Toc26975644"/>
      <w:bookmarkStart w:id="1996" w:name="_Toc35856517"/>
      <w:bookmarkStart w:id="1997" w:name="_Toc44001373"/>
      <w:bookmarkStart w:id="1998" w:name="_Toc51580951"/>
      <w:bookmarkStart w:id="1999" w:name="_Toc52356214"/>
      <w:bookmarkStart w:id="2000" w:name="_Toc55227784"/>
      <w:bookmarkStart w:id="2001" w:name="_Toc130219087"/>
      <w:r w:rsidRPr="00311DB3">
        <w:t>11.3.2.1.4</w:t>
      </w:r>
      <w:r w:rsidRPr="00311DB3">
        <w:tab/>
      </w:r>
      <w:bookmarkEnd w:id="1994"/>
      <w:bookmarkEnd w:id="1995"/>
      <w:bookmarkEnd w:id="1996"/>
      <w:r w:rsidR="00BC1EC3" w:rsidRPr="00311DB3">
        <w:t>Void</w:t>
      </w:r>
      <w:bookmarkEnd w:id="1997"/>
      <w:bookmarkEnd w:id="1998"/>
      <w:bookmarkEnd w:id="1999"/>
      <w:bookmarkEnd w:id="2000"/>
      <w:bookmarkEnd w:id="2001"/>
    </w:p>
    <w:p w14:paraId="41200339" w14:textId="77777777" w:rsidR="00601B93" w:rsidRPr="00311DB3" w:rsidRDefault="00601B93" w:rsidP="00075335">
      <w:pPr>
        <w:pStyle w:val="Heading2"/>
        <w:rPr>
          <w:lang w:eastAsia="zh-CN"/>
        </w:rPr>
      </w:pPr>
      <w:bookmarkStart w:id="2002" w:name="_Toc532541829"/>
      <w:bookmarkStart w:id="2003" w:name="_Toc26975650"/>
      <w:bookmarkStart w:id="2004" w:name="_Toc35856523"/>
      <w:bookmarkStart w:id="2005" w:name="_Toc44001374"/>
      <w:bookmarkStart w:id="2006" w:name="_Toc51580952"/>
      <w:bookmarkStart w:id="2007" w:name="_Toc52356215"/>
      <w:bookmarkStart w:id="2008" w:name="_Toc55227785"/>
      <w:bookmarkStart w:id="2009" w:name="_Toc130219088"/>
      <w:r w:rsidRPr="00311DB3">
        <w:rPr>
          <w:lang w:eastAsia="zh-CN"/>
        </w:rPr>
        <w:t>11.4</w:t>
      </w:r>
      <w:r w:rsidRPr="00311DB3">
        <w:rPr>
          <w:lang w:eastAsia="zh-CN"/>
        </w:rPr>
        <w:tab/>
      </w:r>
      <w:bookmarkEnd w:id="2002"/>
      <w:r w:rsidRPr="00311DB3">
        <w:rPr>
          <w:lang w:eastAsia="zh-CN"/>
        </w:rPr>
        <w:t>Heartbeat</w:t>
      </w:r>
      <w:bookmarkEnd w:id="2003"/>
      <w:bookmarkEnd w:id="2004"/>
      <w:bookmarkEnd w:id="2005"/>
      <w:bookmarkEnd w:id="2006"/>
      <w:bookmarkEnd w:id="2007"/>
      <w:bookmarkEnd w:id="2008"/>
      <w:bookmarkEnd w:id="2009"/>
    </w:p>
    <w:p w14:paraId="0428666C" w14:textId="77777777" w:rsidR="00601B93" w:rsidRPr="00311DB3" w:rsidRDefault="00601B93" w:rsidP="00601B93">
      <w:pPr>
        <w:pStyle w:val="Heading3"/>
        <w:rPr>
          <w:lang w:eastAsia="zh-CN"/>
        </w:rPr>
      </w:pPr>
      <w:bookmarkStart w:id="2010" w:name="_Toc26975651"/>
      <w:bookmarkStart w:id="2011" w:name="_Toc35856524"/>
      <w:bookmarkStart w:id="2012" w:name="_Toc44001375"/>
      <w:bookmarkStart w:id="2013" w:name="_Toc51580953"/>
      <w:bookmarkStart w:id="2014" w:name="_Toc52356216"/>
      <w:bookmarkStart w:id="2015" w:name="_Toc55227786"/>
      <w:bookmarkStart w:id="2016" w:name="_Toc130219089"/>
      <w:r w:rsidRPr="00311DB3">
        <w:rPr>
          <w:lang w:eastAsia="zh-CN"/>
        </w:rPr>
        <w:t>11.4.1</w:t>
      </w:r>
      <w:r w:rsidRPr="00311DB3">
        <w:rPr>
          <w:lang w:eastAsia="zh-CN"/>
        </w:rPr>
        <w:tab/>
        <w:t>Operations and notifications</w:t>
      </w:r>
      <w:bookmarkEnd w:id="2010"/>
      <w:bookmarkEnd w:id="2011"/>
      <w:bookmarkEnd w:id="2012"/>
      <w:bookmarkEnd w:id="2013"/>
      <w:bookmarkEnd w:id="2014"/>
      <w:bookmarkEnd w:id="2015"/>
      <w:bookmarkEnd w:id="2016"/>
    </w:p>
    <w:p w14:paraId="1CEDE001" w14:textId="639D9B50" w:rsidR="00601B93" w:rsidRPr="005662DD" w:rsidRDefault="00601B93" w:rsidP="00601B93">
      <w:pPr>
        <w:pStyle w:val="Heading4"/>
      </w:pPr>
      <w:bookmarkStart w:id="2017" w:name="_Toc532541858"/>
      <w:bookmarkStart w:id="2018" w:name="_Toc26975652"/>
      <w:bookmarkStart w:id="2019" w:name="_Toc35856525"/>
      <w:bookmarkStart w:id="2020" w:name="_Toc44001376"/>
      <w:bookmarkStart w:id="2021" w:name="_Toc51580954"/>
      <w:bookmarkStart w:id="2022" w:name="_Toc52356217"/>
      <w:bookmarkStart w:id="2023" w:name="_Toc55227787"/>
      <w:bookmarkStart w:id="2024" w:name="_Toc130219090"/>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2017"/>
      <w:r w:rsidRPr="001D11CC">
        <w:rPr>
          <w:rFonts w:cs="Arial"/>
        </w:rPr>
        <w:t>Heartbeat</w:t>
      </w:r>
      <w:bookmarkEnd w:id="2018"/>
      <w:bookmarkEnd w:id="2019"/>
      <w:bookmarkEnd w:id="2020"/>
      <w:bookmarkEnd w:id="2021"/>
      <w:bookmarkEnd w:id="2022"/>
      <w:bookmarkEnd w:id="2023"/>
      <w:bookmarkEnd w:id="2024"/>
    </w:p>
    <w:p w14:paraId="6CB744A0" w14:textId="77777777" w:rsidR="00601B93" w:rsidRDefault="00601B93" w:rsidP="00601B93">
      <w:pPr>
        <w:pStyle w:val="Heading5"/>
      </w:pPr>
      <w:bookmarkStart w:id="2025" w:name="_Toc532541859"/>
      <w:bookmarkStart w:id="2026" w:name="_Toc26975653"/>
      <w:bookmarkStart w:id="2027" w:name="_Toc35856526"/>
      <w:bookmarkStart w:id="2028" w:name="_Toc44001377"/>
      <w:bookmarkStart w:id="2029" w:name="_Toc51580955"/>
      <w:bookmarkStart w:id="2030" w:name="_Toc52356218"/>
      <w:bookmarkStart w:id="2031" w:name="_Toc55227788"/>
      <w:bookmarkStart w:id="2032" w:name="_Toc130219091"/>
      <w:r>
        <w:t>11.4.1.1.1</w:t>
      </w:r>
      <w:r>
        <w:tab/>
        <w:t>Definition</w:t>
      </w:r>
      <w:bookmarkEnd w:id="2025"/>
      <w:bookmarkEnd w:id="2026"/>
      <w:bookmarkEnd w:id="2027"/>
      <w:bookmarkEnd w:id="2028"/>
      <w:bookmarkEnd w:id="2029"/>
      <w:bookmarkEnd w:id="2030"/>
      <w:bookmarkEnd w:id="2031"/>
      <w:bookmarkEnd w:id="2032"/>
    </w:p>
    <w:p w14:paraId="4DD0AC27" w14:textId="77777777" w:rsidR="003F5DEC" w:rsidRDefault="00601B93" w:rsidP="003F5DEC">
      <w:r>
        <w:t>This notification notifies the subscribed consumer(s)</w:t>
      </w:r>
      <w:r w:rsidRPr="002C46D9">
        <w:t xml:space="preserve"> </w:t>
      </w:r>
      <w:r>
        <w:t>that the MnS producer heartbeat period has expired or that a MnS consumer requested the emission of an immediate heartbeat notification.</w:t>
      </w:r>
    </w:p>
    <w:p w14:paraId="59694216" w14:textId="77777777" w:rsidR="00601B93" w:rsidRDefault="003F5DEC" w:rsidP="003F5DEC">
      <w:r>
        <w:t xml:space="preserve">The emission of heartbeat notifications is controlled by the </w:t>
      </w:r>
      <w:r w:rsidRPr="002E4B6A">
        <w:rPr>
          <w:rFonts w:ascii="Courier New" w:hAnsi="Courier New" w:cs="Courier New"/>
        </w:rPr>
        <w:t>HeartbeatControl</w:t>
      </w:r>
      <w:r>
        <w:t xml:space="preserve"> IOC (</w:t>
      </w:r>
      <w:r w:rsidRPr="002E490E">
        <w:t>3GPP TS 28.622 [11]</w:t>
      </w:r>
      <w:r>
        <w:t>).</w:t>
      </w:r>
      <w:r w:rsidR="00601B93">
        <w:t xml:space="preserve"> </w:t>
      </w:r>
    </w:p>
    <w:p w14:paraId="361931BD" w14:textId="77777777" w:rsidR="00601B93" w:rsidRDefault="00601B93" w:rsidP="00601B93">
      <w:pPr>
        <w:pStyle w:val="Heading5"/>
      </w:pPr>
      <w:bookmarkStart w:id="2033" w:name="_Toc532541860"/>
      <w:bookmarkStart w:id="2034" w:name="_Toc26975654"/>
      <w:bookmarkStart w:id="2035" w:name="_Toc35856527"/>
      <w:bookmarkStart w:id="2036" w:name="_Toc44001378"/>
      <w:bookmarkStart w:id="2037" w:name="_Toc51580956"/>
      <w:bookmarkStart w:id="2038" w:name="_Toc52356219"/>
      <w:bookmarkStart w:id="2039" w:name="_Toc55227789"/>
      <w:bookmarkStart w:id="2040" w:name="_Toc130219092"/>
      <w:r>
        <w:lastRenderedPageBreak/>
        <w:t>11.4.1.1.2</w:t>
      </w:r>
      <w:r>
        <w:tab/>
        <w:t>Input parameters</w:t>
      </w:r>
      <w:bookmarkEnd w:id="2033"/>
      <w:bookmarkEnd w:id="2034"/>
      <w:bookmarkEnd w:id="2035"/>
      <w:bookmarkEnd w:id="2036"/>
      <w:bookmarkEnd w:id="2037"/>
      <w:bookmarkEnd w:id="2038"/>
      <w:bookmarkEnd w:id="2039"/>
      <w:bookmarkEnd w:id="2040"/>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601B93" w14:paraId="353D4FD6" w14:textId="77777777" w:rsidTr="001D11CC">
        <w:trPr>
          <w:jc w:val="center"/>
        </w:trPr>
        <w:tc>
          <w:tcPr>
            <w:tcW w:w="2296" w:type="dxa"/>
            <w:shd w:val="clear" w:color="auto" w:fill="BFBFBF"/>
          </w:tcPr>
          <w:p w14:paraId="7F960123" w14:textId="77777777" w:rsidR="00601B93" w:rsidRDefault="00601B93" w:rsidP="00861F6E">
            <w:pPr>
              <w:pStyle w:val="TAH"/>
            </w:pPr>
            <w:r>
              <w:t>Parameter Name</w:t>
            </w:r>
          </w:p>
        </w:tc>
        <w:tc>
          <w:tcPr>
            <w:tcW w:w="454" w:type="dxa"/>
            <w:shd w:val="clear" w:color="auto" w:fill="BFBFBF"/>
          </w:tcPr>
          <w:p w14:paraId="38B6A7FB" w14:textId="66B1A539" w:rsidR="00601B93" w:rsidRDefault="00601B93" w:rsidP="00861F6E">
            <w:pPr>
              <w:pStyle w:val="TAH"/>
            </w:pPr>
            <w:r>
              <w:t>S</w:t>
            </w:r>
          </w:p>
        </w:tc>
        <w:tc>
          <w:tcPr>
            <w:tcW w:w="3119" w:type="dxa"/>
            <w:shd w:val="clear" w:color="auto" w:fill="BFBFBF"/>
          </w:tcPr>
          <w:p w14:paraId="52572338" w14:textId="77777777" w:rsidR="00601B93" w:rsidRDefault="00601B93" w:rsidP="00861F6E">
            <w:pPr>
              <w:pStyle w:val="TAH"/>
            </w:pPr>
            <w:r>
              <w:t>Information Type / Legal Values</w:t>
            </w:r>
          </w:p>
        </w:tc>
        <w:tc>
          <w:tcPr>
            <w:tcW w:w="3713" w:type="dxa"/>
            <w:shd w:val="clear" w:color="auto" w:fill="BFBFBF"/>
          </w:tcPr>
          <w:p w14:paraId="73EF0FC8" w14:textId="77777777" w:rsidR="00601B93" w:rsidRDefault="00601B93" w:rsidP="00861F6E">
            <w:pPr>
              <w:pStyle w:val="TAH"/>
            </w:pPr>
            <w:r>
              <w:t>Comment</w:t>
            </w:r>
          </w:p>
        </w:tc>
      </w:tr>
      <w:tr w:rsidR="003F5DEC" w14:paraId="2F31780A" w14:textId="77777777" w:rsidTr="001D11CC">
        <w:trPr>
          <w:jc w:val="center"/>
        </w:trPr>
        <w:tc>
          <w:tcPr>
            <w:tcW w:w="2296" w:type="dxa"/>
          </w:tcPr>
          <w:p w14:paraId="0C2C990A" w14:textId="77777777" w:rsidR="003F5DEC" w:rsidRPr="001D11CC" w:rsidRDefault="003F5DEC" w:rsidP="003F5DEC">
            <w:pPr>
              <w:pStyle w:val="TAL"/>
              <w:rPr>
                <w:rFonts w:cs="Arial"/>
                <w:szCs w:val="18"/>
              </w:rPr>
            </w:pPr>
            <w:r w:rsidRPr="001D11CC">
              <w:rPr>
                <w:rFonts w:cs="Arial"/>
                <w:szCs w:val="18"/>
              </w:rPr>
              <w:t>objectClass</w:t>
            </w:r>
          </w:p>
        </w:tc>
        <w:tc>
          <w:tcPr>
            <w:tcW w:w="454" w:type="dxa"/>
          </w:tcPr>
          <w:p w14:paraId="25F7D55F" w14:textId="77777777" w:rsidR="003F5DEC" w:rsidRDefault="003F5DEC" w:rsidP="003F5DEC">
            <w:pPr>
              <w:pStyle w:val="TAL"/>
              <w:jc w:val="center"/>
            </w:pPr>
            <w:r>
              <w:t>M</w:t>
            </w:r>
          </w:p>
        </w:tc>
        <w:tc>
          <w:tcPr>
            <w:tcW w:w="3119" w:type="dxa"/>
          </w:tcPr>
          <w:p w14:paraId="2FC174F4" w14:textId="481C5A44" w:rsidR="003F5DEC" w:rsidRDefault="003F5DEC" w:rsidP="003F5DEC">
            <w:pPr>
              <w:pStyle w:val="TAL"/>
              <w:rPr>
                <w:rFonts w:cs="Arial"/>
                <w:lang w:eastAsia="zh-CN"/>
              </w:rPr>
            </w:pPr>
            <w:r w:rsidRPr="007B5E64">
              <w:rPr>
                <w:rFonts w:cs="Arial"/>
                <w:szCs w:val="18"/>
              </w:rPr>
              <w:t>HeartbeatControl.objectClass</w:t>
            </w:r>
          </w:p>
        </w:tc>
        <w:tc>
          <w:tcPr>
            <w:tcW w:w="3713" w:type="dxa"/>
          </w:tcPr>
          <w:p w14:paraId="2BB08D82" w14:textId="46616915" w:rsidR="003F5DEC" w:rsidRPr="00302E28" w:rsidRDefault="003F5DEC" w:rsidP="003F5DEC">
            <w:pPr>
              <w:pStyle w:val="TAL"/>
              <w:rPr>
                <w:rFonts w:cs="Arial"/>
              </w:rPr>
            </w:pPr>
          </w:p>
        </w:tc>
      </w:tr>
      <w:tr w:rsidR="003F5DEC" w14:paraId="0C180A80" w14:textId="77777777" w:rsidTr="001D11CC">
        <w:trPr>
          <w:jc w:val="center"/>
        </w:trPr>
        <w:tc>
          <w:tcPr>
            <w:tcW w:w="2296" w:type="dxa"/>
          </w:tcPr>
          <w:p w14:paraId="17D6D9DF" w14:textId="77777777" w:rsidR="003F5DEC" w:rsidRPr="001D11CC" w:rsidRDefault="003F5DEC" w:rsidP="003F5DEC">
            <w:pPr>
              <w:pStyle w:val="TAL"/>
              <w:rPr>
                <w:rFonts w:cs="Arial"/>
                <w:szCs w:val="18"/>
              </w:rPr>
            </w:pPr>
            <w:r w:rsidRPr="001D11CC">
              <w:rPr>
                <w:rFonts w:cs="Arial"/>
                <w:szCs w:val="18"/>
              </w:rPr>
              <w:t>objectInstance</w:t>
            </w:r>
          </w:p>
        </w:tc>
        <w:tc>
          <w:tcPr>
            <w:tcW w:w="454" w:type="dxa"/>
          </w:tcPr>
          <w:p w14:paraId="2871095E" w14:textId="77777777" w:rsidR="003F5DEC" w:rsidRDefault="003F5DEC" w:rsidP="003F5DEC">
            <w:pPr>
              <w:pStyle w:val="TAL"/>
              <w:jc w:val="center"/>
            </w:pPr>
            <w:r>
              <w:t>M</w:t>
            </w:r>
          </w:p>
        </w:tc>
        <w:tc>
          <w:tcPr>
            <w:tcW w:w="3119" w:type="dxa"/>
          </w:tcPr>
          <w:p w14:paraId="13812E52" w14:textId="305C45AC" w:rsidR="003F5DEC" w:rsidRDefault="003F5DEC" w:rsidP="003F5DEC">
            <w:pPr>
              <w:pStyle w:val="TAL"/>
              <w:rPr>
                <w:rFonts w:cs="Arial"/>
                <w:lang w:eastAsia="zh-CN"/>
              </w:rPr>
            </w:pPr>
            <w:r w:rsidRPr="007B5E64">
              <w:rPr>
                <w:rFonts w:cs="Arial"/>
                <w:szCs w:val="18"/>
              </w:rPr>
              <w:t>HeartbeatControl.objectInstance</w:t>
            </w:r>
          </w:p>
        </w:tc>
        <w:tc>
          <w:tcPr>
            <w:tcW w:w="3713" w:type="dxa"/>
          </w:tcPr>
          <w:p w14:paraId="2DAE2040" w14:textId="4D604716" w:rsidR="003F5DEC" w:rsidRPr="00302E28" w:rsidRDefault="004B5EDE" w:rsidP="003F5DEC">
            <w:pPr>
              <w:pStyle w:val="TAL"/>
              <w:rPr>
                <w:rFonts w:cs="Arial"/>
              </w:rPr>
            </w:pPr>
            <w:r>
              <w:t>I</w:t>
            </w:r>
            <w:r w:rsidR="003F5DEC">
              <w:t>nstance</w:t>
            </w:r>
            <w:r w:rsidR="00F246ED">
              <w:t xml:space="preserve"> </w:t>
            </w:r>
            <w:r w:rsidR="003F5DEC">
              <w:t xml:space="preserve">controlling the emission of this </w:t>
            </w:r>
            <w:r w:rsidR="003F5DEC" w:rsidRPr="00B0453D">
              <w:rPr>
                <w:rFonts w:ascii="Courier New" w:hAnsi="Courier New"/>
                <w:sz w:val="20"/>
              </w:rPr>
              <w:t>notifyHeartbeat</w:t>
            </w:r>
            <w:r w:rsidR="003F5DEC">
              <w:t xml:space="preserve"> notification</w:t>
            </w:r>
            <w:r w:rsidR="003F5DEC" w:rsidRPr="00BE0B31">
              <w:t>.</w:t>
            </w:r>
          </w:p>
        </w:tc>
      </w:tr>
      <w:tr w:rsidR="004B5EDE" w14:paraId="5B7DB3DF" w14:textId="77777777" w:rsidTr="001D11CC">
        <w:trPr>
          <w:jc w:val="center"/>
        </w:trPr>
        <w:tc>
          <w:tcPr>
            <w:tcW w:w="2296" w:type="dxa"/>
          </w:tcPr>
          <w:p w14:paraId="7E654C6F" w14:textId="375A2A3B" w:rsidR="004B5EDE" w:rsidRPr="001D11CC" w:rsidRDefault="004B5EDE" w:rsidP="004B5EDE">
            <w:pPr>
              <w:pStyle w:val="TAL"/>
              <w:rPr>
                <w:rFonts w:cs="Arial"/>
                <w:szCs w:val="18"/>
              </w:rPr>
            </w:pPr>
            <w:r w:rsidRPr="001D11CC">
              <w:rPr>
                <w:rFonts w:cs="Arial"/>
                <w:szCs w:val="18"/>
              </w:rPr>
              <w:t>notificationId</w:t>
            </w:r>
          </w:p>
        </w:tc>
        <w:tc>
          <w:tcPr>
            <w:tcW w:w="454" w:type="dxa"/>
          </w:tcPr>
          <w:p w14:paraId="0F323FF4" w14:textId="1912D95A" w:rsidR="004B5EDE" w:rsidRDefault="004B5EDE" w:rsidP="004B5EDE">
            <w:pPr>
              <w:pStyle w:val="TAL"/>
              <w:jc w:val="center"/>
            </w:pPr>
            <w:r>
              <w:t>M</w:t>
            </w:r>
          </w:p>
        </w:tc>
        <w:tc>
          <w:tcPr>
            <w:tcW w:w="3119" w:type="dxa"/>
          </w:tcPr>
          <w:p w14:paraId="15CC3069" w14:textId="032902DA" w:rsidR="004B5EDE" w:rsidRPr="00BE0B31" w:rsidDel="004B5EDE" w:rsidRDefault="004B5EDE" w:rsidP="004B5EDE">
            <w:pPr>
              <w:pStyle w:val="TAL"/>
            </w:pPr>
            <w:r w:rsidRPr="0057387B">
              <w:rPr>
                <w:rFonts w:cs="Arial"/>
                <w:szCs w:val="18"/>
                <w:lang w:eastAsia="zh-CN"/>
              </w:rPr>
              <w:t>--</w:t>
            </w:r>
          </w:p>
        </w:tc>
        <w:tc>
          <w:tcPr>
            <w:tcW w:w="3713" w:type="dxa"/>
          </w:tcPr>
          <w:p w14:paraId="5569EB88" w14:textId="77777777" w:rsidR="004B5EDE" w:rsidRPr="00BE0B31" w:rsidDel="004B5EDE" w:rsidRDefault="004B5EDE" w:rsidP="004B5EDE">
            <w:pPr>
              <w:pStyle w:val="TAL"/>
            </w:pPr>
          </w:p>
        </w:tc>
      </w:tr>
      <w:tr w:rsidR="004B5EDE" w14:paraId="1941C1DB" w14:textId="77777777" w:rsidTr="001D11CC">
        <w:trPr>
          <w:jc w:val="center"/>
        </w:trPr>
        <w:tc>
          <w:tcPr>
            <w:tcW w:w="2296" w:type="dxa"/>
          </w:tcPr>
          <w:p w14:paraId="5E12A384" w14:textId="575F1EAA" w:rsidR="004B5EDE" w:rsidRPr="001D11CC" w:rsidRDefault="004B5EDE" w:rsidP="004B5EDE">
            <w:pPr>
              <w:pStyle w:val="TAL"/>
              <w:rPr>
                <w:rFonts w:cs="Arial"/>
                <w:szCs w:val="18"/>
              </w:rPr>
            </w:pPr>
            <w:r w:rsidRPr="001D11CC">
              <w:rPr>
                <w:rFonts w:cs="Arial"/>
                <w:szCs w:val="18"/>
              </w:rPr>
              <w:t>notificationType</w:t>
            </w:r>
          </w:p>
        </w:tc>
        <w:tc>
          <w:tcPr>
            <w:tcW w:w="454" w:type="dxa"/>
          </w:tcPr>
          <w:p w14:paraId="0C17EB61" w14:textId="772845CF" w:rsidR="004B5EDE" w:rsidRDefault="004B5EDE" w:rsidP="004B5EDE">
            <w:pPr>
              <w:pStyle w:val="TAL"/>
              <w:jc w:val="center"/>
            </w:pPr>
            <w:r>
              <w:t>M</w:t>
            </w:r>
          </w:p>
        </w:tc>
        <w:tc>
          <w:tcPr>
            <w:tcW w:w="3119" w:type="dxa"/>
          </w:tcPr>
          <w:p w14:paraId="0CAD9559" w14:textId="5F0B162D" w:rsidR="004B5EDE" w:rsidRPr="00BE0B31" w:rsidDel="004B5EDE" w:rsidRDefault="004B5EDE" w:rsidP="004B5EDE">
            <w:pPr>
              <w:pStyle w:val="TAL"/>
            </w:pPr>
            <w:r w:rsidRPr="0057387B">
              <w:rPr>
                <w:rFonts w:cs="Arial"/>
                <w:szCs w:val="18"/>
              </w:rPr>
              <w:t>"notifyHeartbeat"</w:t>
            </w:r>
          </w:p>
        </w:tc>
        <w:tc>
          <w:tcPr>
            <w:tcW w:w="3713" w:type="dxa"/>
          </w:tcPr>
          <w:p w14:paraId="7A473824" w14:textId="77777777" w:rsidR="004B5EDE" w:rsidRPr="00BE0B31" w:rsidDel="004B5EDE" w:rsidRDefault="004B5EDE" w:rsidP="004B5EDE">
            <w:pPr>
              <w:pStyle w:val="TAL"/>
            </w:pPr>
          </w:p>
        </w:tc>
      </w:tr>
      <w:tr w:rsidR="00601B93" w14:paraId="4DABAB88" w14:textId="77777777" w:rsidTr="001D11CC">
        <w:trPr>
          <w:jc w:val="center"/>
        </w:trPr>
        <w:tc>
          <w:tcPr>
            <w:tcW w:w="2296" w:type="dxa"/>
          </w:tcPr>
          <w:p w14:paraId="11577C69" w14:textId="77777777" w:rsidR="00601B93" w:rsidRPr="001D11CC" w:rsidRDefault="00601B93" w:rsidP="00861F6E">
            <w:pPr>
              <w:pStyle w:val="TAL"/>
              <w:rPr>
                <w:rFonts w:cs="Arial"/>
                <w:szCs w:val="18"/>
              </w:rPr>
            </w:pPr>
            <w:r w:rsidRPr="001D11CC">
              <w:rPr>
                <w:rFonts w:cs="Arial"/>
                <w:szCs w:val="18"/>
              </w:rPr>
              <w:t>eventTime</w:t>
            </w:r>
          </w:p>
        </w:tc>
        <w:tc>
          <w:tcPr>
            <w:tcW w:w="454" w:type="dxa"/>
          </w:tcPr>
          <w:p w14:paraId="644C8C8D" w14:textId="77777777" w:rsidR="00601B93" w:rsidRDefault="00601B93" w:rsidP="00861F6E">
            <w:pPr>
              <w:pStyle w:val="TAL"/>
              <w:jc w:val="center"/>
            </w:pPr>
            <w:r>
              <w:t>M</w:t>
            </w:r>
          </w:p>
        </w:tc>
        <w:tc>
          <w:tcPr>
            <w:tcW w:w="3119" w:type="dxa"/>
          </w:tcPr>
          <w:p w14:paraId="67B8F734" w14:textId="6CFB86CA" w:rsidR="00601B93" w:rsidRDefault="004B5EDE" w:rsidP="00861F6E">
            <w:pPr>
              <w:pStyle w:val="TAL"/>
              <w:rPr>
                <w:rFonts w:cs="Arial"/>
                <w:lang w:eastAsia="zh-CN"/>
              </w:rPr>
            </w:pPr>
            <w:r>
              <w:t>--</w:t>
            </w:r>
          </w:p>
        </w:tc>
        <w:tc>
          <w:tcPr>
            <w:tcW w:w="3713" w:type="dxa"/>
          </w:tcPr>
          <w:p w14:paraId="7E15C950" w14:textId="77777777" w:rsidR="004B5EDE" w:rsidRDefault="004B5EDE" w:rsidP="00861F6E">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3DF07B01" w14:textId="5510BC54" w:rsidR="00601B93" w:rsidRPr="00302E28" w:rsidRDefault="00601B93" w:rsidP="00861F6E">
            <w:pPr>
              <w:pStyle w:val="TAL"/>
              <w:rPr>
                <w:rFonts w:cs="Arial"/>
              </w:rPr>
            </w:pPr>
            <w:r>
              <w:t>The semantics of Generalised Time specified by ITU-T [17] shall be used here.</w:t>
            </w:r>
          </w:p>
        </w:tc>
      </w:tr>
      <w:tr w:rsidR="00601B93" w14:paraId="616879DD" w14:textId="77777777" w:rsidTr="001D11CC">
        <w:trPr>
          <w:jc w:val="center"/>
        </w:trPr>
        <w:tc>
          <w:tcPr>
            <w:tcW w:w="2296" w:type="dxa"/>
          </w:tcPr>
          <w:p w14:paraId="26FC9CC2" w14:textId="77777777" w:rsidR="00601B93" w:rsidRPr="001D11CC" w:rsidRDefault="00601B93" w:rsidP="00861F6E">
            <w:pPr>
              <w:pStyle w:val="TAL"/>
              <w:rPr>
                <w:rFonts w:cs="Arial"/>
                <w:szCs w:val="18"/>
              </w:rPr>
            </w:pPr>
            <w:r w:rsidRPr="001D11CC">
              <w:rPr>
                <w:rFonts w:cs="Arial"/>
                <w:szCs w:val="18"/>
              </w:rPr>
              <w:t>systemDN</w:t>
            </w:r>
          </w:p>
        </w:tc>
        <w:tc>
          <w:tcPr>
            <w:tcW w:w="454" w:type="dxa"/>
          </w:tcPr>
          <w:p w14:paraId="44167F71" w14:textId="086EF384" w:rsidR="00601B93" w:rsidRDefault="00224C52" w:rsidP="00861F6E">
            <w:pPr>
              <w:pStyle w:val="TAL"/>
              <w:jc w:val="center"/>
            </w:pPr>
            <w:r>
              <w:t>M</w:t>
            </w:r>
          </w:p>
        </w:tc>
        <w:tc>
          <w:tcPr>
            <w:tcW w:w="3119" w:type="dxa"/>
          </w:tcPr>
          <w:p w14:paraId="2E23D809" w14:textId="07F83C2E" w:rsidR="00601B93" w:rsidRDefault="00224C52" w:rsidP="00861F6E">
            <w:pPr>
              <w:pStyle w:val="TAL"/>
              <w:rPr>
                <w:rFonts w:cs="Arial"/>
                <w:lang w:eastAsia="zh-CN"/>
              </w:rPr>
            </w:pPr>
            <w:r>
              <w:rPr>
                <w:rFonts w:cs="Arial"/>
                <w:lang w:eastAsia="zh-CN"/>
              </w:rPr>
              <w:t>--</w:t>
            </w:r>
          </w:p>
        </w:tc>
        <w:tc>
          <w:tcPr>
            <w:tcW w:w="3713" w:type="dxa"/>
          </w:tcPr>
          <w:p w14:paraId="30239DC6" w14:textId="11C50AB5" w:rsidR="00601B93" w:rsidRPr="00302E28" w:rsidRDefault="00601B93" w:rsidP="00861F6E">
            <w:pPr>
              <w:pStyle w:val="TAL"/>
              <w:rPr>
                <w:rFonts w:cs="Arial"/>
              </w:rPr>
            </w:pPr>
          </w:p>
        </w:tc>
      </w:tr>
      <w:tr w:rsidR="00D47A04" w14:paraId="7D7F0AF2" w14:textId="77777777" w:rsidTr="001D11CC">
        <w:trPr>
          <w:jc w:val="center"/>
        </w:trPr>
        <w:tc>
          <w:tcPr>
            <w:tcW w:w="2296" w:type="dxa"/>
          </w:tcPr>
          <w:p w14:paraId="0017F153" w14:textId="77777777" w:rsidR="00D47A04" w:rsidRPr="001D11CC" w:rsidRDefault="00D47A04" w:rsidP="00D47A04">
            <w:pPr>
              <w:pStyle w:val="TAL"/>
              <w:rPr>
                <w:rFonts w:cs="Arial"/>
                <w:szCs w:val="18"/>
              </w:rPr>
            </w:pPr>
            <w:r w:rsidRPr="001D11CC">
              <w:rPr>
                <w:rFonts w:cs="Arial"/>
                <w:szCs w:val="18"/>
              </w:rPr>
              <w:t>heartbeatNtfPeriod</w:t>
            </w:r>
          </w:p>
        </w:tc>
        <w:tc>
          <w:tcPr>
            <w:tcW w:w="454" w:type="dxa"/>
          </w:tcPr>
          <w:p w14:paraId="3191AF0E" w14:textId="77777777" w:rsidR="00D47A04" w:rsidRDefault="00D47A04" w:rsidP="00D47A04">
            <w:pPr>
              <w:pStyle w:val="TAL"/>
              <w:jc w:val="center"/>
            </w:pPr>
            <w:r>
              <w:t>M</w:t>
            </w:r>
          </w:p>
        </w:tc>
        <w:tc>
          <w:tcPr>
            <w:tcW w:w="3119" w:type="dxa"/>
          </w:tcPr>
          <w:p w14:paraId="3CF584E1" w14:textId="1E8763B4" w:rsidR="00D47A04" w:rsidRDefault="00D47A04" w:rsidP="00D47A04">
            <w:pPr>
              <w:pStyle w:val="TAL"/>
            </w:pPr>
            <w:r>
              <w:t>HeartbeatControl.</w:t>
            </w:r>
            <w:r w:rsidRPr="0074350B">
              <w:rPr>
                <w:rFonts w:cs="Arial"/>
              </w:rPr>
              <w:t>heartbeatNtfPeriod</w:t>
            </w:r>
          </w:p>
        </w:tc>
        <w:tc>
          <w:tcPr>
            <w:tcW w:w="3713" w:type="dxa"/>
          </w:tcPr>
          <w:p w14:paraId="31F77638" w14:textId="5596000F" w:rsidR="00D47A04" w:rsidRDefault="00D47A04" w:rsidP="00D47A04">
            <w:pPr>
              <w:pStyle w:val="TAL"/>
            </w:pPr>
          </w:p>
        </w:tc>
      </w:tr>
    </w:tbl>
    <w:p w14:paraId="0DD3E67F" w14:textId="77777777" w:rsidR="00601B93" w:rsidRPr="00DB67FA" w:rsidRDefault="00601B93" w:rsidP="00601B93"/>
    <w:p w14:paraId="153E3DED" w14:textId="77777777" w:rsidR="00601B93" w:rsidRDefault="00601B93" w:rsidP="00601B93">
      <w:pPr>
        <w:pStyle w:val="Heading5"/>
      </w:pPr>
      <w:bookmarkStart w:id="2041" w:name="_Toc532541861"/>
      <w:bookmarkStart w:id="2042" w:name="_Toc26975655"/>
      <w:bookmarkStart w:id="2043" w:name="_Toc35856528"/>
      <w:bookmarkStart w:id="2044" w:name="_Toc44001379"/>
      <w:bookmarkStart w:id="2045" w:name="_Toc51580957"/>
      <w:bookmarkStart w:id="2046" w:name="_Toc52356220"/>
      <w:bookmarkStart w:id="2047" w:name="_Toc55227790"/>
      <w:bookmarkStart w:id="2048" w:name="_Toc130219093"/>
      <w:r>
        <w:t>11.4.1.1.3</w:t>
      </w:r>
      <w:r>
        <w:tab/>
        <w:t>Triggering event</w:t>
      </w:r>
      <w:bookmarkEnd w:id="2041"/>
      <w:bookmarkEnd w:id="2042"/>
      <w:bookmarkEnd w:id="2043"/>
      <w:bookmarkEnd w:id="2044"/>
      <w:bookmarkEnd w:id="2045"/>
      <w:bookmarkEnd w:id="2046"/>
      <w:bookmarkEnd w:id="2047"/>
      <w:bookmarkEnd w:id="2048"/>
    </w:p>
    <w:p w14:paraId="0FDA71E3" w14:textId="77777777" w:rsidR="00601B93" w:rsidRDefault="00601B93" w:rsidP="00601B93">
      <w:pPr>
        <w:pStyle w:val="Heading6"/>
      </w:pPr>
      <w:bookmarkStart w:id="2049" w:name="_Toc532541862"/>
      <w:bookmarkStart w:id="2050" w:name="_Toc26975656"/>
      <w:bookmarkStart w:id="2051" w:name="_Toc35856529"/>
      <w:bookmarkStart w:id="2052" w:name="_Toc44001380"/>
      <w:bookmarkStart w:id="2053" w:name="_Toc51580958"/>
      <w:bookmarkStart w:id="2054" w:name="_Toc52356221"/>
      <w:bookmarkStart w:id="2055" w:name="_Toc55227791"/>
      <w:bookmarkStart w:id="2056" w:name="_Toc130219094"/>
      <w:r>
        <w:t>11.4.1.1.3.1</w:t>
      </w:r>
      <w:r>
        <w:tab/>
        <w:t>From-state</w:t>
      </w:r>
      <w:bookmarkEnd w:id="2049"/>
      <w:bookmarkEnd w:id="2050"/>
      <w:bookmarkEnd w:id="2051"/>
      <w:bookmarkEnd w:id="2052"/>
      <w:bookmarkEnd w:id="2053"/>
      <w:bookmarkEnd w:id="2054"/>
      <w:bookmarkEnd w:id="2055"/>
      <w:bookmarkEnd w:id="2056"/>
    </w:p>
    <w:p w14:paraId="4A4FBB33" w14:textId="77777777" w:rsidR="00601B93" w:rsidRDefault="00601B93" w:rsidP="00601B93">
      <w:r w:rsidRPr="00AA265C">
        <w:rPr>
          <w:rFonts w:ascii="Courier New" w:hAnsi="Courier New" w:cs="Courier New"/>
        </w:rPr>
        <w:t>stateBeforeHeartbeatNotification1</w:t>
      </w:r>
      <w:r>
        <w:t xml:space="preserve"> OR </w:t>
      </w:r>
      <w:r w:rsidRPr="00AA265C">
        <w:rPr>
          <w:rFonts w:ascii="Courier New" w:hAnsi="Courier New" w:cs="Courier New"/>
        </w:rPr>
        <w:t>stateBeforeHeartbeatNotification2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601B93" w14:paraId="0D7AA207" w14:textId="77777777" w:rsidTr="001D11CC">
        <w:trPr>
          <w:jc w:val="center"/>
        </w:trPr>
        <w:tc>
          <w:tcPr>
            <w:tcW w:w="1993" w:type="pct"/>
            <w:shd w:val="clear" w:color="auto" w:fill="BFBFBF"/>
          </w:tcPr>
          <w:p w14:paraId="6FCD7408" w14:textId="77777777" w:rsidR="00601B93" w:rsidRPr="00DE4216" w:rsidRDefault="00601B93" w:rsidP="00861F6E">
            <w:pPr>
              <w:pStyle w:val="TAH"/>
              <w:rPr>
                <w:szCs w:val="18"/>
              </w:rPr>
            </w:pPr>
            <w:r w:rsidRPr="00DE4216">
              <w:rPr>
                <w:szCs w:val="18"/>
              </w:rPr>
              <w:t>Assertion Name</w:t>
            </w:r>
          </w:p>
        </w:tc>
        <w:tc>
          <w:tcPr>
            <w:tcW w:w="3007" w:type="pct"/>
            <w:shd w:val="clear" w:color="auto" w:fill="BFBFBF"/>
          </w:tcPr>
          <w:p w14:paraId="37E95550" w14:textId="77777777" w:rsidR="00601B93" w:rsidRDefault="00601B93" w:rsidP="00861F6E">
            <w:pPr>
              <w:pStyle w:val="TAH"/>
            </w:pPr>
            <w:r>
              <w:t>Definition</w:t>
            </w:r>
          </w:p>
        </w:tc>
      </w:tr>
      <w:tr w:rsidR="00601B93" w14:paraId="1D98CFE8" w14:textId="77777777" w:rsidTr="001D11CC">
        <w:trPr>
          <w:jc w:val="center"/>
        </w:trPr>
        <w:tc>
          <w:tcPr>
            <w:tcW w:w="1993" w:type="pct"/>
          </w:tcPr>
          <w:p w14:paraId="34A6905B" w14:textId="77777777" w:rsidR="00601B93" w:rsidRPr="001D11CC" w:rsidRDefault="00601B93" w:rsidP="00861F6E">
            <w:pPr>
              <w:pStyle w:val="TAL"/>
              <w:rPr>
                <w:rFonts w:cs="Arial"/>
                <w:szCs w:val="18"/>
              </w:rPr>
            </w:pPr>
            <w:r w:rsidRPr="001D11CC">
              <w:rPr>
                <w:rFonts w:cs="Arial"/>
                <w:szCs w:val="18"/>
              </w:rPr>
              <w:t>stateBeforeHeartbeatNotification1</w:t>
            </w:r>
          </w:p>
        </w:tc>
        <w:tc>
          <w:tcPr>
            <w:tcW w:w="3007" w:type="pct"/>
          </w:tcPr>
          <w:p w14:paraId="74FCB42B" w14:textId="77777777" w:rsidR="00601B93" w:rsidRDefault="00601B93" w:rsidP="00861F6E">
            <w:pPr>
              <w:pStyle w:val="TAL"/>
            </w:pPr>
            <w:r>
              <w:t>The internal countdown timer of the MOI emitting the notifyHeartbeat notification has reached the value ‘0’ (zero).</w:t>
            </w:r>
          </w:p>
        </w:tc>
      </w:tr>
      <w:tr w:rsidR="00601B93" w14:paraId="6D9280B3" w14:textId="77777777" w:rsidTr="001D11CC">
        <w:trPr>
          <w:jc w:val="center"/>
        </w:trPr>
        <w:tc>
          <w:tcPr>
            <w:tcW w:w="1993" w:type="pct"/>
          </w:tcPr>
          <w:p w14:paraId="0A6CBB8B" w14:textId="77777777" w:rsidR="00601B93" w:rsidRPr="001D11CC" w:rsidRDefault="00601B93" w:rsidP="00861F6E">
            <w:pPr>
              <w:pStyle w:val="TAL"/>
              <w:rPr>
                <w:rFonts w:cs="Arial"/>
                <w:szCs w:val="18"/>
              </w:rPr>
            </w:pPr>
            <w:r w:rsidRPr="001D11CC">
              <w:rPr>
                <w:rFonts w:cs="Arial"/>
                <w:szCs w:val="18"/>
              </w:rPr>
              <w:t>stateBeforeHeartbeatNotification2</w:t>
            </w:r>
          </w:p>
        </w:tc>
        <w:tc>
          <w:tcPr>
            <w:tcW w:w="3007" w:type="pct"/>
          </w:tcPr>
          <w:p w14:paraId="0863892F" w14:textId="77777777" w:rsidR="00601B93" w:rsidRDefault="00601B93" w:rsidP="00861F6E">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tbl>
    <w:p w14:paraId="28604ED0" w14:textId="77777777" w:rsidR="00601B93" w:rsidRDefault="00601B93" w:rsidP="00601B93"/>
    <w:p w14:paraId="11BC37BD" w14:textId="77777777" w:rsidR="00601B93" w:rsidRDefault="00601B93" w:rsidP="00601B93">
      <w:pPr>
        <w:pStyle w:val="Heading6"/>
      </w:pPr>
      <w:bookmarkStart w:id="2057" w:name="_Toc532541863"/>
      <w:bookmarkStart w:id="2058" w:name="_Toc26975657"/>
      <w:bookmarkStart w:id="2059" w:name="_Toc35856530"/>
      <w:bookmarkStart w:id="2060" w:name="_Toc44001381"/>
      <w:bookmarkStart w:id="2061" w:name="_Toc51580959"/>
      <w:bookmarkStart w:id="2062" w:name="_Toc52356222"/>
      <w:bookmarkStart w:id="2063" w:name="_Toc55227792"/>
      <w:bookmarkStart w:id="2064" w:name="_Toc130219095"/>
      <w:r>
        <w:t>11.4.1.1.3.2</w:t>
      </w:r>
      <w:r>
        <w:tab/>
        <w:t>To-state</w:t>
      </w:r>
      <w:bookmarkEnd w:id="2057"/>
      <w:bookmarkEnd w:id="2058"/>
      <w:bookmarkEnd w:id="2059"/>
      <w:bookmarkEnd w:id="2060"/>
      <w:bookmarkEnd w:id="2061"/>
      <w:bookmarkEnd w:id="2062"/>
      <w:bookmarkEnd w:id="2063"/>
      <w:bookmarkEnd w:id="2064"/>
    </w:p>
    <w:p w14:paraId="7CB30DA5" w14:textId="77777777" w:rsidR="00601B93" w:rsidRDefault="00601B93" w:rsidP="00601B93">
      <w:pPr>
        <w:keepNext/>
      </w:pPr>
      <w:r w:rsidRPr="000D47FC">
        <w:rPr>
          <w:rFonts w:ascii="Courier New" w:hAnsi="Courier New" w:cs="Courier New"/>
        </w:rPr>
        <w:t>stateAfterOHeartbeatNotification1</w:t>
      </w:r>
      <w:r>
        <w:t xml:space="preserve"> OR </w:t>
      </w:r>
      <w:r w:rsidRPr="000D47FC">
        <w:rPr>
          <w:rFonts w:ascii="Courier New" w:hAnsi="Courier New" w:cs="Courier New"/>
        </w:rPr>
        <w:t>stateAfterOHeartbeatNotification2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601B93" w14:paraId="5933CB17" w14:textId="77777777" w:rsidTr="001D11CC">
        <w:trPr>
          <w:jc w:val="center"/>
        </w:trPr>
        <w:tc>
          <w:tcPr>
            <w:tcW w:w="1993" w:type="pct"/>
            <w:shd w:val="clear" w:color="auto" w:fill="BFBFBF"/>
          </w:tcPr>
          <w:p w14:paraId="7C1F77C9" w14:textId="77777777" w:rsidR="00601B93" w:rsidRPr="00DE4216" w:rsidRDefault="00601B93" w:rsidP="00861F6E">
            <w:pPr>
              <w:pStyle w:val="TAH"/>
              <w:rPr>
                <w:szCs w:val="18"/>
              </w:rPr>
            </w:pPr>
            <w:r w:rsidRPr="00DE4216">
              <w:rPr>
                <w:szCs w:val="18"/>
              </w:rPr>
              <w:t>Assertion Name</w:t>
            </w:r>
          </w:p>
        </w:tc>
        <w:tc>
          <w:tcPr>
            <w:tcW w:w="3007" w:type="pct"/>
            <w:shd w:val="clear" w:color="auto" w:fill="BFBFBF"/>
          </w:tcPr>
          <w:p w14:paraId="5E435C2B" w14:textId="77777777" w:rsidR="00601B93" w:rsidRDefault="00601B93" w:rsidP="00861F6E">
            <w:pPr>
              <w:pStyle w:val="TAH"/>
            </w:pPr>
            <w:r>
              <w:t>Definition</w:t>
            </w:r>
          </w:p>
        </w:tc>
      </w:tr>
      <w:tr w:rsidR="00601B93" w14:paraId="44B9FAB6" w14:textId="77777777" w:rsidTr="001D11CC">
        <w:trPr>
          <w:jc w:val="center"/>
        </w:trPr>
        <w:tc>
          <w:tcPr>
            <w:tcW w:w="1993" w:type="pct"/>
          </w:tcPr>
          <w:p w14:paraId="330319A8" w14:textId="77777777" w:rsidR="00601B93" w:rsidRPr="001D11CC" w:rsidRDefault="00601B93" w:rsidP="00861F6E">
            <w:pPr>
              <w:pStyle w:val="TAL"/>
              <w:rPr>
                <w:rFonts w:cs="Arial"/>
                <w:szCs w:val="18"/>
              </w:rPr>
            </w:pPr>
            <w:r w:rsidRPr="001D11CC">
              <w:rPr>
                <w:rFonts w:cs="Arial"/>
                <w:szCs w:val="18"/>
              </w:rPr>
              <w:t>stateAfterHeartbeatNotification1</w:t>
            </w:r>
          </w:p>
        </w:tc>
        <w:tc>
          <w:tcPr>
            <w:tcW w:w="3007" w:type="pct"/>
          </w:tcPr>
          <w:p w14:paraId="18FC15E1" w14:textId="77777777" w:rsidR="00601B93" w:rsidRDefault="00601B93" w:rsidP="00861F6E">
            <w:pPr>
              <w:pStyle w:val="TAL"/>
            </w:pPr>
            <w:r>
              <w:t xml:space="preserve">If From-state is </w:t>
            </w:r>
            <w:r>
              <w:rPr>
                <w:rFonts w:ascii="Courier New" w:hAnsi="Courier New"/>
                <w:sz w:val="20"/>
              </w:rPr>
              <w:t>stateBeforeHeartbeatNotification1</w:t>
            </w:r>
            <w:r>
              <w:t xml:space="preserve"> then:</w:t>
            </w:r>
          </w:p>
          <w:p w14:paraId="19E01608" w14:textId="77777777" w:rsidR="00601B93" w:rsidRDefault="00601B93" w:rsidP="00861F6E">
            <w:pPr>
              <w:pStyle w:val="TAL"/>
            </w:pPr>
            <w:r>
              <w:t>the internal countdown timer of the MOI is reset to the value of its heartbeatNtfPeriod attribute.</w:t>
            </w:r>
          </w:p>
        </w:tc>
      </w:tr>
      <w:tr w:rsidR="00601B93" w14:paraId="2B75E4AB" w14:textId="77777777" w:rsidTr="001D11CC">
        <w:trPr>
          <w:jc w:val="center"/>
        </w:trPr>
        <w:tc>
          <w:tcPr>
            <w:tcW w:w="1993" w:type="pct"/>
          </w:tcPr>
          <w:p w14:paraId="2DD3EEBC" w14:textId="77777777" w:rsidR="00601B93" w:rsidRPr="001D11CC" w:rsidRDefault="00601B93" w:rsidP="00861F6E">
            <w:pPr>
              <w:pStyle w:val="TAL"/>
              <w:rPr>
                <w:rFonts w:cs="Arial"/>
                <w:szCs w:val="18"/>
              </w:rPr>
            </w:pPr>
            <w:r w:rsidRPr="001D11CC">
              <w:rPr>
                <w:rFonts w:cs="Arial"/>
                <w:szCs w:val="18"/>
              </w:rPr>
              <w:t>stateAfterHeartbeatNotification2</w:t>
            </w:r>
          </w:p>
        </w:tc>
        <w:tc>
          <w:tcPr>
            <w:tcW w:w="3007" w:type="pct"/>
          </w:tcPr>
          <w:p w14:paraId="367A7B3D" w14:textId="77777777" w:rsidR="00601B93" w:rsidRDefault="00601B93" w:rsidP="00861F6E">
            <w:pPr>
              <w:pStyle w:val="TAL"/>
            </w:pPr>
            <w:r>
              <w:t xml:space="preserve">If From-state is </w:t>
            </w:r>
            <w:r>
              <w:rPr>
                <w:rFonts w:ascii="Courier New" w:hAnsi="Courier New"/>
                <w:sz w:val="20"/>
              </w:rPr>
              <w:t>stateBeforeHeartbeatNotification2</w:t>
            </w:r>
            <w:r>
              <w:t xml:space="preserve"> then:</w:t>
            </w:r>
          </w:p>
          <w:p w14:paraId="13D69DF1" w14:textId="77777777" w:rsidR="00601B93" w:rsidRDefault="00601B93" w:rsidP="00861F6E">
            <w:pPr>
              <w:pStyle w:val="TAL"/>
            </w:pPr>
            <w:r>
              <w:t>the value of the internal countdown timer of the MOI is not affected.</w:t>
            </w:r>
          </w:p>
        </w:tc>
      </w:tr>
    </w:tbl>
    <w:p w14:paraId="64D23DD9" w14:textId="77777777" w:rsidR="00601B93" w:rsidRDefault="00601B93" w:rsidP="006A5594">
      <w:pPr>
        <w:rPr>
          <w:lang w:eastAsia="zh-CN"/>
        </w:rPr>
      </w:pPr>
    </w:p>
    <w:p w14:paraId="709BA3D7" w14:textId="77777777" w:rsidR="00197A1A" w:rsidRDefault="00197A1A" w:rsidP="00197A1A">
      <w:pPr>
        <w:pStyle w:val="Heading2"/>
        <w:rPr>
          <w:lang w:eastAsia="zh-CN"/>
        </w:rPr>
      </w:pPr>
      <w:bookmarkStart w:id="2065" w:name="_Toc44001382"/>
      <w:bookmarkStart w:id="2066" w:name="_Toc51580960"/>
      <w:bookmarkStart w:id="2067" w:name="_Toc52356223"/>
      <w:bookmarkStart w:id="2068" w:name="_Toc55227793"/>
      <w:bookmarkStart w:id="2069" w:name="_Toc130219096"/>
      <w:r>
        <w:rPr>
          <w:lang w:eastAsia="zh-CN"/>
        </w:rPr>
        <w:t>11.5</w:t>
      </w:r>
      <w:r>
        <w:rPr>
          <w:lang w:eastAsia="zh-CN"/>
        </w:rPr>
        <w:tab/>
        <w:t>Streaming data reporting service</w:t>
      </w:r>
      <w:bookmarkEnd w:id="2065"/>
      <w:bookmarkEnd w:id="2066"/>
      <w:bookmarkEnd w:id="2067"/>
      <w:bookmarkEnd w:id="2068"/>
      <w:bookmarkEnd w:id="2069"/>
    </w:p>
    <w:p w14:paraId="1DE97288" w14:textId="77777777" w:rsidR="00197A1A" w:rsidRDefault="00197A1A" w:rsidP="00197A1A">
      <w:pPr>
        <w:pStyle w:val="Heading3"/>
        <w:rPr>
          <w:lang w:eastAsia="zh-CN"/>
        </w:rPr>
      </w:pPr>
      <w:bookmarkStart w:id="2070" w:name="_Toc44001383"/>
      <w:bookmarkStart w:id="2071" w:name="_Toc51580961"/>
      <w:bookmarkStart w:id="2072" w:name="_Toc52356224"/>
      <w:bookmarkStart w:id="2073" w:name="_Toc55227794"/>
      <w:bookmarkStart w:id="2074" w:name="_Toc130219097"/>
      <w:r>
        <w:rPr>
          <w:lang w:eastAsia="zh-CN"/>
        </w:rPr>
        <w:t>11.5.1</w:t>
      </w:r>
      <w:r>
        <w:rPr>
          <w:lang w:eastAsia="zh-CN"/>
        </w:rPr>
        <w:tab/>
        <w:t>Operations and notifications</w:t>
      </w:r>
      <w:bookmarkEnd w:id="2070"/>
      <w:bookmarkEnd w:id="2071"/>
      <w:bookmarkEnd w:id="2072"/>
      <w:bookmarkEnd w:id="2073"/>
      <w:bookmarkEnd w:id="2074"/>
    </w:p>
    <w:p w14:paraId="1FDB95F6" w14:textId="77777777" w:rsidR="00197A1A" w:rsidRDefault="00197A1A" w:rsidP="00197A1A">
      <w:pPr>
        <w:pStyle w:val="Heading4"/>
        <w:rPr>
          <w:lang w:eastAsia="zh-CN"/>
        </w:rPr>
      </w:pPr>
      <w:bookmarkStart w:id="2075" w:name="_Toc44001384"/>
      <w:bookmarkStart w:id="2076" w:name="_Toc51580962"/>
      <w:bookmarkStart w:id="2077" w:name="_Toc52356225"/>
      <w:bookmarkStart w:id="2078" w:name="_Toc55227795"/>
      <w:bookmarkStart w:id="2079" w:name="_Toc130219098"/>
      <w:r>
        <w:rPr>
          <w:lang w:eastAsia="zh-CN"/>
        </w:rPr>
        <w:t>11.5.1.1</w:t>
      </w:r>
      <w:r>
        <w:rPr>
          <w:lang w:eastAsia="zh-CN"/>
        </w:rPr>
        <w:tab/>
        <w:t>establishStreamingConnection operation (M)</w:t>
      </w:r>
      <w:bookmarkEnd w:id="2075"/>
      <w:bookmarkEnd w:id="2076"/>
      <w:bookmarkEnd w:id="2077"/>
      <w:bookmarkEnd w:id="2078"/>
      <w:bookmarkEnd w:id="2079"/>
    </w:p>
    <w:p w14:paraId="4614CDF1" w14:textId="77777777" w:rsidR="00197A1A" w:rsidRDefault="00197A1A" w:rsidP="00197A1A">
      <w:pPr>
        <w:pStyle w:val="Heading5"/>
        <w:rPr>
          <w:lang w:eastAsia="zh-CN"/>
        </w:rPr>
      </w:pPr>
      <w:bookmarkStart w:id="2080" w:name="_Toc44001385"/>
      <w:bookmarkStart w:id="2081" w:name="_Toc51580963"/>
      <w:bookmarkStart w:id="2082" w:name="_Toc52356226"/>
      <w:bookmarkStart w:id="2083" w:name="_Toc55227796"/>
      <w:bookmarkStart w:id="2084" w:name="_Toc130219099"/>
      <w:r>
        <w:rPr>
          <w:lang w:eastAsia="zh-CN"/>
        </w:rPr>
        <w:t>11.5.1.1.1</w:t>
      </w:r>
      <w:r>
        <w:rPr>
          <w:lang w:eastAsia="zh-CN"/>
        </w:rPr>
        <w:tab/>
        <w:t>Definition</w:t>
      </w:r>
      <w:bookmarkEnd w:id="2080"/>
      <w:bookmarkEnd w:id="2081"/>
      <w:bookmarkEnd w:id="2082"/>
      <w:bookmarkEnd w:id="2083"/>
      <w:bookmarkEnd w:id="2084"/>
    </w:p>
    <w:p w14:paraId="272D6CA5" w14:textId="13848613" w:rsidR="00197A1A" w:rsidRDefault="00197A1A" w:rsidP="00197A1A">
      <w:pPr>
        <w:rPr>
          <w:lang w:eastAsia="zh-CN"/>
        </w:rPr>
      </w:pPr>
      <w:r>
        <w:rPr>
          <w:lang w:eastAsia="zh-CN"/>
        </w:rPr>
        <w:t xml:space="preserve">This operation enables the </w:t>
      </w:r>
      <w:r w:rsidR="00635CC5" w:rsidRPr="00635CC5">
        <w:rPr>
          <w:lang w:eastAsia="zh-CN"/>
        </w:rPr>
        <w:t xml:space="preserve">MnS </w:t>
      </w:r>
      <w:r>
        <w:rPr>
          <w:lang w:eastAsia="zh-CN"/>
        </w:rPr>
        <w:t xml:space="preserve">producer to establish a connection to the </w:t>
      </w:r>
      <w:r w:rsidR="00635CC5"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14ADC478" w14:textId="77777777" w:rsidR="00197A1A" w:rsidRDefault="00197A1A" w:rsidP="00197A1A">
      <w:pPr>
        <w:rPr>
          <w:lang w:eastAsia="zh-CN"/>
        </w:rPr>
      </w:pPr>
      <w:r>
        <w:rPr>
          <w:lang w:eastAsia="zh-CN"/>
        </w:rPr>
        <w:t>Established connection supports stream multiplexing (one connection supports one or more reporting streams simultaneously).</w:t>
      </w:r>
    </w:p>
    <w:p w14:paraId="6956F0DB" w14:textId="1BDDD17A" w:rsidR="00197A1A" w:rsidRDefault="00197A1A" w:rsidP="00197A1A">
      <w:pPr>
        <w:rPr>
          <w:lang w:eastAsia="zh-CN"/>
        </w:rPr>
      </w:pPr>
      <w:r>
        <w:rPr>
          <w:lang w:eastAsia="zh-CN"/>
        </w:rPr>
        <w:t xml:space="preserve">Upon successful connection establishment, the </w:t>
      </w:r>
      <w:r w:rsidR="00635CC5" w:rsidRPr="00635CC5">
        <w:rPr>
          <w:lang w:eastAsia="zh-CN"/>
        </w:rPr>
        <w:t xml:space="preserve">MnS </w:t>
      </w:r>
      <w:r>
        <w:rPr>
          <w:lang w:eastAsia="zh-CN"/>
        </w:rPr>
        <w:t xml:space="preserve">consumer is aware of the </w:t>
      </w:r>
      <w:r w:rsidR="00635CC5" w:rsidRPr="00635CC5">
        <w:rPr>
          <w:lang w:eastAsia="zh-CN"/>
        </w:rPr>
        <w:t xml:space="preserve">MnS </w:t>
      </w:r>
      <w:r>
        <w:rPr>
          <w:lang w:eastAsia="zh-CN"/>
        </w:rPr>
        <w:t>producer's identity, the list of reporting streams and the nature of data being reported on each of the streams.</w:t>
      </w:r>
    </w:p>
    <w:p w14:paraId="4762E36A" w14:textId="77777777" w:rsidR="00197A1A" w:rsidRPr="0090202D" w:rsidRDefault="00197A1A" w:rsidP="00197A1A">
      <w:pPr>
        <w:rPr>
          <w:lang w:eastAsia="zh-CN"/>
        </w:rPr>
      </w:pPr>
      <w:r>
        <w:rPr>
          <w:lang w:eastAsia="zh-CN"/>
        </w:rPr>
        <w:lastRenderedPageBreak/>
        <w:t>The established connection may be kept "alive" either by built-in functionality of the solution set or by periodic reporting of empty stream data.</w:t>
      </w:r>
    </w:p>
    <w:p w14:paraId="37BB3BE4" w14:textId="77777777" w:rsidR="00197A1A" w:rsidRDefault="00197A1A" w:rsidP="00197A1A">
      <w:pPr>
        <w:pStyle w:val="Heading5"/>
        <w:rPr>
          <w:lang w:eastAsia="zh-CN"/>
        </w:rPr>
      </w:pPr>
      <w:bookmarkStart w:id="2085" w:name="_Toc44001386"/>
      <w:bookmarkStart w:id="2086" w:name="_Toc51580964"/>
      <w:bookmarkStart w:id="2087" w:name="_Toc52356227"/>
      <w:bookmarkStart w:id="2088" w:name="_Toc55227797"/>
      <w:bookmarkStart w:id="2089" w:name="_Toc130219100"/>
      <w:r>
        <w:rPr>
          <w:lang w:eastAsia="zh-CN"/>
        </w:rPr>
        <w:t>11.5.1.1.2</w:t>
      </w:r>
      <w:r>
        <w:rPr>
          <w:lang w:eastAsia="zh-CN"/>
        </w:rPr>
        <w:tab/>
        <w:t>Input parameters</w:t>
      </w:r>
      <w:bookmarkEnd w:id="2085"/>
      <w:bookmarkEnd w:id="2086"/>
      <w:bookmarkEnd w:id="2087"/>
      <w:bookmarkEnd w:id="2088"/>
      <w:bookmarkEnd w:id="20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2C6D657A"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24F56043"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47ABA49" w14:textId="7B5BF768" w:rsidR="00197A1A" w:rsidRDefault="0028530E" w:rsidP="007C4923">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497B75"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511F193" w14:textId="77777777" w:rsidR="00197A1A" w:rsidRDefault="00197A1A" w:rsidP="007C4923">
            <w:pPr>
              <w:pStyle w:val="TAH"/>
              <w:rPr>
                <w:color w:val="000000"/>
              </w:rPr>
            </w:pPr>
            <w:r>
              <w:rPr>
                <w:color w:val="000000"/>
              </w:rPr>
              <w:t>Comment</w:t>
            </w:r>
          </w:p>
        </w:tc>
      </w:tr>
      <w:tr w:rsidR="00197A1A" w14:paraId="7107F87F"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BDAC153" w14:textId="77777777" w:rsidR="00197A1A" w:rsidRPr="001D11CC" w:rsidRDefault="00197A1A" w:rsidP="007C4923">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12377C59"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5AA2B16" w14:textId="77777777" w:rsidR="00197A1A" w:rsidRDefault="00197A1A" w:rsidP="007C4923">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C43D325" w14:textId="5E184312" w:rsidR="00197A1A" w:rsidRDefault="00197A1A" w:rsidP="007C4923">
            <w:pPr>
              <w:pStyle w:val="TAL"/>
            </w:pPr>
            <w:r>
              <w:t xml:space="preserve">DN of the MnS producer. If the </w:t>
            </w:r>
            <w:r w:rsidR="00635CC5" w:rsidRPr="00635CC5">
              <w:t xml:space="preserve">MnS </w:t>
            </w:r>
            <w:r>
              <w:t>producer is not modeled as 3GPP NRM MOI, an alternative identifer other than DN may be used.</w:t>
            </w:r>
          </w:p>
        </w:tc>
      </w:tr>
      <w:tr w:rsidR="00197A1A" w14:paraId="78AB8EE0"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59D519F8" w14:textId="77777777" w:rsidR="00197A1A" w:rsidRPr="001D11CC" w:rsidRDefault="00197A1A" w:rsidP="007C4923">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5F52266B"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D98C337" w14:textId="77777777" w:rsidR="00197A1A" w:rsidRPr="002D4FF7" w:rsidRDefault="00197A1A" w:rsidP="007C4923">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5478" w:type="dxa"/>
            <w:tcBorders>
              <w:top w:val="single" w:sz="4" w:space="0" w:color="auto"/>
              <w:left w:val="single" w:sz="4" w:space="0" w:color="auto"/>
              <w:bottom w:val="single" w:sz="4" w:space="0" w:color="auto"/>
              <w:right w:val="single" w:sz="4" w:space="0" w:color="auto"/>
            </w:tcBorders>
            <w:hideMark/>
          </w:tcPr>
          <w:p w14:paraId="188607D9" w14:textId="77777777" w:rsidR="00197A1A" w:rsidRDefault="00197A1A" w:rsidP="007C4923">
            <w:pPr>
              <w:pStyle w:val="TAL"/>
              <w:rPr>
                <w:rFonts w:cs="Arial"/>
                <w:color w:val="000000"/>
              </w:rPr>
            </w:pPr>
            <w:r>
              <w:rPr>
                <w:rFonts w:cs="Arial"/>
                <w:color w:val="000000"/>
              </w:rPr>
              <w:t>This parameter contains the list of meta-data about each reporting stream.</w:t>
            </w:r>
          </w:p>
          <w:p w14:paraId="68E7D4D7"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20DD211C"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5E4C0351"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25281398" w14:textId="768D29B2"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0D84678B" w14:textId="3CBBA01B"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2C30F4">
              <w:rPr>
                <w:rFonts w:cs="Arial"/>
                <w:color w:val="000000"/>
              </w:rPr>
              <w:t>4.3.30</w:t>
            </w:r>
            <w:r>
              <w:rPr>
                <w:rFonts w:cs="Arial"/>
                <w:color w:val="000000"/>
              </w:rPr>
              <w:t xml:space="preserve"> of TS 28.622 [11]) providing the details about the configuration of the trace job for which the data is being reported.</w:t>
            </w:r>
          </w:p>
          <w:p w14:paraId="2B84F140" w14:textId="77777777" w:rsidR="00197A1A" w:rsidRDefault="00197A1A" w:rsidP="007C4923">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2627EF1B"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650CA3E4"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0F84DCD"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0CD817F"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6EDBEAE" w14:textId="20DB890B" w:rsidR="00197A1A" w:rsidRDefault="00197A1A" w:rsidP="007C4923">
            <w:pPr>
              <w:pStyle w:val="TAL"/>
              <w:ind w:left="284"/>
              <w:rPr>
                <w:rFonts w:cs="Arial"/>
                <w:color w:val="000000"/>
              </w:rPr>
            </w:pPr>
            <w:r>
              <w:rPr>
                <w:rFonts w:cs="Arial"/>
                <w:color w:val="000000"/>
              </w:rPr>
              <w:t xml:space="preserve"> - </w:t>
            </w:r>
            <w:bookmarkStart w:id="2090" w:name="OLE_LINK53"/>
            <w:r w:rsidR="002C30F4">
              <w:rPr>
                <w:rFonts w:ascii="Courier New" w:hAnsi="Courier New" w:cs="Courier New"/>
                <w:color w:val="000000"/>
              </w:rPr>
              <w:t>performanceMetrics</w:t>
            </w:r>
            <w:bookmarkEnd w:id="2090"/>
            <w:r w:rsidRPr="006C623A">
              <w:rPr>
                <w:rFonts w:cs="Arial"/>
                <w:color w:val="000000"/>
              </w:rPr>
              <w:t>: a</w:t>
            </w:r>
            <w:r>
              <w:rPr>
                <w:rFonts w:cs="Arial"/>
                <w:color w:val="000000"/>
              </w:rPr>
              <w:t xml:space="preserve"> </w:t>
            </w:r>
            <w:r w:rsidRPr="006C623A">
              <w:rPr>
                <w:rFonts w:cs="Arial"/>
                <w:color w:val="000000"/>
              </w:rPr>
              <w:t xml:space="preserve">list of </w:t>
            </w:r>
            <w:r w:rsidR="002C30F4">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sidR="007C4923">
              <w:rPr>
                <w:rFonts w:cs="Arial"/>
                <w:color w:val="000000"/>
              </w:rPr>
              <w:t>42</w:t>
            </w:r>
            <w:r w:rsidRPr="006C623A">
              <w:rPr>
                <w:rFonts w:cs="Arial"/>
                <w:color w:val="000000"/>
              </w:rPr>
              <w:t>]) via this stream</w:t>
            </w:r>
            <w:r w:rsidR="002C30F4">
              <w:rPr>
                <w:rFonts w:cs="Arial"/>
                <w:color w:val="000000"/>
              </w:rPr>
              <w:t>. Performance metrics include measurement and KPI</w:t>
            </w:r>
            <w:r>
              <w:rPr>
                <w:rFonts w:cs="Arial"/>
                <w:color w:val="000000"/>
              </w:rPr>
              <w:t>;</w:t>
            </w:r>
          </w:p>
          <w:p w14:paraId="09B8CF03" w14:textId="77777777" w:rsidR="00197A1A" w:rsidRDefault="00197A1A" w:rsidP="007C4923">
            <w:pPr>
              <w:pStyle w:val="TAL"/>
              <w:ind w:left="284"/>
              <w:rPr>
                <w:rFonts w:cs="Arial"/>
                <w:color w:val="000000"/>
              </w:rPr>
            </w:pPr>
            <w:r>
              <w:rPr>
                <w:rFonts w:cs="Arial"/>
                <w:color w:val="000000"/>
              </w:rPr>
              <w:t xml:space="preserve"> - either:</w:t>
            </w:r>
          </w:p>
          <w:p w14:paraId="11EA699A" w14:textId="6BD12F21" w:rsidR="00197A1A" w:rsidRDefault="00197A1A" w:rsidP="007C4923">
            <w:pPr>
              <w:pStyle w:val="TAL"/>
              <w:ind w:left="568"/>
              <w:rPr>
                <w:rFonts w:cs="Arial"/>
                <w:color w:val="000000"/>
              </w:rPr>
            </w:pPr>
            <w:r>
              <w:rPr>
                <w:rFonts w:cs="Arial"/>
                <w:color w:val="000000"/>
              </w:rPr>
              <w:t xml:space="preserve"> - </w:t>
            </w:r>
            <w:r w:rsidR="002C30F4">
              <w:rPr>
                <w:rFonts w:ascii="Courier New" w:hAnsi="Courier New" w:cs="Courier New"/>
                <w:color w:val="000000"/>
              </w:rPr>
              <w:t>jobId</w:t>
            </w:r>
            <w:r w:rsidR="002C30F4" w:rsidRPr="001A47A5">
              <w:rPr>
                <w:rFonts w:cs="Arial"/>
                <w:color w:val="000000"/>
              </w:rPr>
              <w:t xml:space="preserve"> </w:t>
            </w:r>
            <w:r w:rsidR="002C30F4">
              <w:rPr>
                <w:rFonts w:cs="Arial"/>
                <w:color w:val="000000"/>
              </w:rPr>
              <w:t xml:space="preserve">defined in the </w:t>
            </w:r>
            <w:r w:rsidR="002C30F4">
              <w:rPr>
                <w:rFonts w:ascii="Courier New" w:hAnsi="Courier New" w:cs="Courier New"/>
                <w:color w:val="000000"/>
              </w:rPr>
              <w:t>PerfMetricJob</w:t>
            </w:r>
            <w:r w:rsidR="002C30F4">
              <w:rPr>
                <w:rFonts w:cs="Arial"/>
                <w:color w:val="000000"/>
              </w:rPr>
              <w:t xml:space="preserve"> MOI (see clause 4.3.31 of TS 28.622 [11]) for which the data is being reported;</w:t>
            </w:r>
          </w:p>
          <w:p w14:paraId="68E205AB" w14:textId="77777777" w:rsidR="00197A1A" w:rsidRDefault="00197A1A" w:rsidP="007C4923">
            <w:pPr>
              <w:pStyle w:val="TAL"/>
              <w:ind w:left="284"/>
              <w:rPr>
                <w:rFonts w:cs="Arial"/>
                <w:color w:val="000000"/>
              </w:rPr>
            </w:pPr>
            <w:r>
              <w:rPr>
                <w:rFonts w:cs="Arial"/>
                <w:color w:val="000000"/>
              </w:rPr>
              <w:t xml:space="preserve"> - or:</w:t>
            </w:r>
          </w:p>
          <w:p w14:paraId="42007153"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7C4923">
              <w:rPr>
                <w:rFonts w:cs="Arial"/>
                <w:color w:val="000000"/>
              </w:rPr>
              <w:t>42</w:t>
            </w:r>
            <w:r>
              <w:rPr>
                <w:rFonts w:cs="Arial"/>
                <w:color w:val="000000"/>
              </w:rPr>
              <w:t>]).</w:t>
            </w:r>
          </w:p>
          <w:p w14:paraId="26084ED3"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27C4CE0B"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44214A39"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C293876"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467D2D8"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E108959"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B721637"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2CB11A0"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36FF235" w14:textId="5309F634" w:rsidR="00197A1A" w:rsidRPr="002D4FF7"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8952D58" w14:textId="77777777" w:rsidR="00197A1A" w:rsidRPr="00171073" w:rsidRDefault="00197A1A" w:rsidP="00197A1A">
      <w:pPr>
        <w:rPr>
          <w:lang w:eastAsia="zh-CN"/>
        </w:rPr>
      </w:pPr>
    </w:p>
    <w:p w14:paraId="3DF9807B" w14:textId="77777777" w:rsidR="00197A1A" w:rsidRDefault="00197A1A" w:rsidP="00197A1A">
      <w:pPr>
        <w:pStyle w:val="Heading5"/>
        <w:rPr>
          <w:lang w:eastAsia="zh-CN"/>
        </w:rPr>
      </w:pPr>
      <w:bookmarkStart w:id="2091" w:name="_Toc44001387"/>
      <w:bookmarkStart w:id="2092" w:name="_Toc51580965"/>
      <w:bookmarkStart w:id="2093" w:name="_Toc52356228"/>
      <w:bookmarkStart w:id="2094" w:name="_Toc55227798"/>
      <w:bookmarkStart w:id="2095" w:name="_Toc130219101"/>
      <w:r>
        <w:rPr>
          <w:lang w:eastAsia="zh-CN"/>
        </w:rPr>
        <w:t>11.5.1.1.3</w:t>
      </w:r>
      <w:r>
        <w:rPr>
          <w:lang w:eastAsia="zh-CN"/>
        </w:rPr>
        <w:tab/>
        <w:t>Output parameters</w:t>
      </w:r>
      <w:bookmarkEnd w:id="2091"/>
      <w:bookmarkEnd w:id="2092"/>
      <w:bookmarkEnd w:id="2093"/>
      <w:bookmarkEnd w:id="2094"/>
      <w:bookmarkEnd w:id="20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7"/>
        <w:gridCol w:w="878"/>
        <w:gridCol w:w="1797"/>
        <w:gridCol w:w="5377"/>
      </w:tblGrid>
      <w:tr w:rsidR="00197A1A" w14:paraId="17ADF198" w14:textId="77777777" w:rsidTr="001D11CC">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27C2BDA9" w14:textId="77777777" w:rsidR="00197A1A" w:rsidRDefault="00197A1A" w:rsidP="007C4923">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74F2C11A" w14:textId="122F58EE" w:rsidR="00197A1A" w:rsidRDefault="0028530E" w:rsidP="007C4923">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1FE6F1F1" w14:textId="77777777" w:rsidR="00197A1A" w:rsidRDefault="00197A1A" w:rsidP="007C4923">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79DC68D0" w14:textId="77777777" w:rsidR="00197A1A" w:rsidRDefault="00197A1A" w:rsidP="007C4923">
            <w:pPr>
              <w:pStyle w:val="TAH"/>
              <w:rPr>
                <w:color w:val="000000"/>
              </w:rPr>
            </w:pPr>
            <w:r>
              <w:rPr>
                <w:color w:val="000000"/>
              </w:rPr>
              <w:t>Comment</w:t>
            </w:r>
          </w:p>
        </w:tc>
      </w:tr>
      <w:tr w:rsidR="00197A1A" w14:paraId="554EABE8" w14:textId="77777777" w:rsidTr="001D11CC">
        <w:trPr>
          <w:jc w:val="center"/>
        </w:trPr>
        <w:tc>
          <w:tcPr>
            <w:tcW w:w="819" w:type="pct"/>
            <w:tcBorders>
              <w:top w:val="single" w:sz="4" w:space="0" w:color="auto"/>
              <w:left w:val="single" w:sz="4" w:space="0" w:color="auto"/>
              <w:bottom w:val="single" w:sz="4" w:space="0" w:color="auto"/>
              <w:right w:val="single" w:sz="4" w:space="0" w:color="auto"/>
            </w:tcBorders>
            <w:hideMark/>
          </w:tcPr>
          <w:p w14:paraId="071A1BC7" w14:textId="77777777" w:rsidR="00197A1A" w:rsidRPr="001D11CC" w:rsidRDefault="00197A1A" w:rsidP="007C4923">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FA866AE" w14:textId="77777777" w:rsidR="00197A1A" w:rsidRDefault="00197A1A" w:rsidP="007C4923">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4A77DC54" w14:textId="77777777" w:rsidR="00197A1A" w:rsidRDefault="00197A1A" w:rsidP="007C4923">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734C686A" w14:textId="77777777" w:rsidR="00197A1A" w:rsidRDefault="00197A1A" w:rsidP="007C4923">
            <w:pPr>
              <w:pStyle w:val="TAL"/>
              <w:rPr>
                <w:color w:val="000000"/>
              </w:rPr>
            </w:pPr>
            <w:r>
              <w:rPr>
                <w:color w:val="000000"/>
              </w:rPr>
              <w:t xml:space="preserve">It identifies the established streaming connection. The </w:t>
            </w:r>
            <w:r>
              <w:t>format may have dependency on the solution set.</w:t>
            </w:r>
          </w:p>
        </w:tc>
      </w:tr>
      <w:tr w:rsidR="00197A1A" w14:paraId="6746AD5E" w14:textId="77777777" w:rsidTr="001D11CC">
        <w:trPr>
          <w:jc w:val="center"/>
        </w:trPr>
        <w:tc>
          <w:tcPr>
            <w:tcW w:w="819" w:type="pct"/>
            <w:tcBorders>
              <w:top w:val="single" w:sz="4" w:space="0" w:color="auto"/>
              <w:left w:val="single" w:sz="4" w:space="0" w:color="auto"/>
              <w:bottom w:val="single" w:sz="4" w:space="0" w:color="auto"/>
              <w:right w:val="single" w:sz="4" w:space="0" w:color="auto"/>
            </w:tcBorders>
            <w:hideMark/>
          </w:tcPr>
          <w:p w14:paraId="4625D7CB"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34D471E5" w14:textId="77777777" w:rsidR="00197A1A" w:rsidRDefault="00197A1A" w:rsidP="007C4923">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55222E4A" w14:textId="77777777" w:rsidR="00197A1A" w:rsidRDefault="00197A1A" w:rsidP="007C4923">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1B56AD65" w14:textId="77777777" w:rsidR="00197A1A" w:rsidRDefault="00197A1A" w:rsidP="007C4923">
            <w:pPr>
              <w:pStyle w:val="TAL"/>
              <w:rPr>
                <w:color w:val="000000"/>
              </w:rPr>
            </w:pPr>
            <w:r>
              <w:rPr>
                <w:color w:val="000000"/>
              </w:rPr>
              <w:t>An operation may fail because of a specified or unspecified reason.</w:t>
            </w:r>
          </w:p>
        </w:tc>
      </w:tr>
    </w:tbl>
    <w:p w14:paraId="1D75D966" w14:textId="77777777" w:rsidR="00197A1A" w:rsidRPr="002A171B" w:rsidRDefault="00197A1A" w:rsidP="00197A1A">
      <w:pPr>
        <w:rPr>
          <w:lang w:eastAsia="zh-CN"/>
        </w:rPr>
      </w:pPr>
    </w:p>
    <w:p w14:paraId="4D21E742" w14:textId="77777777" w:rsidR="00197A1A" w:rsidRDefault="00197A1A" w:rsidP="00197A1A">
      <w:pPr>
        <w:pStyle w:val="Heading5"/>
        <w:rPr>
          <w:lang w:eastAsia="zh-CN"/>
        </w:rPr>
      </w:pPr>
      <w:bookmarkStart w:id="2096" w:name="_Toc44001388"/>
      <w:bookmarkStart w:id="2097" w:name="_Toc51580966"/>
      <w:bookmarkStart w:id="2098" w:name="_Toc52356229"/>
      <w:bookmarkStart w:id="2099" w:name="_Toc55227799"/>
      <w:bookmarkStart w:id="2100" w:name="_Toc130219102"/>
      <w:r>
        <w:rPr>
          <w:lang w:eastAsia="zh-CN"/>
        </w:rPr>
        <w:lastRenderedPageBreak/>
        <w:t>11.5.1.1.4</w:t>
      </w:r>
      <w:r>
        <w:rPr>
          <w:lang w:eastAsia="zh-CN"/>
        </w:rPr>
        <w:tab/>
        <w:t>Exceptions</w:t>
      </w:r>
      <w:bookmarkEnd w:id="2096"/>
      <w:bookmarkEnd w:id="2097"/>
      <w:bookmarkEnd w:id="2098"/>
      <w:bookmarkEnd w:id="2099"/>
      <w:bookmarkEnd w:id="21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197A1A" w14:paraId="13136E10" w14:textId="77777777" w:rsidTr="001D11CC">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8B1BA93" w14:textId="77777777" w:rsidR="00197A1A" w:rsidRDefault="00197A1A" w:rsidP="007C4923">
            <w:pPr>
              <w:pStyle w:val="TAH"/>
              <w:rPr>
                <w:rFonts w:eastAsia="宋体"/>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454F6CF3" w14:textId="77777777" w:rsidR="00197A1A" w:rsidRDefault="00197A1A" w:rsidP="007C4923">
            <w:pPr>
              <w:pStyle w:val="TAH"/>
              <w:rPr>
                <w:color w:val="000000"/>
              </w:rPr>
            </w:pPr>
            <w:r>
              <w:rPr>
                <w:color w:val="000000"/>
              </w:rPr>
              <w:t>Definition</w:t>
            </w:r>
          </w:p>
        </w:tc>
      </w:tr>
      <w:tr w:rsidR="00197A1A" w14:paraId="31213943" w14:textId="77777777" w:rsidTr="001D11CC">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6B720FBC" w14:textId="77777777" w:rsidR="00197A1A" w:rsidRPr="001D11CC" w:rsidRDefault="00197A1A" w:rsidP="007C4923">
            <w:pPr>
              <w:pStyle w:val="TAL"/>
              <w:rPr>
                <w:rFonts w:cs="Arial"/>
                <w:color w:val="000000"/>
              </w:rPr>
            </w:pPr>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1D29AC8" w14:textId="77777777" w:rsidR="00197A1A" w:rsidRDefault="00197A1A" w:rsidP="007C4923">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788AB51"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629E9C53" w14:textId="77777777" w:rsidR="00197A1A" w:rsidRPr="002A171B" w:rsidRDefault="00197A1A" w:rsidP="00197A1A">
      <w:pPr>
        <w:rPr>
          <w:lang w:eastAsia="zh-CN"/>
        </w:rPr>
      </w:pPr>
    </w:p>
    <w:p w14:paraId="79E005F3" w14:textId="77777777" w:rsidR="00197A1A" w:rsidRDefault="00197A1A" w:rsidP="00197A1A">
      <w:pPr>
        <w:pStyle w:val="Heading4"/>
        <w:rPr>
          <w:lang w:eastAsia="zh-CN"/>
        </w:rPr>
      </w:pPr>
      <w:bookmarkStart w:id="2101" w:name="_Toc44001389"/>
      <w:bookmarkStart w:id="2102" w:name="_Toc51580967"/>
      <w:bookmarkStart w:id="2103" w:name="_Toc52356230"/>
      <w:bookmarkStart w:id="2104" w:name="_Toc55227800"/>
      <w:bookmarkStart w:id="2105" w:name="_Toc130219103"/>
      <w:r>
        <w:rPr>
          <w:lang w:eastAsia="zh-CN"/>
        </w:rPr>
        <w:t>11.5.1.2</w:t>
      </w:r>
      <w:r>
        <w:rPr>
          <w:lang w:eastAsia="zh-CN"/>
        </w:rPr>
        <w:tab/>
        <w:t>terminateStreamingConnection operation (M)</w:t>
      </w:r>
      <w:bookmarkEnd w:id="2101"/>
      <w:bookmarkEnd w:id="2102"/>
      <w:bookmarkEnd w:id="2103"/>
      <w:bookmarkEnd w:id="2104"/>
      <w:bookmarkEnd w:id="2105"/>
    </w:p>
    <w:p w14:paraId="22512767" w14:textId="77777777" w:rsidR="00197A1A" w:rsidRDefault="00197A1A" w:rsidP="00197A1A">
      <w:pPr>
        <w:pStyle w:val="Heading5"/>
        <w:rPr>
          <w:lang w:eastAsia="zh-CN"/>
        </w:rPr>
      </w:pPr>
      <w:bookmarkStart w:id="2106" w:name="_Toc44001390"/>
      <w:bookmarkStart w:id="2107" w:name="_Toc51580968"/>
      <w:bookmarkStart w:id="2108" w:name="_Toc52356231"/>
      <w:bookmarkStart w:id="2109" w:name="_Toc55227801"/>
      <w:bookmarkStart w:id="2110" w:name="_Toc130219104"/>
      <w:r>
        <w:rPr>
          <w:lang w:eastAsia="zh-CN"/>
        </w:rPr>
        <w:t>11.5.1.2.1</w:t>
      </w:r>
      <w:r>
        <w:rPr>
          <w:lang w:eastAsia="zh-CN"/>
        </w:rPr>
        <w:tab/>
        <w:t>Definition</w:t>
      </w:r>
      <w:bookmarkEnd w:id="2106"/>
      <w:bookmarkEnd w:id="2107"/>
      <w:bookmarkEnd w:id="2108"/>
      <w:bookmarkEnd w:id="2109"/>
      <w:bookmarkEnd w:id="2110"/>
    </w:p>
    <w:p w14:paraId="1E615218" w14:textId="08AD73A7" w:rsidR="00197A1A" w:rsidRDefault="00197A1A" w:rsidP="00197A1A">
      <w:pPr>
        <w:rPr>
          <w:lang w:eastAsia="zh-CN"/>
        </w:rPr>
      </w:pPr>
      <w:r>
        <w:rPr>
          <w:lang w:eastAsia="zh-CN"/>
        </w:rPr>
        <w:t xml:space="preserve">This operation enables </w:t>
      </w:r>
      <w:r w:rsidR="00635CC5" w:rsidRPr="00635CC5">
        <w:rPr>
          <w:lang w:eastAsia="zh-CN"/>
        </w:rPr>
        <w:t>the</w:t>
      </w:r>
      <w:r>
        <w:rPr>
          <w:lang w:eastAsia="zh-CN"/>
        </w:rPr>
        <w:t xml:space="preserve"> </w:t>
      </w:r>
      <w:r w:rsidR="00635CC5" w:rsidRPr="00635CC5">
        <w:rPr>
          <w:lang w:eastAsia="zh-CN"/>
        </w:rPr>
        <w:t xml:space="preserve">MnS </w:t>
      </w:r>
      <w:r>
        <w:rPr>
          <w:lang w:eastAsia="zh-CN"/>
        </w:rPr>
        <w:t>producer to terminate the connection to the</w:t>
      </w:r>
      <w:r w:rsidR="00635CC5" w:rsidRPr="00635CC5">
        <w:rPr>
          <w:lang w:eastAsia="zh-CN"/>
        </w:rPr>
        <w:t xml:space="preserve">MnS </w:t>
      </w:r>
      <w:r>
        <w:rPr>
          <w:lang w:eastAsia="zh-CN"/>
        </w:rPr>
        <w:t>consumer (i.e. streaming target).</w:t>
      </w:r>
    </w:p>
    <w:p w14:paraId="169714A0" w14:textId="7F24FC72" w:rsidR="00197A1A" w:rsidRPr="002A171B" w:rsidRDefault="00197A1A" w:rsidP="00197A1A">
      <w:pPr>
        <w:rPr>
          <w:lang w:eastAsia="zh-CN"/>
        </w:rPr>
      </w:pPr>
      <w:r>
        <w:rPr>
          <w:lang w:eastAsia="zh-CN"/>
        </w:rPr>
        <w:t xml:space="preserve">Upon successful termination of the streaming connection, the </w:t>
      </w:r>
      <w:r w:rsidR="00635CC5" w:rsidRPr="00635CC5">
        <w:rPr>
          <w:lang w:eastAsia="zh-CN"/>
        </w:rPr>
        <w:t xml:space="preserve">MnS </w:t>
      </w:r>
      <w:r>
        <w:rPr>
          <w:lang w:eastAsia="zh-CN"/>
        </w:rPr>
        <w:t xml:space="preserve">producer stops reporting data to the </w:t>
      </w:r>
      <w:r w:rsidR="00635CC5" w:rsidRPr="00635CC5">
        <w:rPr>
          <w:lang w:eastAsia="zh-CN"/>
        </w:rPr>
        <w:t xml:space="preserve">MnS </w:t>
      </w:r>
      <w:r>
        <w:rPr>
          <w:lang w:eastAsia="zh-CN"/>
        </w:rPr>
        <w:t>consumer on this connection.</w:t>
      </w:r>
    </w:p>
    <w:p w14:paraId="3CFEF08D" w14:textId="77777777" w:rsidR="00197A1A" w:rsidRDefault="00197A1A" w:rsidP="00197A1A">
      <w:pPr>
        <w:pStyle w:val="Heading5"/>
        <w:rPr>
          <w:lang w:eastAsia="zh-CN"/>
        </w:rPr>
      </w:pPr>
      <w:bookmarkStart w:id="2111" w:name="_Toc44001391"/>
      <w:bookmarkStart w:id="2112" w:name="_Toc51580969"/>
      <w:bookmarkStart w:id="2113" w:name="_Toc52356232"/>
      <w:bookmarkStart w:id="2114" w:name="_Toc55227802"/>
      <w:bookmarkStart w:id="2115" w:name="_Toc130219105"/>
      <w:r>
        <w:rPr>
          <w:lang w:eastAsia="zh-CN"/>
        </w:rPr>
        <w:t>11.5.1.2.2</w:t>
      </w:r>
      <w:r>
        <w:rPr>
          <w:lang w:eastAsia="zh-CN"/>
        </w:rPr>
        <w:tab/>
        <w:t>Input parameters</w:t>
      </w:r>
      <w:bookmarkEnd w:id="2111"/>
      <w:bookmarkEnd w:id="2112"/>
      <w:bookmarkEnd w:id="2113"/>
      <w:bookmarkEnd w:id="2114"/>
      <w:bookmarkEnd w:id="21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197A1A" w14:paraId="69E30FE2"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1B5F346E"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E6B2652" w14:textId="3D735796" w:rsidR="00197A1A" w:rsidRDefault="0028530E" w:rsidP="007C4923">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A9E0C5" w14:textId="77777777" w:rsidR="00197A1A" w:rsidRDefault="00197A1A" w:rsidP="007C4923">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1320BC43" w14:textId="77777777" w:rsidR="00197A1A" w:rsidRDefault="00197A1A" w:rsidP="007C4923">
            <w:pPr>
              <w:pStyle w:val="TAH"/>
              <w:rPr>
                <w:color w:val="000000"/>
              </w:rPr>
            </w:pPr>
            <w:r>
              <w:rPr>
                <w:color w:val="000000"/>
              </w:rPr>
              <w:t>Comment</w:t>
            </w:r>
          </w:p>
        </w:tc>
      </w:tr>
      <w:tr w:rsidR="00197A1A" w14:paraId="452AB2EA" w14:textId="77777777" w:rsidTr="00311DB3">
        <w:trPr>
          <w:jc w:val="center"/>
        </w:trPr>
        <w:tc>
          <w:tcPr>
            <w:tcW w:w="1728" w:type="dxa"/>
            <w:tcBorders>
              <w:top w:val="single" w:sz="4" w:space="0" w:color="auto"/>
              <w:left w:val="single" w:sz="4" w:space="0" w:color="auto"/>
              <w:bottom w:val="single" w:sz="4" w:space="0" w:color="auto"/>
              <w:right w:val="single" w:sz="4" w:space="0" w:color="auto"/>
            </w:tcBorders>
            <w:hideMark/>
          </w:tcPr>
          <w:p w14:paraId="46E53E1F"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638D101D" w14:textId="77777777" w:rsidR="00197A1A" w:rsidRDefault="00197A1A" w:rsidP="007C4923">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35B0151B" w14:textId="77777777" w:rsidR="00197A1A" w:rsidRDefault="00197A1A" w:rsidP="007C4923">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3F268E37" w14:textId="77777777" w:rsidR="00197A1A" w:rsidRDefault="00197A1A" w:rsidP="007C4923">
            <w:pPr>
              <w:pStyle w:val="TAL"/>
              <w:rPr>
                <w:color w:val="000000"/>
              </w:rPr>
            </w:pPr>
            <w:r>
              <w:rPr>
                <w:color w:val="000000"/>
              </w:rPr>
              <w:t xml:space="preserve">It identifies the streaming connection being terminated. The </w:t>
            </w:r>
            <w:r>
              <w:t>format may have dependency on the solution set.</w:t>
            </w:r>
          </w:p>
        </w:tc>
      </w:tr>
    </w:tbl>
    <w:p w14:paraId="121E9A2B" w14:textId="77777777" w:rsidR="00197A1A" w:rsidRPr="002A171B" w:rsidRDefault="00197A1A" w:rsidP="00197A1A">
      <w:pPr>
        <w:rPr>
          <w:lang w:eastAsia="zh-CN"/>
        </w:rPr>
      </w:pPr>
    </w:p>
    <w:p w14:paraId="3B0D3153" w14:textId="77777777" w:rsidR="00197A1A" w:rsidRDefault="00197A1A" w:rsidP="00197A1A">
      <w:pPr>
        <w:pStyle w:val="Heading5"/>
        <w:rPr>
          <w:lang w:eastAsia="zh-CN"/>
        </w:rPr>
      </w:pPr>
      <w:bookmarkStart w:id="2116" w:name="_Toc44001392"/>
      <w:bookmarkStart w:id="2117" w:name="_Toc51580970"/>
      <w:bookmarkStart w:id="2118" w:name="_Toc52356233"/>
      <w:bookmarkStart w:id="2119" w:name="_Toc55227803"/>
      <w:bookmarkStart w:id="2120" w:name="_Toc130219106"/>
      <w:r>
        <w:rPr>
          <w:lang w:eastAsia="zh-CN"/>
        </w:rPr>
        <w:t>11.5.1.2.3</w:t>
      </w:r>
      <w:r>
        <w:rPr>
          <w:lang w:eastAsia="zh-CN"/>
        </w:rPr>
        <w:tab/>
        <w:t>Output parameters</w:t>
      </w:r>
      <w:bookmarkEnd w:id="2116"/>
      <w:bookmarkEnd w:id="2117"/>
      <w:bookmarkEnd w:id="2118"/>
      <w:bookmarkEnd w:id="2119"/>
      <w:bookmarkEnd w:id="21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872"/>
        <w:gridCol w:w="5603"/>
      </w:tblGrid>
      <w:tr w:rsidR="00197A1A" w14:paraId="2D3E2C7B"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0429FE7E"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A14EA3C" w14:textId="0CF3E705" w:rsidR="00197A1A" w:rsidRDefault="0028530E" w:rsidP="007C4923">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6F6ADE0E" w14:textId="77777777" w:rsidR="00197A1A" w:rsidRDefault="00197A1A" w:rsidP="007C4923">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71D5AC41" w14:textId="77777777" w:rsidR="00197A1A" w:rsidRDefault="00197A1A" w:rsidP="007C4923">
            <w:pPr>
              <w:pStyle w:val="TAH"/>
              <w:rPr>
                <w:color w:val="000000"/>
              </w:rPr>
            </w:pPr>
            <w:r>
              <w:rPr>
                <w:color w:val="000000"/>
              </w:rPr>
              <w:t>Comment</w:t>
            </w:r>
          </w:p>
        </w:tc>
      </w:tr>
      <w:tr w:rsidR="00197A1A" w14:paraId="7F0149A9"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453D2FB1"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575B7E4E"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6C094A7A" w14:textId="77777777" w:rsidR="00197A1A" w:rsidRDefault="00197A1A" w:rsidP="007C4923">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B7B29D9" w14:textId="77777777" w:rsidR="00197A1A" w:rsidRDefault="00197A1A" w:rsidP="007C4923">
            <w:pPr>
              <w:pStyle w:val="TAL"/>
              <w:rPr>
                <w:color w:val="000000"/>
              </w:rPr>
            </w:pPr>
            <w:r>
              <w:rPr>
                <w:color w:val="000000"/>
              </w:rPr>
              <w:t>An operation may fail because of a specified or unspecified reason.</w:t>
            </w:r>
          </w:p>
        </w:tc>
      </w:tr>
    </w:tbl>
    <w:p w14:paraId="6F73E4CF" w14:textId="77777777" w:rsidR="00197A1A" w:rsidRPr="002A171B" w:rsidRDefault="00197A1A" w:rsidP="00197A1A">
      <w:pPr>
        <w:rPr>
          <w:lang w:eastAsia="zh-CN"/>
        </w:rPr>
      </w:pPr>
    </w:p>
    <w:p w14:paraId="4C1DC253" w14:textId="77777777" w:rsidR="00197A1A" w:rsidRDefault="00197A1A" w:rsidP="00197A1A">
      <w:pPr>
        <w:pStyle w:val="Heading5"/>
        <w:rPr>
          <w:lang w:eastAsia="zh-CN"/>
        </w:rPr>
      </w:pPr>
      <w:bookmarkStart w:id="2121" w:name="_Toc44001393"/>
      <w:bookmarkStart w:id="2122" w:name="_Toc51580971"/>
      <w:bookmarkStart w:id="2123" w:name="_Toc52356234"/>
      <w:bookmarkStart w:id="2124" w:name="_Toc55227804"/>
      <w:bookmarkStart w:id="2125" w:name="_Toc130219107"/>
      <w:r>
        <w:rPr>
          <w:lang w:eastAsia="zh-CN"/>
        </w:rPr>
        <w:t>11.5.1.2.4</w:t>
      </w:r>
      <w:r>
        <w:rPr>
          <w:lang w:eastAsia="zh-CN"/>
        </w:rPr>
        <w:tab/>
        <w:t>Exceptions</w:t>
      </w:r>
      <w:bookmarkEnd w:id="2121"/>
      <w:bookmarkEnd w:id="2122"/>
      <w:bookmarkEnd w:id="2123"/>
      <w:bookmarkEnd w:id="2124"/>
      <w:bookmarkEnd w:id="21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197A1A" w14:paraId="1EF5DE0E" w14:textId="77777777" w:rsidTr="001D11CC">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CB4BE00" w14:textId="77777777" w:rsidR="00197A1A" w:rsidRPr="004544E4" w:rsidRDefault="00197A1A" w:rsidP="007C4923">
            <w:pPr>
              <w:pStyle w:val="TAH"/>
              <w:rPr>
                <w:rFonts w:eastAsia="宋体"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2CE9C34B" w14:textId="77777777" w:rsidR="00197A1A" w:rsidRDefault="00197A1A" w:rsidP="007C4923">
            <w:pPr>
              <w:pStyle w:val="TAH"/>
              <w:rPr>
                <w:color w:val="000000"/>
              </w:rPr>
            </w:pPr>
            <w:r>
              <w:rPr>
                <w:color w:val="000000"/>
              </w:rPr>
              <w:t>Definition</w:t>
            </w:r>
          </w:p>
        </w:tc>
      </w:tr>
      <w:tr w:rsidR="00197A1A" w14:paraId="2D327FB2" w14:textId="77777777" w:rsidTr="001D11CC">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59546F57" w14:textId="77777777" w:rsidR="00197A1A" w:rsidRPr="001D11CC" w:rsidRDefault="00197A1A" w:rsidP="007C4923">
            <w:pPr>
              <w:pStyle w:val="TAL"/>
              <w:rPr>
                <w:rFonts w:cs="Arial"/>
                <w:color w:val="000000"/>
              </w:rPr>
            </w:pPr>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1740358C" w14:textId="77777777" w:rsidR="00197A1A" w:rsidRDefault="00197A1A" w:rsidP="007C4923">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155306A4"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05599966" w14:textId="77777777" w:rsidR="00197A1A" w:rsidRPr="002A171B" w:rsidRDefault="00197A1A" w:rsidP="00197A1A">
      <w:pPr>
        <w:rPr>
          <w:lang w:eastAsia="zh-CN"/>
        </w:rPr>
      </w:pPr>
    </w:p>
    <w:p w14:paraId="595E8757" w14:textId="77777777" w:rsidR="00197A1A" w:rsidRDefault="00197A1A" w:rsidP="00197A1A">
      <w:pPr>
        <w:pStyle w:val="Heading4"/>
        <w:rPr>
          <w:lang w:eastAsia="zh-CN"/>
        </w:rPr>
      </w:pPr>
      <w:bookmarkStart w:id="2126" w:name="_Toc44001394"/>
      <w:bookmarkStart w:id="2127" w:name="_Toc51580972"/>
      <w:bookmarkStart w:id="2128" w:name="_Toc52356235"/>
      <w:bookmarkStart w:id="2129" w:name="_Toc55227805"/>
      <w:bookmarkStart w:id="2130" w:name="_Toc130219108"/>
      <w:r>
        <w:rPr>
          <w:lang w:eastAsia="zh-CN"/>
        </w:rPr>
        <w:t>11.5.1.3</w:t>
      </w:r>
      <w:r>
        <w:rPr>
          <w:lang w:eastAsia="zh-CN"/>
        </w:rPr>
        <w:tab/>
        <w:t>reportStreamData operation (M)</w:t>
      </w:r>
      <w:bookmarkEnd w:id="2126"/>
      <w:bookmarkEnd w:id="2127"/>
      <w:bookmarkEnd w:id="2128"/>
      <w:bookmarkEnd w:id="2129"/>
      <w:bookmarkEnd w:id="2130"/>
    </w:p>
    <w:p w14:paraId="1A7AF1AB" w14:textId="77777777" w:rsidR="00197A1A" w:rsidRDefault="00197A1A" w:rsidP="00197A1A">
      <w:pPr>
        <w:pStyle w:val="Heading5"/>
        <w:rPr>
          <w:lang w:eastAsia="zh-CN"/>
        </w:rPr>
      </w:pPr>
      <w:bookmarkStart w:id="2131" w:name="_Toc44001395"/>
      <w:bookmarkStart w:id="2132" w:name="_Toc51580973"/>
      <w:bookmarkStart w:id="2133" w:name="_Toc52356236"/>
      <w:bookmarkStart w:id="2134" w:name="_Toc55227806"/>
      <w:bookmarkStart w:id="2135" w:name="_Toc130219109"/>
      <w:r>
        <w:rPr>
          <w:lang w:eastAsia="zh-CN"/>
        </w:rPr>
        <w:t>11.5.1.3.1</w:t>
      </w:r>
      <w:r>
        <w:rPr>
          <w:lang w:eastAsia="zh-CN"/>
        </w:rPr>
        <w:tab/>
        <w:t>Definition</w:t>
      </w:r>
      <w:bookmarkEnd w:id="2131"/>
      <w:bookmarkEnd w:id="2132"/>
      <w:bookmarkEnd w:id="2133"/>
      <w:bookmarkEnd w:id="2134"/>
      <w:bookmarkEnd w:id="2135"/>
    </w:p>
    <w:p w14:paraId="7995F786" w14:textId="3B9EC3F1" w:rsidR="00197A1A" w:rsidRPr="002A171B" w:rsidRDefault="00197A1A" w:rsidP="00197A1A">
      <w:pPr>
        <w:rPr>
          <w:lang w:eastAsia="zh-CN"/>
        </w:rPr>
      </w:pPr>
      <w:r>
        <w:rPr>
          <w:lang w:eastAsia="zh-CN"/>
        </w:rPr>
        <w:t xml:space="preserve">This operation enables the </w:t>
      </w:r>
      <w:r w:rsidR="00635CC5" w:rsidRPr="00635CC5">
        <w:rPr>
          <w:lang w:eastAsia="zh-CN"/>
        </w:rPr>
        <w:t xml:space="preserve">MnS </w:t>
      </w:r>
      <w:r>
        <w:rPr>
          <w:lang w:eastAsia="zh-CN"/>
        </w:rPr>
        <w:t xml:space="preserve">producer to send a unit of streaming data to the </w:t>
      </w:r>
      <w:r w:rsidR="00635CC5" w:rsidRPr="00635CC5">
        <w:rPr>
          <w:lang w:eastAsia="zh-CN"/>
        </w:rPr>
        <w:t xml:space="preserve">MnS </w:t>
      </w:r>
      <w:r>
        <w:rPr>
          <w:lang w:eastAsia="zh-CN"/>
        </w:rPr>
        <w:t>consumer.</w:t>
      </w:r>
    </w:p>
    <w:p w14:paraId="0945B7AF" w14:textId="77777777" w:rsidR="00197A1A" w:rsidRDefault="00197A1A" w:rsidP="00197A1A">
      <w:pPr>
        <w:pStyle w:val="Heading5"/>
        <w:rPr>
          <w:lang w:eastAsia="zh-CN"/>
        </w:rPr>
      </w:pPr>
      <w:bookmarkStart w:id="2136" w:name="_Toc44001396"/>
      <w:bookmarkStart w:id="2137" w:name="_Toc51580974"/>
      <w:bookmarkStart w:id="2138" w:name="_Toc52356237"/>
      <w:bookmarkStart w:id="2139" w:name="_Toc55227807"/>
      <w:bookmarkStart w:id="2140" w:name="_Toc130219110"/>
      <w:r>
        <w:rPr>
          <w:lang w:eastAsia="zh-CN"/>
        </w:rPr>
        <w:t>11.5.1.3.2</w:t>
      </w:r>
      <w:r>
        <w:rPr>
          <w:lang w:eastAsia="zh-CN"/>
        </w:rPr>
        <w:tab/>
        <w:t>Input parameters</w:t>
      </w:r>
      <w:bookmarkEnd w:id="2136"/>
      <w:bookmarkEnd w:id="2137"/>
      <w:bookmarkEnd w:id="2138"/>
      <w:bookmarkEnd w:id="2139"/>
      <w:bookmarkEnd w:id="2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197A1A" w14:paraId="0C3CF674"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52A46C8B"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8E504A3" w14:textId="03F24FE9" w:rsidR="00197A1A" w:rsidRDefault="0028530E" w:rsidP="007C4923">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4EFA985" w14:textId="77777777" w:rsidR="00197A1A" w:rsidRDefault="00197A1A" w:rsidP="007C4923">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09473806" w14:textId="77777777" w:rsidR="00197A1A" w:rsidRDefault="00197A1A" w:rsidP="007C4923">
            <w:pPr>
              <w:pStyle w:val="TAH"/>
              <w:rPr>
                <w:color w:val="000000"/>
              </w:rPr>
            </w:pPr>
            <w:r>
              <w:rPr>
                <w:color w:val="000000"/>
              </w:rPr>
              <w:t>Comment</w:t>
            </w:r>
          </w:p>
        </w:tc>
      </w:tr>
      <w:tr w:rsidR="00197A1A" w:rsidRPr="00666FA0" w14:paraId="74FFC78C"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9C7836E"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609CAC9" w14:textId="77777777" w:rsidR="00197A1A" w:rsidRPr="00666FA0" w:rsidRDefault="00197A1A" w:rsidP="007C4923">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10B540DD" w14:textId="77777777" w:rsidR="00197A1A" w:rsidRPr="00666FA0" w:rsidRDefault="00197A1A" w:rsidP="007C4923">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14860879" w14:textId="77777777" w:rsidR="00197A1A" w:rsidRPr="00666FA0" w:rsidRDefault="00197A1A" w:rsidP="007C4923">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197A1A" w14:paraId="6EABCE4B" w14:textId="77777777" w:rsidTr="00311DB3">
        <w:trPr>
          <w:jc w:val="center"/>
        </w:trPr>
        <w:tc>
          <w:tcPr>
            <w:tcW w:w="1728" w:type="dxa"/>
            <w:tcBorders>
              <w:top w:val="single" w:sz="4" w:space="0" w:color="auto"/>
              <w:left w:val="single" w:sz="4" w:space="0" w:color="auto"/>
              <w:bottom w:val="single" w:sz="4" w:space="0" w:color="auto"/>
              <w:right w:val="single" w:sz="4" w:space="0" w:color="auto"/>
            </w:tcBorders>
            <w:hideMark/>
          </w:tcPr>
          <w:p w14:paraId="13972B8A" w14:textId="77777777" w:rsidR="00197A1A" w:rsidRPr="001D11CC" w:rsidRDefault="00197A1A" w:rsidP="007C4923">
            <w:pPr>
              <w:pStyle w:val="TAL"/>
              <w:rPr>
                <w:rFonts w:cs="Arial"/>
                <w:color w:val="000000"/>
              </w:rPr>
            </w:pPr>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296E1358" w14:textId="77777777" w:rsidR="00197A1A" w:rsidRDefault="00197A1A" w:rsidP="007C4923">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7EE8D202" w14:textId="77777777" w:rsidR="00197A1A" w:rsidRDefault="00197A1A" w:rsidP="007C4923">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44CD9C06" w14:textId="77777777" w:rsidR="00197A1A" w:rsidRDefault="00197A1A" w:rsidP="007C4923">
            <w:pPr>
              <w:pStyle w:val="TAL"/>
              <w:rPr>
                <w:color w:val="000000"/>
              </w:rPr>
            </w:pPr>
            <w:r>
              <w:rPr>
                <w:color w:val="000000"/>
              </w:rPr>
              <w:t xml:space="preserve">This parameter contains the actual data (payload) being reported via stream. </w:t>
            </w:r>
          </w:p>
          <w:p w14:paraId="1EE7716A" w14:textId="77777777" w:rsidR="00197A1A" w:rsidRDefault="00197A1A" w:rsidP="007C4923">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3GPP TS 32.423 [</w:t>
            </w:r>
            <w:r w:rsidR="00D67B8C">
              <w:rPr>
                <w:color w:val="000000"/>
              </w:rPr>
              <w:t>39</w:t>
            </w:r>
            <w:r>
              <w:rPr>
                <w:color w:val="000000"/>
              </w:rPr>
              <w:t>].</w:t>
            </w:r>
          </w:p>
          <w:p w14:paraId="2FF6C42E" w14:textId="77777777" w:rsidR="00197A1A" w:rsidRDefault="00197A1A" w:rsidP="007C4923">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3GPP TS 28.550 [</w:t>
            </w:r>
            <w:r w:rsidR="00D67B8C">
              <w:rPr>
                <w:color w:val="000000"/>
              </w:rPr>
              <w:t>42</w:t>
            </w:r>
            <w:r>
              <w:rPr>
                <w:color w:val="000000"/>
              </w:rPr>
              <w:t>].</w:t>
            </w:r>
          </w:p>
          <w:p w14:paraId="28D0D5EE" w14:textId="77777777" w:rsidR="00197A1A" w:rsidRDefault="00197A1A" w:rsidP="007C4923">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tbl>
    <w:p w14:paraId="50161459" w14:textId="77777777" w:rsidR="00197A1A" w:rsidRPr="002A171B" w:rsidRDefault="00197A1A" w:rsidP="00197A1A">
      <w:pPr>
        <w:rPr>
          <w:lang w:eastAsia="zh-CN"/>
        </w:rPr>
      </w:pPr>
    </w:p>
    <w:p w14:paraId="7A1772F8" w14:textId="77777777" w:rsidR="00197A1A" w:rsidRDefault="00197A1A" w:rsidP="00197A1A">
      <w:pPr>
        <w:pStyle w:val="Heading5"/>
        <w:rPr>
          <w:lang w:eastAsia="zh-CN"/>
        </w:rPr>
      </w:pPr>
      <w:bookmarkStart w:id="2141" w:name="_Toc44001397"/>
      <w:bookmarkStart w:id="2142" w:name="_Toc51580975"/>
      <w:bookmarkStart w:id="2143" w:name="_Toc52356238"/>
      <w:bookmarkStart w:id="2144" w:name="_Toc55227808"/>
      <w:bookmarkStart w:id="2145" w:name="_Toc130219111"/>
      <w:r>
        <w:rPr>
          <w:lang w:eastAsia="zh-CN"/>
        </w:rPr>
        <w:lastRenderedPageBreak/>
        <w:t>11.</w:t>
      </w:r>
      <w:r w:rsidR="008A361D">
        <w:rPr>
          <w:lang w:eastAsia="zh-CN"/>
        </w:rPr>
        <w:t>5</w:t>
      </w:r>
      <w:r>
        <w:rPr>
          <w:lang w:eastAsia="zh-CN"/>
        </w:rPr>
        <w:t>.1.3.3</w:t>
      </w:r>
      <w:r>
        <w:rPr>
          <w:lang w:eastAsia="zh-CN"/>
        </w:rPr>
        <w:tab/>
        <w:t>Output parameters</w:t>
      </w:r>
      <w:bookmarkEnd w:id="2141"/>
      <w:bookmarkEnd w:id="2142"/>
      <w:bookmarkEnd w:id="2143"/>
      <w:bookmarkEnd w:id="2144"/>
      <w:bookmarkEnd w:id="2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197A1A" w14:paraId="2EC5AD89"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70A28FB9"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770A152" w14:textId="01F04DC1" w:rsidR="00197A1A" w:rsidRDefault="0028530E" w:rsidP="007C4923">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26E99D09" w14:textId="77777777" w:rsidR="00197A1A" w:rsidRDefault="00197A1A" w:rsidP="007C4923">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B3A185E" w14:textId="77777777" w:rsidR="00197A1A" w:rsidRDefault="00197A1A" w:rsidP="007C4923">
            <w:pPr>
              <w:pStyle w:val="TAH"/>
              <w:rPr>
                <w:color w:val="000000"/>
              </w:rPr>
            </w:pPr>
            <w:r>
              <w:rPr>
                <w:color w:val="000000"/>
              </w:rPr>
              <w:t>Comment</w:t>
            </w:r>
          </w:p>
        </w:tc>
      </w:tr>
      <w:tr w:rsidR="00197A1A" w14:paraId="30DC74AD"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709F1D16"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32BB74D" w14:textId="77777777" w:rsidR="00197A1A" w:rsidRDefault="00197A1A" w:rsidP="007C4923">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5F23C46F" w14:textId="77777777" w:rsidR="00197A1A" w:rsidRDefault="00197A1A" w:rsidP="007C4923">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7A33D0C1" w14:textId="77777777" w:rsidR="00197A1A" w:rsidRDefault="00197A1A" w:rsidP="007C4923">
            <w:pPr>
              <w:pStyle w:val="TAL"/>
              <w:rPr>
                <w:color w:val="000000"/>
              </w:rPr>
            </w:pPr>
            <w:r>
              <w:rPr>
                <w:color w:val="000000"/>
              </w:rPr>
              <w:t>An operation may fail because of a specified or unspecified reason.</w:t>
            </w:r>
          </w:p>
        </w:tc>
      </w:tr>
    </w:tbl>
    <w:p w14:paraId="1474CE5E" w14:textId="77777777" w:rsidR="00197A1A" w:rsidRPr="002A171B" w:rsidRDefault="00197A1A" w:rsidP="00197A1A">
      <w:pPr>
        <w:rPr>
          <w:lang w:eastAsia="zh-CN"/>
        </w:rPr>
      </w:pPr>
    </w:p>
    <w:p w14:paraId="601DA47E" w14:textId="77777777" w:rsidR="00197A1A" w:rsidRDefault="00197A1A" w:rsidP="00197A1A">
      <w:pPr>
        <w:pStyle w:val="Heading5"/>
        <w:rPr>
          <w:lang w:eastAsia="zh-CN"/>
        </w:rPr>
      </w:pPr>
      <w:bookmarkStart w:id="2146" w:name="_Toc44001398"/>
      <w:bookmarkStart w:id="2147" w:name="_Toc51580976"/>
      <w:bookmarkStart w:id="2148" w:name="_Toc52356239"/>
      <w:bookmarkStart w:id="2149" w:name="_Toc55227809"/>
      <w:bookmarkStart w:id="2150" w:name="_Toc130219112"/>
      <w:r>
        <w:rPr>
          <w:lang w:eastAsia="zh-CN"/>
        </w:rPr>
        <w:t>11.5.1.3.4</w:t>
      </w:r>
      <w:r>
        <w:rPr>
          <w:lang w:eastAsia="zh-CN"/>
        </w:rPr>
        <w:tab/>
        <w:t>Exceptions</w:t>
      </w:r>
      <w:bookmarkEnd w:id="2146"/>
      <w:bookmarkEnd w:id="2147"/>
      <w:bookmarkEnd w:id="2148"/>
      <w:bookmarkEnd w:id="2149"/>
      <w:bookmarkEnd w:id="2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42B6B70E"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C3C6663" w14:textId="77777777" w:rsidR="00197A1A" w:rsidRDefault="00197A1A" w:rsidP="007C4923">
            <w:pPr>
              <w:pStyle w:val="TAH"/>
              <w:rPr>
                <w:rFonts w:eastAsia="宋体"/>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6430E464" w14:textId="77777777" w:rsidR="00197A1A" w:rsidRDefault="00197A1A" w:rsidP="007C4923">
            <w:pPr>
              <w:pStyle w:val="TAH"/>
              <w:rPr>
                <w:color w:val="000000"/>
              </w:rPr>
            </w:pPr>
            <w:r>
              <w:rPr>
                <w:color w:val="000000"/>
              </w:rPr>
              <w:t>Definition</w:t>
            </w:r>
          </w:p>
        </w:tc>
      </w:tr>
      <w:tr w:rsidR="00197A1A" w14:paraId="55670964"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tcPr>
          <w:p w14:paraId="76996F0C" w14:textId="77777777" w:rsidR="00197A1A" w:rsidRDefault="00197A1A" w:rsidP="007C4923">
            <w:pPr>
              <w:pStyle w:val="TAL"/>
              <w:rPr>
                <w:rFonts w:ascii="Courier New" w:hAnsi="Courier New" w:cs="Courier New"/>
                <w:color w:val="000000"/>
              </w:rPr>
            </w:pPr>
          </w:p>
        </w:tc>
        <w:tc>
          <w:tcPr>
            <w:tcW w:w="3634" w:type="pct"/>
            <w:tcBorders>
              <w:top w:val="single" w:sz="4" w:space="0" w:color="auto"/>
              <w:left w:val="single" w:sz="4" w:space="0" w:color="auto"/>
              <w:bottom w:val="single" w:sz="4" w:space="0" w:color="auto"/>
              <w:right w:val="single" w:sz="4" w:space="0" w:color="auto"/>
            </w:tcBorders>
          </w:tcPr>
          <w:p w14:paraId="77460CD4" w14:textId="77777777" w:rsidR="00197A1A" w:rsidRDefault="00197A1A" w:rsidP="007C4923">
            <w:pPr>
              <w:pStyle w:val="TAL"/>
              <w:rPr>
                <w:color w:val="000000"/>
              </w:rPr>
            </w:pPr>
          </w:p>
        </w:tc>
      </w:tr>
    </w:tbl>
    <w:p w14:paraId="6CE01C37" w14:textId="77777777" w:rsidR="00197A1A" w:rsidRPr="002A171B" w:rsidRDefault="00197A1A" w:rsidP="00197A1A">
      <w:pPr>
        <w:rPr>
          <w:lang w:eastAsia="zh-CN"/>
        </w:rPr>
      </w:pPr>
    </w:p>
    <w:p w14:paraId="6CA7507B" w14:textId="77777777" w:rsidR="00197A1A" w:rsidRDefault="00197A1A" w:rsidP="00197A1A">
      <w:pPr>
        <w:pStyle w:val="Heading4"/>
        <w:rPr>
          <w:lang w:eastAsia="zh-CN"/>
        </w:rPr>
      </w:pPr>
      <w:bookmarkStart w:id="2151" w:name="_Toc44001399"/>
      <w:bookmarkStart w:id="2152" w:name="_Toc51580977"/>
      <w:bookmarkStart w:id="2153" w:name="_Toc52356240"/>
      <w:bookmarkStart w:id="2154" w:name="_Toc55227810"/>
      <w:bookmarkStart w:id="2155" w:name="_Toc130219113"/>
      <w:r>
        <w:rPr>
          <w:lang w:eastAsia="zh-CN"/>
        </w:rPr>
        <w:t>11.5.1.4</w:t>
      </w:r>
      <w:r>
        <w:rPr>
          <w:lang w:eastAsia="zh-CN"/>
        </w:rPr>
        <w:tab/>
        <w:t>addStream operation (M)</w:t>
      </w:r>
      <w:bookmarkEnd w:id="2151"/>
      <w:bookmarkEnd w:id="2152"/>
      <w:bookmarkEnd w:id="2153"/>
      <w:bookmarkEnd w:id="2154"/>
      <w:bookmarkEnd w:id="2155"/>
    </w:p>
    <w:p w14:paraId="69C76B1A" w14:textId="77777777" w:rsidR="00197A1A" w:rsidRDefault="00197A1A" w:rsidP="00197A1A">
      <w:pPr>
        <w:pStyle w:val="Heading5"/>
        <w:rPr>
          <w:lang w:eastAsia="zh-CN"/>
        </w:rPr>
      </w:pPr>
      <w:bookmarkStart w:id="2156" w:name="_Toc44001400"/>
      <w:bookmarkStart w:id="2157" w:name="_Toc51580978"/>
      <w:bookmarkStart w:id="2158" w:name="_Toc52356241"/>
      <w:bookmarkStart w:id="2159" w:name="_Toc55227811"/>
      <w:bookmarkStart w:id="2160" w:name="_Toc130219114"/>
      <w:r>
        <w:rPr>
          <w:lang w:eastAsia="zh-CN"/>
        </w:rPr>
        <w:t>11.5.1.4.1</w:t>
      </w:r>
      <w:r>
        <w:rPr>
          <w:lang w:eastAsia="zh-CN"/>
        </w:rPr>
        <w:tab/>
        <w:t>Definition</w:t>
      </w:r>
      <w:bookmarkEnd w:id="2156"/>
      <w:bookmarkEnd w:id="2157"/>
      <w:bookmarkEnd w:id="2158"/>
      <w:bookmarkEnd w:id="2159"/>
      <w:bookmarkEnd w:id="2160"/>
    </w:p>
    <w:p w14:paraId="2264BE5B" w14:textId="5D48D5E4" w:rsidR="00197A1A" w:rsidRPr="002A171B" w:rsidRDefault="00197A1A" w:rsidP="00197A1A">
      <w:pPr>
        <w:rPr>
          <w:lang w:eastAsia="zh-CN"/>
        </w:rPr>
      </w:pPr>
      <w:r>
        <w:rPr>
          <w:lang w:eastAsia="zh-CN"/>
        </w:rPr>
        <w:t xml:space="preserve">This operation allows the </w:t>
      </w:r>
      <w:r w:rsidR="00635CC5" w:rsidRPr="00635CC5">
        <w:rPr>
          <w:lang w:eastAsia="zh-CN"/>
        </w:rPr>
        <w:t xml:space="preserve">MnS </w:t>
      </w:r>
      <w:r>
        <w:rPr>
          <w:lang w:eastAsia="zh-CN"/>
        </w:rPr>
        <w:t>producer to add one or more reporting streams to an already established streaming connection.</w:t>
      </w:r>
    </w:p>
    <w:p w14:paraId="0DE770D8" w14:textId="77777777" w:rsidR="00197A1A" w:rsidRDefault="00197A1A" w:rsidP="00197A1A">
      <w:pPr>
        <w:pStyle w:val="Heading5"/>
        <w:rPr>
          <w:lang w:eastAsia="zh-CN"/>
        </w:rPr>
      </w:pPr>
      <w:bookmarkStart w:id="2161" w:name="_Toc44001401"/>
      <w:bookmarkStart w:id="2162" w:name="_Toc51580979"/>
      <w:bookmarkStart w:id="2163" w:name="_Toc52356242"/>
      <w:bookmarkStart w:id="2164" w:name="_Toc55227812"/>
      <w:bookmarkStart w:id="2165" w:name="_Toc130219115"/>
      <w:r>
        <w:rPr>
          <w:lang w:eastAsia="zh-CN"/>
        </w:rPr>
        <w:lastRenderedPageBreak/>
        <w:t>11.5.1.4.2</w:t>
      </w:r>
      <w:r>
        <w:rPr>
          <w:lang w:eastAsia="zh-CN"/>
        </w:rPr>
        <w:tab/>
        <w:t>Input parameters</w:t>
      </w:r>
      <w:bookmarkEnd w:id="2161"/>
      <w:bookmarkEnd w:id="2162"/>
      <w:bookmarkEnd w:id="2163"/>
      <w:bookmarkEnd w:id="2164"/>
      <w:bookmarkEnd w:id="21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7A522BCB"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2E0C266"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38E71D0" w14:textId="7AE389C0"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0AB0F93B"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560D89" w14:textId="77777777" w:rsidR="00197A1A" w:rsidRDefault="00197A1A" w:rsidP="007C4923">
            <w:pPr>
              <w:pStyle w:val="TAH"/>
              <w:rPr>
                <w:color w:val="000000"/>
              </w:rPr>
            </w:pPr>
            <w:r>
              <w:rPr>
                <w:color w:val="000000"/>
              </w:rPr>
              <w:t>Comment</w:t>
            </w:r>
          </w:p>
        </w:tc>
      </w:tr>
      <w:tr w:rsidR="00197A1A" w14:paraId="3EFE156B"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3D66FAB1"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2AC1A2A"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F748A23" w14:textId="77777777" w:rsidR="00197A1A" w:rsidRDefault="00197A1A" w:rsidP="007C4923">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4E42222" w14:textId="77777777" w:rsidR="00197A1A" w:rsidRDefault="00197A1A" w:rsidP="007C4923">
            <w:pPr>
              <w:pStyle w:val="TAL"/>
            </w:pPr>
            <w:r>
              <w:rPr>
                <w:color w:val="000000"/>
              </w:rPr>
              <w:t xml:space="preserve">It identifies the streaming connection to which new reporting streams are being added. The </w:t>
            </w:r>
            <w:r>
              <w:t>format may have dependency on the solution set.</w:t>
            </w:r>
          </w:p>
        </w:tc>
      </w:tr>
      <w:tr w:rsidR="00197A1A" w14:paraId="18DFE369"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34888403" w14:textId="77777777" w:rsidR="00197A1A" w:rsidRPr="001D11CC" w:rsidRDefault="00197A1A" w:rsidP="007C4923">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43D2E45"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A24FC55" w14:textId="77777777" w:rsidR="00197A1A" w:rsidRPr="002D4FF7" w:rsidRDefault="00197A1A" w:rsidP="007C4923">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5478" w:type="dxa"/>
            <w:tcBorders>
              <w:top w:val="single" w:sz="4" w:space="0" w:color="auto"/>
              <w:left w:val="single" w:sz="4" w:space="0" w:color="auto"/>
              <w:bottom w:val="single" w:sz="4" w:space="0" w:color="auto"/>
              <w:right w:val="single" w:sz="4" w:space="0" w:color="auto"/>
            </w:tcBorders>
            <w:hideMark/>
          </w:tcPr>
          <w:p w14:paraId="27F13F0B" w14:textId="77777777" w:rsidR="00197A1A" w:rsidRDefault="00197A1A" w:rsidP="007C4923">
            <w:pPr>
              <w:pStyle w:val="TAL"/>
              <w:rPr>
                <w:rFonts w:cs="Arial"/>
                <w:color w:val="000000"/>
              </w:rPr>
            </w:pPr>
            <w:r>
              <w:rPr>
                <w:rFonts w:cs="Arial"/>
                <w:color w:val="000000"/>
              </w:rPr>
              <w:t>This parameter contains the list of meta-data about each reporting stream being added to the already established connection.</w:t>
            </w:r>
          </w:p>
          <w:p w14:paraId="6D0C4DA1"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0C0B0204"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1D5915EB"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DAA9044" w14:textId="4037146A"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136D6DE0" w14:textId="37785EE5"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bookmarkStart w:id="2166" w:name="_Hlk43818213"/>
            <w:r w:rsidR="002C30F4">
              <w:rPr>
                <w:rFonts w:cs="Arial"/>
                <w:color w:val="000000"/>
              </w:rPr>
              <w:t>4.3.30</w:t>
            </w:r>
            <w:r>
              <w:rPr>
                <w:rFonts w:cs="Arial"/>
                <w:color w:val="000000"/>
              </w:rPr>
              <w:t xml:space="preserve"> of TS 28.622</w:t>
            </w:r>
            <w:bookmarkEnd w:id="2166"/>
            <w:r>
              <w:rPr>
                <w:rFonts w:cs="Arial"/>
                <w:color w:val="000000"/>
              </w:rPr>
              <w:t xml:space="preserve"> [11]) providing the details about the configuration of the trace job for which the data is being reported.</w:t>
            </w:r>
          </w:p>
          <w:p w14:paraId="681CF6E0" w14:textId="77777777" w:rsidR="00197A1A" w:rsidRDefault="00197A1A" w:rsidP="007C4923">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37DAAC"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BCCD686"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C4E8495"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B4120EA"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0C98BA94" w14:textId="16DB12B3" w:rsidR="00197A1A" w:rsidRDefault="00197A1A" w:rsidP="007C4923">
            <w:pPr>
              <w:pStyle w:val="TAL"/>
              <w:ind w:left="284"/>
              <w:rPr>
                <w:rFonts w:cs="Arial"/>
                <w:color w:val="000000"/>
              </w:rPr>
            </w:pPr>
            <w:r>
              <w:rPr>
                <w:rFonts w:cs="Arial"/>
                <w:color w:val="000000"/>
              </w:rPr>
              <w:t xml:space="preserve"> - </w:t>
            </w:r>
            <w:r w:rsidR="002C30F4">
              <w:rPr>
                <w:rFonts w:ascii="Courier New" w:hAnsi="Courier New" w:cs="Courier New"/>
                <w:color w:val="000000"/>
              </w:rPr>
              <w:t>performanceMetrics</w:t>
            </w:r>
            <w:r w:rsidRPr="006C623A">
              <w:rPr>
                <w:rFonts w:cs="Arial"/>
                <w:color w:val="000000"/>
              </w:rPr>
              <w:t xml:space="preserve">: a list of </w:t>
            </w:r>
            <w:r w:rsidR="002C30F4">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Pr>
                <w:rFonts w:cs="Arial"/>
                <w:color w:val="000000"/>
              </w:rPr>
              <w:t>;</w:t>
            </w:r>
          </w:p>
          <w:p w14:paraId="5A3A861F" w14:textId="77777777" w:rsidR="00197A1A" w:rsidRDefault="00197A1A" w:rsidP="007C4923">
            <w:pPr>
              <w:pStyle w:val="TAL"/>
              <w:ind w:left="284"/>
              <w:rPr>
                <w:rFonts w:cs="Arial"/>
                <w:color w:val="000000"/>
              </w:rPr>
            </w:pPr>
            <w:r>
              <w:rPr>
                <w:rFonts w:cs="Arial"/>
                <w:color w:val="000000"/>
              </w:rPr>
              <w:t xml:space="preserve"> - either:</w:t>
            </w:r>
          </w:p>
          <w:p w14:paraId="1238429C" w14:textId="66ED601D"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TS 28.622 [11]) for which the data is being reported;</w:t>
            </w:r>
          </w:p>
          <w:p w14:paraId="13600B01" w14:textId="77777777" w:rsidR="00197A1A" w:rsidRDefault="00197A1A" w:rsidP="007C4923">
            <w:pPr>
              <w:pStyle w:val="TAL"/>
              <w:ind w:left="284"/>
              <w:rPr>
                <w:rFonts w:cs="Arial"/>
                <w:color w:val="000000"/>
              </w:rPr>
            </w:pPr>
            <w:r>
              <w:rPr>
                <w:rFonts w:cs="Arial"/>
                <w:color w:val="000000"/>
              </w:rPr>
              <w:t xml:space="preserve"> - or:</w:t>
            </w:r>
          </w:p>
          <w:p w14:paraId="6692DEE8"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2B7E574E"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28E809D4"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68CDD039"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B9FC1D"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C09C379"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6D9CB1C0"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2F5C06D1"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87E4156"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E9D700A" w14:textId="3B8D2AE0" w:rsidR="00197A1A" w:rsidRPr="002D4FF7"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023FA53" w14:textId="77777777" w:rsidR="00197A1A" w:rsidRPr="002A171B" w:rsidRDefault="00197A1A" w:rsidP="00197A1A">
      <w:pPr>
        <w:rPr>
          <w:lang w:eastAsia="zh-CN"/>
        </w:rPr>
      </w:pPr>
    </w:p>
    <w:p w14:paraId="5F47316B" w14:textId="77777777" w:rsidR="00197A1A" w:rsidRDefault="00197A1A" w:rsidP="00197A1A">
      <w:pPr>
        <w:pStyle w:val="Heading5"/>
        <w:rPr>
          <w:lang w:eastAsia="zh-CN"/>
        </w:rPr>
      </w:pPr>
      <w:bookmarkStart w:id="2167" w:name="_Toc44001402"/>
      <w:bookmarkStart w:id="2168" w:name="_Toc51580980"/>
      <w:bookmarkStart w:id="2169" w:name="_Toc52356243"/>
      <w:bookmarkStart w:id="2170" w:name="_Toc55227813"/>
      <w:bookmarkStart w:id="2171" w:name="_Toc130219116"/>
      <w:r>
        <w:rPr>
          <w:lang w:eastAsia="zh-CN"/>
        </w:rPr>
        <w:lastRenderedPageBreak/>
        <w:t>11.5.1.4.3</w:t>
      </w:r>
      <w:r>
        <w:rPr>
          <w:lang w:eastAsia="zh-CN"/>
        </w:rPr>
        <w:tab/>
        <w:t>Output parameters</w:t>
      </w:r>
      <w:bookmarkEnd w:id="2167"/>
      <w:bookmarkEnd w:id="2168"/>
      <w:bookmarkEnd w:id="2169"/>
      <w:bookmarkEnd w:id="2170"/>
      <w:bookmarkEnd w:id="21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0"/>
        <w:gridCol w:w="415"/>
        <w:gridCol w:w="1892"/>
        <w:gridCol w:w="5662"/>
      </w:tblGrid>
      <w:tr w:rsidR="00197A1A" w14:paraId="31A22665" w14:textId="77777777" w:rsidTr="00311DB3">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493FCBF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F805A09" w14:textId="06288424" w:rsidR="00197A1A" w:rsidRDefault="0028530E" w:rsidP="007C4923">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6A0AD18D" w14:textId="77777777" w:rsidR="00197A1A" w:rsidRDefault="00197A1A" w:rsidP="007C4923">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C15F699" w14:textId="77777777" w:rsidR="00197A1A" w:rsidRDefault="00197A1A" w:rsidP="007C4923">
            <w:pPr>
              <w:pStyle w:val="TAH"/>
              <w:rPr>
                <w:color w:val="000000"/>
              </w:rPr>
            </w:pPr>
            <w:r>
              <w:rPr>
                <w:color w:val="000000"/>
              </w:rPr>
              <w:t>Comment</w:t>
            </w:r>
          </w:p>
        </w:tc>
      </w:tr>
      <w:tr w:rsidR="00197A1A" w14:paraId="515C8370"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34A7D03A" w14:textId="77777777" w:rsidR="00197A1A" w:rsidRPr="001D11CC" w:rsidRDefault="00197A1A" w:rsidP="007C4923">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24EC0B40"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0E786959" w14:textId="77777777" w:rsidR="00197A1A" w:rsidRDefault="00197A1A" w:rsidP="007C4923">
            <w:pPr>
              <w:pStyle w:val="TAL"/>
              <w:rPr>
                <w:color w:val="000000"/>
              </w:rPr>
            </w:pPr>
            <w:r w:rsidRPr="00151328">
              <w:rPr>
                <w:rFonts w:cs="Arial"/>
                <w:color w:val="000000"/>
              </w:rPr>
              <w:t xml:space="preserve">List of </w:t>
            </w:r>
            <w:r w:rsidRPr="002D4FF7">
              <w:rPr>
                <w:rFonts w:ascii="Courier New" w:hAnsi="Courier New" w:cs="Courier New"/>
                <w:color w:val="000000"/>
              </w:rPr>
              <w:t>StreamInfo</w:t>
            </w:r>
          </w:p>
        </w:tc>
        <w:tc>
          <w:tcPr>
            <w:tcW w:w="5414" w:type="dxa"/>
            <w:tcBorders>
              <w:top w:val="single" w:sz="4" w:space="0" w:color="auto"/>
              <w:left w:val="single" w:sz="4" w:space="0" w:color="auto"/>
              <w:bottom w:val="single" w:sz="4" w:space="0" w:color="auto"/>
              <w:right w:val="single" w:sz="4" w:space="0" w:color="auto"/>
            </w:tcBorders>
            <w:hideMark/>
          </w:tcPr>
          <w:p w14:paraId="3C6E3FAB" w14:textId="77777777" w:rsidR="00197A1A" w:rsidRDefault="00197A1A" w:rsidP="007C4923">
            <w:pPr>
              <w:pStyle w:val="TAL"/>
              <w:rPr>
                <w:rFonts w:cs="Arial"/>
                <w:color w:val="000000"/>
              </w:rPr>
            </w:pPr>
            <w:r>
              <w:rPr>
                <w:rFonts w:cs="Arial"/>
                <w:color w:val="000000"/>
              </w:rPr>
              <w:t>This parameter contains the list of meta-data about each reporting stream that has been successfully added as a result of this operation.</w:t>
            </w:r>
          </w:p>
          <w:p w14:paraId="6C8D4FC5"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043A31CE"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47955B6A"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7E0D876" w14:textId="77777777" w:rsidR="00197A1A" w:rsidRDefault="00197A1A" w:rsidP="007C4923">
            <w:pPr>
              <w:pStyle w:val="TAL"/>
              <w:ind w:left="284"/>
              <w:rPr>
                <w:rFonts w:cs="Arial"/>
                <w:color w:val="000000"/>
              </w:rPr>
            </w:pPr>
            <w:r>
              <w:rPr>
                <w:rFonts w:cs="Arial"/>
                <w:color w:val="000000"/>
              </w:rPr>
              <w:t xml:space="preserve"> - Trace Reference (see clause 5.6 of 3GPP TS 32.422 [</w:t>
            </w:r>
            <w:r w:rsidR="0006487C">
              <w:rPr>
                <w:rFonts w:cs="Arial"/>
                <w:color w:val="000000"/>
              </w:rPr>
              <w:t>38</w:t>
            </w:r>
            <w:r>
              <w:rPr>
                <w:rFonts w:cs="Arial"/>
                <w:color w:val="000000"/>
              </w:rPr>
              <w:t>]) as stream identifier;</w:t>
            </w:r>
          </w:p>
          <w:p w14:paraId="17DCF060" w14:textId="31B2B442"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CB3865">
              <w:rPr>
                <w:rFonts w:cs="Arial"/>
                <w:color w:val="000000"/>
              </w:rPr>
              <w:t>4.3.30</w:t>
            </w:r>
            <w:r>
              <w:rPr>
                <w:rFonts w:cs="Arial"/>
                <w:color w:val="000000"/>
              </w:rPr>
              <w:t xml:space="preserve"> of 3GPP TS 28.622 [11]) providing the details about the configuration of the trace job for which the data is being reported.</w:t>
            </w:r>
          </w:p>
          <w:p w14:paraId="11FE4D9F" w14:textId="77777777" w:rsidR="00197A1A" w:rsidRDefault="00197A1A" w:rsidP="007C4923">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63F48FD2"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383E5AEF"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B334F07"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A6B8EF8"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B588840" w14:textId="36371115" w:rsidR="00197A1A" w:rsidRDefault="00197A1A" w:rsidP="007C4923">
            <w:pPr>
              <w:pStyle w:val="TAL"/>
              <w:ind w:left="284"/>
              <w:rPr>
                <w:rFonts w:cs="Arial"/>
                <w:color w:val="000000"/>
              </w:rPr>
            </w:pPr>
            <w:r>
              <w:rPr>
                <w:rFonts w:cs="Arial"/>
                <w:color w:val="000000"/>
              </w:rPr>
              <w:t xml:space="preserve"> - </w:t>
            </w:r>
            <w:r w:rsidR="00CB3865">
              <w:rPr>
                <w:rFonts w:ascii="Courier New" w:hAnsi="Courier New" w:cs="Courier New"/>
                <w:color w:val="000000"/>
              </w:rPr>
              <w:t>performanceMetrics</w:t>
            </w:r>
            <w:r w:rsidRPr="006C623A">
              <w:rPr>
                <w:rFonts w:cs="Arial"/>
                <w:color w:val="000000"/>
              </w:rPr>
              <w:t xml:space="preserve">: a list of </w:t>
            </w:r>
            <w:r w:rsidR="00CB3865">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sidR="00CB3865">
              <w:rPr>
                <w:rFonts w:cs="Arial"/>
                <w:color w:val="000000"/>
              </w:rPr>
              <w:t>. Performance metrics include measurement and KPI</w:t>
            </w:r>
            <w:r>
              <w:rPr>
                <w:rFonts w:cs="Arial"/>
                <w:color w:val="000000"/>
              </w:rPr>
              <w:t>;</w:t>
            </w:r>
          </w:p>
          <w:p w14:paraId="6E6FD604" w14:textId="77777777" w:rsidR="00197A1A" w:rsidRDefault="00197A1A" w:rsidP="007C4923">
            <w:pPr>
              <w:pStyle w:val="TAL"/>
              <w:ind w:left="284"/>
              <w:rPr>
                <w:rFonts w:cs="Arial"/>
                <w:color w:val="000000"/>
              </w:rPr>
            </w:pPr>
            <w:r>
              <w:rPr>
                <w:rFonts w:cs="Arial"/>
                <w:color w:val="000000"/>
              </w:rPr>
              <w:t xml:space="preserve"> - either:</w:t>
            </w:r>
          </w:p>
          <w:p w14:paraId="53723E54" w14:textId="6516994F"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3GPP TS 28.622 [11]) for which the data is being reported;</w:t>
            </w:r>
          </w:p>
          <w:p w14:paraId="60CE057D" w14:textId="77777777" w:rsidR="00197A1A" w:rsidRDefault="00197A1A" w:rsidP="007C4923">
            <w:pPr>
              <w:pStyle w:val="TAL"/>
              <w:ind w:left="284"/>
              <w:rPr>
                <w:rFonts w:cs="Arial"/>
                <w:color w:val="000000"/>
              </w:rPr>
            </w:pPr>
            <w:r>
              <w:rPr>
                <w:rFonts w:cs="Arial"/>
                <w:color w:val="000000"/>
              </w:rPr>
              <w:t xml:space="preserve"> - or:</w:t>
            </w:r>
          </w:p>
          <w:p w14:paraId="5AB5789B"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7EE0B73C"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DE26C57"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4262FCAE"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A846617"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44D7A1C"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5B528ABE"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08A17D8F"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365A84F5"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9AB72B6" w14:textId="77777777" w:rsidR="00197A1A" w:rsidRDefault="00197A1A" w:rsidP="007C4923">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tc>
      </w:tr>
      <w:tr w:rsidR="00197A1A" w14:paraId="041CDBF7"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652B38ED"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633C2C0"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4AC313BF" w14:textId="77777777" w:rsidR="00197A1A" w:rsidRDefault="00197A1A" w:rsidP="007C4923">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38D9519E" w14:textId="77777777" w:rsidR="00197A1A" w:rsidRDefault="00197A1A" w:rsidP="007C4923">
            <w:pPr>
              <w:pStyle w:val="TAL"/>
              <w:rPr>
                <w:color w:val="000000"/>
              </w:rPr>
            </w:pPr>
            <w:r>
              <w:rPr>
                <w:color w:val="000000"/>
              </w:rPr>
              <w:t>An operation may fail because of a specified or unspecified reason.</w:t>
            </w:r>
          </w:p>
        </w:tc>
      </w:tr>
    </w:tbl>
    <w:p w14:paraId="622F43BB" w14:textId="77777777" w:rsidR="00197A1A" w:rsidRPr="002A171B" w:rsidRDefault="00197A1A" w:rsidP="00197A1A">
      <w:pPr>
        <w:rPr>
          <w:lang w:eastAsia="zh-CN"/>
        </w:rPr>
      </w:pPr>
    </w:p>
    <w:p w14:paraId="4A465531" w14:textId="77777777" w:rsidR="00197A1A" w:rsidRDefault="00197A1A" w:rsidP="00197A1A">
      <w:pPr>
        <w:pStyle w:val="Heading5"/>
        <w:rPr>
          <w:lang w:eastAsia="zh-CN"/>
        </w:rPr>
      </w:pPr>
      <w:bookmarkStart w:id="2172" w:name="_Toc44001403"/>
      <w:bookmarkStart w:id="2173" w:name="_Toc51580981"/>
      <w:bookmarkStart w:id="2174" w:name="_Toc52356244"/>
      <w:bookmarkStart w:id="2175" w:name="_Toc55227814"/>
      <w:bookmarkStart w:id="2176" w:name="_Toc130219117"/>
      <w:r>
        <w:rPr>
          <w:lang w:eastAsia="zh-CN"/>
        </w:rPr>
        <w:t>11.5.1.4.4</w:t>
      </w:r>
      <w:r>
        <w:rPr>
          <w:lang w:eastAsia="zh-CN"/>
        </w:rPr>
        <w:tab/>
        <w:t>Exceptions</w:t>
      </w:r>
      <w:bookmarkEnd w:id="2172"/>
      <w:bookmarkEnd w:id="2173"/>
      <w:bookmarkEnd w:id="2174"/>
      <w:bookmarkEnd w:id="2175"/>
      <w:bookmarkEnd w:id="21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4C902FCA"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73F2719" w14:textId="77777777" w:rsidR="00197A1A" w:rsidRDefault="00197A1A" w:rsidP="007C4923">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CCBABF2" w14:textId="77777777" w:rsidR="00197A1A" w:rsidRDefault="00197A1A" w:rsidP="007C4923">
            <w:pPr>
              <w:pStyle w:val="TAH"/>
              <w:rPr>
                <w:color w:val="000000"/>
              </w:rPr>
            </w:pPr>
            <w:r>
              <w:rPr>
                <w:color w:val="000000"/>
              </w:rPr>
              <w:t>Definition</w:t>
            </w:r>
          </w:p>
        </w:tc>
      </w:tr>
      <w:tr w:rsidR="00197A1A" w14:paraId="4076046E"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2864028" w14:textId="77777777" w:rsidR="00197A1A" w:rsidRPr="001D11CC" w:rsidRDefault="00197A1A" w:rsidP="007C4923">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03582E54"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streamInfoList</w:t>
            </w:r>
            <w:r>
              <w:rPr>
                <w:color w:val="000000"/>
              </w:rPr>
              <w:t xml:space="preserve"> already exist on this connection.</w:t>
            </w:r>
          </w:p>
          <w:p w14:paraId="68F6004A"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r w:rsidR="00197A1A" w14:paraId="4F5586C7"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94B8DF" w14:textId="77777777" w:rsidR="00197A1A" w:rsidRPr="001D11CC" w:rsidRDefault="00197A1A" w:rsidP="007C4923">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684EC60" w14:textId="77777777" w:rsidR="00197A1A" w:rsidRDefault="00197A1A" w:rsidP="007C4923">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346CDC8B"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197A1A" w14:paraId="1A14559B"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F2068AC" w14:textId="77777777" w:rsidR="00197A1A" w:rsidRPr="001D11CC" w:rsidRDefault="00197A1A" w:rsidP="007C4923">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395C42EF" w14:textId="77777777" w:rsidR="00197A1A" w:rsidRDefault="00197A1A" w:rsidP="007C4923">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2380AA5C"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1924C80B" w14:textId="77777777" w:rsidR="00197A1A" w:rsidRPr="00820444" w:rsidRDefault="00197A1A" w:rsidP="00197A1A">
      <w:pPr>
        <w:rPr>
          <w:lang w:eastAsia="zh-CN"/>
        </w:rPr>
      </w:pPr>
    </w:p>
    <w:p w14:paraId="331B1255" w14:textId="77777777" w:rsidR="00197A1A" w:rsidRDefault="00197A1A" w:rsidP="00197A1A">
      <w:pPr>
        <w:pStyle w:val="Heading4"/>
        <w:rPr>
          <w:lang w:eastAsia="zh-CN"/>
        </w:rPr>
      </w:pPr>
      <w:bookmarkStart w:id="2177" w:name="_Toc44001404"/>
      <w:bookmarkStart w:id="2178" w:name="_Toc51580982"/>
      <w:bookmarkStart w:id="2179" w:name="_Toc52356245"/>
      <w:bookmarkStart w:id="2180" w:name="_Toc55227815"/>
      <w:bookmarkStart w:id="2181" w:name="_Toc130219118"/>
      <w:r>
        <w:rPr>
          <w:lang w:eastAsia="zh-CN"/>
        </w:rPr>
        <w:lastRenderedPageBreak/>
        <w:t>11.5.1.5</w:t>
      </w:r>
      <w:r>
        <w:rPr>
          <w:lang w:eastAsia="zh-CN"/>
        </w:rPr>
        <w:tab/>
        <w:t>deleteStream operation (M)</w:t>
      </w:r>
      <w:bookmarkEnd w:id="2177"/>
      <w:bookmarkEnd w:id="2178"/>
      <w:bookmarkEnd w:id="2179"/>
      <w:bookmarkEnd w:id="2180"/>
      <w:bookmarkEnd w:id="2181"/>
    </w:p>
    <w:p w14:paraId="309B1388" w14:textId="77777777" w:rsidR="00197A1A" w:rsidRDefault="00197A1A" w:rsidP="00197A1A">
      <w:pPr>
        <w:pStyle w:val="Heading5"/>
        <w:rPr>
          <w:lang w:eastAsia="zh-CN"/>
        </w:rPr>
      </w:pPr>
      <w:bookmarkStart w:id="2182" w:name="_Toc44001405"/>
      <w:bookmarkStart w:id="2183" w:name="_Toc51580983"/>
      <w:bookmarkStart w:id="2184" w:name="_Toc52356246"/>
      <w:bookmarkStart w:id="2185" w:name="_Toc55227816"/>
      <w:bookmarkStart w:id="2186" w:name="_Toc130219119"/>
      <w:r>
        <w:rPr>
          <w:lang w:eastAsia="zh-CN"/>
        </w:rPr>
        <w:t>11.5.1.5.1</w:t>
      </w:r>
      <w:r>
        <w:rPr>
          <w:lang w:eastAsia="zh-CN"/>
        </w:rPr>
        <w:tab/>
        <w:t>Definition</w:t>
      </w:r>
      <w:bookmarkEnd w:id="2182"/>
      <w:bookmarkEnd w:id="2183"/>
      <w:bookmarkEnd w:id="2184"/>
      <w:bookmarkEnd w:id="2185"/>
      <w:bookmarkEnd w:id="2186"/>
    </w:p>
    <w:p w14:paraId="48491B47" w14:textId="62C99CBE" w:rsidR="00197A1A" w:rsidRPr="00820444" w:rsidRDefault="00197A1A" w:rsidP="00197A1A">
      <w:pPr>
        <w:rPr>
          <w:lang w:eastAsia="zh-CN"/>
        </w:rPr>
      </w:pPr>
      <w:r>
        <w:rPr>
          <w:lang w:eastAsia="zh-CN"/>
        </w:rPr>
        <w:t xml:space="preserve">This operation allows the </w:t>
      </w:r>
      <w:r w:rsidR="00635CC5" w:rsidRPr="00635CC5">
        <w:rPr>
          <w:lang w:eastAsia="zh-CN"/>
        </w:rPr>
        <w:t xml:space="preserve">MnS </w:t>
      </w:r>
      <w:r>
        <w:rPr>
          <w:lang w:eastAsia="zh-CN"/>
        </w:rPr>
        <w:t>producer to remove one or more reporting streams from an already established streaming connection.</w:t>
      </w:r>
    </w:p>
    <w:p w14:paraId="37A84896" w14:textId="77777777" w:rsidR="00197A1A" w:rsidRDefault="00197A1A" w:rsidP="00197A1A">
      <w:pPr>
        <w:pStyle w:val="Heading5"/>
        <w:rPr>
          <w:lang w:eastAsia="zh-CN"/>
        </w:rPr>
      </w:pPr>
      <w:bookmarkStart w:id="2187" w:name="_Toc44001406"/>
      <w:bookmarkStart w:id="2188" w:name="_Toc51580984"/>
      <w:bookmarkStart w:id="2189" w:name="_Toc52356247"/>
      <w:bookmarkStart w:id="2190" w:name="_Toc55227817"/>
      <w:bookmarkStart w:id="2191" w:name="_Toc130219120"/>
      <w:r>
        <w:rPr>
          <w:lang w:eastAsia="zh-CN"/>
        </w:rPr>
        <w:t>11.5.1.5.2</w:t>
      </w:r>
      <w:r>
        <w:rPr>
          <w:lang w:eastAsia="zh-CN"/>
        </w:rPr>
        <w:tab/>
        <w:t>Input parameters</w:t>
      </w:r>
      <w:bookmarkEnd w:id="2187"/>
      <w:bookmarkEnd w:id="2188"/>
      <w:bookmarkEnd w:id="2189"/>
      <w:bookmarkEnd w:id="2190"/>
      <w:bookmarkEnd w:id="2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6EFBC21B"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DF57B82"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D8FFBF9" w14:textId="5B620728"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7C25FD0"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76E29F07" w14:textId="77777777" w:rsidR="00197A1A" w:rsidRDefault="00197A1A" w:rsidP="007C4923">
            <w:pPr>
              <w:pStyle w:val="TAH"/>
              <w:rPr>
                <w:color w:val="000000"/>
              </w:rPr>
            </w:pPr>
            <w:r>
              <w:rPr>
                <w:color w:val="000000"/>
              </w:rPr>
              <w:t>Comment</w:t>
            </w:r>
          </w:p>
        </w:tc>
      </w:tr>
      <w:tr w:rsidR="00197A1A" w14:paraId="4D172381"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B527BAC" w14:textId="77777777" w:rsidR="00197A1A" w:rsidRPr="001D11CC" w:rsidRDefault="00197A1A" w:rsidP="007C4923">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65F44AF"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FDAC72F" w14:textId="77777777" w:rsidR="00197A1A" w:rsidRDefault="00197A1A" w:rsidP="007C4923">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7185F92" w14:textId="77777777" w:rsidR="00197A1A" w:rsidRDefault="00197A1A" w:rsidP="007C4923">
            <w:pPr>
              <w:pStyle w:val="TAL"/>
            </w:pPr>
            <w:r>
              <w:rPr>
                <w:color w:val="000000"/>
              </w:rPr>
              <w:t xml:space="preserve">It identifies the streaming connection from which the reporting streams are being removed. The </w:t>
            </w:r>
            <w:r>
              <w:t>format may have dependency on the solution set.</w:t>
            </w:r>
          </w:p>
        </w:tc>
      </w:tr>
      <w:tr w:rsidR="00197A1A" w14:paraId="69AD6615"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BB9DFF0" w14:textId="77777777" w:rsidR="00197A1A" w:rsidRPr="001D11CC" w:rsidRDefault="00197A1A" w:rsidP="007C4923">
            <w:pPr>
              <w:pStyle w:val="TAL"/>
              <w:rPr>
                <w:rFonts w:cs="Arial"/>
                <w:color w:val="000000"/>
              </w:rPr>
            </w:pPr>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74D0A605"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7DF1A0"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1AB3882" w14:textId="77777777" w:rsidR="00197A1A" w:rsidRDefault="00197A1A" w:rsidP="007C4923">
            <w:pPr>
              <w:pStyle w:val="TAL"/>
              <w:rPr>
                <w:rFonts w:cs="Arial"/>
                <w:color w:val="000000"/>
              </w:rPr>
            </w:pPr>
            <w:r>
              <w:rPr>
                <w:rFonts w:cs="Arial"/>
                <w:color w:val="000000"/>
              </w:rPr>
              <w:t>This parameter contains the list of identifiers for streams being removed from the already established connection.</w:t>
            </w:r>
          </w:p>
          <w:p w14:paraId="70A37B3C" w14:textId="77777777" w:rsidR="00197A1A" w:rsidRDefault="00197A1A" w:rsidP="007C4923">
            <w:pPr>
              <w:pStyle w:val="TAL"/>
              <w:rPr>
                <w:rFonts w:cs="Arial"/>
                <w:color w:val="000000"/>
              </w:rPr>
            </w:pPr>
            <w:r>
              <w:rPr>
                <w:rFonts w:cs="Arial"/>
                <w:color w:val="000000"/>
              </w:rPr>
              <w:t>For streaming trace reporting Trace Reference (see clause 5.6 of 3GPP TS 32.422 [</w:t>
            </w:r>
            <w:r w:rsidR="0006487C">
              <w:rPr>
                <w:rFonts w:cs="Arial"/>
                <w:color w:val="000000"/>
              </w:rPr>
              <w:t>38</w:t>
            </w:r>
            <w:r>
              <w:rPr>
                <w:rFonts w:cs="Arial"/>
                <w:color w:val="000000"/>
              </w:rPr>
              <w:t>]) is used as stream identifier.</w:t>
            </w:r>
          </w:p>
          <w:p w14:paraId="4ABBACD9" w14:textId="77777777" w:rsidR="00197A1A" w:rsidRDefault="00197A1A" w:rsidP="007C4923">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CE2EB02" w14:textId="77777777" w:rsidR="00197A1A" w:rsidRDefault="00197A1A" w:rsidP="007C4923">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85E6DF7" w14:textId="77777777" w:rsidR="00197A1A" w:rsidRPr="002D4FF7" w:rsidRDefault="00197A1A" w:rsidP="007C4923">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tbl>
    <w:p w14:paraId="3C322D2A" w14:textId="77777777" w:rsidR="00197A1A" w:rsidRPr="00820444" w:rsidRDefault="00197A1A" w:rsidP="00197A1A">
      <w:pPr>
        <w:rPr>
          <w:lang w:eastAsia="zh-CN"/>
        </w:rPr>
      </w:pPr>
    </w:p>
    <w:p w14:paraId="6BFB6F8F" w14:textId="77777777" w:rsidR="00197A1A" w:rsidRDefault="00197A1A" w:rsidP="00197A1A">
      <w:pPr>
        <w:pStyle w:val="Heading5"/>
        <w:rPr>
          <w:lang w:eastAsia="zh-CN"/>
        </w:rPr>
      </w:pPr>
      <w:bookmarkStart w:id="2192" w:name="_Toc44001407"/>
      <w:bookmarkStart w:id="2193" w:name="_Toc51580985"/>
      <w:bookmarkStart w:id="2194" w:name="_Toc52356248"/>
      <w:bookmarkStart w:id="2195" w:name="_Toc55227818"/>
      <w:bookmarkStart w:id="2196" w:name="_Toc130219121"/>
      <w:r>
        <w:rPr>
          <w:lang w:eastAsia="zh-CN"/>
        </w:rPr>
        <w:t>11.5.1.5.3</w:t>
      </w:r>
      <w:r>
        <w:rPr>
          <w:lang w:eastAsia="zh-CN"/>
        </w:rPr>
        <w:tab/>
        <w:t>Output parameters</w:t>
      </w:r>
      <w:bookmarkEnd w:id="2192"/>
      <w:bookmarkEnd w:id="2193"/>
      <w:bookmarkEnd w:id="2194"/>
      <w:bookmarkEnd w:id="2195"/>
      <w:bookmarkEnd w:id="21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197A1A" w14:paraId="36495A4D"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7F3AFD8"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AADC4B7" w14:textId="5AB97E91" w:rsidR="00197A1A" w:rsidRDefault="0028530E" w:rsidP="007C4923">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76072C1" w14:textId="77777777" w:rsidR="00197A1A" w:rsidRDefault="00197A1A" w:rsidP="007C4923">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A1F1A87" w14:textId="77777777" w:rsidR="00197A1A" w:rsidRDefault="00197A1A" w:rsidP="007C4923">
            <w:pPr>
              <w:pStyle w:val="TAH"/>
              <w:rPr>
                <w:color w:val="000000"/>
              </w:rPr>
            </w:pPr>
            <w:r>
              <w:rPr>
                <w:color w:val="000000"/>
              </w:rPr>
              <w:t>Comment</w:t>
            </w:r>
          </w:p>
        </w:tc>
      </w:tr>
      <w:tr w:rsidR="00197A1A" w14:paraId="686D2AD8"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371A0AB9"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D1A315F" w14:textId="77777777" w:rsidR="00197A1A" w:rsidRDefault="00197A1A" w:rsidP="007C4923">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70E5055E" w14:textId="77777777" w:rsidR="00197A1A" w:rsidRDefault="00197A1A" w:rsidP="007C4923">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1D0BCABB" w14:textId="77777777" w:rsidR="00197A1A" w:rsidRDefault="00197A1A" w:rsidP="007C4923">
            <w:pPr>
              <w:pStyle w:val="TAL"/>
              <w:rPr>
                <w:color w:val="000000"/>
              </w:rPr>
            </w:pPr>
            <w:r>
              <w:rPr>
                <w:color w:val="000000"/>
              </w:rPr>
              <w:t>An operation may fail because of a specified or unspecified reason.</w:t>
            </w:r>
          </w:p>
        </w:tc>
      </w:tr>
    </w:tbl>
    <w:p w14:paraId="3F11822D" w14:textId="77777777" w:rsidR="00197A1A" w:rsidRPr="0003746F" w:rsidRDefault="00197A1A" w:rsidP="00197A1A">
      <w:pPr>
        <w:rPr>
          <w:lang w:eastAsia="zh-CN"/>
        </w:rPr>
      </w:pPr>
    </w:p>
    <w:p w14:paraId="1DBBCCCB" w14:textId="77777777" w:rsidR="00197A1A" w:rsidRDefault="00197A1A" w:rsidP="00197A1A">
      <w:pPr>
        <w:pStyle w:val="Heading5"/>
        <w:rPr>
          <w:lang w:eastAsia="zh-CN"/>
        </w:rPr>
      </w:pPr>
      <w:bookmarkStart w:id="2197" w:name="_Toc44001408"/>
      <w:bookmarkStart w:id="2198" w:name="_Toc51580986"/>
      <w:bookmarkStart w:id="2199" w:name="_Toc52356249"/>
      <w:bookmarkStart w:id="2200" w:name="_Toc55227819"/>
      <w:bookmarkStart w:id="2201" w:name="_Toc130219122"/>
      <w:r>
        <w:rPr>
          <w:lang w:eastAsia="zh-CN"/>
        </w:rPr>
        <w:t>11.5.1.5.4</w:t>
      </w:r>
      <w:r>
        <w:rPr>
          <w:lang w:eastAsia="zh-CN"/>
        </w:rPr>
        <w:tab/>
        <w:t>Exceptions</w:t>
      </w:r>
      <w:bookmarkEnd w:id="2197"/>
      <w:bookmarkEnd w:id="2198"/>
      <w:bookmarkEnd w:id="2199"/>
      <w:bookmarkEnd w:id="2200"/>
      <w:bookmarkEnd w:id="2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372747F0"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48AC566C" w14:textId="77777777" w:rsidR="00197A1A" w:rsidRPr="004544E4" w:rsidRDefault="00197A1A" w:rsidP="007C4923">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67C3C70" w14:textId="77777777" w:rsidR="00197A1A" w:rsidRDefault="00197A1A" w:rsidP="007C4923">
            <w:pPr>
              <w:pStyle w:val="TAH"/>
              <w:rPr>
                <w:color w:val="000000"/>
              </w:rPr>
            </w:pPr>
            <w:r>
              <w:rPr>
                <w:color w:val="000000"/>
              </w:rPr>
              <w:t>Definition</w:t>
            </w:r>
          </w:p>
        </w:tc>
      </w:tr>
      <w:tr w:rsidR="00197A1A" w14:paraId="6BD2589F"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8FFA551" w14:textId="77777777" w:rsidR="00197A1A" w:rsidRPr="001D11CC" w:rsidRDefault="00197A1A" w:rsidP="007C4923">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0275FA2F"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does not exist on this connection.</w:t>
            </w:r>
          </w:p>
          <w:p w14:paraId="030B83F7"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r w:rsidR="00197A1A" w14:paraId="0B24544C"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F9EBDF2" w14:textId="77777777" w:rsidR="00197A1A" w:rsidRPr="001D11CC" w:rsidRDefault="00197A1A" w:rsidP="007C4923">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07E9DEBC" w14:textId="77777777" w:rsidR="00197A1A" w:rsidRDefault="00197A1A" w:rsidP="007C4923">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3212827A"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0BC29026" w14:textId="77777777" w:rsidR="00197A1A" w:rsidRPr="0003746F" w:rsidRDefault="00197A1A" w:rsidP="00197A1A">
      <w:pPr>
        <w:rPr>
          <w:lang w:eastAsia="zh-CN"/>
        </w:rPr>
      </w:pPr>
    </w:p>
    <w:p w14:paraId="4220BF8C" w14:textId="77777777" w:rsidR="00197A1A" w:rsidRDefault="00197A1A" w:rsidP="00197A1A">
      <w:pPr>
        <w:pStyle w:val="Heading4"/>
        <w:rPr>
          <w:lang w:eastAsia="zh-CN"/>
        </w:rPr>
      </w:pPr>
      <w:bookmarkStart w:id="2202" w:name="_Toc44001409"/>
      <w:bookmarkStart w:id="2203" w:name="_Toc51580987"/>
      <w:bookmarkStart w:id="2204" w:name="_Toc52356250"/>
      <w:bookmarkStart w:id="2205" w:name="_Toc55227820"/>
      <w:bookmarkStart w:id="2206" w:name="_Toc130219123"/>
      <w:r>
        <w:rPr>
          <w:lang w:eastAsia="zh-CN"/>
        </w:rPr>
        <w:t>11.5.1.6</w:t>
      </w:r>
      <w:r>
        <w:rPr>
          <w:lang w:eastAsia="zh-CN"/>
        </w:rPr>
        <w:tab/>
        <w:t>getConnectionInfo operation (M)</w:t>
      </w:r>
      <w:bookmarkEnd w:id="2202"/>
      <w:bookmarkEnd w:id="2203"/>
      <w:bookmarkEnd w:id="2204"/>
      <w:bookmarkEnd w:id="2205"/>
      <w:bookmarkEnd w:id="2206"/>
    </w:p>
    <w:p w14:paraId="7D612B1B" w14:textId="77777777" w:rsidR="00197A1A" w:rsidRDefault="00197A1A" w:rsidP="00197A1A">
      <w:pPr>
        <w:pStyle w:val="Heading5"/>
        <w:rPr>
          <w:lang w:eastAsia="zh-CN"/>
        </w:rPr>
      </w:pPr>
      <w:bookmarkStart w:id="2207" w:name="_Toc44001410"/>
      <w:bookmarkStart w:id="2208" w:name="_Toc51580988"/>
      <w:bookmarkStart w:id="2209" w:name="_Toc52356251"/>
      <w:bookmarkStart w:id="2210" w:name="_Toc55227821"/>
      <w:bookmarkStart w:id="2211" w:name="_Toc130219124"/>
      <w:r>
        <w:rPr>
          <w:lang w:eastAsia="zh-CN"/>
        </w:rPr>
        <w:t>11.5.1.6.1</w:t>
      </w:r>
      <w:r>
        <w:rPr>
          <w:lang w:eastAsia="zh-CN"/>
        </w:rPr>
        <w:tab/>
        <w:t>Definition</w:t>
      </w:r>
      <w:bookmarkEnd w:id="2207"/>
      <w:bookmarkEnd w:id="2208"/>
      <w:bookmarkEnd w:id="2209"/>
      <w:bookmarkEnd w:id="2210"/>
      <w:bookmarkEnd w:id="2211"/>
    </w:p>
    <w:p w14:paraId="13BFB56E" w14:textId="440DE560" w:rsidR="00197A1A" w:rsidRPr="00841EAB" w:rsidRDefault="00197A1A" w:rsidP="00197A1A">
      <w:pPr>
        <w:rPr>
          <w:lang w:eastAsia="zh-CN"/>
        </w:rPr>
      </w:pPr>
      <w:r>
        <w:rPr>
          <w:lang w:eastAsia="zh-CN"/>
        </w:rPr>
        <w:t xml:space="preserve">This operation enables the </w:t>
      </w:r>
      <w:r w:rsidR="00635CC5" w:rsidRPr="00635CC5">
        <w:rPr>
          <w:lang w:eastAsia="zh-CN"/>
        </w:rPr>
        <w:t>MnS</w:t>
      </w:r>
      <w:r>
        <w:rPr>
          <w:lang w:eastAsia="zh-CN"/>
        </w:rPr>
        <w:t xml:space="preserve"> producer to obtain information about one or more streaming connections</w:t>
      </w:r>
      <w:r w:rsidR="00635CC5" w:rsidRPr="00635CC5">
        <w:rPr>
          <w:lang w:eastAsia="zh-CN"/>
        </w:rPr>
        <w:t xml:space="preserve"> from the MnS consumer</w:t>
      </w:r>
      <w:r>
        <w:rPr>
          <w:lang w:eastAsia="zh-CN"/>
        </w:rPr>
        <w:t>.</w:t>
      </w:r>
    </w:p>
    <w:p w14:paraId="3C9FF1F0" w14:textId="77777777" w:rsidR="00197A1A" w:rsidRDefault="00197A1A" w:rsidP="00197A1A">
      <w:pPr>
        <w:pStyle w:val="Heading5"/>
        <w:rPr>
          <w:lang w:eastAsia="zh-CN"/>
        </w:rPr>
      </w:pPr>
      <w:bookmarkStart w:id="2212" w:name="_Toc44001411"/>
      <w:bookmarkStart w:id="2213" w:name="_Toc51580989"/>
      <w:bookmarkStart w:id="2214" w:name="_Toc52356252"/>
      <w:bookmarkStart w:id="2215" w:name="_Toc55227822"/>
      <w:bookmarkStart w:id="2216" w:name="_Toc130219125"/>
      <w:r>
        <w:rPr>
          <w:lang w:eastAsia="zh-CN"/>
        </w:rPr>
        <w:t>11.5.1.6.2</w:t>
      </w:r>
      <w:r>
        <w:rPr>
          <w:lang w:eastAsia="zh-CN"/>
        </w:rPr>
        <w:tab/>
        <w:t>Input parameters</w:t>
      </w:r>
      <w:bookmarkEnd w:id="2212"/>
      <w:bookmarkEnd w:id="2213"/>
      <w:bookmarkEnd w:id="2214"/>
      <w:bookmarkEnd w:id="2215"/>
      <w:bookmarkEnd w:id="22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8"/>
        <w:gridCol w:w="411"/>
        <w:gridCol w:w="1744"/>
        <w:gridCol w:w="5626"/>
      </w:tblGrid>
      <w:tr w:rsidR="00197A1A" w14:paraId="761D06D1" w14:textId="77777777" w:rsidTr="00311DB3">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5F1147C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4FB4AA0" w14:textId="1939763E" w:rsidR="00197A1A" w:rsidRDefault="0028530E" w:rsidP="007C4923">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76AB1D8" w14:textId="77777777" w:rsidR="00197A1A" w:rsidRDefault="00197A1A" w:rsidP="007C4923">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3357D84" w14:textId="77777777" w:rsidR="00197A1A" w:rsidRDefault="00197A1A" w:rsidP="007C4923">
            <w:pPr>
              <w:pStyle w:val="TAH"/>
              <w:rPr>
                <w:color w:val="000000"/>
              </w:rPr>
            </w:pPr>
            <w:r>
              <w:rPr>
                <w:color w:val="000000"/>
              </w:rPr>
              <w:t>Comment</w:t>
            </w:r>
          </w:p>
        </w:tc>
      </w:tr>
      <w:tr w:rsidR="00197A1A" w14:paraId="383A1541" w14:textId="77777777" w:rsidTr="00311D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529B8645" w14:textId="77777777" w:rsidR="00197A1A" w:rsidRPr="001D11CC" w:rsidRDefault="00197A1A" w:rsidP="007C4923">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337AF922" w14:textId="77777777" w:rsidR="00197A1A" w:rsidRDefault="00197A1A" w:rsidP="007C4923">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0FB44EB1"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133B9EC4" w14:textId="77777777" w:rsidR="00197A1A" w:rsidRDefault="00197A1A" w:rsidP="007C4923">
            <w:pPr>
              <w:pStyle w:val="TAL"/>
              <w:rPr>
                <w:rFonts w:cs="Arial"/>
                <w:color w:val="000000"/>
              </w:rPr>
            </w:pPr>
            <w:r>
              <w:rPr>
                <w:rFonts w:cs="Arial"/>
                <w:color w:val="000000"/>
              </w:rPr>
              <w:t>This parameter contains the list of streaming connection identifiers for which the stream information is to be returned.</w:t>
            </w:r>
          </w:p>
          <w:p w14:paraId="71467D19" w14:textId="77777777" w:rsidR="00197A1A" w:rsidRPr="002D4FF7" w:rsidRDefault="00197A1A" w:rsidP="007C4923">
            <w:pPr>
              <w:pStyle w:val="TAL"/>
              <w:rPr>
                <w:rFonts w:cs="Arial"/>
                <w:color w:val="000000"/>
              </w:rPr>
            </w:pPr>
            <w:r>
              <w:rPr>
                <w:rFonts w:cs="Arial"/>
                <w:color w:val="000000"/>
              </w:rPr>
              <w:t>The empty list indicates the stream information for all connections are to be returned.</w:t>
            </w:r>
          </w:p>
        </w:tc>
      </w:tr>
    </w:tbl>
    <w:p w14:paraId="274E2B1E" w14:textId="77777777" w:rsidR="00197A1A" w:rsidRPr="00841EAB" w:rsidRDefault="00197A1A" w:rsidP="00197A1A">
      <w:pPr>
        <w:rPr>
          <w:lang w:eastAsia="zh-CN"/>
        </w:rPr>
      </w:pPr>
    </w:p>
    <w:p w14:paraId="7CD8E2D4" w14:textId="77777777" w:rsidR="00197A1A" w:rsidRDefault="00197A1A" w:rsidP="00197A1A">
      <w:pPr>
        <w:pStyle w:val="Heading5"/>
        <w:rPr>
          <w:lang w:eastAsia="zh-CN"/>
        </w:rPr>
      </w:pPr>
      <w:bookmarkStart w:id="2217" w:name="_Toc44001412"/>
      <w:bookmarkStart w:id="2218" w:name="_Toc51580990"/>
      <w:bookmarkStart w:id="2219" w:name="_Toc52356253"/>
      <w:bookmarkStart w:id="2220" w:name="_Toc55227823"/>
      <w:bookmarkStart w:id="2221" w:name="_Toc130219126"/>
      <w:r>
        <w:rPr>
          <w:lang w:eastAsia="zh-CN"/>
        </w:rPr>
        <w:lastRenderedPageBreak/>
        <w:t>11.5.1.6.3</w:t>
      </w:r>
      <w:r>
        <w:rPr>
          <w:lang w:eastAsia="zh-CN"/>
        </w:rPr>
        <w:tab/>
        <w:t>Output parameters</w:t>
      </w:r>
      <w:bookmarkEnd w:id="2217"/>
      <w:bookmarkEnd w:id="2218"/>
      <w:bookmarkEnd w:id="2219"/>
      <w:bookmarkEnd w:id="2220"/>
      <w:bookmarkEnd w:id="2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5"/>
        <w:gridCol w:w="5411"/>
      </w:tblGrid>
      <w:tr w:rsidR="00197A1A" w14:paraId="43778049" w14:textId="77777777" w:rsidTr="00311DB3">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2782E36A"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35B31D9" w14:textId="4C79DBC6" w:rsidR="00197A1A" w:rsidRDefault="0028530E" w:rsidP="007C4923">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3C943197" w14:textId="77777777" w:rsidR="00197A1A" w:rsidRDefault="00197A1A" w:rsidP="007C4923">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1C3F4CF1" w14:textId="77777777" w:rsidR="00197A1A" w:rsidRDefault="00197A1A" w:rsidP="007C4923">
            <w:pPr>
              <w:pStyle w:val="TAH"/>
              <w:rPr>
                <w:color w:val="000000"/>
              </w:rPr>
            </w:pPr>
            <w:r>
              <w:rPr>
                <w:color w:val="000000"/>
              </w:rPr>
              <w:t>Comment</w:t>
            </w:r>
          </w:p>
        </w:tc>
      </w:tr>
      <w:tr w:rsidR="00197A1A" w14:paraId="7264611C" w14:textId="77777777" w:rsidTr="00311DB3">
        <w:trPr>
          <w:jc w:val="center"/>
        </w:trPr>
        <w:tc>
          <w:tcPr>
            <w:tcW w:w="2002" w:type="dxa"/>
            <w:tcBorders>
              <w:top w:val="single" w:sz="4" w:space="0" w:color="auto"/>
              <w:left w:val="single" w:sz="4" w:space="0" w:color="auto"/>
              <w:bottom w:val="single" w:sz="4" w:space="0" w:color="auto"/>
              <w:right w:val="single" w:sz="4" w:space="0" w:color="auto"/>
            </w:tcBorders>
            <w:hideMark/>
          </w:tcPr>
          <w:p w14:paraId="5A8135FA" w14:textId="77777777" w:rsidR="00197A1A" w:rsidRPr="001D11CC" w:rsidRDefault="00197A1A" w:rsidP="007C4923">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A00A046" w14:textId="77777777" w:rsidR="00197A1A" w:rsidRDefault="00197A1A" w:rsidP="007C4923">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751158D8" w14:textId="77777777" w:rsidR="00197A1A" w:rsidRDefault="00197A1A" w:rsidP="007C4923">
            <w:pPr>
              <w:pStyle w:val="TAL"/>
              <w:rPr>
                <w:color w:val="000000"/>
              </w:rPr>
            </w:pPr>
            <w:r w:rsidRPr="00151328">
              <w:rPr>
                <w:rFonts w:cs="Arial"/>
                <w:color w:val="000000"/>
              </w:rPr>
              <w:t xml:space="preserve">List of </w:t>
            </w:r>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p>
        </w:tc>
        <w:tc>
          <w:tcPr>
            <w:tcW w:w="5229" w:type="dxa"/>
            <w:tcBorders>
              <w:top w:val="single" w:sz="4" w:space="0" w:color="auto"/>
              <w:left w:val="single" w:sz="4" w:space="0" w:color="auto"/>
              <w:bottom w:val="single" w:sz="4" w:space="0" w:color="auto"/>
              <w:right w:val="single" w:sz="4" w:space="0" w:color="auto"/>
            </w:tcBorders>
            <w:hideMark/>
          </w:tcPr>
          <w:p w14:paraId="358A583F" w14:textId="77777777" w:rsidR="00197A1A" w:rsidRDefault="00197A1A" w:rsidP="007C4923">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17683371" w14:textId="77777777" w:rsidR="00197A1A" w:rsidRDefault="00197A1A" w:rsidP="007C4923">
            <w:pPr>
              <w:pStyle w:val="TAL"/>
              <w:rPr>
                <w:rFonts w:cs="Arial"/>
                <w:color w:val="000000"/>
              </w:rPr>
            </w:pPr>
            <w:r>
              <w:rPr>
                <w:rFonts w:cs="Arial"/>
                <w:color w:val="000000"/>
              </w:rPr>
              <w:t>For streaming trace reporting:</w:t>
            </w:r>
          </w:p>
          <w:p w14:paraId="138A45A1"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3A9DE138" w14:textId="77777777" w:rsidR="00197A1A"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Trace References (see clause 5.6 of 3GPP TS 32.422 [</w:t>
            </w:r>
            <w:r w:rsidR="0006487C">
              <w:rPr>
                <w:rFonts w:cs="Arial"/>
                <w:color w:val="000000"/>
              </w:rPr>
              <w:t>38</w:t>
            </w:r>
            <w:r>
              <w:rPr>
                <w:rFonts w:cs="Arial"/>
                <w:color w:val="000000"/>
              </w:rPr>
              <w:t>]) used as stream identifiers.</w:t>
            </w:r>
          </w:p>
          <w:p w14:paraId="55D5EFDE" w14:textId="77777777" w:rsidR="00197A1A" w:rsidRDefault="00197A1A" w:rsidP="007C4923">
            <w:pPr>
              <w:pStyle w:val="TAL"/>
              <w:rPr>
                <w:rFonts w:cs="Arial"/>
                <w:color w:val="000000"/>
              </w:rPr>
            </w:pPr>
            <w:r>
              <w:rPr>
                <w:rFonts w:cs="Arial"/>
                <w:color w:val="000000"/>
              </w:rPr>
              <w:t>For streaming performance data reporting:</w:t>
            </w:r>
          </w:p>
          <w:p w14:paraId="0B5FFF47"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7CD10248" w14:textId="77777777" w:rsidR="00197A1A"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9518CE6" w14:textId="77777777" w:rsidR="00197A1A" w:rsidRDefault="00197A1A" w:rsidP="007C4923">
            <w:pPr>
              <w:pStyle w:val="TAL"/>
              <w:rPr>
                <w:rFonts w:cs="Arial"/>
                <w:color w:val="000000"/>
              </w:rPr>
            </w:pPr>
            <w:r>
              <w:rPr>
                <w:rFonts w:cs="Arial"/>
                <w:color w:val="000000"/>
              </w:rPr>
              <w:t>For streaming analytics reporting:</w:t>
            </w:r>
          </w:p>
          <w:p w14:paraId="4897406D"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D8F6C96" w14:textId="77777777" w:rsidR="00197A1A"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245B246" w14:textId="77777777" w:rsidR="00197A1A" w:rsidRDefault="00197A1A" w:rsidP="007C4923">
            <w:pPr>
              <w:pStyle w:val="TAL"/>
              <w:rPr>
                <w:rFonts w:cs="Arial"/>
                <w:color w:val="000000"/>
              </w:rPr>
            </w:pPr>
            <w:r>
              <w:rPr>
                <w:rFonts w:cs="Arial"/>
                <w:color w:val="000000"/>
              </w:rPr>
              <w:t>For streaming proprietary data reporting:</w:t>
            </w:r>
          </w:p>
          <w:p w14:paraId="36D503F8" w14:textId="77777777" w:rsidR="00197A1A" w:rsidRDefault="00197A1A" w:rsidP="007C4923">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25060116" w14:textId="77777777" w:rsidR="00197A1A" w:rsidRPr="00841EAB" w:rsidRDefault="00197A1A" w:rsidP="007C492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197A1A" w14:paraId="5281E44C" w14:textId="77777777" w:rsidTr="00311DB3">
        <w:trPr>
          <w:jc w:val="center"/>
        </w:trPr>
        <w:tc>
          <w:tcPr>
            <w:tcW w:w="2002" w:type="dxa"/>
            <w:tcBorders>
              <w:top w:val="single" w:sz="4" w:space="0" w:color="auto"/>
              <w:left w:val="single" w:sz="4" w:space="0" w:color="auto"/>
              <w:bottom w:val="single" w:sz="4" w:space="0" w:color="auto"/>
              <w:right w:val="single" w:sz="4" w:space="0" w:color="auto"/>
            </w:tcBorders>
            <w:hideMark/>
          </w:tcPr>
          <w:p w14:paraId="0FEE7140"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97B6450" w14:textId="77777777" w:rsidR="00197A1A" w:rsidRDefault="00197A1A" w:rsidP="007C4923">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DC43685" w14:textId="77777777" w:rsidR="00197A1A" w:rsidRDefault="00197A1A" w:rsidP="007C4923">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0B6C3D8C" w14:textId="77777777" w:rsidR="00197A1A" w:rsidRDefault="00197A1A" w:rsidP="007C4923">
            <w:pPr>
              <w:pStyle w:val="TAL"/>
              <w:rPr>
                <w:color w:val="000000"/>
              </w:rPr>
            </w:pPr>
            <w:r>
              <w:rPr>
                <w:color w:val="000000"/>
              </w:rPr>
              <w:t>An operation may fail because of a specified or unspecified reason.</w:t>
            </w:r>
          </w:p>
        </w:tc>
      </w:tr>
    </w:tbl>
    <w:p w14:paraId="5C20198A" w14:textId="77777777" w:rsidR="00197A1A" w:rsidRPr="006D6E85" w:rsidRDefault="00197A1A" w:rsidP="00197A1A">
      <w:pPr>
        <w:rPr>
          <w:lang w:eastAsia="zh-CN"/>
        </w:rPr>
      </w:pPr>
    </w:p>
    <w:p w14:paraId="5680AC7B" w14:textId="77777777" w:rsidR="00197A1A" w:rsidRDefault="00197A1A" w:rsidP="00197A1A">
      <w:pPr>
        <w:pStyle w:val="Heading5"/>
        <w:rPr>
          <w:lang w:eastAsia="zh-CN"/>
        </w:rPr>
      </w:pPr>
      <w:bookmarkStart w:id="2222" w:name="_Toc44001413"/>
      <w:bookmarkStart w:id="2223" w:name="_Toc51580991"/>
      <w:bookmarkStart w:id="2224" w:name="_Toc52356254"/>
      <w:bookmarkStart w:id="2225" w:name="_Toc55227824"/>
      <w:bookmarkStart w:id="2226" w:name="_Toc130219127"/>
      <w:r>
        <w:rPr>
          <w:lang w:eastAsia="zh-CN"/>
        </w:rPr>
        <w:t>11.5.1.6.4</w:t>
      </w:r>
      <w:r>
        <w:rPr>
          <w:lang w:eastAsia="zh-CN"/>
        </w:rPr>
        <w:tab/>
        <w:t>Exceptions</w:t>
      </w:r>
      <w:bookmarkEnd w:id="2222"/>
      <w:bookmarkEnd w:id="2223"/>
      <w:bookmarkEnd w:id="2224"/>
      <w:bookmarkEnd w:id="2225"/>
      <w:bookmarkEnd w:id="22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3942AE70"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165D35C" w14:textId="77777777" w:rsidR="00197A1A" w:rsidRPr="004544E4" w:rsidRDefault="00197A1A" w:rsidP="007C4923">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A6A40BE" w14:textId="77777777" w:rsidR="00197A1A" w:rsidRDefault="00197A1A" w:rsidP="007C4923">
            <w:pPr>
              <w:pStyle w:val="TAH"/>
              <w:rPr>
                <w:color w:val="000000"/>
              </w:rPr>
            </w:pPr>
            <w:r>
              <w:rPr>
                <w:color w:val="000000"/>
              </w:rPr>
              <w:t>Definition</w:t>
            </w:r>
          </w:p>
        </w:tc>
      </w:tr>
      <w:tr w:rsidR="00197A1A" w14:paraId="321AB7EA"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E2ACA5D" w14:textId="77777777" w:rsidR="00197A1A" w:rsidRPr="001D11CC" w:rsidRDefault="00197A1A" w:rsidP="007C4923">
            <w:pPr>
              <w:pStyle w:val="TAL"/>
              <w:rPr>
                <w:rFonts w:cs="Arial"/>
                <w:color w:val="000000"/>
              </w:rPr>
            </w:pPr>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5AA23D28"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1D110C89"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460E652C" w14:textId="77777777" w:rsidR="00197A1A" w:rsidRPr="00A40426" w:rsidRDefault="00197A1A" w:rsidP="00197A1A">
      <w:pPr>
        <w:rPr>
          <w:lang w:eastAsia="zh-CN"/>
        </w:rPr>
      </w:pPr>
    </w:p>
    <w:p w14:paraId="314C28AB" w14:textId="77777777" w:rsidR="00197A1A" w:rsidRDefault="00197A1A" w:rsidP="00197A1A">
      <w:pPr>
        <w:pStyle w:val="Heading4"/>
        <w:rPr>
          <w:lang w:eastAsia="zh-CN"/>
        </w:rPr>
      </w:pPr>
      <w:bookmarkStart w:id="2227" w:name="_Toc44001414"/>
      <w:bookmarkStart w:id="2228" w:name="_Toc51580992"/>
      <w:bookmarkStart w:id="2229" w:name="_Toc52356255"/>
      <w:bookmarkStart w:id="2230" w:name="_Toc55227825"/>
      <w:bookmarkStart w:id="2231" w:name="_Toc130219128"/>
      <w:r>
        <w:rPr>
          <w:lang w:eastAsia="zh-CN"/>
        </w:rPr>
        <w:t>11.5.1.7</w:t>
      </w:r>
      <w:r>
        <w:rPr>
          <w:lang w:eastAsia="zh-CN"/>
        </w:rPr>
        <w:tab/>
        <w:t>getStreamInfo operation (M)</w:t>
      </w:r>
      <w:bookmarkEnd w:id="2227"/>
      <w:bookmarkEnd w:id="2228"/>
      <w:bookmarkEnd w:id="2229"/>
      <w:bookmarkEnd w:id="2230"/>
      <w:bookmarkEnd w:id="2231"/>
    </w:p>
    <w:p w14:paraId="51C1003C" w14:textId="77777777" w:rsidR="00197A1A" w:rsidRDefault="00197A1A" w:rsidP="00197A1A">
      <w:pPr>
        <w:pStyle w:val="Heading5"/>
        <w:rPr>
          <w:lang w:eastAsia="zh-CN"/>
        </w:rPr>
      </w:pPr>
      <w:bookmarkStart w:id="2232" w:name="_Toc44001415"/>
      <w:bookmarkStart w:id="2233" w:name="_Toc51580993"/>
      <w:bookmarkStart w:id="2234" w:name="_Toc52356256"/>
      <w:bookmarkStart w:id="2235" w:name="_Toc55227826"/>
      <w:bookmarkStart w:id="2236" w:name="_Toc130219129"/>
      <w:r>
        <w:rPr>
          <w:lang w:eastAsia="zh-CN"/>
        </w:rPr>
        <w:t>11.5.1.7.1</w:t>
      </w:r>
      <w:r>
        <w:rPr>
          <w:lang w:eastAsia="zh-CN"/>
        </w:rPr>
        <w:tab/>
        <w:t>Definition</w:t>
      </w:r>
      <w:bookmarkEnd w:id="2232"/>
      <w:bookmarkEnd w:id="2233"/>
      <w:bookmarkEnd w:id="2234"/>
      <w:bookmarkEnd w:id="2235"/>
      <w:bookmarkEnd w:id="2236"/>
    </w:p>
    <w:p w14:paraId="7432EF03" w14:textId="64257D13" w:rsidR="00197A1A" w:rsidRPr="0003746F" w:rsidRDefault="00197A1A" w:rsidP="00197A1A">
      <w:pPr>
        <w:rPr>
          <w:lang w:eastAsia="zh-CN"/>
        </w:rPr>
      </w:pPr>
      <w:r>
        <w:rPr>
          <w:lang w:eastAsia="zh-CN"/>
        </w:rPr>
        <w:t>This operation enables the</w:t>
      </w:r>
      <w:r w:rsidR="00635CC5" w:rsidRPr="00635CC5">
        <w:rPr>
          <w:lang w:eastAsia="zh-CN"/>
        </w:rPr>
        <w:t xml:space="preserve">MnS </w:t>
      </w:r>
      <w:r>
        <w:rPr>
          <w:lang w:eastAsia="zh-CN"/>
        </w:rPr>
        <w:t>producer to obtain information about one or more reporting streams</w:t>
      </w:r>
      <w:r w:rsidR="00635CC5" w:rsidRPr="00635CC5">
        <w:rPr>
          <w:lang w:eastAsia="zh-CN"/>
        </w:rPr>
        <w:t xml:space="preserve"> the MnS consumer</w:t>
      </w:r>
      <w:r>
        <w:rPr>
          <w:lang w:eastAsia="zh-CN"/>
        </w:rPr>
        <w:t>.</w:t>
      </w:r>
    </w:p>
    <w:p w14:paraId="61083189" w14:textId="77777777" w:rsidR="00197A1A" w:rsidRDefault="00197A1A" w:rsidP="00197A1A">
      <w:pPr>
        <w:pStyle w:val="Heading5"/>
        <w:rPr>
          <w:lang w:eastAsia="zh-CN"/>
        </w:rPr>
      </w:pPr>
      <w:bookmarkStart w:id="2237" w:name="_Toc44001416"/>
      <w:bookmarkStart w:id="2238" w:name="_Toc51580994"/>
      <w:bookmarkStart w:id="2239" w:name="_Toc52356257"/>
      <w:bookmarkStart w:id="2240" w:name="_Toc55227827"/>
      <w:bookmarkStart w:id="2241" w:name="_Toc130219130"/>
      <w:r>
        <w:rPr>
          <w:lang w:eastAsia="zh-CN"/>
        </w:rPr>
        <w:t>11.5.1.7.2</w:t>
      </w:r>
      <w:r>
        <w:rPr>
          <w:lang w:eastAsia="zh-CN"/>
        </w:rPr>
        <w:tab/>
        <w:t>Input parameters</w:t>
      </w:r>
      <w:bookmarkEnd w:id="2237"/>
      <w:bookmarkEnd w:id="2238"/>
      <w:bookmarkEnd w:id="2239"/>
      <w:bookmarkEnd w:id="2240"/>
      <w:bookmarkEnd w:id="2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4E396617"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126140E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80348CA" w14:textId="79F11E0E"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10C3EAD"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7DCD761E" w14:textId="77777777" w:rsidR="00197A1A" w:rsidRDefault="00197A1A" w:rsidP="007C4923">
            <w:pPr>
              <w:pStyle w:val="TAH"/>
              <w:rPr>
                <w:color w:val="000000"/>
              </w:rPr>
            </w:pPr>
            <w:r>
              <w:rPr>
                <w:color w:val="000000"/>
              </w:rPr>
              <w:t>Comment</w:t>
            </w:r>
          </w:p>
        </w:tc>
      </w:tr>
      <w:tr w:rsidR="00197A1A" w14:paraId="352E179B"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B0E70AD" w14:textId="77777777" w:rsidR="00197A1A" w:rsidRPr="001D11CC" w:rsidRDefault="00197A1A" w:rsidP="007C4923">
            <w:pPr>
              <w:pStyle w:val="TAL"/>
              <w:rPr>
                <w:rFonts w:cs="Arial"/>
                <w:color w:val="000000"/>
              </w:rPr>
            </w:pPr>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4055B0A"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1C825F55"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50900B68" w14:textId="77777777" w:rsidR="00197A1A" w:rsidRDefault="00197A1A" w:rsidP="007C4923">
            <w:pPr>
              <w:pStyle w:val="TAL"/>
              <w:rPr>
                <w:rFonts w:cs="Arial"/>
                <w:color w:val="000000"/>
              </w:rPr>
            </w:pPr>
            <w:r>
              <w:rPr>
                <w:rFonts w:cs="Arial"/>
                <w:color w:val="000000"/>
              </w:rPr>
              <w:t>This parameter contains the list of stream identifiers for which the stream information is to be returned.</w:t>
            </w:r>
          </w:p>
          <w:p w14:paraId="41127238" w14:textId="77777777" w:rsidR="00197A1A" w:rsidRDefault="00197A1A" w:rsidP="007C4923">
            <w:pPr>
              <w:pStyle w:val="TAL"/>
              <w:rPr>
                <w:rFonts w:cs="Arial"/>
                <w:color w:val="000000"/>
              </w:rPr>
            </w:pPr>
            <w:r>
              <w:rPr>
                <w:rFonts w:cs="Arial"/>
                <w:color w:val="000000"/>
              </w:rPr>
              <w:t>The empty list indicates the stream information for all streams are to be returned.</w:t>
            </w:r>
          </w:p>
          <w:p w14:paraId="7BB49539" w14:textId="77777777" w:rsidR="00197A1A" w:rsidRDefault="00197A1A" w:rsidP="007C4923">
            <w:pPr>
              <w:pStyle w:val="TAL"/>
              <w:rPr>
                <w:rFonts w:cs="Arial"/>
                <w:color w:val="000000"/>
              </w:rPr>
            </w:pPr>
            <w:r>
              <w:rPr>
                <w:rFonts w:cs="Arial"/>
                <w:color w:val="000000"/>
              </w:rPr>
              <w:t>For streaming trace reporting Trace Reference (see clause 5.6 of 3GPP TS 32.422 [</w:t>
            </w:r>
            <w:r w:rsidR="0006487C">
              <w:rPr>
                <w:rFonts w:cs="Arial"/>
                <w:color w:val="000000"/>
              </w:rPr>
              <w:t>38</w:t>
            </w:r>
            <w:r>
              <w:rPr>
                <w:rFonts w:cs="Arial"/>
                <w:color w:val="000000"/>
              </w:rPr>
              <w:t>]) is used as stream identifier.</w:t>
            </w:r>
          </w:p>
          <w:p w14:paraId="59CDA577" w14:textId="77777777" w:rsidR="00197A1A" w:rsidRDefault="00197A1A" w:rsidP="007C4923">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151A683" w14:textId="77777777" w:rsidR="00197A1A" w:rsidRDefault="00197A1A" w:rsidP="007C4923">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46DD916" w14:textId="77777777" w:rsidR="00197A1A" w:rsidRPr="002D4FF7" w:rsidRDefault="00197A1A" w:rsidP="007C4923">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tbl>
    <w:p w14:paraId="444C5D77" w14:textId="77777777" w:rsidR="00197A1A" w:rsidRPr="00022B7D" w:rsidRDefault="00197A1A" w:rsidP="00197A1A">
      <w:pPr>
        <w:rPr>
          <w:lang w:eastAsia="zh-CN"/>
        </w:rPr>
      </w:pPr>
    </w:p>
    <w:p w14:paraId="40AA74FF" w14:textId="77777777" w:rsidR="00197A1A" w:rsidRDefault="00197A1A" w:rsidP="00197A1A">
      <w:pPr>
        <w:pStyle w:val="Heading5"/>
        <w:rPr>
          <w:lang w:eastAsia="zh-CN"/>
        </w:rPr>
      </w:pPr>
      <w:bookmarkStart w:id="2242" w:name="_Toc44001417"/>
      <w:bookmarkStart w:id="2243" w:name="_Toc51580995"/>
      <w:bookmarkStart w:id="2244" w:name="_Toc52356258"/>
      <w:bookmarkStart w:id="2245" w:name="_Toc55227828"/>
      <w:bookmarkStart w:id="2246" w:name="_Toc130219131"/>
      <w:r>
        <w:rPr>
          <w:lang w:eastAsia="zh-CN"/>
        </w:rPr>
        <w:lastRenderedPageBreak/>
        <w:t>11.</w:t>
      </w:r>
      <w:r w:rsidR="008A361D">
        <w:rPr>
          <w:lang w:eastAsia="zh-CN"/>
        </w:rPr>
        <w:t>5</w:t>
      </w:r>
      <w:r>
        <w:rPr>
          <w:lang w:eastAsia="zh-CN"/>
        </w:rPr>
        <w:t>.1.7.3</w:t>
      </w:r>
      <w:r>
        <w:rPr>
          <w:lang w:eastAsia="zh-CN"/>
        </w:rPr>
        <w:tab/>
        <w:t>Output parameters</w:t>
      </w:r>
      <w:bookmarkEnd w:id="2242"/>
      <w:bookmarkEnd w:id="2243"/>
      <w:bookmarkEnd w:id="2244"/>
      <w:bookmarkEnd w:id="2245"/>
      <w:bookmarkEnd w:id="22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8"/>
        <w:gridCol w:w="5411"/>
      </w:tblGrid>
      <w:tr w:rsidR="00197A1A" w14:paraId="01359E82" w14:textId="77777777" w:rsidTr="00311DB3">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66574183"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C79277D" w14:textId="321B0B34" w:rsidR="00197A1A" w:rsidRDefault="0028530E" w:rsidP="007C4923">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0EECCBA4" w14:textId="77777777" w:rsidR="00197A1A" w:rsidRDefault="00197A1A" w:rsidP="007C4923">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2D4D1544" w14:textId="77777777" w:rsidR="00197A1A" w:rsidRDefault="00197A1A" w:rsidP="007C4923">
            <w:pPr>
              <w:pStyle w:val="TAH"/>
              <w:rPr>
                <w:color w:val="000000"/>
              </w:rPr>
            </w:pPr>
            <w:r>
              <w:rPr>
                <w:color w:val="000000"/>
              </w:rPr>
              <w:t>Comment</w:t>
            </w:r>
          </w:p>
        </w:tc>
      </w:tr>
      <w:tr w:rsidR="00197A1A" w14:paraId="59E5ABC7" w14:textId="77777777" w:rsidTr="00311DB3">
        <w:trPr>
          <w:jc w:val="center"/>
        </w:trPr>
        <w:tc>
          <w:tcPr>
            <w:tcW w:w="1893" w:type="dxa"/>
            <w:tcBorders>
              <w:top w:val="single" w:sz="4" w:space="0" w:color="auto"/>
              <w:left w:val="single" w:sz="4" w:space="0" w:color="auto"/>
              <w:bottom w:val="single" w:sz="4" w:space="0" w:color="auto"/>
              <w:right w:val="single" w:sz="4" w:space="0" w:color="auto"/>
            </w:tcBorders>
            <w:hideMark/>
          </w:tcPr>
          <w:p w14:paraId="010E9BAD" w14:textId="77777777" w:rsidR="00197A1A" w:rsidRPr="001D11CC" w:rsidRDefault="00197A1A" w:rsidP="007C4923">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2876E30A" w14:textId="77777777" w:rsidR="00197A1A" w:rsidRDefault="00197A1A" w:rsidP="007C4923">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3F0B588" w14:textId="77777777" w:rsidR="00197A1A" w:rsidRDefault="00197A1A" w:rsidP="007C4923">
            <w:pPr>
              <w:pStyle w:val="TAL"/>
              <w:rPr>
                <w:color w:val="000000"/>
              </w:rPr>
            </w:pPr>
            <w:r w:rsidRPr="00151328">
              <w:rPr>
                <w:rFonts w:cs="Arial"/>
                <w:color w:val="000000"/>
              </w:rPr>
              <w:t xml:space="preserve">List of </w:t>
            </w:r>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p>
        </w:tc>
        <w:tc>
          <w:tcPr>
            <w:tcW w:w="5229" w:type="dxa"/>
            <w:tcBorders>
              <w:top w:val="single" w:sz="4" w:space="0" w:color="auto"/>
              <w:left w:val="single" w:sz="4" w:space="0" w:color="auto"/>
              <w:bottom w:val="single" w:sz="4" w:space="0" w:color="auto"/>
              <w:right w:val="single" w:sz="4" w:space="0" w:color="auto"/>
            </w:tcBorders>
            <w:hideMark/>
          </w:tcPr>
          <w:p w14:paraId="74710B1E" w14:textId="77777777" w:rsidR="00197A1A" w:rsidRDefault="00197A1A" w:rsidP="007C4923">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FC464ED" w14:textId="77777777" w:rsidR="00197A1A" w:rsidRDefault="00197A1A" w:rsidP="007C4923">
            <w:pPr>
              <w:pStyle w:val="TAL"/>
              <w:rPr>
                <w:rFonts w:cs="Arial"/>
                <w:color w:val="000000"/>
              </w:rPr>
            </w:pPr>
          </w:p>
          <w:p w14:paraId="1C60A8A6" w14:textId="77777777" w:rsidR="00197A1A" w:rsidRDefault="00197A1A" w:rsidP="007C4923">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4332A5E5" w14:textId="77777777" w:rsidR="00197A1A" w:rsidRDefault="00197A1A" w:rsidP="007C4923">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091327DF"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EED5C25" w14:textId="2F0466CF"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32F4D1E2" w14:textId="3D9BAFAE"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CB3865">
              <w:rPr>
                <w:rFonts w:cs="Arial"/>
                <w:color w:val="000000"/>
              </w:rPr>
              <w:t xml:space="preserve">4.3.30 </w:t>
            </w:r>
            <w:r>
              <w:rPr>
                <w:rFonts w:cs="Arial"/>
                <w:color w:val="000000"/>
              </w:rPr>
              <w:t>of TS 28.622 [11]) providing the details about the configuration of the trace job for which the data is being reported.</w:t>
            </w:r>
          </w:p>
          <w:p w14:paraId="752487CA" w14:textId="77777777" w:rsidR="00197A1A" w:rsidRDefault="00197A1A" w:rsidP="007C4923">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157A5589" w14:textId="77777777" w:rsidR="00197A1A" w:rsidRDefault="00197A1A" w:rsidP="007C4923">
            <w:pPr>
              <w:pStyle w:val="TAL"/>
              <w:rPr>
                <w:rFonts w:cs="Arial"/>
                <w:color w:val="000000"/>
              </w:rPr>
            </w:pPr>
          </w:p>
          <w:p w14:paraId="113013B5" w14:textId="77777777" w:rsidR="00197A1A" w:rsidRDefault="00197A1A" w:rsidP="007C4923">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7C70BD4C"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C1B15CE"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062049CB"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BBAEF0" w14:textId="77777777" w:rsidR="00197A1A" w:rsidRDefault="00197A1A" w:rsidP="007C4923">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7E32FDE2" w14:textId="14EF6196" w:rsidR="00197A1A" w:rsidRDefault="00197A1A" w:rsidP="007C4923">
            <w:pPr>
              <w:pStyle w:val="TAL"/>
              <w:ind w:left="284"/>
              <w:rPr>
                <w:rFonts w:cs="Arial"/>
                <w:color w:val="000000"/>
              </w:rPr>
            </w:pPr>
            <w:r>
              <w:rPr>
                <w:rFonts w:cs="Arial"/>
                <w:color w:val="000000"/>
              </w:rPr>
              <w:t xml:space="preserve"> - </w:t>
            </w:r>
            <w:r w:rsidR="00CB3865">
              <w:rPr>
                <w:rFonts w:ascii="Courier New" w:hAnsi="Courier New" w:cs="Courier New"/>
                <w:color w:val="000000"/>
              </w:rPr>
              <w:t>performanceMetrics</w:t>
            </w:r>
            <w:r w:rsidRPr="006C623A">
              <w:rPr>
                <w:rFonts w:cs="Arial"/>
                <w:color w:val="000000"/>
              </w:rPr>
              <w:t xml:space="preserve">: a list of </w:t>
            </w:r>
            <w:r w:rsidR="00CB3865">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sidR="00CB3865">
              <w:rPr>
                <w:rFonts w:cs="Arial"/>
                <w:color w:val="000000"/>
              </w:rPr>
              <w:t>. Performance metrics include measurement and KPI</w:t>
            </w:r>
            <w:r>
              <w:rPr>
                <w:rFonts w:cs="Arial"/>
                <w:color w:val="000000"/>
              </w:rPr>
              <w:t>;</w:t>
            </w:r>
          </w:p>
          <w:p w14:paraId="0542B8FF" w14:textId="77777777" w:rsidR="00197A1A" w:rsidRDefault="00197A1A" w:rsidP="007C4923">
            <w:pPr>
              <w:pStyle w:val="TAL"/>
              <w:ind w:left="284"/>
              <w:rPr>
                <w:rFonts w:cs="Arial"/>
                <w:color w:val="000000"/>
              </w:rPr>
            </w:pPr>
            <w:r>
              <w:rPr>
                <w:rFonts w:cs="Arial"/>
                <w:color w:val="000000"/>
              </w:rPr>
              <w:t xml:space="preserve"> - either:</w:t>
            </w:r>
          </w:p>
          <w:p w14:paraId="6BBFC5B5" w14:textId="011922A1"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TS 28.622 [11]) for which the data is being reported;</w:t>
            </w:r>
          </w:p>
          <w:p w14:paraId="37109E00" w14:textId="77777777" w:rsidR="00197A1A" w:rsidRDefault="00197A1A" w:rsidP="007C4923">
            <w:pPr>
              <w:pStyle w:val="TAL"/>
              <w:ind w:left="284"/>
              <w:rPr>
                <w:rFonts w:cs="Arial"/>
                <w:color w:val="000000"/>
              </w:rPr>
            </w:pPr>
            <w:r>
              <w:rPr>
                <w:rFonts w:cs="Arial"/>
                <w:color w:val="000000"/>
              </w:rPr>
              <w:t xml:space="preserve"> - or:</w:t>
            </w:r>
          </w:p>
          <w:p w14:paraId="138A398C" w14:textId="77777777" w:rsidR="00197A1A" w:rsidRDefault="00197A1A" w:rsidP="007C4923">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38CE77A4" w14:textId="77777777" w:rsidR="00197A1A" w:rsidRDefault="00197A1A" w:rsidP="007C4923">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63D0A8DD" w14:textId="77777777" w:rsidR="00197A1A" w:rsidRDefault="00197A1A" w:rsidP="007C4923">
            <w:pPr>
              <w:pStyle w:val="TAL"/>
              <w:rPr>
                <w:rFonts w:cs="Arial"/>
                <w:color w:val="000000"/>
              </w:rPr>
            </w:pPr>
          </w:p>
          <w:p w14:paraId="56EB21C4" w14:textId="77777777" w:rsidR="00197A1A" w:rsidRDefault="00197A1A" w:rsidP="007C4923">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157B433C"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4CEFEE8" w14:textId="77777777" w:rsidR="00197A1A" w:rsidRDefault="00197A1A" w:rsidP="007C4923">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0415E745"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7560580" w14:textId="77777777" w:rsidR="00197A1A" w:rsidRDefault="00197A1A" w:rsidP="007C4923">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1A1DEBA0" w14:textId="77777777" w:rsidR="00197A1A" w:rsidRDefault="00197A1A" w:rsidP="007C4923">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08E510BA" w14:textId="77777777" w:rsidR="00197A1A" w:rsidRDefault="00197A1A" w:rsidP="007C4923">
            <w:pPr>
              <w:pStyle w:val="TAL"/>
              <w:rPr>
                <w:rFonts w:cs="Arial"/>
                <w:color w:val="000000"/>
              </w:rPr>
            </w:pPr>
          </w:p>
          <w:p w14:paraId="56BF5A81" w14:textId="77777777" w:rsidR="00197A1A" w:rsidRDefault="00197A1A" w:rsidP="007C4923">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05FFE3C7" w14:textId="77777777" w:rsidR="00197A1A" w:rsidRDefault="00197A1A" w:rsidP="007C4923">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4D205C3" w14:textId="77777777"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833D3B8" w14:textId="3C521BC2" w:rsidR="00197A1A" w:rsidRDefault="00197A1A" w:rsidP="007C4923">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74E176F" w14:textId="77777777" w:rsidR="00197A1A" w:rsidRPr="00841EAB" w:rsidRDefault="00197A1A" w:rsidP="007C4923">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197A1A" w14:paraId="0A69AC10" w14:textId="77777777" w:rsidTr="00311DB3">
        <w:trPr>
          <w:jc w:val="center"/>
        </w:trPr>
        <w:tc>
          <w:tcPr>
            <w:tcW w:w="1893" w:type="dxa"/>
            <w:tcBorders>
              <w:top w:val="single" w:sz="4" w:space="0" w:color="auto"/>
              <w:left w:val="single" w:sz="4" w:space="0" w:color="auto"/>
              <w:bottom w:val="single" w:sz="4" w:space="0" w:color="auto"/>
              <w:right w:val="single" w:sz="4" w:space="0" w:color="auto"/>
            </w:tcBorders>
            <w:hideMark/>
          </w:tcPr>
          <w:p w14:paraId="5AFBE2CF"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0C390029" w14:textId="77777777" w:rsidR="00197A1A" w:rsidRDefault="00197A1A" w:rsidP="007C4923">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01C7DA06" w14:textId="77777777" w:rsidR="00197A1A" w:rsidRDefault="00197A1A" w:rsidP="007C4923">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6B03C356" w14:textId="77777777" w:rsidR="00197A1A" w:rsidRDefault="00197A1A" w:rsidP="007C4923">
            <w:pPr>
              <w:pStyle w:val="TAL"/>
              <w:rPr>
                <w:color w:val="000000"/>
              </w:rPr>
            </w:pPr>
            <w:r>
              <w:rPr>
                <w:color w:val="000000"/>
              </w:rPr>
              <w:t>An operation may fail because of a specified or unspecified reason.</w:t>
            </w:r>
          </w:p>
        </w:tc>
      </w:tr>
    </w:tbl>
    <w:p w14:paraId="12FAA8EC" w14:textId="77777777" w:rsidR="00197A1A" w:rsidRPr="00022B7D" w:rsidRDefault="00197A1A" w:rsidP="00197A1A">
      <w:pPr>
        <w:rPr>
          <w:lang w:eastAsia="zh-CN"/>
        </w:rPr>
      </w:pPr>
    </w:p>
    <w:p w14:paraId="352F27AC" w14:textId="77777777" w:rsidR="00197A1A" w:rsidRDefault="00197A1A" w:rsidP="00197A1A">
      <w:pPr>
        <w:pStyle w:val="Heading5"/>
        <w:rPr>
          <w:lang w:eastAsia="zh-CN"/>
        </w:rPr>
      </w:pPr>
      <w:bookmarkStart w:id="2247" w:name="_Toc44001418"/>
      <w:bookmarkStart w:id="2248" w:name="_Toc51580996"/>
      <w:bookmarkStart w:id="2249" w:name="_Toc52356259"/>
      <w:bookmarkStart w:id="2250" w:name="_Toc55227829"/>
      <w:bookmarkStart w:id="2251" w:name="_Toc130219132"/>
      <w:r>
        <w:rPr>
          <w:lang w:eastAsia="zh-CN"/>
        </w:rPr>
        <w:lastRenderedPageBreak/>
        <w:t>11.5.1.7.4</w:t>
      </w:r>
      <w:r>
        <w:rPr>
          <w:lang w:eastAsia="zh-CN"/>
        </w:rPr>
        <w:tab/>
        <w:t>Exceptions</w:t>
      </w:r>
      <w:bookmarkEnd w:id="2247"/>
      <w:bookmarkEnd w:id="2248"/>
      <w:bookmarkEnd w:id="2249"/>
      <w:bookmarkEnd w:id="2250"/>
      <w:bookmarkEnd w:id="22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77D560EF"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D11C554" w14:textId="77777777" w:rsidR="00197A1A" w:rsidRDefault="00197A1A" w:rsidP="007C4923">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DCC0B2B" w14:textId="77777777" w:rsidR="00197A1A" w:rsidRDefault="00197A1A" w:rsidP="007C4923">
            <w:pPr>
              <w:pStyle w:val="TAH"/>
              <w:rPr>
                <w:color w:val="000000"/>
              </w:rPr>
            </w:pPr>
            <w:r>
              <w:rPr>
                <w:color w:val="000000"/>
              </w:rPr>
              <w:t>Definition</w:t>
            </w:r>
          </w:p>
        </w:tc>
      </w:tr>
      <w:tr w:rsidR="00197A1A" w14:paraId="0134C9AB"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FF4BBBE" w14:textId="77777777" w:rsidR="00197A1A" w:rsidRDefault="00197A1A" w:rsidP="007C4923">
            <w:pPr>
              <w:pStyle w:val="TAL"/>
              <w:rPr>
                <w:rFonts w:ascii="Courier New" w:hAnsi="Courier New" w:cs="Courier New"/>
                <w:color w:val="000000"/>
              </w:rPr>
            </w:pPr>
            <w:r>
              <w:rPr>
                <w:rFonts w:ascii="Courier New" w:hAnsi="Courier New" w:cs="Courier New"/>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7AD338DE"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14399C7B"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61295453" w14:textId="77777777" w:rsidR="003E31A4" w:rsidRDefault="003E31A4" w:rsidP="006A5594">
      <w:pPr>
        <w:rPr>
          <w:lang w:eastAsia="zh-CN"/>
        </w:rPr>
      </w:pPr>
    </w:p>
    <w:p w14:paraId="0994DEA1" w14:textId="77777777" w:rsidR="00747535" w:rsidRPr="00747535" w:rsidRDefault="00747535" w:rsidP="00747535">
      <w:pPr>
        <w:pStyle w:val="Heading2"/>
        <w:rPr>
          <w:lang w:eastAsia="zh-CN"/>
        </w:rPr>
      </w:pPr>
      <w:bookmarkStart w:id="2252" w:name="_Toc51580997"/>
      <w:bookmarkStart w:id="2253" w:name="_Toc52356260"/>
      <w:bookmarkStart w:id="2254" w:name="_Toc55227830"/>
      <w:bookmarkStart w:id="2255" w:name="_Toc130219133"/>
      <w:r w:rsidRPr="00747535">
        <w:rPr>
          <w:lang w:eastAsia="zh-CN"/>
        </w:rPr>
        <w:t>11</w:t>
      </w:r>
      <w:r>
        <w:rPr>
          <w:lang w:eastAsia="zh-CN"/>
        </w:rPr>
        <w:t>.6</w:t>
      </w:r>
      <w:r w:rsidRPr="00747535">
        <w:rPr>
          <w:lang w:eastAsia="zh-CN"/>
        </w:rPr>
        <w:tab/>
        <w:t>File data reporting service</w:t>
      </w:r>
      <w:bookmarkEnd w:id="2252"/>
      <w:bookmarkEnd w:id="2253"/>
      <w:bookmarkEnd w:id="2254"/>
      <w:bookmarkEnd w:id="2255"/>
    </w:p>
    <w:p w14:paraId="2F2D89B3" w14:textId="77777777" w:rsidR="00747535" w:rsidRPr="00747535" w:rsidRDefault="00747535" w:rsidP="00747535">
      <w:pPr>
        <w:pStyle w:val="Heading3"/>
        <w:rPr>
          <w:lang w:eastAsia="zh-CN"/>
        </w:rPr>
      </w:pPr>
      <w:bookmarkStart w:id="2256" w:name="_Toc51580998"/>
      <w:bookmarkStart w:id="2257" w:name="_Toc52356261"/>
      <w:bookmarkStart w:id="2258" w:name="_Toc55227831"/>
      <w:bookmarkStart w:id="2259" w:name="_Toc130219134"/>
      <w:r w:rsidRPr="00747535">
        <w:rPr>
          <w:lang w:eastAsia="zh-CN"/>
        </w:rPr>
        <w:t>11</w:t>
      </w:r>
      <w:r>
        <w:rPr>
          <w:lang w:eastAsia="zh-CN"/>
        </w:rPr>
        <w:t>.6</w:t>
      </w:r>
      <w:r w:rsidRPr="00747535">
        <w:rPr>
          <w:lang w:eastAsia="zh-CN"/>
        </w:rPr>
        <w:t>.1</w:t>
      </w:r>
      <w:r w:rsidRPr="00747535">
        <w:rPr>
          <w:lang w:eastAsia="zh-CN"/>
        </w:rPr>
        <w:tab/>
        <w:t>Operations and notifications</w:t>
      </w:r>
      <w:bookmarkEnd w:id="2256"/>
      <w:bookmarkEnd w:id="2257"/>
      <w:bookmarkEnd w:id="2258"/>
      <w:bookmarkEnd w:id="2259"/>
    </w:p>
    <w:p w14:paraId="01086F3F" w14:textId="52899724" w:rsidR="00747535" w:rsidRPr="00747535" w:rsidRDefault="00747535" w:rsidP="00747535">
      <w:pPr>
        <w:pStyle w:val="Heading4"/>
        <w:rPr>
          <w:sz w:val="32"/>
          <w:lang w:eastAsia="zh-CN"/>
        </w:rPr>
      </w:pPr>
      <w:bookmarkStart w:id="2260" w:name="_Toc51580999"/>
      <w:bookmarkStart w:id="2261" w:name="_Toc52356262"/>
      <w:bookmarkStart w:id="2262" w:name="_Toc55227832"/>
      <w:bookmarkStart w:id="2263" w:name="_Toc130219135"/>
      <w:r w:rsidRPr="00747535">
        <w:t>11</w:t>
      </w:r>
      <w:r>
        <w:t>.6</w:t>
      </w:r>
      <w:r w:rsidRPr="00747535">
        <w:t>.1.1</w:t>
      </w:r>
      <w:r w:rsidRPr="00747535">
        <w:tab/>
        <w:t xml:space="preserve">Notification </w:t>
      </w:r>
      <w:r w:rsidRPr="00971FE6">
        <w:rPr>
          <w:rFonts w:cs="Arial"/>
        </w:rPr>
        <w:t>notifyFileReady</w:t>
      </w:r>
      <w:bookmarkEnd w:id="2260"/>
      <w:bookmarkEnd w:id="2261"/>
      <w:bookmarkEnd w:id="2262"/>
      <w:bookmarkEnd w:id="2263"/>
    </w:p>
    <w:p w14:paraId="3BA087D9" w14:textId="77777777" w:rsidR="00747535" w:rsidRPr="00747535" w:rsidRDefault="00747535" w:rsidP="00747535">
      <w:pPr>
        <w:pStyle w:val="Heading5"/>
      </w:pPr>
      <w:bookmarkStart w:id="2264" w:name="_Toc51581000"/>
      <w:bookmarkStart w:id="2265" w:name="_Toc52356263"/>
      <w:bookmarkStart w:id="2266" w:name="_Toc55227833"/>
      <w:bookmarkStart w:id="2267" w:name="_Toc130219136"/>
      <w:r w:rsidRPr="00747535">
        <w:t>11</w:t>
      </w:r>
      <w:r>
        <w:t>.6</w:t>
      </w:r>
      <w:r w:rsidRPr="00747535">
        <w:t>.1.1.1</w:t>
      </w:r>
      <w:r w:rsidRPr="00747535">
        <w:tab/>
        <w:t>Definition</w:t>
      </w:r>
      <w:bookmarkEnd w:id="2264"/>
      <w:bookmarkEnd w:id="2265"/>
      <w:bookmarkEnd w:id="2266"/>
      <w:bookmarkEnd w:id="2267"/>
    </w:p>
    <w:p w14:paraId="685F0E47" w14:textId="26F7D5AB" w:rsidR="007C30F6" w:rsidRDefault="007C30F6" w:rsidP="007C30F6">
      <w:pPr>
        <w:rPr>
          <w:color w:val="000000"/>
        </w:rPr>
      </w:pPr>
      <w:r>
        <w:rPr>
          <w:color w:val="000000"/>
        </w:rPr>
        <w:t xml:space="preserve">A MnS producer sends this notification to subscribed MnS consumers when a new file </w:t>
      </w:r>
      <w:r w:rsidR="002C3B29" w:rsidRPr="002C3B29">
        <w:rPr>
          <w:color w:val="000000"/>
        </w:rPr>
        <w:t>becomes</w:t>
      </w:r>
      <w:r>
        <w:rPr>
          <w:color w:val="000000"/>
        </w:rPr>
        <w:t xml:space="preserve"> ready (available) on the MnS producer for upload by MnS consumer</w:t>
      </w:r>
      <w:r w:rsidR="002C3B29"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42D7F94E" w14:textId="135E9BB5" w:rsidR="00747535" w:rsidRDefault="007C30F6" w:rsidP="00747535">
      <w:pPr>
        <w:keepNext/>
      </w:pPr>
      <w:r>
        <w:rPr>
          <w:color w:val="000000"/>
        </w:rPr>
        <w:t xml:space="preserve">The "objectClass" and "objectInstance" parameters </w:t>
      </w:r>
      <w:r w:rsidR="002F0CEE">
        <w:rPr>
          <w:color w:val="000000"/>
        </w:rPr>
        <w:t xml:space="preserve">of the notification header </w:t>
      </w:r>
      <w:r>
        <w:rPr>
          <w:color w:val="000000"/>
        </w:rPr>
        <w:t xml:space="preserve">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002C3B29" w:rsidRPr="002C3B29">
        <w:rPr>
          <w:color w:val="000000"/>
        </w:rPr>
        <w:t xml:space="preserve"> For the case that the file is processed on a mangement node, the "ManagementNode", where the file is processed, shall be used instead.</w:t>
      </w:r>
    </w:p>
    <w:p w14:paraId="7283F13C" w14:textId="5C2F00D7" w:rsidR="00747535" w:rsidRPr="00747535" w:rsidRDefault="00747535" w:rsidP="00747535">
      <w:pPr>
        <w:pStyle w:val="Heading5"/>
        <w:rPr>
          <w:lang w:val="fr-FR"/>
        </w:rPr>
      </w:pPr>
      <w:bookmarkStart w:id="2268" w:name="_Toc51581001"/>
      <w:bookmarkStart w:id="2269" w:name="_Toc52356264"/>
      <w:bookmarkStart w:id="2270" w:name="_Toc55227834"/>
      <w:bookmarkStart w:id="2271" w:name="_Toc130219137"/>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2268"/>
      <w:bookmarkEnd w:id="2269"/>
      <w:bookmarkEnd w:id="2270"/>
      <w:bookmarkEnd w:id="2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FF48D5" w14:paraId="1B58E6EA" w14:textId="77777777" w:rsidTr="001D11CC">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5746308B" w14:textId="77777777" w:rsidR="00747535" w:rsidRDefault="00747535" w:rsidP="00087D0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C119C4" w14:textId="5CE48BCB" w:rsidR="00747535" w:rsidRDefault="00FF48D5" w:rsidP="00E521D6">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43DA112" w14:textId="77777777" w:rsidR="00747535" w:rsidRDefault="00747535" w:rsidP="00087D02">
            <w:pPr>
              <w:pStyle w:val="TAH"/>
              <w:rPr>
                <w:lang w:val="fr-FR"/>
              </w:rPr>
            </w:pPr>
            <w:r>
              <w:rPr>
                <w:lang w:val="fr-FR"/>
              </w:rPr>
              <w:t>Comment</w:t>
            </w:r>
          </w:p>
        </w:tc>
      </w:tr>
      <w:tr w:rsidR="00FF48D5" w14:paraId="7ADAA6D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C9F5B67" w14:textId="77777777" w:rsidR="00747535" w:rsidRPr="00971FE6" w:rsidRDefault="00747535" w:rsidP="00FF48D5">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8824154" w14:textId="46D3D31F"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8111539" w14:textId="47572713" w:rsidR="00747535" w:rsidRPr="00087D02" w:rsidRDefault="00FF48D5" w:rsidP="00FF48D5">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52680027" w14:textId="395C09DE" w:rsidR="00747535" w:rsidRPr="00087D02" w:rsidRDefault="00FF48D5" w:rsidP="00FF48D5">
            <w:pPr>
              <w:pStyle w:val="TAL"/>
            </w:pPr>
            <w:r>
              <w:t>See clause 11.6.1.1.1 for the definition of Entity</w:t>
            </w:r>
          </w:p>
        </w:tc>
      </w:tr>
      <w:tr w:rsidR="00FF48D5" w14:paraId="13AF981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13F7BAB" w14:textId="77777777" w:rsidR="00747535" w:rsidRPr="00971FE6" w:rsidRDefault="00747535" w:rsidP="00FF48D5">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6B7828CF" w14:textId="1AF35CE5"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C2774B" w14:textId="053F8F77" w:rsidR="00747535" w:rsidRPr="00087D02" w:rsidRDefault="00FF48D5" w:rsidP="00FF48D5">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6E67803D" w14:textId="3C734333" w:rsidR="00747535" w:rsidRPr="00087D02" w:rsidRDefault="00FF48D5" w:rsidP="00FF48D5">
            <w:pPr>
              <w:pStyle w:val="TAL"/>
            </w:pPr>
            <w:r>
              <w:t>See clause 11.6.1.1.1 for the definition of Entity</w:t>
            </w:r>
          </w:p>
        </w:tc>
      </w:tr>
      <w:tr w:rsidR="00FF48D5" w14:paraId="3CF1CEE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5269EABE" w14:textId="77777777" w:rsidR="00747535" w:rsidRPr="00FF48D5" w:rsidRDefault="00747535" w:rsidP="00FF48D5">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445F4CB2" w14:textId="2CE5CA4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70E220E" w14:textId="068DDBF7" w:rsidR="00747535" w:rsidRPr="00087D02" w:rsidRDefault="00FF48D5" w:rsidP="00FF48D5">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CFF65D2" w14:textId="1693CFD5" w:rsidR="00747535" w:rsidRPr="00087D02" w:rsidRDefault="00747535" w:rsidP="00FF48D5">
            <w:pPr>
              <w:pStyle w:val="TAL"/>
            </w:pPr>
          </w:p>
        </w:tc>
      </w:tr>
      <w:tr w:rsidR="00FF48D5" w14:paraId="7E652925"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4531B4AB" w14:textId="5A0EFFCA" w:rsidR="00FF48D5" w:rsidRPr="00FF48D5" w:rsidRDefault="00FF48D5" w:rsidP="00FF48D5">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1EECECA6" w14:textId="0C77BCFB"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023F5EB2" w14:textId="68999F6E" w:rsidR="00FF48D5" w:rsidRPr="00087D02" w:rsidRDefault="00FF48D5" w:rsidP="00FF48D5">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54208397" w14:textId="77777777" w:rsidR="00FF48D5" w:rsidRPr="00087D02" w:rsidRDefault="00FF48D5" w:rsidP="00FF48D5">
            <w:pPr>
              <w:pStyle w:val="TAL"/>
            </w:pPr>
          </w:p>
        </w:tc>
      </w:tr>
      <w:tr w:rsidR="00FF48D5" w14:paraId="66B6ECC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39B54CD" w14:textId="77777777" w:rsidR="00747535" w:rsidRPr="00FF48D5" w:rsidRDefault="00747535" w:rsidP="00FF48D5">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191110FF" w14:textId="3F98D6E0"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EC5B5EB" w14:textId="65782790" w:rsidR="00747535" w:rsidRPr="00087D02" w:rsidRDefault="00FF48D5"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18A0F83A" w14:textId="2A944F75" w:rsidR="00FF48D5" w:rsidRPr="00FF48D5" w:rsidRDefault="00FF48D5" w:rsidP="00FF48D5">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725F817D" w14:textId="16B91605"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54F78FFF" w14:textId="77777777" w:rsidR="00FF48D5" w:rsidRPr="00087D02" w:rsidRDefault="00FF48D5" w:rsidP="00FF48D5">
            <w:pPr>
              <w:pStyle w:val="TAL"/>
            </w:pPr>
          </w:p>
        </w:tc>
        <w:tc>
          <w:tcPr>
            <w:tcW w:w="1348" w:type="dxa"/>
            <w:tcBorders>
              <w:top w:val="single" w:sz="4" w:space="0" w:color="auto"/>
              <w:left w:val="single" w:sz="4" w:space="0" w:color="auto"/>
              <w:bottom w:val="single" w:sz="4" w:space="0" w:color="auto"/>
              <w:right w:val="single" w:sz="4" w:space="0" w:color="auto"/>
            </w:tcBorders>
          </w:tcPr>
          <w:p w14:paraId="385BFF95" w14:textId="77777777" w:rsidR="00FF48D5" w:rsidRPr="00087D02" w:rsidRDefault="00FF48D5" w:rsidP="00FF48D5">
            <w:pPr>
              <w:pStyle w:val="TAL"/>
            </w:pPr>
          </w:p>
        </w:tc>
      </w:tr>
      <w:tr w:rsidR="00FF48D5" w14:paraId="639F3D7B"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03003FD" w14:textId="77777777" w:rsidR="00747535" w:rsidRPr="00971FE6" w:rsidRDefault="00747535" w:rsidP="00FF48D5">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6D15B236" w14:textId="10966A7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EBFDDE7" w14:textId="77777777" w:rsidR="002F0CEE" w:rsidRDefault="00747535" w:rsidP="00FF48D5">
            <w:pPr>
              <w:pStyle w:val="TAL"/>
            </w:pPr>
            <w:r w:rsidRPr="00087D02">
              <w:t>List of struct</w:t>
            </w:r>
          </w:p>
          <w:p w14:paraId="7462AF62" w14:textId="7B33F8BE" w:rsidR="00747535" w:rsidRPr="00087D02" w:rsidRDefault="00747535" w:rsidP="00FF48D5">
            <w:pPr>
              <w:pStyle w:val="TAL"/>
            </w:pPr>
            <w:r w:rsidRPr="00087D02">
              <w:t>&lt;</w:t>
            </w:r>
          </w:p>
          <w:p w14:paraId="08EF46DB" w14:textId="23679C53" w:rsidR="00747535" w:rsidRDefault="00FF48D5" w:rsidP="00FF48D5">
            <w:pPr>
              <w:pStyle w:val="TAL"/>
            </w:pPr>
            <w:r>
              <w:t xml:space="preserve">  </w:t>
            </w:r>
            <w:r w:rsidR="00747535" w:rsidRPr="00971FE6">
              <w:t>fileLocation</w:t>
            </w:r>
            <w:r w:rsidR="002F0CEE">
              <w:t xml:space="preserve"> (M)</w:t>
            </w:r>
            <w:r w:rsidR="00747535" w:rsidRPr="00FF48D5">
              <w:t>,</w:t>
            </w:r>
          </w:p>
          <w:p w14:paraId="58E4F3F8" w14:textId="2671E6DA" w:rsidR="002C4A7A" w:rsidRPr="00FF48D5" w:rsidRDefault="002C4A7A" w:rsidP="00FF48D5">
            <w:pPr>
              <w:pStyle w:val="TAL"/>
            </w:pPr>
            <w:r>
              <w:t xml:space="preserve">  fileCompression (M),</w:t>
            </w:r>
          </w:p>
          <w:p w14:paraId="5E7DE399" w14:textId="7AB2077E" w:rsidR="00747535" w:rsidRDefault="00FF48D5" w:rsidP="00FF48D5">
            <w:pPr>
              <w:pStyle w:val="TAL"/>
            </w:pPr>
            <w:r>
              <w:t xml:space="preserve">  </w:t>
            </w:r>
            <w:r w:rsidR="00747535" w:rsidRPr="00971FE6">
              <w:t>fileSize</w:t>
            </w:r>
            <w:r w:rsidR="002F0CEE">
              <w:t xml:space="preserve"> (O)</w:t>
            </w:r>
            <w:r w:rsidR="002C3B29">
              <w:t>,</w:t>
            </w:r>
          </w:p>
          <w:p w14:paraId="68A3686B" w14:textId="77777777" w:rsidR="002C4A7A" w:rsidRDefault="002C4A7A" w:rsidP="002C4A7A">
            <w:pPr>
              <w:pStyle w:val="TAL"/>
              <w:rPr>
                <w:lang w:eastAsia="zh-CN"/>
              </w:rPr>
            </w:pPr>
            <w:r>
              <w:t xml:space="preserve">  fileDataType (M),</w:t>
            </w:r>
          </w:p>
          <w:p w14:paraId="1AD665DC" w14:textId="1A6A4145" w:rsidR="002C4A7A" w:rsidRPr="00FF48D5" w:rsidRDefault="002C4A7A" w:rsidP="00FF48D5">
            <w:pPr>
              <w:pStyle w:val="TAL"/>
            </w:pPr>
            <w:r>
              <w:t xml:space="preserve">  fileFormat (M),</w:t>
            </w:r>
          </w:p>
          <w:p w14:paraId="1E914C96" w14:textId="3140D580" w:rsidR="00747535" w:rsidRPr="00FF48D5" w:rsidRDefault="00FF48D5" w:rsidP="00FF48D5">
            <w:pPr>
              <w:pStyle w:val="TAL"/>
            </w:pPr>
            <w:r>
              <w:t xml:space="preserve">  </w:t>
            </w:r>
            <w:r w:rsidR="00747535" w:rsidRPr="00971FE6">
              <w:t>file</w:t>
            </w:r>
            <w:r w:rsidR="00747535" w:rsidRPr="00971FE6">
              <w:rPr>
                <w:lang w:eastAsia="zh-CN"/>
              </w:rPr>
              <w:t>Ready</w:t>
            </w:r>
            <w:r w:rsidR="00747535" w:rsidRPr="00971FE6">
              <w:t>Time</w:t>
            </w:r>
            <w:r w:rsidR="002F0CEE">
              <w:t xml:space="preserve"> (O)</w:t>
            </w:r>
            <w:r w:rsidR="002C3B29">
              <w:t>,</w:t>
            </w:r>
          </w:p>
          <w:p w14:paraId="0D5FAA9D" w14:textId="77777777" w:rsidR="002C4A7A" w:rsidRDefault="00FF48D5" w:rsidP="002C4A7A">
            <w:pPr>
              <w:pStyle w:val="TAL"/>
            </w:pPr>
            <w:r>
              <w:t xml:space="preserve">  </w:t>
            </w:r>
            <w:r w:rsidR="00747535" w:rsidRPr="00971FE6">
              <w:t>fileExpirationTime</w:t>
            </w:r>
            <w:r w:rsidR="002F0CEE">
              <w:t xml:space="preserve"> (O)</w:t>
            </w:r>
            <w:r w:rsidR="002C3B29">
              <w:t>,</w:t>
            </w:r>
          </w:p>
          <w:p w14:paraId="4733CE77" w14:textId="2A20FB50" w:rsidR="00747535" w:rsidRPr="00FF48D5" w:rsidRDefault="002C4A7A" w:rsidP="002C4A7A">
            <w:pPr>
              <w:pStyle w:val="TAL"/>
              <w:rPr>
                <w:lang w:eastAsia="zh-CN"/>
              </w:rPr>
            </w:pPr>
            <w:r>
              <w:t>…jobId (CO)</w:t>
            </w:r>
          </w:p>
          <w:p w14:paraId="5A230A08" w14:textId="597F3FA4" w:rsidR="00747535" w:rsidRPr="00FF48D5" w:rsidRDefault="00747535" w:rsidP="00FF48D5">
            <w:pPr>
              <w:pStyle w:val="TAL"/>
              <w:rPr>
                <w:lang w:eastAsia="zh-CN"/>
              </w:rPr>
            </w:pPr>
          </w:p>
          <w:p w14:paraId="0D44B99D" w14:textId="07D78A82" w:rsidR="00747535" w:rsidRDefault="00747535" w:rsidP="00FF48D5">
            <w:pPr>
              <w:pStyle w:val="TAL"/>
            </w:pPr>
            <w:r w:rsidRPr="00087D02">
              <w:t>&gt;</w:t>
            </w:r>
          </w:p>
          <w:p w14:paraId="43ED3AD8" w14:textId="77777777" w:rsidR="002C3B29" w:rsidRPr="00087D02" w:rsidRDefault="002C3B29" w:rsidP="00FF48D5">
            <w:pPr>
              <w:pStyle w:val="TAL"/>
            </w:pPr>
          </w:p>
          <w:p w14:paraId="2091744F" w14:textId="77777777" w:rsidR="00747535" w:rsidRPr="00087D02" w:rsidRDefault="00747535" w:rsidP="00FF48D5">
            <w:pPr>
              <w:pStyle w:val="TAL"/>
            </w:pPr>
            <w:r w:rsidRPr="00087D02">
              <w:t>Each element is defined as following:</w:t>
            </w:r>
          </w:p>
          <w:p w14:paraId="0727BDFD" w14:textId="3145DFBB" w:rsidR="00747535" w:rsidRPr="00087D02" w:rsidRDefault="00747535" w:rsidP="00FF48D5">
            <w:pPr>
              <w:pStyle w:val="TAL"/>
            </w:pPr>
            <w:r w:rsidRPr="00FF48D5">
              <w:rPr>
                <w:rFonts w:cs="Arial"/>
                <w:lang w:eastAsia="zh-CN"/>
              </w:rPr>
              <w:t xml:space="preserve">- </w:t>
            </w:r>
            <w:r w:rsidR="002C3B29">
              <w:rPr>
                <w:rFonts w:cs="Arial"/>
                <w:lang w:eastAsia="zh-CN"/>
              </w:rPr>
              <w:t>"</w:t>
            </w:r>
            <w:r w:rsidRPr="00971FE6">
              <w:rPr>
                <w:rFonts w:cs="Arial"/>
              </w:rPr>
              <w:t>fileLocation</w:t>
            </w:r>
            <w:r w:rsidR="002C3B29">
              <w:rPr>
                <w:rFonts w:cs="Arial"/>
              </w:rPr>
              <w:t>"</w:t>
            </w:r>
            <w:r w:rsidRPr="00FF48D5">
              <w:rPr>
                <w:rFonts w:cs="Arial"/>
              </w:rPr>
              <w:t>:</w:t>
            </w:r>
            <w:r w:rsidRPr="00087D02">
              <w:t xml:space="preserve"> </w:t>
            </w:r>
            <w:r w:rsidR="002C3B29">
              <w:t>L</w:t>
            </w:r>
            <w:r w:rsidRPr="00087D02">
              <w:t>ocation of the file. The location may be a directory path or a URL</w:t>
            </w:r>
            <w:r w:rsidR="00671A2C">
              <w:t>, for example</w:t>
            </w:r>
          </w:p>
          <w:p w14:paraId="1AB04ABC" w14:textId="30351C42" w:rsidR="00747535" w:rsidRPr="00087D02" w:rsidRDefault="002C3B29" w:rsidP="00FF48D5">
            <w:pPr>
              <w:pStyle w:val="TAL"/>
            </w:pPr>
            <w:r>
              <w:t xml:space="preserve">   "</w:t>
            </w:r>
            <w:hyperlink w:history="1"/>
            <w:proofErr w:type="gramStart"/>
            <w:r w:rsidRPr="00311DB3">
              <w:t>\\202.112.101.1\D:\user\Files\</w:t>
            </w:r>
            <w:proofErr w:type="gramEnd"/>
            <w:r w:rsidRPr="00311DB3">
              <w:t>&lt;xxx&gt;</w:t>
            </w:r>
            <w:r>
              <w:t>"</w:t>
            </w:r>
            <w:r w:rsidR="00671A2C">
              <w:t>,</w:t>
            </w:r>
            <w:r w:rsidR="00747535" w:rsidRPr="00087D02">
              <w:t xml:space="preserve"> or</w:t>
            </w:r>
          </w:p>
          <w:p w14:paraId="6E4592D7" w14:textId="13DA7F3F" w:rsidR="002F0CEE" w:rsidRDefault="00C459DD" w:rsidP="00FF48D5">
            <w:pPr>
              <w:pStyle w:val="TAL"/>
            </w:pPr>
            <w:r>
              <w:t xml:space="preserve">   </w:t>
            </w:r>
            <w:r w:rsidR="00747535" w:rsidRPr="00087D02">
              <w:t>"</w:t>
            </w:r>
            <w:r w:rsidR="003C35F6" w:rsidRPr="00971FE6">
              <w:t>ftp://nms.telecom_org.com/datastore/&lt;xxx&gt;</w:t>
            </w:r>
            <w:r w:rsidR="00747535" w:rsidRPr="00087D02">
              <w:t>,</w:t>
            </w:r>
          </w:p>
          <w:p w14:paraId="782FCE22" w14:textId="0F6DEBC6" w:rsidR="00747535" w:rsidRDefault="00747535" w:rsidP="00FF48D5">
            <w:pPr>
              <w:pStyle w:val="TAL"/>
            </w:pPr>
            <w:r w:rsidRPr="00087D02">
              <w:t>where &lt;xxx&gt; is the filename</w:t>
            </w:r>
            <w:r w:rsidR="00671A2C">
              <w:t>.</w:t>
            </w:r>
          </w:p>
          <w:p w14:paraId="06FAB305" w14:textId="5B7B428F" w:rsidR="002C4A7A" w:rsidRPr="00087D02" w:rsidRDefault="002C4A7A" w:rsidP="00FF48D5">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03E543" w14:textId="22B54829" w:rsidR="00747535"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fileSize</w:t>
            </w:r>
            <w:r w:rsidR="00671A2C">
              <w:rPr>
                <w:rFonts w:cs="Arial"/>
              </w:rPr>
              <w:t>"</w:t>
            </w:r>
            <w:r w:rsidRPr="00671A2C">
              <w:rPr>
                <w:rFonts w:cs="Arial"/>
              </w:rPr>
              <w:t>:</w:t>
            </w:r>
            <w:r w:rsidRPr="00087D02">
              <w:t xml:space="preserve"> </w:t>
            </w:r>
            <w:r w:rsidR="00C459DD">
              <w:t>S</w:t>
            </w:r>
            <w:r w:rsidRPr="00087D02">
              <w:t xml:space="preserve">ize of the file. Its value is </w:t>
            </w:r>
            <w:r w:rsidR="00C459DD">
              <w:t xml:space="preserve">a </w:t>
            </w:r>
            <w:r w:rsidR="002F0CEE">
              <w:t>non negative</w:t>
            </w:r>
            <w:r w:rsidRPr="00087D02">
              <w:t xml:space="preserve"> </w:t>
            </w:r>
            <w:r w:rsidR="002F0CEE">
              <w:t>i</w:t>
            </w:r>
            <w:r w:rsidR="002F0CEE" w:rsidRPr="00087D02">
              <w:t>nteger</w:t>
            </w:r>
            <w:r w:rsidR="00C459DD">
              <w:t>.</w:t>
            </w:r>
            <w:r w:rsidRPr="00087D02">
              <w:t xml:space="preserve"> </w:t>
            </w:r>
            <w:r w:rsidR="00C459DD">
              <w:t>T</w:t>
            </w:r>
            <w:r w:rsidRPr="00087D02">
              <w:t>he unit is byte.</w:t>
            </w:r>
          </w:p>
          <w:p w14:paraId="0FD18455" w14:textId="77777777" w:rsidR="002C4A7A" w:rsidRDefault="002C4A7A" w:rsidP="002C4A7A">
            <w:pPr>
              <w:pStyle w:val="TAL"/>
            </w:pPr>
            <w:r>
              <w:rPr>
                <w:lang w:eastAsia="zh-CN"/>
              </w:rPr>
              <w:t>- "</w:t>
            </w:r>
            <w:r>
              <w:rPr>
                <w:rFonts w:cs="Arial"/>
              </w:rPr>
              <w:t>fileDataType":</w:t>
            </w:r>
            <w:r>
              <w:t xml:space="preserve"> Type of the management data stored in the file. Allowed values are</w:t>
            </w:r>
            <w:r>
              <w:rPr>
                <w:rFonts w:ascii="Courier New" w:hAnsi="Courier New" w:cs="Courier New"/>
              </w:rPr>
              <w:t>:</w:t>
            </w:r>
          </w:p>
          <w:p w14:paraId="73CE5764" w14:textId="77777777" w:rsidR="002C4A7A" w:rsidRDefault="002C4A7A" w:rsidP="002C4A7A">
            <w:pPr>
              <w:pStyle w:val="TAL"/>
            </w:pPr>
            <w:r>
              <w:t xml:space="preserve">  - "PERFORMANCE"</w:t>
            </w:r>
          </w:p>
          <w:p w14:paraId="4DFB7F1A" w14:textId="77777777" w:rsidR="002C4A7A" w:rsidRDefault="002C4A7A" w:rsidP="002C4A7A">
            <w:pPr>
              <w:pStyle w:val="TAL"/>
            </w:pPr>
            <w:r>
              <w:t xml:space="preserve">  - "TRACE"</w:t>
            </w:r>
          </w:p>
          <w:p w14:paraId="4447F850" w14:textId="77777777" w:rsidR="002C4A7A" w:rsidRDefault="002C4A7A" w:rsidP="002C4A7A">
            <w:pPr>
              <w:pStyle w:val="TAL"/>
            </w:pPr>
            <w:r>
              <w:t xml:space="preserve">  - "ANALYTICS"</w:t>
            </w:r>
          </w:p>
          <w:p w14:paraId="180DF62C" w14:textId="77777777" w:rsidR="002C4A7A" w:rsidRDefault="002C4A7A" w:rsidP="002C4A7A">
            <w:pPr>
              <w:pStyle w:val="TAL"/>
            </w:pPr>
            <w:r>
              <w:t xml:space="preserve">  - "PROPRIETARY"</w:t>
            </w:r>
          </w:p>
          <w:p w14:paraId="6AA9B90B" w14:textId="77777777" w:rsidR="002C4A7A" w:rsidRDefault="002C4A7A" w:rsidP="002C4A7A">
            <w:pPr>
              <w:pStyle w:val="TAL"/>
            </w:pPr>
            <w:r>
              <w:t>The value "PERFORMANCE" refers to measurements and KPIs.</w:t>
            </w:r>
          </w:p>
          <w:p w14:paraId="1F9E0910" w14:textId="54751EC9" w:rsidR="002C4A7A" w:rsidRPr="00087D02" w:rsidRDefault="002C4A7A" w:rsidP="00FF48D5">
            <w:pPr>
              <w:pStyle w:val="TAL"/>
            </w:pPr>
            <w:r>
              <w:rPr>
                <w:lang w:eastAsia="zh-CN"/>
              </w:rPr>
              <w:t>- "</w:t>
            </w:r>
            <w:r>
              <w:rPr>
                <w:rFonts w:cs="Arial"/>
              </w:rPr>
              <w:t>fileFormat":</w:t>
            </w:r>
            <w:r>
              <w:t xml:space="preserve"> Identifier of the XML or ASN.1 schema (incl. its version) used to produce the file content.</w:t>
            </w:r>
          </w:p>
          <w:p w14:paraId="797F1F5E" w14:textId="46F59CB1"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w:t>
            </w:r>
            <w:r w:rsidRPr="00971FE6">
              <w:rPr>
                <w:rFonts w:cs="Arial"/>
                <w:lang w:eastAsia="zh-CN"/>
              </w:rPr>
              <w:t>Ready</w:t>
            </w:r>
            <w:r w:rsidRPr="00971FE6">
              <w:rPr>
                <w:rFonts w:cs="Arial"/>
              </w:rPr>
              <w:t>Time</w:t>
            </w:r>
            <w:r w:rsidR="00671A2C">
              <w:rPr>
                <w:rFonts w:cs="Arial"/>
              </w:rPr>
              <w:t>"</w:t>
            </w:r>
            <w:r w:rsidRPr="00671A2C">
              <w:rPr>
                <w:rFonts w:cs="Arial"/>
              </w:rPr>
              <w:t>:</w:t>
            </w:r>
            <w:r w:rsidRPr="00087D02">
              <w:t xml:space="preserve"> </w:t>
            </w:r>
            <w:r w:rsidR="00C459DD">
              <w:t>D</w:t>
            </w:r>
            <w:r w:rsidRPr="00087D02">
              <w:t xml:space="preserve">ate and time when the file was closed </w:t>
            </w:r>
            <w:r w:rsidR="00C459DD">
              <w:t xml:space="preserve">(the last time) </w:t>
            </w:r>
            <w:r w:rsidRPr="00087D02">
              <w:t xml:space="preserve">and made available </w:t>
            </w:r>
            <w:r w:rsidR="00C459DD">
              <w:t>on the MnS producer</w:t>
            </w:r>
            <w:r w:rsidR="002F0CEE">
              <w:t xml:space="preserve">. </w:t>
            </w:r>
            <w:r w:rsidR="00C459DD">
              <w:t>T</w:t>
            </w:r>
            <w:r w:rsidRPr="00087D02">
              <w:t>he file content will not be changed</w:t>
            </w:r>
            <w:r w:rsidR="00C459DD">
              <w:t xml:space="preserve"> anymore</w:t>
            </w:r>
            <w:r w:rsidRPr="00087D02">
              <w:t>.</w:t>
            </w:r>
          </w:p>
          <w:p w14:paraId="1CE345CC" w14:textId="198095B3" w:rsidR="00747535" w:rsidRPr="00087D02" w:rsidRDefault="00747535" w:rsidP="00FF48D5">
            <w:pPr>
              <w:pStyle w:val="TAL"/>
            </w:pPr>
            <w:r w:rsidRPr="00087D02">
              <w:rPr>
                <w:lang w:eastAsia="zh-CN"/>
              </w:rPr>
              <w:t>-</w:t>
            </w:r>
            <w:r w:rsidRPr="00671A2C">
              <w:rPr>
                <w:rFonts w:cs="Arial"/>
                <w:lang w:eastAsia="zh-CN"/>
              </w:rPr>
              <w:t xml:space="preserve"> </w:t>
            </w:r>
            <w:r w:rsidR="00671A2C">
              <w:rPr>
                <w:rFonts w:cs="Arial"/>
                <w:lang w:eastAsia="zh-CN"/>
              </w:rPr>
              <w:t>"</w:t>
            </w:r>
            <w:r w:rsidRPr="00971FE6">
              <w:rPr>
                <w:rFonts w:cs="Arial"/>
              </w:rPr>
              <w:t>fileExpirationTime</w:t>
            </w:r>
            <w:r w:rsidR="00671A2C">
              <w:rPr>
                <w:rFonts w:cs="Arial"/>
              </w:rPr>
              <w:t>"</w:t>
            </w:r>
            <w:r w:rsidRPr="00671A2C">
              <w:rPr>
                <w:rFonts w:cs="Arial"/>
              </w:rPr>
              <w:t>:</w:t>
            </w:r>
            <w:r w:rsidRPr="00087D02">
              <w:t xml:space="preserve"> </w:t>
            </w:r>
            <w:r w:rsidR="00C459DD">
              <w:t>D</w:t>
            </w:r>
            <w:r w:rsidRPr="00087D02">
              <w:t xml:space="preserve">ate and time </w:t>
            </w:r>
            <w:r w:rsidR="00C459DD">
              <w:t>after</w:t>
            </w:r>
            <w:r w:rsidR="00C459DD" w:rsidRPr="00087D02">
              <w:t xml:space="preserve"> </w:t>
            </w:r>
            <w:r w:rsidRPr="00087D02">
              <w:t xml:space="preserve">which the file may be deleted. It shall not be empty and shall be later than </w:t>
            </w:r>
            <w:r w:rsidR="00C459DD">
              <w:t>"</w:t>
            </w:r>
            <w:r w:rsidRPr="00087D02">
              <w:t>file</w:t>
            </w:r>
            <w:r w:rsidRPr="00087D02">
              <w:rPr>
                <w:lang w:eastAsia="zh-CN"/>
              </w:rPr>
              <w:t>Ready</w:t>
            </w:r>
            <w:r w:rsidRPr="00087D02">
              <w:t>Time</w:t>
            </w:r>
            <w:r w:rsidR="00C459DD">
              <w:t>"</w:t>
            </w:r>
            <w:r w:rsidRPr="00087D02">
              <w:t>.</w:t>
            </w:r>
          </w:p>
          <w:p w14:paraId="3F05B6EE" w14:textId="38780024" w:rsidR="002C4A7A" w:rsidRDefault="002C4A7A" w:rsidP="002C4A7A">
            <w:pPr>
              <w:pStyle w:val="TAL"/>
            </w:pPr>
          </w:p>
          <w:p w14:paraId="298124AF" w14:textId="1561C1DB" w:rsidR="002F0CEE" w:rsidRDefault="002C4A7A" w:rsidP="002C4A7A">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0E654E63" w14:textId="445230EA" w:rsidR="00F75075" w:rsidRDefault="00F75075" w:rsidP="002F0CEE">
            <w:pPr>
              <w:pStyle w:val="TAL"/>
            </w:pPr>
          </w:p>
          <w:p w14:paraId="2C6E904A" w14:textId="26EA5BB6" w:rsidR="00611943" w:rsidRDefault="00611943" w:rsidP="00971FE6">
            <w:pPr>
              <w:pStyle w:val="TAL"/>
            </w:pPr>
          </w:p>
          <w:p w14:paraId="5BAEF0D1" w14:textId="589C8765" w:rsidR="00747535" w:rsidRPr="00087D02" w:rsidRDefault="00747535" w:rsidP="001D11CC">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BC08446" w14:textId="020CB654" w:rsidR="00747535" w:rsidRPr="00087D02" w:rsidRDefault="00FC1A8C" w:rsidP="00FF48D5">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6F067F88" w14:textId="77777777" w:rsidR="00747535" w:rsidRPr="00971FE6" w:rsidRDefault="00747535" w:rsidP="00FF48D5">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67577B2A" w14:textId="26F11580" w:rsidR="00747535" w:rsidRDefault="00747535" w:rsidP="001D11CC">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221CF6B7" w14:textId="09D2A8AB" w:rsidR="00747535" w:rsidRPr="00087D02" w:rsidRDefault="00B90D4C"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76C4A5C3" w14:textId="77777777" w:rsidR="00747535" w:rsidRDefault="00747535" w:rsidP="00747535"/>
    <w:p w14:paraId="71183295" w14:textId="640E1001" w:rsidR="00747535" w:rsidRPr="00747535" w:rsidRDefault="00747535" w:rsidP="00747535">
      <w:pPr>
        <w:pStyle w:val="Heading4"/>
      </w:pPr>
      <w:bookmarkStart w:id="2272" w:name="_Toc51581002"/>
      <w:bookmarkStart w:id="2273" w:name="_Toc52356265"/>
      <w:bookmarkStart w:id="2274" w:name="_Toc55227835"/>
      <w:bookmarkStart w:id="2275" w:name="_Toc130219138"/>
      <w:r w:rsidRPr="00747535">
        <w:t>11</w:t>
      </w:r>
      <w:r>
        <w:t>.6</w:t>
      </w:r>
      <w:r w:rsidRPr="00747535">
        <w:t>.1.2</w:t>
      </w:r>
      <w:r w:rsidRPr="00747535">
        <w:tab/>
        <w:t xml:space="preserve">Notification </w:t>
      </w:r>
      <w:r w:rsidRPr="00971FE6">
        <w:rPr>
          <w:rFonts w:cs="Arial"/>
        </w:rPr>
        <w:t>notifyFilePreparationError</w:t>
      </w:r>
      <w:bookmarkEnd w:id="2272"/>
      <w:bookmarkEnd w:id="2273"/>
      <w:bookmarkEnd w:id="2274"/>
      <w:bookmarkEnd w:id="2275"/>
    </w:p>
    <w:p w14:paraId="48596B00" w14:textId="77777777" w:rsidR="00747535" w:rsidRPr="00747535" w:rsidRDefault="00747535" w:rsidP="00747535">
      <w:pPr>
        <w:pStyle w:val="Heading5"/>
      </w:pPr>
      <w:bookmarkStart w:id="2276" w:name="_Toc51581003"/>
      <w:bookmarkStart w:id="2277" w:name="_Toc52356266"/>
      <w:bookmarkStart w:id="2278" w:name="_Toc55227836"/>
      <w:bookmarkStart w:id="2279" w:name="_Toc130219139"/>
      <w:r w:rsidRPr="00747535">
        <w:t>11</w:t>
      </w:r>
      <w:r>
        <w:t>.6</w:t>
      </w:r>
      <w:r w:rsidRPr="00747535">
        <w:t>.1.2.1</w:t>
      </w:r>
      <w:r w:rsidRPr="00747535">
        <w:tab/>
        <w:t>Definition</w:t>
      </w:r>
      <w:bookmarkEnd w:id="2276"/>
      <w:bookmarkEnd w:id="2277"/>
      <w:bookmarkEnd w:id="2278"/>
      <w:bookmarkEnd w:id="2279"/>
    </w:p>
    <w:p w14:paraId="1F15899F" w14:textId="4ED41224" w:rsidR="00D17BB5" w:rsidRDefault="00D17BB5" w:rsidP="00D17BB5">
      <w:r>
        <w:t>A MnS producer sends this notification to subscribed MnS consumers when an error occurs while preparing a file. For many error reasons, such as low memory or hard disk full, it is very likely that all ongoing file preparation process</w:t>
      </w:r>
      <w:r w:rsidR="002F0CEE">
        <w:t>es</w:t>
      </w:r>
      <w:r>
        <w:t xml:space="preserve"> fail at the same time. For that reason, it is possible to report with this notification that multiple file preparation processes failed.</w:t>
      </w:r>
    </w:p>
    <w:p w14:paraId="296AB5FE" w14:textId="129D4B02" w:rsidR="00747535" w:rsidRPr="00747535" w:rsidRDefault="00D17BB5" w:rsidP="00D17BB5">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7DD4A6B0" w14:textId="375359F4" w:rsidR="00747535" w:rsidRPr="00747535" w:rsidRDefault="00747535" w:rsidP="00747535">
      <w:pPr>
        <w:pStyle w:val="Heading5"/>
      </w:pPr>
      <w:bookmarkStart w:id="2280" w:name="_Toc51581004"/>
      <w:bookmarkStart w:id="2281" w:name="_Toc52356267"/>
      <w:bookmarkStart w:id="2282" w:name="_Toc55227837"/>
      <w:bookmarkStart w:id="2283" w:name="_Toc130219140"/>
      <w:r w:rsidRPr="00747535">
        <w:lastRenderedPageBreak/>
        <w:t>11</w:t>
      </w:r>
      <w:r>
        <w:t>.6</w:t>
      </w:r>
      <w:r w:rsidRPr="00747535">
        <w:t>.1.</w:t>
      </w:r>
      <w:r w:rsidRPr="00747535">
        <w:rPr>
          <w:lang w:eastAsia="zh-CN"/>
        </w:rPr>
        <w:t>2.</w:t>
      </w:r>
      <w:r w:rsidRPr="00747535">
        <w:t>2</w:t>
      </w:r>
      <w:r w:rsidRPr="00747535">
        <w:tab/>
      </w:r>
      <w:r w:rsidR="00D17BB5">
        <w:t>Input parameters</w:t>
      </w:r>
      <w:bookmarkEnd w:id="2280"/>
      <w:bookmarkEnd w:id="2281"/>
      <w:bookmarkEnd w:id="2282"/>
      <w:bookmarkEnd w:id="22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747535" w14:paraId="075E4F52" w14:textId="77777777" w:rsidTr="001D11CC">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620BB0D6"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58BE82B" w14:textId="20426B78" w:rsidR="00747535" w:rsidRDefault="00D17BB5" w:rsidP="00087D0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13569F14" w14:textId="77777777" w:rsidR="00747535" w:rsidRDefault="00747535" w:rsidP="00087D0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7D2173A4" w14:textId="77777777" w:rsidR="00747535" w:rsidRDefault="00747535" w:rsidP="00087D02">
            <w:pPr>
              <w:pStyle w:val="TAH"/>
              <w:rPr>
                <w:lang w:val="fr-FR"/>
              </w:rPr>
            </w:pPr>
            <w:r>
              <w:rPr>
                <w:lang w:val="fr-FR"/>
              </w:rPr>
              <w:t>Comment</w:t>
            </w:r>
          </w:p>
        </w:tc>
      </w:tr>
      <w:tr w:rsidR="00747535" w14:paraId="3E74A938" w14:textId="77777777" w:rsidTr="001D11CC">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4815B044" w14:textId="77777777" w:rsidR="00747535" w:rsidRPr="00971FE6" w:rsidRDefault="00747535" w:rsidP="00087D0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0317F261" w14:textId="2F218E38"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48BA2644" w14:textId="3559D9F4" w:rsidR="00747535" w:rsidRDefault="00D17BB5">
            <w:pPr>
              <w:keepNext/>
              <w:keepLines/>
              <w:spacing w:after="0"/>
              <w:rPr>
                <w:rFonts w:ascii="Arial" w:hAnsi="Arial"/>
                <w:sz w:val="18"/>
                <w:lang w:val="fr-FR"/>
              </w:rPr>
            </w:pPr>
            <w:r>
              <w:rPr>
                <w:rFonts w:ascii="Arial" w:hAnsi="Arial"/>
                <w:sz w:val="18"/>
                <w:lang w:val="fr-FR"/>
              </w:rPr>
              <w:t>Entity.objectClass</w:t>
            </w:r>
            <w:r w:rsidR="00747535">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85ACCEF" w14:textId="530B36CA" w:rsidR="00747535" w:rsidRPr="00971FE6" w:rsidRDefault="00D17BB5">
            <w:pPr>
              <w:keepNext/>
              <w:keepLines/>
              <w:spacing w:after="0"/>
              <w:rPr>
                <w:rFonts w:ascii="Arial" w:hAnsi="Arial"/>
                <w:sz w:val="18"/>
              </w:rPr>
            </w:pPr>
            <w:r w:rsidRPr="00971FE6">
              <w:rPr>
                <w:rFonts w:ascii="Arial" w:hAnsi="Arial"/>
                <w:sz w:val="18"/>
                <w:lang w:val="en-US"/>
              </w:rPr>
              <w:t>See clause 11.6.1.1.1 for the definition of Entity</w:t>
            </w:r>
          </w:p>
        </w:tc>
      </w:tr>
      <w:tr w:rsidR="00747535" w14:paraId="7DEC024D"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1C8C8C42" w14:textId="77777777" w:rsidR="00747535" w:rsidRPr="00971FE6" w:rsidRDefault="00747535" w:rsidP="00087D0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56ED7B52" w14:textId="7041B25B"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6FA0CD3B" w14:textId="23643822" w:rsidR="00747535" w:rsidRDefault="00D17BB5">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06EE457A" w14:textId="270EE82F" w:rsidR="00747535" w:rsidRPr="00971FE6" w:rsidRDefault="00D17BB5">
            <w:pPr>
              <w:keepNext/>
              <w:keepLines/>
              <w:spacing w:after="0"/>
              <w:rPr>
                <w:rFonts w:ascii="Arial" w:hAnsi="Arial"/>
                <w:sz w:val="18"/>
              </w:rPr>
            </w:pPr>
            <w:r>
              <w:rPr>
                <w:rFonts w:ascii="Arial" w:hAnsi="Arial"/>
                <w:sz w:val="18"/>
                <w:lang w:val="en-US"/>
              </w:rPr>
              <w:t>See clause 11.6.1.1.1 for the definition of Entity</w:t>
            </w:r>
            <w:r w:rsidR="00747535" w:rsidRPr="00971FE6">
              <w:rPr>
                <w:rFonts w:ascii="Arial" w:hAnsi="Arial"/>
                <w:sz w:val="18"/>
              </w:rPr>
              <w:t>.</w:t>
            </w:r>
          </w:p>
        </w:tc>
      </w:tr>
      <w:tr w:rsidR="00747535" w14:paraId="379DA75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622151E3" w14:textId="77777777" w:rsidR="00747535" w:rsidRPr="00D17BB5" w:rsidRDefault="00747535" w:rsidP="00087D0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34F4C81" w14:textId="01EE26A0"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436BEF1" w14:textId="284C698B"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347E15E" w14:textId="77777777" w:rsidR="00747535" w:rsidRDefault="00747535" w:rsidP="00087D02">
            <w:pPr>
              <w:pStyle w:val="TAL"/>
              <w:rPr>
                <w:lang w:val="fr-FR"/>
              </w:rPr>
            </w:pPr>
            <w:r>
              <w:rPr>
                <w:lang w:val="fr-FR"/>
              </w:rPr>
              <w:t>See Table 11.6.1.1.2-1.</w:t>
            </w:r>
          </w:p>
        </w:tc>
      </w:tr>
      <w:tr w:rsidR="00D17BB5" w14:paraId="66C3527C"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3B2BCE35" w14:textId="6A370268" w:rsidR="00D17BB5" w:rsidRPr="00D17BB5" w:rsidRDefault="00D17BB5" w:rsidP="00D17BB5">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1A92A19F" w14:textId="5B642CD7"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064F067D" w14:textId="2D1924E0" w:rsidR="00D17BB5" w:rsidRDefault="00D17BB5" w:rsidP="00D17BB5">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20B8A5F4" w14:textId="77777777" w:rsidR="00D17BB5" w:rsidRDefault="00D17BB5" w:rsidP="00D17BB5">
            <w:pPr>
              <w:pStyle w:val="TAL"/>
              <w:rPr>
                <w:lang w:val="fr-FR"/>
              </w:rPr>
            </w:pPr>
          </w:p>
        </w:tc>
      </w:tr>
      <w:tr w:rsidR="00747535" w14:paraId="405F4D3F"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362AA148" w14:textId="77777777" w:rsidR="00747535" w:rsidRPr="00D17BB5" w:rsidRDefault="00747535" w:rsidP="00087D0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1C7A22B9" w14:textId="1679D3CA"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1492C556" w14:textId="5ABEB224"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DA93B93" w14:textId="7DC669ED" w:rsidR="00747535" w:rsidRPr="00971FE6" w:rsidRDefault="00D17BB5" w:rsidP="00087D02">
            <w:pPr>
              <w:pStyle w:val="TAL"/>
            </w:pPr>
            <w:r w:rsidRPr="00971FE6">
              <w:rPr>
                <w:lang w:val="en-US"/>
              </w:rPr>
              <w:t>Time when the file preparation error occur</w:t>
            </w:r>
            <w:r>
              <w:rPr>
                <w:lang w:val="en-US"/>
              </w:rPr>
              <w:t>ed</w:t>
            </w:r>
          </w:p>
        </w:tc>
      </w:tr>
      <w:tr w:rsidR="00D17BB5" w14:paraId="4E4FD0B3"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7E177ADD" w14:textId="73709CD0" w:rsidR="00D17BB5" w:rsidRPr="00D17BB5" w:rsidRDefault="00D17BB5" w:rsidP="00D17BB5">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65D16D1D" w14:textId="423CD9DD"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2E53E30E" w14:textId="77777777" w:rsidR="00D17BB5" w:rsidRDefault="00D17BB5" w:rsidP="00D17BB5">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633A4AAE" w14:textId="77777777" w:rsidR="00D17BB5" w:rsidRDefault="00D17BB5" w:rsidP="00D17BB5">
            <w:pPr>
              <w:pStyle w:val="TAL"/>
              <w:rPr>
                <w:lang w:val="fr-FR"/>
              </w:rPr>
            </w:pPr>
          </w:p>
        </w:tc>
      </w:tr>
      <w:tr w:rsidR="00747535" w14:paraId="243E24F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434C3846" w14:textId="77777777" w:rsidR="00747535" w:rsidRPr="00971FE6" w:rsidRDefault="00747535" w:rsidP="00087D0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5E179F62" w14:textId="3FDAAC5F"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4B4A5728" w14:textId="77777777" w:rsidR="00747535" w:rsidRDefault="00747535" w:rsidP="00087D0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7DFE6A3A" w14:textId="12218593" w:rsidR="00747535" w:rsidRPr="00971FE6" w:rsidRDefault="00204534" w:rsidP="00087D0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747535" w14:paraId="3F7531F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7F1CCECD" w14:textId="77777777" w:rsidR="00747535" w:rsidRPr="00971FE6" w:rsidRDefault="00747535" w:rsidP="00087D0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0F367BB9" w14:textId="2B0E0390"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38351564" w14:textId="53AB76C4" w:rsidR="00747535" w:rsidRPr="00087D02" w:rsidRDefault="00204534" w:rsidP="00087D0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6782651B" w14:textId="0F17787E" w:rsidR="00747535" w:rsidRPr="00087D02" w:rsidRDefault="00204534" w:rsidP="00087D02">
            <w:pPr>
              <w:pStyle w:val="TAL"/>
              <w:rPr>
                <w:lang w:eastAsia="zh-CN"/>
              </w:rPr>
            </w:pPr>
            <w:r>
              <w:rPr>
                <w:lang w:eastAsia="zh-CN"/>
              </w:rPr>
              <w:t>D</w:t>
            </w:r>
            <w:r w:rsidR="00747535" w:rsidRPr="00087D02">
              <w:rPr>
                <w:lang w:eastAsia="zh-CN"/>
              </w:rPr>
              <w:t xml:space="preserve">etailed </w:t>
            </w:r>
            <w:r>
              <w:rPr>
                <w:lang w:eastAsia="zh-CN"/>
              </w:rPr>
              <w:t xml:space="preserve">error </w:t>
            </w:r>
            <w:r w:rsidR="00747535" w:rsidRPr="00087D02">
              <w:rPr>
                <w:lang w:eastAsia="zh-CN"/>
              </w:rPr>
              <w:t>reason, including</w:t>
            </w:r>
          </w:p>
          <w:p w14:paraId="106DBD77" w14:textId="7568D3F4" w:rsidR="00747535" w:rsidRPr="00087D02" w:rsidRDefault="00204534" w:rsidP="00087D02">
            <w:pPr>
              <w:pStyle w:val="TAL"/>
              <w:rPr>
                <w:lang w:eastAsia="zh-CN"/>
              </w:rPr>
            </w:pPr>
            <w:r>
              <w:rPr>
                <w:lang w:eastAsia="zh-CN"/>
              </w:rPr>
              <w:t xml:space="preserve">- </w:t>
            </w:r>
            <w:r w:rsidR="00747535" w:rsidRPr="00087D02">
              <w:rPr>
                <w:lang w:eastAsia="zh-CN"/>
              </w:rPr>
              <w:t>errorInPreparation</w:t>
            </w:r>
          </w:p>
          <w:p w14:paraId="5D0A2CFC" w14:textId="3D35A86A" w:rsidR="00747535" w:rsidRPr="00087D02" w:rsidRDefault="00204534" w:rsidP="00087D02">
            <w:pPr>
              <w:pStyle w:val="TAL"/>
              <w:rPr>
                <w:lang w:eastAsia="zh-CN"/>
              </w:rPr>
            </w:pPr>
            <w:r>
              <w:rPr>
                <w:lang w:eastAsia="zh-CN"/>
              </w:rPr>
              <w:t xml:space="preserve">- </w:t>
            </w:r>
            <w:r w:rsidR="00747535" w:rsidRPr="00087D02">
              <w:rPr>
                <w:lang w:eastAsia="zh-CN"/>
              </w:rPr>
              <w:t>hardDiskFull</w:t>
            </w:r>
          </w:p>
          <w:p w14:paraId="6A6CA692" w14:textId="3A201896" w:rsidR="00747535" w:rsidRPr="00087D02" w:rsidRDefault="00204534" w:rsidP="00087D02">
            <w:pPr>
              <w:pStyle w:val="TAL"/>
              <w:rPr>
                <w:lang w:eastAsia="zh-CN"/>
              </w:rPr>
            </w:pPr>
            <w:r>
              <w:rPr>
                <w:lang w:eastAsia="zh-CN"/>
              </w:rPr>
              <w:t xml:space="preserve">- </w:t>
            </w:r>
            <w:r w:rsidR="00747535" w:rsidRPr="00087D02">
              <w:rPr>
                <w:lang w:eastAsia="zh-CN"/>
              </w:rPr>
              <w:t>hardDiskFailure</w:t>
            </w:r>
          </w:p>
          <w:p w14:paraId="653F25E0" w14:textId="70C25C86" w:rsidR="00747535" w:rsidRPr="00087D02" w:rsidRDefault="00204534" w:rsidP="00087D02">
            <w:pPr>
              <w:pStyle w:val="TAL"/>
              <w:rPr>
                <w:lang w:eastAsia="zh-CN"/>
              </w:rPr>
            </w:pPr>
            <w:r>
              <w:rPr>
                <w:lang w:eastAsia="zh-CN"/>
              </w:rPr>
              <w:t xml:space="preserve">- </w:t>
            </w:r>
            <w:r w:rsidR="00747535" w:rsidRPr="00087D02">
              <w:rPr>
                <w:lang w:eastAsia="zh-CN"/>
              </w:rPr>
              <w:t>tooManyFiles</w:t>
            </w:r>
          </w:p>
          <w:p w14:paraId="429CDF5C" w14:textId="093E3506" w:rsidR="00747535" w:rsidRPr="00087D02" w:rsidRDefault="00204534" w:rsidP="00087D02">
            <w:pPr>
              <w:pStyle w:val="TAL"/>
              <w:rPr>
                <w:lang w:eastAsia="zh-CN"/>
              </w:rPr>
            </w:pPr>
            <w:r>
              <w:rPr>
                <w:lang w:eastAsia="zh-CN"/>
              </w:rPr>
              <w:t xml:space="preserve">- </w:t>
            </w:r>
            <w:r w:rsidR="00747535" w:rsidRPr="00087D02">
              <w:rPr>
                <w:lang w:eastAsia="zh-CN"/>
              </w:rPr>
              <w:t>collectionTimeOut</w:t>
            </w:r>
          </w:p>
          <w:p w14:paraId="1731B639" w14:textId="307711AB" w:rsidR="00747535" w:rsidRPr="00087D02" w:rsidRDefault="00204534" w:rsidP="00087D02">
            <w:pPr>
              <w:pStyle w:val="TAL"/>
              <w:rPr>
                <w:lang w:eastAsia="zh-CN"/>
              </w:rPr>
            </w:pPr>
            <w:r>
              <w:rPr>
                <w:lang w:eastAsia="zh-CN"/>
              </w:rPr>
              <w:t xml:space="preserve">- </w:t>
            </w:r>
            <w:r w:rsidR="00747535" w:rsidRPr="00087D02">
              <w:rPr>
                <w:lang w:eastAsia="zh-CN"/>
              </w:rPr>
              <w:t>incompleteTruncatedFile</w:t>
            </w:r>
          </w:p>
          <w:p w14:paraId="69286E77" w14:textId="4D9BF18B" w:rsidR="00747535" w:rsidRPr="00971FE6" w:rsidRDefault="00204534" w:rsidP="00087D02">
            <w:pPr>
              <w:pStyle w:val="TAL"/>
              <w:rPr>
                <w:lang w:eastAsia="zh-CN"/>
              </w:rPr>
            </w:pPr>
            <w:r w:rsidRPr="00971FE6">
              <w:rPr>
                <w:lang w:eastAsia="zh-CN"/>
              </w:rPr>
              <w:t xml:space="preserve">- </w:t>
            </w:r>
            <w:r w:rsidR="00747535" w:rsidRPr="00971FE6">
              <w:rPr>
                <w:lang w:eastAsia="zh-CN"/>
              </w:rPr>
              <w:t>corruptedFile</w:t>
            </w:r>
          </w:p>
          <w:p w14:paraId="4F22A931" w14:textId="58FC7C15" w:rsidR="00747535" w:rsidRPr="00971FE6" w:rsidRDefault="00204534" w:rsidP="00087D02">
            <w:pPr>
              <w:pStyle w:val="TAL"/>
              <w:rPr>
                <w:lang w:eastAsia="zh-CN"/>
              </w:rPr>
            </w:pPr>
            <w:r w:rsidRPr="00971FE6">
              <w:rPr>
                <w:lang w:eastAsia="zh-CN"/>
              </w:rPr>
              <w:t xml:space="preserve">- </w:t>
            </w:r>
            <w:r w:rsidR="00747535" w:rsidRPr="00971FE6">
              <w:rPr>
                <w:lang w:eastAsia="zh-CN"/>
              </w:rPr>
              <w:t>lowMemory</w:t>
            </w:r>
          </w:p>
          <w:p w14:paraId="7FC18E18" w14:textId="1907D27A" w:rsidR="00747535" w:rsidRDefault="00204534" w:rsidP="00087D02">
            <w:pPr>
              <w:pStyle w:val="TAL"/>
              <w:rPr>
                <w:lang w:val="fr-FR" w:eastAsia="zh-CN"/>
              </w:rPr>
            </w:pPr>
            <w:r>
              <w:rPr>
                <w:lang w:val="fr-FR" w:eastAsia="zh-CN"/>
              </w:rPr>
              <w:t xml:space="preserve">- </w:t>
            </w:r>
            <w:r w:rsidR="00747535">
              <w:rPr>
                <w:lang w:val="fr-FR" w:eastAsia="zh-CN"/>
              </w:rPr>
              <w:t>dataNotAvailable</w:t>
            </w:r>
          </w:p>
        </w:tc>
      </w:tr>
      <w:tr w:rsidR="00747535" w14:paraId="14194C8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0E0BC01B" w14:textId="77777777" w:rsidR="00747535" w:rsidRPr="00971FE6" w:rsidRDefault="00747535" w:rsidP="00087D0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3D595AF" w14:textId="12762682" w:rsidR="00747535" w:rsidRDefault="00747535" w:rsidP="00087D0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63DC5E85" w14:textId="59B00D8F" w:rsidR="00747535" w:rsidRDefault="000D00C8"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8230F94" w14:textId="520519F7" w:rsidR="00747535" w:rsidRPr="00971FE6" w:rsidRDefault="000D00C8" w:rsidP="00087D02">
            <w:pPr>
              <w:pStyle w:val="TAL"/>
            </w:pPr>
            <w:r>
              <w:rPr>
                <w:lang w:eastAsia="de-DE"/>
              </w:rPr>
              <w:t xml:space="preserve">Allows a free form text description to be reported </w:t>
            </w:r>
            <w:r>
              <w:t xml:space="preserve">as defined in </w:t>
            </w:r>
            <w:r>
              <w:rPr>
                <w:szCs w:val="18"/>
              </w:rPr>
              <w:t>ITU-T Rec. X. 733 [4]</w:t>
            </w:r>
          </w:p>
        </w:tc>
      </w:tr>
    </w:tbl>
    <w:p w14:paraId="29998D84" w14:textId="77777777" w:rsidR="00747535" w:rsidRPr="001D11CC" w:rsidRDefault="00747535" w:rsidP="001D11CC">
      <w:pPr>
        <w:keepNext/>
        <w:rPr>
          <w:lang w:eastAsia="zh-CN"/>
        </w:rPr>
      </w:pPr>
    </w:p>
    <w:p w14:paraId="02D6DCD2" w14:textId="3C8E1EE2" w:rsidR="00747535" w:rsidRPr="00747535" w:rsidRDefault="00747535" w:rsidP="00747535">
      <w:pPr>
        <w:pStyle w:val="Heading4"/>
      </w:pPr>
      <w:bookmarkStart w:id="2284" w:name="_Toc51581005"/>
      <w:bookmarkStart w:id="2285" w:name="_Toc52356268"/>
      <w:bookmarkStart w:id="2286" w:name="_Toc55227838"/>
      <w:bookmarkStart w:id="2287" w:name="_Toc130219141"/>
      <w:r w:rsidRPr="00747535">
        <w:t>11</w:t>
      </w:r>
      <w:r>
        <w:t>.6</w:t>
      </w:r>
      <w:r w:rsidRPr="00747535">
        <w:t>.1.3</w:t>
      </w:r>
      <w:r w:rsidRPr="00747535">
        <w:tab/>
        <w:t xml:space="preserve">Operation </w:t>
      </w:r>
      <w:r w:rsidRPr="00971FE6">
        <w:rPr>
          <w:rFonts w:cs="Arial"/>
        </w:rPr>
        <w:t>subscribe</w:t>
      </w:r>
      <w:bookmarkEnd w:id="2284"/>
      <w:bookmarkEnd w:id="2285"/>
      <w:bookmarkEnd w:id="2286"/>
      <w:bookmarkEnd w:id="2287"/>
    </w:p>
    <w:p w14:paraId="07E20BEE" w14:textId="2EB13D76" w:rsidR="00747535" w:rsidRPr="00747535" w:rsidRDefault="00747535" w:rsidP="007B5E64">
      <w:pPr>
        <w:pStyle w:val="Heading5"/>
      </w:pPr>
      <w:bookmarkStart w:id="2288" w:name="_Toc51581006"/>
      <w:bookmarkStart w:id="2289" w:name="_Toc52356269"/>
      <w:bookmarkStart w:id="2290" w:name="_Toc55227839"/>
      <w:bookmarkStart w:id="2291" w:name="_Toc130219142"/>
      <w:r w:rsidRPr="00747535">
        <w:t>11.</w:t>
      </w:r>
      <w:r w:rsidR="00612D6B">
        <w:t>6</w:t>
      </w:r>
      <w:r w:rsidRPr="00747535">
        <w:t>.1.</w:t>
      </w:r>
      <w:r w:rsidR="00612D6B">
        <w:t>3</w:t>
      </w:r>
      <w:r w:rsidRPr="00747535">
        <w:t>.1</w:t>
      </w:r>
      <w:r w:rsidRPr="00747535">
        <w:tab/>
        <w:t>Definition</w:t>
      </w:r>
      <w:bookmarkEnd w:id="2288"/>
      <w:bookmarkEnd w:id="2289"/>
      <w:bookmarkEnd w:id="2290"/>
      <w:bookmarkEnd w:id="2291"/>
    </w:p>
    <w:p w14:paraId="05F06051" w14:textId="2A7B1797" w:rsidR="00747535" w:rsidRPr="00747535" w:rsidRDefault="00747535" w:rsidP="00747535">
      <w:pPr>
        <w:keepNext/>
        <w:rPr>
          <w:color w:val="000000"/>
        </w:rPr>
      </w:pPr>
      <w:r>
        <w:rPr>
          <w:color w:val="000000"/>
        </w:rPr>
        <w:t xml:space="preserve">This operation </w:t>
      </w:r>
      <w:r w:rsidR="002F0CEE">
        <w:rPr>
          <w:color w:val="000000"/>
        </w:rPr>
        <w:t>allows a MnS</w:t>
      </w:r>
      <w:r>
        <w:rPr>
          <w:color w:val="000000"/>
        </w:rPr>
        <w:t xml:space="preserve"> consumer to subscribe to the notification</w:t>
      </w:r>
      <w:r w:rsidR="002F0CEE">
        <w:rPr>
          <w:color w:val="000000"/>
        </w:rPr>
        <w:t>s</w:t>
      </w:r>
      <w:r>
        <w:rPr>
          <w:color w:val="000000"/>
        </w:rPr>
        <w:t xml:space="preserve"> </w:t>
      </w:r>
      <w:r w:rsidR="002F0CEE">
        <w:rPr>
          <w:color w:val="000000"/>
        </w:rPr>
        <w:t>of</w:t>
      </w:r>
      <w:r>
        <w:rPr>
          <w:color w:val="000000"/>
        </w:rPr>
        <w:t xml:space="preserve"> the file data reporting service producer.</w:t>
      </w:r>
    </w:p>
    <w:p w14:paraId="71ABA608" w14:textId="60C2FAF0" w:rsidR="00747535" w:rsidRPr="00747535" w:rsidRDefault="00747535" w:rsidP="007B5E64">
      <w:pPr>
        <w:pStyle w:val="Heading5"/>
      </w:pPr>
      <w:bookmarkStart w:id="2292" w:name="_Toc51581007"/>
      <w:bookmarkStart w:id="2293" w:name="_Toc52356270"/>
      <w:bookmarkStart w:id="2294" w:name="_Toc55227840"/>
      <w:bookmarkStart w:id="2295" w:name="_Toc130219143"/>
      <w:r w:rsidRPr="00747535">
        <w:t>11.</w:t>
      </w:r>
      <w:r w:rsidR="00263488">
        <w:t>6</w:t>
      </w:r>
      <w:r w:rsidRPr="00747535">
        <w:t>.1.</w:t>
      </w:r>
      <w:r w:rsidR="00263488">
        <w:t>3</w:t>
      </w:r>
      <w:r w:rsidRPr="00747535">
        <w:t>.</w:t>
      </w:r>
      <w:r w:rsidR="00263488">
        <w:t>2</w:t>
      </w:r>
      <w:r w:rsidRPr="00747535">
        <w:tab/>
        <w:t>Input parameters</w:t>
      </w:r>
      <w:bookmarkEnd w:id="2292"/>
      <w:bookmarkEnd w:id="2293"/>
      <w:bookmarkEnd w:id="2294"/>
      <w:bookmarkEnd w:id="22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4"/>
        <w:gridCol w:w="3182"/>
      </w:tblGrid>
      <w:tr w:rsidR="00747535" w14:paraId="3123E093"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10D6EB4"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B5CD49E" w14:textId="632A8A23" w:rsidR="00747535" w:rsidRDefault="00220A05" w:rsidP="00087D0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559A73" w14:textId="77777777" w:rsidR="00747535" w:rsidRDefault="00747535" w:rsidP="00087D0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5612FA94" w14:textId="77777777" w:rsidR="00747535" w:rsidRDefault="00747535" w:rsidP="00087D02">
            <w:pPr>
              <w:pStyle w:val="TAH"/>
              <w:rPr>
                <w:lang w:val="fr-FR"/>
              </w:rPr>
            </w:pPr>
            <w:r>
              <w:rPr>
                <w:lang w:val="fr-FR"/>
              </w:rPr>
              <w:t>Comment</w:t>
            </w:r>
          </w:p>
        </w:tc>
      </w:tr>
      <w:tr w:rsidR="00747535" w14:paraId="3EDA8B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86B34F4" w14:textId="77777777" w:rsidR="00747535" w:rsidRPr="00971FE6" w:rsidRDefault="00747535" w:rsidP="00087D0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F5BB67D" w14:textId="4F44D5FE" w:rsidR="00747535" w:rsidRPr="00087D02" w:rsidRDefault="00BA4F5C" w:rsidP="00087D02">
            <w:pPr>
              <w:pStyle w:val="TAL"/>
            </w:pPr>
            <w:r>
              <w:t>R</w:t>
            </w:r>
            <w:r w:rsidR="00747535" w:rsidRPr="00087D02">
              <w:t xml:space="preserve">eference </w:t>
            </w:r>
            <w:r>
              <w:t xml:space="preserve">(address) </w:t>
            </w:r>
            <w:r w:rsidR="00747535" w:rsidRPr="00087D02">
              <w:t xml:space="preserve">of the </w:t>
            </w:r>
            <w:r>
              <w:t xml:space="preserve">MnS </w:t>
            </w:r>
            <w:r w:rsidR="00747535"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C74908F" w14:textId="1ED25ED2" w:rsidR="00747535" w:rsidRPr="00087D02" w:rsidRDefault="00747535" w:rsidP="00087D02">
            <w:pPr>
              <w:pStyle w:val="TAL"/>
            </w:pPr>
          </w:p>
        </w:tc>
      </w:tr>
      <w:tr w:rsidR="00747535" w14:paraId="5179E24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13206BF" w14:textId="77777777" w:rsidR="00747535" w:rsidRPr="00971FE6" w:rsidRDefault="00747535" w:rsidP="00087D0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30DA504F" w14:textId="77777777" w:rsidR="00BA4F5C" w:rsidRPr="001142BC" w:rsidRDefault="00BA4F5C" w:rsidP="00BA4F5C">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4247B5D3" w14:textId="77777777" w:rsidR="00BA4F5C" w:rsidRPr="001142BC" w:rsidRDefault="00BA4F5C" w:rsidP="00BA4F5C">
            <w:pPr>
              <w:pStyle w:val="TAL"/>
            </w:pPr>
          </w:p>
          <w:p w14:paraId="0D95E593" w14:textId="6344C07E" w:rsidR="00747535" w:rsidRPr="00087D02" w:rsidRDefault="00BA4F5C" w:rsidP="00087D02">
            <w:pPr>
              <w:pStyle w:val="TAL"/>
            </w:pPr>
            <w:r w:rsidRPr="006C1D29">
              <w:t>Unit is minutes</w:t>
            </w:r>
            <w:r w:rsidR="00747535"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4A9501FB" w14:textId="20F98740" w:rsidR="00747535" w:rsidRPr="00087D02" w:rsidRDefault="00747535" w:rsidP="00087D02">
            <w:pPr>
              <w:pStyle w:val="TAL"/>
            </w:pPr>
          </w:p>
        </w:tc>
      </w:tr>
      <w:tr w:rsidR="00747535" w14:paraId="4FFEC34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BE9E347" w14:textId="77777777" w:rsidR="00747535" w:rsidRPr="00971FE6" w:rsidRDefault="00747535" w:rsidP="00087D0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66C10ACF"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6C8963F" w14:textId="38291159" w:rsidR="00747535" w:rsidRPr="00087D02" w:rsidRDefault="00BA4F5C" w:rsidP="00087D02">
            <w:pPr>
              <w:pStyle w:val="TAL"/>
            </w:pPr>
            <w:r>
              <w:t>F</w:t>
            </w:r>
            <w:r w:rsidR="00747535" w:rsidRPr="00087D02">
              <w:t xml:space="preserve">ilter constraint that the </w:t>
            </w:r>
            <w:r>
              <w:t>MnS</w:t>
            </w:r>
            <w:r w:rsidR="00747535" w:rsidRPr="00087D02">
              <w:t xml:space="preserve"> producer shall use to filter notifications. </w:t>
            </w:r>
            <w:r w:rsidR="00CA2860">
              <w:t>The filter can be applied to all parameters of a notification</w:t>
            </w:r>
          </w:p>
          <w:p w14:paraId="2838A9B5" w14:textId="77777777" w:rsidR="00747535" w:rsidRPr="00087D02" w:rsidRDefault="00747535" w:rsidP="00087D02">
            <w:pPr>
              <w:pStyle w:val="TAL"/>
            </w:pPr>
          </w:p>
          <w:p w14:paraId="20D34EC9" w14:textId="1A8B4FFC" w:rsidR="00747535" w:rsidRPr="001142BC" w:rsidRDefault="00CA2860" w:rsidP="00087D02">
            <w:pPr>
              <w:pStyle w:val="TAL"/>
            </w:pPr>
            <w:r w:rsidRPr="001142BC">
              <w:t>The f</w:t>
            </w:r>
            <w:r w:rsidR="00747535" w:rsidRPr="001142BC">
              <w:t>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5823A2D" w14:textId="6D88496A" w:rsidR="00747535" w:rsidRPr="00087D02" w:rsidRDefault="00747535" w:rsidP="00087D02">
            <w:pPr>
              <w:pStyle w:val="TAL"/>
            </w:pPr>
          </w:p>
        </w:tc>
      </w:tr>
    </w:tbl>
    <w:p w14:paraId="7B96B9C8" w14:textId="77777777" w:rsidR="00747535" w:rsidRDefault="00747535" w:rsidP="00747535"/>
    <w:p w14:paraId="60622DEF" w14:textId="02323E33" w:rsidR="00747535" w:rsidRPr="00747535" w:rsidRDefault="00747535" w:rsidP="007B5E64">
      <w:pPr>
        <w:pStyle w:val="Heading5"/>
      </w:pPr>
      <w:bookmarkStart w:id="2296" w:name="_Toc51581008"/>
      <w:bookmarkStart w:id="2297" w:name="_Toc52356271"/>
      <w:bookmarkStart w:id="2298" w:name="_Toc55227841"/>
      <w:bookmarkStart w:id="2299" w:name="_Toc130219144"/>
      <w:r w:rsidRPr="000B4A99">
        <w:lastRenderedPageBreak/>
        <w:t>11</w:t>
      </w:r>
      <w:r w:rsidRPr="00747535">
        <w:t>.</w:t>
      </w:r>
      <w:r w:rsidR="00263488">
        <w:t>6</w:t>
      </w:r>
      <w:r w:rsidRPr="00747535">
        <w:t>.1.</w:t>
      </w:r>
      <w:r w:rsidR="00263488">
        <w:t>3</w:t>
      </w:r>
      <w:r w:rsidRPr="00747535">
        <w:t>.3</w:t>
      </w:r>
      <w:r w:rsidRPr="00747535">
        <w:tab/>
        <w:t>Output parameters</w:t>
      </w:r>
      <w:bookmarkEnd w:id="2296"/>
      <w:bookmarkEnd w:id="2297"/>
      <w:bookmarkEnd w:id="2298"/>
      <w:bookmarkEnd w:id="22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3"/>
        <w:gridCol w:w="450"/>
        <w:gridCol w:w="3179"/>
        <w:gridCol w:w="4147"/>
      </w:tblGrid>
      <w:tr w:rsidR="00747535" w14:paraId="01DF1C75"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030647F" w14:textId="72024F88" w:rsidR="00747535" w:rsidRDefault="00220A05">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7536CC6"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16F50FF5" w14:textId="207563AB" w:rsidR="00747535" w:rsidRPr="00087D02" w:rsidRDefault="00CF51E0" w:rsidP="00087D02">
            <w:pPr>
              <w:pStyle w:val="TAL"/>
            </w:pPr>
            <w:r>
              <w:t>U</w:t>
            </w:r>
            <w:r w:rsidR="00747535"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B9E74A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2300" w:name="_Toc51581009"/>
      <w:bookmarkStart w:id="2301" w:name="_Toc52356272"/>
      <w:bookmarkStart w:id="2302" w:name="_Toc55227842"/>
      <w:bookmarkStart w:id="2303" w:name="_Toc130219145"/>
      <w:r w:rsidRPr="00747535">
        <w:t>11.</w:t>
      </w:r>
      <w:r w:rsidR="000B4A99">
        <w:t>6</w:t>
      </w:r>
      <w:r w:rsidRPr="00747535">
        <w:t>.1.</w:t>
      </w:r>
      <w:r w:rsidR="000B4A99">
        <w:t>3</w:t>
      </w:r>
      <w:r w:rsidRPr="00747535">
        <w:t>.4</w:t>
      </w:r>
      <w:r w:rsidRPr="00747535">
        <w:tab/>
        <w:t>Exceptions</w:t>
      </w:r>
      <w:bookmarkEnd w:id="2300"/>
      <w:bookmarkEnd w:id="2301"/>
      <w:bookmarkEnd w:id="2302"/>
      <w:bookmarkEnd w:id="23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1"/>
        <w:gridCol w:w="6488"/>
      </w:tblGrid>
      <w:tr w:rsidR="00747535" w14:paraId="0EBF3334"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527D49D9"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5A497FAF" w:rsidR="00747535" w:rsidRPr="00747535" w:rsidRDefault="003157D4" w:rsidP="007B5E64">
      <w:pPr>
        <w:pStyle w:val="Heading4"/>
      </w:pPr>
      <w:bookmarkStart w:id="2304" w:name="_Toc51581010"/>
      <w:bookmarkStart w:id="2305" w:name="_Toc52356273"/>
      <w:bookmarkStart w:id="2306" w:name="_Toc55227843"/>
      <w:bookmarkStart w:id="2307" w:name="_Toc130219146"/>
      <w:r w:rsidRPr="00747535">
        <w:t>11.</w:t>
      </w:r>
      <w:r>
        <w:t>6</w:t>
      </w:r>
      <w:r w:rsidRPr="00747535">
        <w:t>.1.</w:t>
      </w:r>
      <w:r>
        <w:t>4</w:t>
      </w:r>
      <w:r w:rsidR="00747535" w:rsidRPr="00747535">
        <w:tab/>
        <w:t xml:space="preserve">Operation </w:t>
      </w:r>
      <w:r w:rsidR="00747535" w:rsidRPr="00971FE6">
        <w:rPr>
          <w:rFonts w:cs="Arial"/>
        </w:rPr>
        <w:t>unsubscribe</w:t>
      </w:r>
      <w:bookmarkEnd w:id="2304"/>
      <w:bookmarkEnd w:id="2305"/>
      <w:bookmarkEnd w:id="2306"/>
      <w:bookmarkEnd w:id="2307"/>
    </w:p>
    <w:p w14:paraId="7640C28C" w14:textId="66A0F0F3" w:rsidR="00747535" w:rsidRPr="00747535" w:rsidRDefault="003157D4" w:rsidP="007B5E64">
      <w:pPr>
        <w:pStyle w:val="Heading5"/>
      </w:pPr>
      <w:bookmarkStart w:id="2308" w:name="_Toc51581011"/>
      <w:bookmarkStart w:id="2309" w:name="_Toc52356274"/>
      <w:bookmarkStart w:id="2310" w:name="_Toc55227844"/>
      <w:bookmarkStart w:id="2311" w:name="_Toc130219147"/>
      <w:r w:rsidRPr="00747535">
        <w:t>11.</w:t>
      </w:r>
      <w:r>
        <w:t>6</w:t>
      </w:r>
      <w:r w:rsidRPr="00747535">
        <w:t>.1.</w:t>
      </w:r>
      <w:r>
        <w:t>4</w:t>
      </w:r>
      <w:r w:rsidR="00747535" w:rsidRPr="00747535">
        <w:t>.1</w:t>
      </w:r>
      <w:r w:rsidR="00747535" w:rsidRPr="00747535">
        <w:tab/>
        <w:t>Definition</w:t>
      </w:r>
      <w:bookmarkEnd w:id="2308"/>
      <w:bookmarkEnd w:id="2309"/>
      <w:bookmarkEnd w:id="2310"/>
      <w:bookmarkEnd w:id="2311"/>
    </w:p>
    <w:p w14:paraId="2D747630" w14:textId="70ADF118" w:rsidR="00747535" w:rsidRPr="00747535" w:rsidRDefault="00747535" w:rsidP="00747535">
      <w:pPr>
        <w:keepNext/>
      </w:pPr>
      <w:r>
        <w:rPr>
          <w:color w:val="000000"/>
        </w:rPr>
        <w:t xml:space="preserve">This operation </w:t>
      </w:r>
      <w:r w:rsidR="00CF51E0">
        <w:rPr>
          <w:color w:val="000000"/>
        </w:rPr>
        <w:t>allows a MnS</w:t>
      </w:r>
      <w:r>
        <w:rPr>
          <w:color w:val="000000"/>
        </w:rPr>
        <w:t xml:space="preserve"> consumer </w:t>
      </w:r>
      <w:r w:rsidR="00CF51E0">
        <w:rPr>
          <w:color w:val="000000"/>
        </w:rPr>
        <w:t xml:space="preserve">to </w:t>
      </w:r>
      <w:r>
        <w:rPr>
          <w:color w:val="000000"/>
        </w:rPr>
        <w:t xml:space="preserve">cancel subscription(s) at a </w:t>
      </w:r>
      <w:r w:rsidR="00CF51E0">
        <w:rPr>
          <w:color w:val="000000"/>
        </w:rPr>
        <w:t>MnS</w:t>
      </w:r>
      <w:r>
        <w:rPr>
          <w:color w:val="000000"/>
        </w:rPr>
        <w:t xml:space="preserve"> producer.</w:t>
      </w:r>
    </w:p>
    <w:p w14:paraId="67E6D6B1" w14:textId="16F95B12" w:rsidR="00747535" w:rsidRDefault="00CF51E0" w:rsidP="00747535">
      <w:r>
        <w:rPr>
          <w:color w:val="000000"/>
        </w:rPr>
        <w:t>A MnS</w:t>
      </w:r>
      <w:r w:rsidR="00747535">
        <w:rPr>
          <w:color w:val="000000"/>
        </w:rPr>
        <w:t xml:space="preserve"> consumer</w:t>
      </w:r>
      <w:r w:rsidR="00747535">
        <w:t xml:space="preserve"> can cancel one subscription made with a </w:t>
      </w:r>
      <w:r>
        <w:t>"</w:t>
      </w:r>
      <w:r w:rsidR="00747535">
        <w:t>consumerReference</w:t>
      </w:r>
      <w:r>
        <w:t>"</w:t>
      </w:r>
      <w:r w:rsidR="00747535">
        <w:t xml:space="preserve"> by providing the corresponding </w:t>
      </w:r>
      <w:r>
        <w:t>"</w:t>
      </w:r>
      <w:r w:rsidR="00747535">
        <w:t>subscriptionId</w:t>
      </w:r>
      <w:r>
        <w:t>"</w:t>
      </w:r>
      <w:r w:rsidR="00747535">
        <w:t xml:space="preserve"> or all subscriptions made with the same </w:t>
      </w:r>
      <w:r>
        <w:t>"</w:t>
      </w:r>
      <w:r w:rsidR="00747535">
        <w:t>consumerReference</w:t>
      </w:r>
      <w:r>
        <w:t>"</w:t>
      </w:r>
      <w:r w:rsidR="00747535">
        <w:t xml:space="preserve"> by leaving the </w:t>
      </w:r>
      <w:r>
        <w:t>"</w:t>
      </w:r>
      <w:r w:rsidR="00747535">
        <w:t>subscriptionId</w:t>
      </w:r>
      <w:r>
        <w:t>"</w:t>
      </w:r>
      <w:r w:rsidR="00747535">
        <w:t xml:space="preserve"> parameter absent.</w:t>
      </w:r>
    </w:p>
    <w:p w14:paraId="1DC73A8A" w14:textId="5616E48D" w:rsidR="00747535" w:rsidRPr="00747535" w:rsidRDefault="00B03E74" w:rsidP="007B5E64">
      <w:pPr>
        <w:pStyle w:val="Heading5"/>
      </w:pPr>
      <w:bookmarkStart w:id="2312" w:name="_Toc51581012"/>
      <w:bookmarkStart w:id="2313" w:name="_Toc52356275"/>
      <w:bookmarkStart w:id="2314" w:name="_Toc55227845"/>
      <w:bookmarkStart w:id="2315" w:name="_Toc130219148"/>
      <w:r w:rsidRPr="00747535">
        <w:t>11.</w:t>
      </w:r>
      <w:r>
        <w:t>6</w:t>
      </w:r>
      <w:r w:rsidRPr="00747535">
        <w:t>.1.</w:t>
      </w:r>
      <w:r>
        <w:t>4</w:t>
      </w:r>
      <w:r w:rsidRPr="00747535">
        <w:t>.</w:t>
      </w:r>
      <w:r>
        <w:t>2</w:t>
      </w:r>
      <w:r w:rsidR="00747535" w:rsidRPr="00747535">
        <w:tab/>
        <w:t>Input parameters</w:t>
      </w:r>
      <w:bookmarkEnd w:id="2312"/>
      <w:bookmarkEnd w:id="2313"/>
      <w:bookmarkEnd w:id="2314"/>
      <w:bookmarkEnd w:id="23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1"/>
        <w:gridCol w:w="3546"/>
      </w:tblGrid>
      <w:tr w:rsidR="00747535" w14:paraId="78B259D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B868FB4" w14:textId="13227557"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D2EB44C"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11BF4E85" w14:textId="2A668C55" w:rsidR="00747535" w:rsidRPr="00087D02" w:rsidRDefault="00CF51E0">
            <w:pPr>
              <w:keepNext/>
              <w:keepLines/>
              <w:spacing w:after="0"/>
              <w:rPr>
                <w:rFonts w:ascii="Arial" w:hAnsi="Arial" w:cs="Arial"/>
                <w:sz w:val="18"/>
              </w:rPr>
            </w:pPr>
            <w:r>
              <w:rPr>
                <w:rFonts w:ascii="Arial" w:hAnsi="Arial"/>
                <w:sz w:val="18"/>
              </w:rPr>
              <w:t>R</w:t>
            </w:r>
            <w:r w:rsidR="00747535" w:rsidRPr="00087D02">
              <w:rPr>
                <w:rFonts w:ascii="Arial" w:hAnsi="Arial"/>
                <w:sz w:val="18"/>
              </w:rPr>
              <w:t xml:space="preserve">eference of the </w:t>
            </w:r>
            <w:r>
              <w:rPr>
                <w:rFonts w:ascii="Arial" w:hAnsi="Arial"/>
                <w:sz w:val="18"/>
              </w:rPr>
              <w:t>MnS</w:t>
            </w:r>
            <w:r w:rsidR="00747535"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7334044D" w14:textId="77777777"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EF70E1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3E8730F1" w14:textId="33F0EA82" w:rsidR="00747535" w:rsidRPr="00087D02" w:rsidRDefault="00CF51E0">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636D6584" w14:textId="11BA8A29" w:rsidR="00747535" w:rsidRPr="00087D02" w:rsidRDefault="00747535">
            <w:pPr>
              <w:pStyle w:val="TAL"/>
              <w:rPr>
                <w:rFonts w:cs="Arial"/>
              </w:rPr>
            </w:pPr>
            <w:r w:rsidRPr="00087D02">
              <w:rPr>
                <w:rFonts w:cs="Arial"/>
              </w:rPr>
              <w:t xml:space="preserve">If this </w:t>
            </w:r>
            <w:r w:rsidRPr="00087D02">
              <w:t xml:space="preserve">parameter is absent, all subscriptions made with the same </w:t>
            </w:r>
            <w:r w:rsidR="00CF51E0">
              <w:t>"</w:t>
            </w:r>
            <w:r w:rsidRPr="00087D02">
              <w:t>consumerReference</w:t>
            </w:r>
            <w:r w:rsidR="00CF51E0">
              <w:t>"</w:t>
            </w:r>
            <w:r w:rsidRPr="00087D02">
              <w:t xml:space="preserv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2316" w:name="_Toc51581013"/>
      <w:bookmarkStart w:id="2317" w:name="_Toc52356276"/>
      <w:bookmarkStart w:id="2318" w:name="_Toc55227846"/>
      <w:bookmarkStart w:id="2319" w:name="_Toc130219149"/>
      <w:r w:rsidRPr="00747535">
        <w:t>11.</w:t>
      </w:r>
      <w:r>
        <w:t>6</w:t>
      </w:r>
      <w:r w:rsidRPr="00747535">
        <w:t>.1.</w:t>
      </w:r>
      <w:r>
        <w:t>4</w:t>
      </w:r>
      <w:r w:rsidRPr="00747535">
        <w:t>.</w:t>
      </w:r>
      <w:r>
        <w:t>3</w:t>
      </w:r>
      <w:r w:rsidR="00747535" w:rsidRPr="00747535">
        <w:tab/>
        <w:t>Output parameters</w:t>
      </w:r>
      <w:bookmarkEnd w:id="2316"/>
      <w:bookmarkEnd w:id="2317"/>
      <w:bookmarkEnd w:id="2318"/>
      <w:bookmarkEnd w:id="23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443"/>
        <w:gridCol w:w="2453"/>
        <w:gridCol w:w="4916"/>
      </w:tblGrid>
      <w:tr w:rsidR="00747535" w14:paraId="786790BC"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99073CB" w14:textId="2BFC3F6E" w:rsidR="00747535" w:rsidRDefault="007F7D4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8287B87"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2320" w:name="_Toc51581014"/>
      <w:bookmarkStart w:id="2321" w:name="_Toc52356277"/>
      <w:bookmarkStart w:id="2322" w:name="_Toc55227847"/>
      <w:bookmarkStart w:id="2323" w:name="_Toc130219150"/>
      <w:r w:rsidRPr="00747535">
        <w:t>11.</w:t>
      </w:r>
      <w:r>
        <w:t>6</w:t>
      </w:r>
      <w:r w:rsidRPr="00747535">
        <w:t>.1.</w:t>
      </w:r>
      <w:r>
        <w:t>4</w:t>
      </w:r>
      <w:r w:rsidRPr="00747535">
        <w:t>.</w:t>
      </w:r>
      <w:r>
        <w:t>4</w:t>
      </w:r>
      <w:r w:rsidR="00747535" w:rsidRPr="00747535">
        <w:tab/>
        <w:t>Exceptions</w:t>
      </w:r>
      <w:bookmarkEnd w:id="2320"/>
      <w:bookmarkEnd w:id="2321"/>
      <w:bookmarkEnd w:id="2322"/>
      <w:bookmarkEnd w:id="23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8"/>
        <w:gridCol w:w="5991"/>
      </w:tblGrid>
      <w:tr w:rsidR="00747535" w14:paraId="0987EF36"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hideMark/>
          </w:tcPr>
          <w:p w14:paraId="3EF0A2BD"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071A3AFA" w:rsidR="00747535" w:rsidRPr="00747535" w:rsidRDefault="00017EC8" w:rsidP="007B5E64">
      <w:pPr>
        <w:pStyle w:val="Heading4"/>
      </w:pPr>
      <w:bookmarkStart w:id="2324" w:name="_Toc130219151"/>
      <w:bookmarkStart w:id="2325" w:name="_Toc51581015"/>
      <w:bookmarkStart w:id="2326" w:name="_Toc52356278"/>
      <w:bookmarkStart w:id="2327" w:name="_Toc55227848"/>
      <w:r w:rsidRPr="00747535">
        <w:lastRenderedPageBreak/>
        <w:t>11.</w:t>
      </w:r>
      <w:r>
        <w:t>6</w:t>
      </w:r>
      <w:r w:rsidRPr="00747535">
        <w:t>.1.</w:t>
      </w:r>
      <w:r>
        <w:t>5</w:t>
      </w:r>
      <w:r w:rsidR="00747535" w:rsidRPr="00747535">
        <w:tab/>
        <w:t xml:space="preserve">Operation </w:t>
      </w:r>
      <w:r w:rsidR="00747535" w:rsidRPr="00971FE6">
        <w:rPr>
          <w:rFonts w:cs="Arial"/>
        </w:rPr>
        <w:t>listAvailableFiles</w:t>
      </w:r>
      <w:bookmarkEnd w:id="2324"/>
      <w:r w:rsidR="00747535" w:rsidRPr="00747535">
        <w:t xml:space="preserve"> </w:t>
      </w:r>
      <w:bookmarkEnd w:id="2325"/>
      <w:bookmarkEnd w:id="2326"/>
      <w:bookmarkEnd w:id="2327"/>
    </w:p>
    <w:p w14:paraId="6344822A" w14:textId="236A45C4" w:rsidR="00747535" w:rsidRPr="00747535" w:rsidRDefault="00017EC8" w:rsidP="007B5E64">
      <w:pPr>
        <w:pStyle w:val="Heading5"/>
      </w:pPr>
      <w:bookmarkStart w:id="2328" w:name="_Toc51581016"/>
      <w:bookmarkStart w:id="2329" w:name="_Toc52356279"/>
      <w:bookmarkStart w:id="2330" w:name="_Toc55227849"/>
      <w:bookmarkStart w:id="2331" w:name="_Toc130219152"/>
      <w:r w:rsidRPr="00747535">
        <w:t>11.</w:t>
      </w:r>
      <w:r>
        <w:t>6</w:t>
      </w:r>
      <w:r w:rsidRPr="00747535">
        <w:t>.1.</w:t>
      </w:r>
      <w:r>
        <w:t>5</w:t>
      </w:r>
      <w:r w:rsidR="00747535" w:rsidRPr="00747535">
        <w:t>.1</w:t>
      </w:r>
      <w:r w:rsidR="00747535" w:rsidRPr="00747535">
        <w:tab/>
        <w:t>Definition</w:t>
      </w:r>
      <w:bookmarkEnd w:id="2328"/>
      <w:bookmarkEnd w:id="2329"/>
      <w:bookmarkEnd w:id="2330"/>
      <w:bookmarkEnd w:id="2331"/>
    </w:p>
    <w:p w14:paraId="1A03B5C3" w14:textId="0416135C" w:rsidR="00747535" w:rsidRDefault="007F7D41" w:rsidP="00747535">
      <w:r w:rsidRPr="00971FE6">
        <w:rPr>
          <w:color w:val="000000"/>
        </w:rPr>
        <w:t xml:space="preserve">This operation allows a MnS consumer to retrieve a list of files available for upload on a MnS producer. The request </w:t>
      </w:r>
      <w:r w:rsidR="00CF51E0">
        <w:rPr>
          <w:color w:val="000000"/>
        </w:rPr>
        <w:t xml:space="preserve">message </w:t>
      </w:r>
      <w:r w:rsidRPr="00971FE6">
        <w:rPr>
          <w:color w:val="000000"/>
        </w:rPr>
        <w:t xml:space="preserve">contains the file data type </w:t>
      </w:r>
      <w:r w:rsidR="00CF51E0">
        <w:rPr>
          <w:color w:val="000000"/>
        </w:rPr>
        <w:t>of</w:t>
      </w:r>
      <w:r w:rsidR="00CF51E0" w:rsidRPr="00971FE6">
        <w:rPr>
          <w:color w:val="000000"/>
        </w:rPr>
        <w:t xml:space="preserve"> </w:t>
      </w:r>
      <w:r w:rsidRPr="00971FE6">
        <w:rPr>
          <w:color w:val="000000"/>
        </w:rPr>
        <w:t>the files, that shall be listed</w:t>
      </w:r>
      <w:r w:rsidR="00CF51E0">
        <w:rPr>
          <w:color w:val="000000"/>
        </w:rPr>
        <w:t xml:space="preserve"> in the response</w:t>
      </w:r>
      <w:r w:rsidRPr="00971FE6">
        <w:rPr>
          <w:color w:val="000000"/>
        </w:rPr>
        <w:t xml:space="preserve">. In addition to that it is possible to specify that only files shall be included </w:t>
      </w:r>
      <w:r w:rsidR="00CF51E0">
        <w:rPr>
          <w:color w:val="000000"/>
        </w:rPr>
        <w:t>in the response</w:t>
      </w:r>
      <w:r w:rsidR="00CF51E0" w:rsidRPr="00971FE6">
        <w:rPr>
          <w:color w:val="000000"/>
        </w:rPr>
        <w:t xml:space="preserve"> </w:t>
      </w:r>
      <w:r w:rsidR="00CF51E0">
        <w:rPr>
          <w:color w:val="000000"/>
        </w:rPr>
        <w:t>whose</w:t>
      </w:r>
      <w:r w:rsidRPr="00971FE6">
        <w:rPr>
          <w:color w:val="000000"/>
        </w:rPr>
        <w:t xml:space="preserve"> file ready time </w:t>
      </w:r>
      <w:r w:rsidR="00CF51E0">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sidR="00CF51E0">
        <w:rPr>
          <w:color w:val="000000"/>
        </w:rPr>
        <w:t xml:space="preserve">input </w:t>
      </w:r>
      <w:r w:rsidRPr="00971FE6">
        <w:rPr>
          <w:color w:val="000000"/>
        </w:rPr>
        <w:t>parameters.</w:t>
      </w:r>
    </w:p>
    <w:p w14:paraId="1B60C944" w14:textId="22F1DDD4" w:rsidR="00747535" w:rsidRPr="00747535" w:rsidRDefault="00017EC8" w:rsidP="007B5E64">
      <w:pPr>
        <w:pStyle w:val="Heading5"/>
      </w:pPr>
      <w:bookmarkStart w:id="2332" w:name="_Toc51581017"/>
      <w:bookmarkStart w:id="2333" w:name="_Toc52356280"/>
      <w:bookmarkStart w:id="2334" w:name="_Toc55227850"/>
      <w:bookmarkStart w:id="2335" w:name="_Toc130219153"/>
      <w:r w:rsidRPr="00747535">
        <w:t>11.</w:t>
      </w:r>
      <w:r>
        <w:t>6</w:t>
      </w:r>
      <w:r w:rsidRPr="00747535">
        <w:t>.1.</w:t>
      </w:r>
      <w:r>
        <w:t>5</w:t>
      </w:r>
      <w:r w:rsidRPr="00747535">
        <w:t>.</w:t>
      </w:r>
      <w:r>
        <w:t>2</w:t>
      </w:r>
      <w:r w:rsidR="00747535" w:rsidRPr="00747535">
        <w:tab/>
        <w:t>Input parameters</w:t>
      </w:r>
      <w:bookmarkEnd w:id="2332"/>
      <w:bookmarkEnd w:id="2333"/>
      <w:bookmarkEnd w:id="2334"/>
      <w:bookmarkEnd w:id="23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8"/>
        <w:gridCol w:w="3510"/>
      </w:tblGrid>
      <w:tr w:rsidR="00747535" w14:paraId="6CBE34E0"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45B8B7B0" w14:textId="07DE817C"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FF5F3F" w14:textId="1D76B227" w:rsidR="00747535" w:rsidRPr="00971FE6" w:rsidRDefault="002101BE">
            <w:pPr>
              <w:keepNext/>
              <w:keepLines/>
              <w:spacing w:after="0"/>
              <w:rPr>
                <w:rFonts w:ascii="Arial" w:hAnsi="Arial" w:cs="Arial"/>
                <w:sz w:val="18"/>
                <w:lang w:val="fr-FR"/>
              </w:rPr>
            </w:pPr>
            <w:r w:rsidRPr="00971FE6">
              <w:rPr>
                <w:rFonts w:ascii="Arial" w:hAnsi="Arial" w:cs="Arial"/>
                <w:sz w:val="18"/>
              </w:rPr>
              <w:t>file</w:t>
            </w:r>
            <w:r w:rsidR="007F7D41">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46ADBE88" w14:textId="30A7A9D4" w:rsidR="00747535" w:rsidRPr="00087D02" w:rsidRDefault="00747535">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127334F6" w14:textId="77777777" w:rsidR="00747535" w:rsidRPr="000A6325" w:rsidRDefault="00747535">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68C374C4"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2D637445"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002F39F" w14:textId="050CAA7C" w:rsidR="00747535" w:rsidRPr="00087D02" w:rsidRDefault="00747535">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747535" w14:paraId="555A72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E877E11"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3869EDC4"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9F31557"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6B39E9B2"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2336" w:name="_Toc51581018"/>
      <w:bookmarkStart w:id="2337" w:name="_Toc52356281"/>
      <w:bookmarkStart w:id="2338" w:name="_Toc55227851"/>
      <w:bookmarkStart w:id="2339" w:name="_Toc130219154"/>
      <w:r w:rsidRPr="00747535">
        <w:t>11.</w:t>
      </w:r>
      <w:r>
        <w:t>6</w:t>
      </w:r>
      <w:r w:rsidRPr="00747535">
        <w:t>.1.</w:t>
      </w:r>
      <w:r>
        <w:t>5</w:t>
      </w:r>
      <w:r w:rsidRPr="00747535">
        <w:t>.</w:t>
      </w:r>
      <w:r>
        <w:t>3</w:t>
      </w:r>
      <w:r w:rsidR="00747535" w:rsidRPr="00747535">
        <w:tab/>
        <w:t>Output parameters</w:t>
      </w:r>
      <w:bookmarkEnd w:id="2336"/>
      <w:bookmarkEnd w:id="2337"/>
      <w:bookmarkEnd w:id="2338"/>
      <w:bookmarkEnd w:id="23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775"/>
        <w:gridCol w:w="3518"/>
      </w:tblGrid>
      <w:tr w:rsidR="00747535" w14:paraId="692D1DC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7D7AB7C" w14:textId="7E1A25BE" w:rsidR="00747535" w:rsidRDefault="009C48F5">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2DD7142"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8C57F47" w14:textId="51F5099F" w:rsidR="00747535" w:rsidRPr="00087D02" w:rsidRDefault="00747535">
            <w:pPr>
              <w:keepNext/>
              <w:keepLines/>
              <w:spacing w:after="0"/>
              <w:rPr>
                <w:rFonts w:ascii="Arial" w:hAnsi="Arial"/>
                <w:sz w:val="18"/>
                <w:lang w:eastAsia="zh-CN"/>
              </w:rPr>
            </w:pPr>
            <w:r w:rsidRPr="00087D02">
              <w:rPr>
                <w:rFonts w:ascii="Arial" w:hAnsi="Arial"/>
                <w:sz w:val="18"/>
              </w:rPr>
              <w:t xml:space="preserve">See </w:t>
            </w:r>
            <w:r w:rsidR="009C48F5">
              <w:rPr>
                <w:rFonts w:ascii="Arial" w:hAnsi="Arial"/>
                <w:sz w:val="18"/>
              </w:rPr>
              <w:t>"</w:t>
            </w:r>
            <w:r w:rsidRPr="00971FE6">
              <w:rPr>
                <w:rFonts w:ascii="Arial" w:hAnsi="Arial" w:cs="Arial"/>
                <w:sz w:val="18"/>
              </w:rPr>
              <w:t>fileInfoList</w:t>
            </w:r>
            <w:r w:rsidR="009C48F5">
              <w:rPr>
                <w:rFonts w:ascii="Arial" w:hAnsi="Arial"/>
                <w:sz w:val="18"/>
              </w:rPr>
              <w:t>"</w:t>
            </w:r>
            <w:r w:rsidRPr="00087D02">
              <w:rPr>
                <w:rFonts w:ascii="Arial" w:hAnsi="Arial"/>
                <w:sz w:val="18"/>
              </w:rPr>
              <w:t xml:space="preserve"> defined in notifyFileReady notification (clause 11.</w:t>
            </w:r>
            <w:r w:rsidR="009C48F5">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2BB0B3BB" w14:textId="32B2330F" w:rsidR="00747535" w:rsidRPr="00087D02" w:rsidRDefault="00747535">
            <w:pPr>
              <w:keepNext/>
              <w:keepLines/>
              <w:spacing w:after="0"/>
              <w:rPr>
                <w:rFonts w:ascii="Arial" w:hAnsi="Arial"/>
                <w:sz w:val="18"/>
              </w:rPr>
            </w:pPr>
          </w:p>
        </w:tc>
      </w:tr>
      <w:tr w:rsidR="00747535" w14:paraId="4DE88E1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51DF00"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2340" w:name="_Toc51581019"/>
      <w:bookmarkStart w:id="2341" w:name="_Toc52356282"/>
      <w:bookmarkStart w:id="2342" w:name="_Toc55227852"/>
      <w:bookmarkStart w:id="2343" w:name="_Toc130219155"/>
      <w:r w:rsidRPr="00747535">
        <w:t>11.</w:t>
      </w:r>
      <w:r>
        <w:t>6</w:t>
      </w:r>
      <w:r w:rsidRPr="00747535">
        <w:t>.1.</w:t>
      </w:r>
      <w:r>
        <w:t>5</w:t>
      </w:r>
      <w:r w:rsidRPr="00747535">
        <w:t>.</w:t>
      </w:r>
      <w:r>
        <w:t>4</w:t>
      </w:r>
      <w:r w:rsidR="00747535" w:rsidRPr="00747535">
        <w:tab/>
        <w:t>Exceptions</w:t>
      </w:r>
      <w:bookmarkEnd w:id="2340"/>
      <w:bookmarkEnd w:id="2341"/>
      <w:bookmarkEnd w:id="2342"/>
      <w:bookmarkEnd w:id="23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747535" w14:paraId="0B163D70" w14:textId="77777777" w:rsidTr="001D11CC">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1D11CC">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755EAFEB"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sidR="009C48F5">
              <w:rPr>
                <w:rFonts w:ascii="Arial" w:hAnsi="Arial"/>
                <w:sz w:val="18"/>
              </w:rPr>
              <w:t>"</w:t>
            </w:r>
            <w:r w:rsidRPr="00971FE6">
              <w:rPr>
                <w:rFonts w:ascii="Arial" w:hAnsi="Arial" w:cs="Arial"/>
                <w:sz w:val="18"/>
              </w:rPr>
              <w:t>beginTime</w:t>
            </w:r>
            <w:r w:rsidR="009C48F5">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sidR="009C48F5">
              <w:rPr>
                <w:rFonts w:ascii="Arial" w:hAnsi="Arial" w:cs="Arial"/>
                <w:sz w:val="18"/>
              </w:rPr>
              <w:t>"</w:t>
            </w:r>
            <w:r w:rsidRPr="00971FE6">
              <w:rPr>
                <w:rFonts w:ascii="Arial" w:hAnsi="Arial" w:cs="Arial"/>
                <w:sz w:val="18"/>
              </w:rPr>
              <w:t>endTime</w:t>
            </w:r>
            <w:r w:rsidR="009C48F5">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5B906EEA" w14:textId="3C7418D1" w:rsidR="00747535" w:rsidRDefault="00747535" w:rsidP="006A5594">
      <w:pPr>
        <w:rPr>
          <w:lang w:eastAsia="zh-CN"/>
        </w:rPr>
      </w:pPr>
    </w:p>
    <w:p w14:paraId="2E806E94" w14:textId="77777777" w:rsidR="00F75075" w:rsidRPr="00747535" w:rsidRDefault="00F75075" w:rsidP="00F75075">
      <w:pPr>
        <w:pStyle w:val="Heading3"/>
        <w:rPr>
          <w:lang w:eastAsia="zh-CN"/>
        </w:rPr>
      </w:pPr>
      <w:bookmarkStart w:id="2344" w:name="_Toc130219156"/>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2344"/>
    </w:p>
    <w:p w14:paraId="101F021B" w14:textId="77777777" w:rsidR="00F75075" w:rsidRDefault="00F75075" w:rsidP="00F75075">
      <w:r>
        <w:t>The MnS producer shall support at least one of the following file transfer protocols:</w:t>
      </w:r>
    </w:p>
    <w:p w14:paraId="10A06D39" w14:textId="1B0F775F" w:rsidR="00F75075" w:rsidRPr="00215D3C" w:rsidRDefault="00F75075" w:rsidP="00F75075">
      <w:pPr>
        <w:pStyle w:val="B10"/>
      </w:pPr>
      <w:r w:rsidRPr="00215D3C">
        <w:t>-</w:t>
      </w:r>
      <w:r w:rsidRPr="00215D3C">
        <w:tab/>
      </w:r>
      <w:r w:rsidR="00BF35D2">
        <w:t>S</w:t>
      </w:r>
      <w:r w:rsidRPr="00215D3C">
        <w:t>FTP;</w:t>
      </w:r>
    </w:p>
    <w:p w14:paraId="758AEC03" w14:textId="4DC305DE" w:rsidR="00F75075" w:rsidRDefault="00F75075" w:rsidP="00F75075">
      <w:pPr>
        <w:pStyle w:val="B10"/>
      </w:pPr>
      <w:r w:rsidRPr="00215D3C">
        <w:t>-</w:t>
      </w:r>
      <w:r w:rsidRPr="00215D3C">
        <w:tab/>
        <w:t>FTP</w:t>
      </w:r>
      <w:r w:rsidR="00BF35D2">
        <w:t>ES,</w:t>
      </w:r>
    </w:p>
    <w:p w14:paraId="6A7DFBC2" w14:textId="58A6F8EB" w:rsidR="00BF35D2" w:rsidRPr="00215D3C" w:rsidRDefault="00BF35D2" w:rsidP="00F75075">
      <w:pPr>
        <w:pStyle w:val="B10"/>
      </w:pPr>
      <w:r>
        <w:t>-</w:t>
      </w:r>
      <w:r>
        <w:tab/>
        <w:t>HTTPS.</w:t>
      </w:r>
    </w:p>
    <w:p w14:paraId="4CE8D7ED" w14:textId="5DF16399" w:rsidR="00F75075" w:rsidRDefault="00F75075" w:rsidP="00F75075">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rsidR="00CF51E0">
        <w:t>.</w:t>
      </w:r>
    </w:p>
    <w:p w14:paraId="2E203F1B" w14:textId="77777777" w:rsidR="00CC0D05" w:rsidRDefault="00CC0D05" w:rsidP="00CC0D0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C0D05" w14:paraId="74D14B60"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21AC07" w14:textId="77777777" w:rsidR="00CC0D05" w:rsidRDefault="00CC0D05" w:rsidP="00FC58A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29FEF05C" w14:textId="77777777" w:rsidR="00B71622" w:rsidRPr="00CC0D05" w:rsidRDefault="00B71622" w:rsidP="009730A0">
      <w:pPr>
        <w:rPr>
          <w:rFonts w:eastAsiaTheme="minorEastAsia"/>
          <w:lang w:eastAsia="zh-CN"/>
        </w:rPr>
      </w:pPr>
    </w:p>
    <w:sectPr w:rsidR="00B71622" w:rsidRPr="00CC0D05" w:rsidSect="00D11B57">
      <w:headerReference w:type="default" r:id="rId19"/>
      <w:footerReference w:type="default" r:id="rId20"/>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C45D" w14:textId="77777777" w:rsidR="00C6388F" w:rsidRDefault="00C6388F">
      <w:r>
        <w:separator/>
      </w:r>
    </w:p>
  </w:endnote>
  <w:endnote w:type="continuationSeparator" w:id="0">
    <w:p w14:paraId="359946F6" w14:textId="77777777" w:rsidR="00C6388F" w:rsidRDefault="00C6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D215" w14:textId="77777777" w:rsidR="00186F54" w:rsidRPr="00C3228E" w:rsidRDefault="00186F54" w:rsidP="00C32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11034" w14:textId="77777777" w:rsidR="00C6388F" w:rsidRDefault="00C6388F">
      <w:r>
        <w:separator/>
      </w:r>
    </w:p>
  </w:footnote>
  <w:footnote w:type="continuationSeparator" w:id="0">
    <w:p w14:paraId="6D105B38" w14:textId="77777777" w:rsidR="00C6388F" w:rsidRDefault="00C6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F51B" w14:textId="77777777" w:rsidR="00A96701" w:rsidRDefault="00A967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C128" w14:textId="77777777" w:rsidR="00186F54" w:rsidRPr="00C3228E" w:rsidRDefault="00186F54" w:rsidP="00C322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2189198">
    <w:abstractNumId w:val="12"/>
  </w:num>
  <w:num w:numId="2" w16cid:durableId="2060739065">
    <w:abstractNumId w:val="24"/>
  </w:num>
  <w:num w:numId="3" w16cid:durableId="1722246206">
    <w:abstractNumId w:val="18"/>
  </w:num>
  <w:num w:numId="4" w16cid:durableId="525169070">
    <w:abstractNumId w:val="11"/>
  </w:num>
  <w:num w:numId="5" w16cid:durableId="819614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612462">
    <w:abstractNumId w:val="19"/>
  </w:num>
  <w:num w:numId="7" w16cid:durableId="983773368">
    <w:abstractNumId w:val="9"/>
  </w:num>
  <w:num w:numId="8" w16cid:durableId="485515792">
    <w:abstractNumId w:val="21"/>
  </w:num>
  <w:num w:numId="9" w16cid:durableId="643393621">
    <w:abstractNumId w:val="22"/>
  </w:num>
  <w:num w:numId="10" w16cid:durableId="878589497">
    <w:abstractNumId w:val="14"/>
  </w:num>
  <w:num w:numId="11" w16cid:durableId="2131623978">
    <w:abstractNumId w:val="23"/>
  </w:num>
  <w:num w:numId="12" w16cid:durableId="18052458">
    <w:abstractNumId w:val="10"/>
  </w:num>
  <w:num w:numId="13" w16cid:durableId="767434990">
    <w:abstractNumId w:val="16"/>
  </w:num>
  <w:num w:numId="14" w16cid:durableId="909576240">
    <w:abstractNumId w:val="17"/>
  </w:num>
  <w:num w:numId="15" w16cid:durableId="222571832">
    <w:abstractNumId w:val="2"/>
  </w:num>
  <w:num w:numId="16" w16cid:durableId="2108039866">
    <w:abstractNumId w:val="0"/>
  </w:num>
  <w:num w:numId="17" w16cid:durableId="1929340570">
    <w:abstractNumId w:val="15"/>
  </w:num>
  <w:num w:numId="18" w16cid:durableId="1476949074">
    <w:abstractNumId w:val="20"/>
  </w:num>
  <w:num w:numId="19" w16cid:durableId="1326320988">
    <w:abstractNumId w:val="8"/>
  </w:num>
  <w:num w:numId="20" w16cid:durableId="575556081">
    <w:abstractNumId w:val="6"/>
  </w:num>
  <w:num w:numId="21" w16cid:durableId="1168446088">
    <w:abstractNumId w:val="5"/>
  </w:num>
  <w:num w:numId="22" w16cid:durableId="1277444933">
    <w:abstractNumId w:val="4"/>
  </w:num>
  <w:num w:numId="23" w16cid:durableId="43674426">
    <w:abstractNumId w:val="7"/>
  </w:num>
  <w:num w:numId="24" w16cid:durableId="1195311616">
    <w:abstractNumId w:val="3"/>
  </w:num>
  <w:num w:numId="25" w16cid:durableId="784152870">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0BC1"/>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0D66"/>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11AD"/>
    <w:rsid w:val="00111E9E"/>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3057D"/>
    <w:rsid w:val="0013112B"/>
    <w:rsid w:val="00131C35"/>
    <w:rsid w:val="001329B9"/>
    <w:rsid w:val="00133511"/>
    <w:rsid w:val="0014051D"/>
    <w:rsid w:val="00141A44"/>
    <w:rsid w:val="0014302C"/>
    <w:rsid w:val="0014382A"/>
    <w:rsid w:val="00144168"/>
    <w:rsid w:val="00144C83"/>
    <w:rsid w:val="00146FA0"/>
    <w:rsid w:val="0015206E"/>
    <w:rsid w:val="001541C4"/>
    <w:rsid w:val="00154737"/>
    <w:rsid w:val="00154BBB"/>
    <w:rsid w:val="00155165"/>
    <w:rsid w:val="00157AA4"/>
    <w:rsid w:val="00160FED"/>
    <w:rsid w:val="001624DD"/>
    <w:rsid w:val="00163249"/>
    <w:rsid w:val="00165FC3"/>
    <w:rsid w:val="001678F3"/>
    <w:rsid w:val="00170075"/>
    <w:rsid w:val="00170381"/>
    <w:rsid w:val="00170BD9"/>
    <w:rsid w:val="00171BDA"/>
    <w:rsid w:val="00175D07"/>
    <w:rsid w:val="001829DF"/>
    <w:rsid w:val="00186F54"/>
    <w:rsid w:val="0019001E"/>
    <w:rsid w:val="00191365"/>
    <w:rsid w:val="00193A0A"/>
    <w:rsid w:val="0019633F"/>
    <w:rsid w:val="0019675C"/>
    <w:rsid w:val="00197A1A"/>
    <w:rsid w:val="00197CC6"/>
    <w:rsid w:val="001A01DB"/>
    <w:rsid w:val="001A1D52"/>
    <w:rsid w:val="001A5E7C"/>
    <w:rsid w:val="001A633F"/>
    <w:rsid w:val="001A6400"/>
    <w:rsid w:val="001A69EF"/>
    <w:rsid w:val="001B2ACA"/>
    <w:rsid w:val="001B33DA"/>
    <w:rsid w:val="001B4BD6"/>
    <w:rsid w:val="001B50BA"/>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6701"/>
    <w:rsid w:val="0020115C"/>
    <w:rsid w:val="0020201A"/>
    <w:rsid w:val="0020239B"/>
    <w:rsid w:val="00204534"/>
    <w:rsid w:val="002048A0"/>
    <w:rsid w:val="00204B3A"/>
    <w:rsid w:val="0020697E"/>
    <w:rsid w:val="002101BE"/>
    <w:rsid w:val="00210996"/>
    <w:rsid w:val="002119B1"/>
    <w:rsid w:val="00212ACA"/>
    <w:rsid w:val="00213BFD"/>
    <w:rsid w:val="00214A31"/>
    <w:rsid w:val="00215D3C"/>
    <w:rsid w:val="00216F44"/>
    <w:rsid w:val="00220A05"/>
    <w:rsid w:val="00220A31"/>
    <w:rsid w:val="002222D8"/>
    <w:rsid w:val="002234CE"/>
    <w:rsid w:val="00223A14"/>
    <w:rsid w:val="00224C52"/>
    <w:rsid w:val="00227298"/>
    <w:rsid w:val="0023047F"/>
    <w:rsid w:val="00230F73"/>
    <w:rsid w:val="00231D4A"/>
    <w:rsid w:val="00233767"/>
    <w:rsid w:val="002340B1"/>
    <w:rsid w:val="00234739"/>
    <w:rsid w:val="0023580F"/>
    <w:rsid w:val="00240FA0"/>
    <w:rsid w:val="002466A6"/>
    <w:rsid w:val="002567F4"/>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5DA0"/>
    <w:rsid w:val="00287702"/>
    <w:rsid w:val="00290FC0"/>
    <w:rsid w:val="002916D1"/>
    <w:rsid w:val="00293B31"/>
    <w:rsid w:val="002946D5"/>
    <w:rsid w:val="00294B93"/>
    <w:rsid w:val="00294CD6"/>
    <w:rsid w:val="00297817"/>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4A7A"/>
    <w:rsid w:val="002C5325"/>
    <w:rsid w:val="002C6485"/>
    <w:rsid w:val="002D01B0"/>
    <w:rsid w:val="002D1461"/>
    <w:rsid w:val="002D28D2"/>
    <w:rsid w:val="002D2FFE"/>
    <w:rsid w:val="002D420B"/>
    <w:rsid w:val="002D453C"/>
    <w:rsid w:val="002D4ABB"/>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3A7"/>
    <w:rsid w:val="003157D4"/>
    <w:rsid w:val="003175D1"/>
    <w:rsid w:val="0031790B"/>
    <w:rsid w:val="00323A8D"/>
    <w:rsid w:val="00330AB4"/>
    <w:rsid w:val="00331FC9"/>
    <w:rsid w:val="00332023"/>
    <w:rsid w:val="00332E89"/>
    <w:rsid w:val="003337CE"/>
    <w:rsid w:val="00335F34"/>
    <w:rsid w:val="003360A4"/>
    <w:rsid w:val="00336FB7"/>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2D5A"/>
    <w:rsid w:val="003B428E"/>
    <w:rsid w:val="003B7CCD"/>
    <w:rsid w:val="003B7D51"/>
    <w:rsid w:val="003C0330"/>
    <w:rsid w:val="003C35F6"/>
    <w:rsid w:val="003C3BB3"/>
    <w:rsid w:val="003C43EB"/>
    <w:rsid w:val="003C456E"/>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4CA3"/>
    <w:rsid w:val="003E629C"/>
    <w:rsid w:val="003E6B43"/>
    <w:rsid w:val="003F027E"/>
    <w:rsid w:val="003F1328"/>
    <w:rsid w:val="003F1C0F"/>
    <w:rsid w:val="003F2716"/>
    <w:rsid w:val="003F2ADE"/>
    <w:rsid w:val="003F501B"/>
    <w:rsid w:val="003F5DEC"/>
    <w:rsid w:val="003F7D8D"/>
    <w:rsid w:val="0040196B"/>
    <w:rsid w:val="0040197A"/>
    <w:rsid w:val="0040403C"/>
    <w:rsid w:val="00404721"/>
    <w:rsid w:val="0040686D"/>
    <w:rsid w:val="00410C56"/>
    <w:rsid w:val="004125DA"/>
    <w:rsid w:val="00412F63"/>
    <w:rsid w:val="00413497"/>
    <w:rsid w:val="00413DA7"/>
    <w:rsid w:val="00414392"/>
    <w:rsid w:val="004144EE"/>
    <w:rsid w:val="00414F08"/>
    <w:rsid w:val="00417F5C"/>
    <w:rsid w:val="004205BC"/>
    <w:rsid w:val="00424345"/>
    <w:rsid w:val="00424B75"/>
    <w:rsid w:val="00425626"/>
    <w:rsid w:val="004306AC"/>
    <w:rsid w:val="0043444F"/>
    <w:rsid w:val="00435F91"/>
    <w:rsid w:val="004405C4"/>
    <w:rsid w:val="00441773"/>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302"/>
    <w:rsid w:val="00476D96"/>
    <w:rsid w:val="00483171"/>
    <w:rsid w:val="00484A3C"/>
    <w:rsid w:val="00491BA7"/>
    <w:rsid w:val="004920A2"/>
    <w:rsid w:val="004935F1"/>
    <w:rsid w:val="004944A7"/>
    <w:rsid w:val="00494A10"/>
    <w:rsid w:val="00494E15"/>
    <w:rsid w:val="00497B1B"/>
    <w:rsid w:val="004A1A05"/>
    <w:rsid w:val="004A1E4B"/>
    <w:rsid w:val="004A28CD"/>
    <w:rsid w:val="004A68B4"/>
    <w:rsid w:val="004A768C"/>
    <w:rsid w:val="004A77BF"/>
    <w:rsid w:val="004B25CF"/>
    <w:rsid w:val="004B370C"/>
    <w:rsid w:val="004B423D"/>
    <w:rsid w:val="004B5EDE"/>
    <w:rsid w:val="004C0124"/>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FEB"/>
    <w:rsid w:val="004F0279"/>
    <w:rsid w:val="004F13F4"/>
    <w:rsid w:val="004F29FC"/>
    <w:rsid w:val="004F2D58"/>
    <w:rsid w:val="004F5885"/>
    <w:rsid w:val="004F791B"/>
    <w:rsid w:val="00503193"/>
    <w:rsid w:val="00503AF1"/>
    <w:rsid w:val="005044AE"/>
    <w:rsid w:val="00506969"/>
    <w:rsid w:val="00510A0C"/>
    <w:rsid w:val="00510E78"/>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66342"/>
    <w:rsid w:val="00570934"/>
    <w:rsid w:val="005709C4"/>
    <w:rsid w:val="00571B61"/>
    <w:rsid w:val="00574A8C"/>
    <w:rsid w:val="00574FC2"/>
    <w:rsid w:val="0057633D"/>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3D9"/>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243"/>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73A1"/>
    <w:rsid w:val="00642320"/>
    <w:rsid w:val="00642D71"/>
    <w:rsid w:val="006434B4"/>
    <w:rsid w:val="00643DFD"/>
    <w:rsid w:val="0064496F"/>
    <w:rsid w:val="00645434"/>
    <w:rsid w:val="006456D3"/>
    <w:rsid w:val="0064573B"/>
    <w:rsid w:val="00645756"/>
    <w:rsid w:val="00647C76"/>
    <w:rsid w:val="00647E50"/>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305C"/>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970"/>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6E30"/>
    <w:rsid w:val="006F72D1"/>
    <w:rsid w:val="006F76AA"/>
    <w:rsid w:val="007005B3"/>
    <w:rsid w:val="0070128E"/>
    <w:rsid w:val="007056CE"/>
    <w:rsid w:val="0071026E"/>
    <w:rsid w:val="007127E2"/>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17EA"/>
    <w:rsid w:val="00772E8A"/>
    <w:rsid w:val="00774E33"/>
    <w:rsid w:val="00775A4D"/>
    <w:rsid w:val="0077774D"/>
    <w:rsid w:val="00781E31"/>
    <w:rsid w:val="00782CC1"/>
    <w:rsid w:val="00783069"/>
    <w:rsid w:val="00784C38"/>
    <w:rsid w:val="00786D3D"/>
    <w:rsid w:val="00786F68"/>
    <w:rsid w:val="00786F6E"/>
    <w:rsid w:val="007901A1"/>
    <w:rsid w:val="007933DD"/>
    <w:rsid w:val="00794346"/>
    <w:rsid w:val="007959E9"/>
    <w:rsid w:val="00795F22"/>
    <w:rsid w:val="007A0CEF"/>
    <w:rsid w:val="007A128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6858"/>
    <w:rsid w:val="007C70E8"/>
    <w:rsid w:val="007C7164"/>
    <w:rsid w:val="007C7F1D"/>
    <w:rsid w:val="007D0FF7"/>
    <w:rsid w:val="007D220E"/>
    <w:rsid w:val="007D3D83"/>
    <w:rsid w:val="007D4B6A"/>
    <w:rsid w:val="007D6BE8"/>
    <w:rsid w:val="007D77B2"/>
    <w:rsid w:val="007D7E68"/>
    <w:rsid w:val="007E0524"/>
    <w:rsid w:val="007E0569"/>
    <w:rsid w:val="007E2C0D"/>
    <w:rsid w:val="007E2DE3"/>
    <w:rsid w:val="007E31E3"/>
    <w:rsid w:val="007E7583"/>
    <w:rsid w:val="007F0127"/>
    <w:rsid w:val="007F098C"/>
    <w:rsid w:val="007F0C74"/>
    <w:rsid w:val="007F5DFC"/>
    <w:rsid w:val="007F62BF"/>
    <w:rsid w:val="007F78D8"/>
    <w:rsid w:val="007F7D41"/>
    <w:rsid w:val="008016B1"/>
    <w:rsid w:val="00802787"/>
    <w:rsid w:val="00802D49"/>
    <w:rsid w:val="00803737"/>
    <w:rsid w:val="0080436F"/>
    <w:rsid w:val="00813C6F"/>
    <w:rsid w:val="008141E1"/>
    <w:rsid w:val="008144E2"/>
    <w:rsid w:val="008158B5"/>
    <w:rsid w:val="00815DBB"/>
    <w:rsid w:val="00820A1B"/>
    <w:rsid w:val="008231CE"/>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907"/>
    <w:rsid w:val="00846C5C"/>
    <w:rsid w:val="008471AA"/>
    <w:rsid w:val="0084772B"/>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488E"/>
    <w:rsid w:val="00875350"/>
    <w:rsid w:val="00875C95"/>
    <w:rsid w:val="008760A5"/>
    <w:rsid w:val="00884333"/>
    <w:rsid w:val="008856F7"/>
    <w:rsid w:val="00886052"/>
    <w:rsid w:val="0088722A"/>
    <w:rsid w:val="00887DBF"/>
    <w:rsid w:val="00893437"/>
    <w:rsid w:val="008952DB"/>
    <w:rsid w:val="00896579"/>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EFA"/>
    <w:rsid w:val="00913E88"/>
    <w:rsid w:val="009150CE"/>
    <w:rsid w:val="009150EA"/>
    <w:rsid w:val="00920064"/>
    <w:rsid w:val="00920327"/>
    <w:rsid w:val="00920CF5"/>
    <w:rsid w:val="009214EF"/>
    <w:rsid w:val="00921DC5"/>
    <w:rsid w:val="009227D5"/>
    <w:rsid w:val="00922DBE"/>
    <w:rsid w:val="00933017"/>
    <w:rsid w:val="00933F21"/>
    <w:rsid w:val="009357DC"/>
    <w:rsid w:val="00943788"/>
    <w:rsid w:val="00945284"/>
    <w:rsid w:val="00947826"/>
    <w:rsid w:val="00951864"/>
    <w:rsid w:val="00951B7A"/>
    <w:rsid w:val="0095265D"/>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95F"/>
    <w:rsid w:val="00976BB1"/>
    <w:rsid w:val="00976E4D"/>
    <w:rsid w:val="009807E9"/>
    <w:rsid w:val="00980854"/>
    <w:rsid w:val="00983864"/>
    <w:rsid w:val="00985BA9"/>
    <w:rsid w:val="009903B3"/>
    <w:rsid w:val="009907DD"/>
    <w:rsid w:val="00991448"/>
    <w:rsid w:val="009915BA"/>
    <w:rsid w:val="00993235"/>
    <w:rsid w:val="00993BB7"/>
    <w:rsid w:val="00994B7B"/>
    <w:rsid w:val="00995AC8"/>
    <w:rsid w:val="00996AC7"/>
    <w:rsid w:val="009A3B19"/>
    <w:rsid w:val="009A44F3"/>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5164"/>
    <w:rsid w:val="009F091B"/>
    <w:rsid w:val="009F1DA4"/>
    <w:rsid w:val="009F28E1"/>
    <w:rsid w:val="009F2F42"/>
    <w:rsid w:val="009F3AD6"/>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3C8D"/>
    <w:rsid w:val="00A151FD"/>
    <w:rsid w:val="00A15814"/>
    <w:rsid w:val="00A15B5B"/>
    <w:rsid w:val="00A16B6F"/>
    <w:rsid w:val="00A212AC"/>
    <w:rsid w:val="00A215E2"/>
    <w:rsid w:val="00A24A85"/>
    <w:rsid w:val="00A26550"/>
    <w:rsid w:val="00A26BD1"/>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5F"/>
    <w:rsid w:val="00A560E4"/>
    <w:rsid w:val="00A62EBC"/>
    <w:rsid w:val="00A637A8"/>
    <w:rsid w:val="00A67C78"/>
    <w:rsid w:val="00A705AC"/>
    <w:rsid w:val="00A773ED"/>
    <w:rsid w:val="00A90E90"/>
    <w:rsid w:val="00A91F34"/>
    <w:rsid w:val="00A94755"/>
    <w:rsid w:val="00A9611F"/>
    <w:rsid w:val="00A96701"/>
    <w:rsid w:val="00A972A1"/>
    <w:rsid w:val="00A975B3"/>
    <w:rsid w:val="00AA07C2"/>
    <w:rsid w:val="00AA127A"/>
    <w:rsid w:val="00AA2A50"/>
    <w:rsid w:val="00AA5B9C"/>
    <w:rsid w:val="00AA6AD1"/>
    <w:rsid w:val="00AB0460"/>
    <w:rsid w:val="00AB4935"/>
    <w:rsid w:val="00AB5764"/>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5F46"/>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3BB1"/>
    <w:rsid w:val="00B44580"/>
    <w:rsid w:val="00B46084"/>
    <w:rsid w:val="00B46BA4"/>
    <w:rsid w:val="00B47D65"/>
    <w:rsid w:val="00B50EC9"/>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64AC"/>
    <w:rsid w:val="00BB69DE"/>
    <w:rsid w:val="00BC1BB0"/>
    <w:rsid w:val="00BC1EC3"/>
    <w:rsid w:val="00BD0B54"/>
    <w:rsid w:val="00BD4802"/>
    <w:rsid w:val="00BD60C8"/>
    <w:rsid w:val="00BD6C66"/>
    <w:rsid w:val="00BD6F0F"/>
    <w:rsid w:val="00BD70F1"/>
    <w:rsid w:val="00BD7129"/>
    <w:rsid w:val="00BE0707"/>
    <w:rsid w:val="00BE0757"/>
    <w:rsid w:val="00BE10AA"/>
    <w:rsid w:val="00BE13F8"/>
    <w:rsid w:val="00BE3573"/>
    <w:rsid w:val="00BE3769"/>
    <w:rsid w:val="00BE39ED"/>
    <w:rsid w:val="00BE417D"/>
    <w:rsid w:val="00BE454B"/>
    <w:rsid w:val="00BE5D88"/>
    <w:rsid w:val="00BE724D"/>
    <w:rsid w:val="00BF1929"/>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7C8"/>
    <w:rsid w:val="00C12B4E"/>
    <w:rsid w:val="00C12EB8"/>
    <w:rsid w:val="00C13054"/>
    <w:rsid w:val="00C17223"/>
    <w:rsid w:val="00C173AE"/>
    <w:rsid w:val="00C206D8"/>
    <w:rsid w:val="00C2248D"/>
    <w:rsid w:val="00C22A1C"/>
    <w:rsid w:val="00C23627"/>
    <w:rsid w:val="00C23BB0"/>
    <w:rsid w:val="00C24717"/>
    <w:rsid w:val="00C26077"/>
    <w:rsid w:val="00C2707E"/>
    <w:rsid w:val="00C3228E"/>
    <w:rsid w:val="00C35136"/>
    <w:rsid w:val="00C365BC"/>
    <w:rsid w:val="00C40ED2"/>
    <w:rsid w:val="00C43824"/>
    <w:rsid w:val="00C43C83"/>
    <w:rsid w:val="00C459DD"/>
    <w:rsid w:val="00C554D8"/>
    <w:rsid w:val="00C56088"/>
    <w:rsid w:val="00C5715A"/>
    <w:rsid w:val="00C61D68"/>
    <w:rsid w:val="00C631C3"/>
    <w:rsid w:val="00C6388F"/>
    <w:rsid w:val="00C64698"/>
    <w:rsid w:val="00C66DF8"/>
    <w:rsid w:val="00C71C2E"/>
    <w:rsid w:val="00C72960"/>
    <w:rsid w:val="00C72D35"/>
    <w:rsid w:val="00C739AA"/>
    <w:rsid w:val="00C806E9"/>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C32"/>
    <w:rsid w:val="00CA42B9"/>
    <w:rsid w:val="00CB0F30"/>
    <w:rsid w:val="00CB1224"/>
    <w:rsid w:val="00CB1B22"/>
    <w:rsid w:val="00CB26EA"/>
    <w:rsid w:val="00CB3865"/>
    <w:rsid w:val="00CB4182"/>
    <w:rsid w:val="00CB45B1"/>
    <w:rsid w:val="00CB6C47"/>
    <w:rsid w:val="00CC0D05"/>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D56"/>
    <w:rsid w:val="00D0098B"/>
    <w:rsid w:val="00D051B3"/>
    <w:rsid w:val="00D05AE8"/>
    <w:rsid w:val="00D10BF1"/>
    <w:rsid w:val="00D10ED9"/>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1E1D"/>
    <w:rsid w:val="00D933D5"/>
    <w:rsid w:val="00D94228"/>
    <w:rsid w:val="00D957DF"/>
    <w:rsid w:val="00DA092E"/>
    <w:rsid w:val="00DA243A"/>
    <w:rsid w:val="00DA6951"/>
    <w:rsid w:val="00DB1A04"/>
    <w:rsid w:val="00DB3E99"/>
    <w:rsid w:val="00DB43D4"/>
    <w:rsid w:val="00DB507B"/>
    <w:rsid w:val="00DB6ABC"/>
    <w:rsid w:val="00DB79F4"/>
    <w:rsid w:val="00DC0650"/>
    <w:rsid w:val="00DC79A6"/>
    <w:rsid w:val="00DD0727"/>
    <w:rsid w:val="00DD0F43"/>
    <w:rsid w:val="00DD5A22"/>
    <w:rsid w:val="00DD6C7A"/>
    <w:rsid w:val="00DE0030"/>
    <w:rsid w:val="00DE06CC"/>
    <w:rsid w:val="00DE4216"/>
    <w:rsid w:val="00DE46C9"/>
    <w:rsid w:val="00DE47D4"/>
    <w:rsid w:val="00DE4DB0"/>
    <w:rsid w:val="00DF0593"/>
    <w:rsid w:val="00DF1AA9"/>
    <w:rsid w:val="00DF39FC"/>
    <w:rsid w:val="00DF4556"/>
    <w:rsid w:val="00DF7664"/>
    <w:rsid w:val="00E02695"/>
    <w:rsid w:val="00E0471C"/>
    <w:rsid w:val="00E0525D"/>
    <w:rsid w:val="00E06709"/>
    <w:rsid w:val="00E06E30"/>
    <w:rsid w:val="00E07062"/>
    <w:rsid w:val="00E075B6"/>
    <w:rsid w:val="00E07E21"/>
    <w:rsid w:val="00E10F08"/>
    <w:rsid w:val="00E134F9"/>
    <w:rsid w:val="00E16803"/>
    <w:rsid w:val="00E16BAF"/>
    <w:rsid w:val="00E20174"/>
    <w:rsid w:val="00E215CB"/>
    <w:rsid w:val="00E2191A"/>
    <w:rsid w:val="00E236A1"/>
    <w:rsid w:val="00E24A6B"/>
    <w:rsid w:val="00E27073"/>
    <w:rsid w:val="00E27745"/>
    <w:rsid w:val="00E314A6"/>
    <w:rsid w:val="00E332D3"/>
    <w:rsid w:val="00E335E2"/>
    <w:rsid w:val="00E40914"/>
    <w:rsid w:val="00E4137B"/>
    <w:rsid w:val="00E4182F"/>
    <w:rsid w:val="00E41D43"/>
    <w:rsid w:val="00E438F9"/>
    <w:rsid w:val="00E44C10"/>
    <w:rsid w:val="00E504E9"/>
    <w:rsid w:val="00E52002"/>
    <w:rsid w:val="00E521D6"/>
    <w:rsid w:val="00E5275A"/>
    <w:rsid w:val="00E5548B"/>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175F"/>
    <w:rsid w:val="00EA2838"/>
    <w:rsid w:val="00EA5F53"/>
    <w:rsid w:val="00EA6BE0"/>
    <w:rsid w:val="00EA77B6"/>
    <w:rsid w:val="00EB2017"/>
    <w:rsid w:val="00EB2A7B"/>
    <w:rsid w:val="00EB2B41"/>
    <w:rsid w:val="00EB5948"/>
    <w:rsid w:val="00EB61AE"/>
    <w:rsid w:val="00EB71B2"/>
    <w:rsid w:val="00EB7B5A"/>
    <w:rsid w:val="00EC02EF"/>
    <w:rsid w:val="00EC308E"/>
    <w:rsid w:val="00EC4F8E"/>
    <w:rsid w:val="00EC53B4"/>
    <w:rsid w:val="00EC640B"/>
    <w:rsid w:val="00EC7362"/>
    <w:rsid w:val="00ED1B33"/>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6CF8"/>
    <w:rsid w:val="00F27E3D"/>
    <w:rsid w:val="00F300C8"/>
    <w:rsid w:val="00F31A8A"/>
    <w:rsid w:val="00F31C23"/>
    <w:rsid w:val="00F31C9C"/>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3195"/>
    <w:rsid w:val="00F64CF4"/>
    <w:rsid w:val="00F66129"/>
    <w:rsid w:val="00F70124"/>
    <w:rsid w:val="00F75075"/>
    <w:rsid w:val="00F755E1"/>
    <w:rsid w:val="00F76548"/>
    <w:rsid w:val="00F81783"/>
    <w:rsid w:val="00F8458C"/>
    <w:rsid w:val="00F85852"/>
    <w:rsid w:val="00F8729D"/>
    <w:rsid w:val="00F92894"/>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1D04"/>
    <w:rsid w:val="00FB6195"/>
    <w:rsid w:val="00FB70BD"/>
    <w:rsid w:val="00FC0D95"/>
    <w:rsid w:val="00FC106D"/>
    <w:rsid w:val="00FC1A8C"/>
    <w:rsid w:val="00FC1FB1"/>
    <w:rsid w:val="00FC3304"/>
    <w:rsid w:val="00FC534B"/>
    <w:rsid w:val="00FC6578"/>
    <w:rsid w:val="00FC7A86"/>
    <w:rsid w:val="00FD011F"/>
    <w:rsid w:val="00FD05AE"/>
    <w:rsid w:val="00FD2FDE"/>
    <w:rsid w:val="00FD31A6"/>
    <w:rsid w:val="00FD3602"/>
    <w:rsid w:val="00FD4E9E"/>
    <w:rsid w:val="00FD586B"/>
    <w:rsid w:val="00FD7660"/>
    <w:rsid w:val="00FD793B"/>
    <w:rsid w:val="00FE04D9"/>
    <w:rsid w:val="00FE127C"/>
    <w:rsid w:val="00FE2714"/>
    <w:rsid w:val="00FE3DFC"/>
    <w:rsid w:val="00FE42B7"/>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uiPriority w:val="9"/>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11B57"/>
    <w:pPr>
      <w:spacing w:before="120"/>
      <w:outlineLvl w:val="2"/>
    </w:pPr>
    <w:rPr>
      <w:sz w:val="28"/>
    </w:rPr>
  </w:style>
  <w:style w:type="paragraph" w:styleId="Heading4">
    <w:name w:val="heading 4"/>
    <w:basedOn w:val="Heading3"/>
    <w:next w:val="Normal"/>
    <w:link w:val="Heading4Char"/>
    <w:uiPriority w:val="9"/>
    <w:qFormat/>
    <w:rsid w:val="00D11B57"/>
    <w:pPr>
      <w:ind w:left="1418" w:hanging="1418"/>
      <w:outlineLvl w:val="3"/>
    </w:pPr>
    <w:rPr>
      <w:sz w:val="24"/>
    </w:rPr>
  </w:style>
  <w:style w:type="paragraph" w:styleId="Heading5">
    <w:name w:val="heading 5"/>
    <w:basedOn w:val="Heading4"/>
    <w:next w:val="Normal"/>
    <w:link w:val="Heading5Char"/>
    <w:uiPriority w:val="9"/>
    <w:qFormat/>
    <w:rsid w:val="00D11B57"/>
    <w:pPr>
      <w:ind w:left="1701" w:hanging="1701"/>
      <w:outlineLvl w:val="4"/>
    </w:pPr>
    <w:rPr>
      <w:sz w:val="22"/>
    </w:rPr>
  </w:style>
  <w:style w:type="paragraph" w:styleId="Heading6">
    <w:name w:val="heading 6"/>
    <w:basedOn w:val="H6"/>
    <w:next w:val="Normal"/>
    <w:link w:val="Heading6Char"/>
    <w:uiPriority w:val="9"/>
    <w:qFormat/>
    <w:rsid w:val="00D11B57"/>
    <w:pPr>
      <w:outlineLvl w:val="5"/>
    </w:pPr>
  </w:style>
  <w:style w:type="paragraph" w:styleId="Heading7">
    <w:name w:val="heading 7"/>
    <w:basedOn w:val="H6"/>
    <w:next w:val="Normal"/>
    <w:link w:val="Heading7Char"/>
    <w:uiPriority w:val="9"/>
    <w:qFormat/>
    <w:rsid w:val="00D11B57"/>
    <w:pPr>
      <w:outlineLvl w:val="6"/>
    </w:pPr>
  </w:style>
  <w:style w:type="paragraph" w:styleId="Heading8">
    <w:name w:val="heading 8"/>
    <w:basedOn w:val="Heading1"/>
    <w:next w:val="Normal"/>
    <w:link w:val="Heading8Char"/>
    <w:uiPriority w:val="9"/>
    <w:qFormat/>
    <w:rsid w:val="00D11B57"/>
    <w:pPr>
      <w:ind w:left="0" w:firstLine="0"/>
      <w:outlineLvl w:val="7"/>
    </w:pPr>
  </w:style>
  <w:style w:type="paragraph" w:styleId="Heading9">
    <w:name w:val="heading 9"/>
    <w:basedOn w:val="Heading8"/>
    <w:next w:val="Normal"/>
    <w:link w:val="Heading9Char"/>
    <w:uiPriority w:val="9"/>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uiPriority w:val="9"/>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Pr>
      <w:rFonts w:ascii="Arial" w:eastAsia="Times New Roman" w:hAnsi="Arial"/>
      <w:sz w:val="32"/>
      <w:lang w:val="en-GB" w:eastAsia="en-US"/>
    </w:rPr>
  </w:style>
  <w:style w:type="character" w:customStyle="1" w:styleId="Heading3Char">
    <w:name w:val="Heading 3 Char"/>
    <w:aliases w:val="h3 Char"/>
    <w:link w:val="Heading3"/>
    <w:uiPriority w:val="9"/>
    <w:rPr>
      <w:rFonts w:ascii="Arial" w:eastAsia="Times New Roman" w:hAnsi="Arial"/>
      <w:sz w:val="28"/>
      <w:lang w:val="en-GB" w:eastAsia="en-US"/>
    </w:rPr>
  </w:style>
  <w:style w:type="character" w:customStyle="1" w:styleId="Heading4Char">
    <w:name w:val="Heading 4 Char"/>
    <w:link w:val="Heading4"/>
    <w:uiPriority w:val="9"/>
    <w:locked/>
    <w:rsid w:val="00CB4182"/>
    <w:rPr>
      <w:rFonts w:ascii="Arial" w:eastAsia="Times New Roman" w:hAnsi="Arial"/>
      <w:sz w:val="24"/>
      <w:lang w:val="en-GB" w:eastAsia="en-US"/>
    </w:rPr>
  </w:style>
  <w:style w:type="character" w:customStyle="1" w:styleId="Heading5Char">
    <w:name w:val="Heading 5 Char"/>
    <w:link w:val="Heading5"/>
    <w:uiPriority w:val="9"/>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uiPriority w:val="9"/>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uiPriority w:val="99"/>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uiPriority w:val="99"/>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uiPriority w:val="99"/>
    <w:rsid w:val="00D11B57"/>
    <w:pPr>
      <w:ind w:left="851"/>
    </w:pPr>
  </w:style>
  <w:style w:type="paragraph" w:styleId="ListNumber">
    <w:name w:val="List Number"/>
    <w:basedOn w:val="List"/>
    <w:uiPriority w:val="99"/>
    <w:rsid w:val="00D11B57"/>
  </w:style>
  <w:style w:type="paragraph" w:styleId="List">
    <w:name w:val="List"/>
    <w:basedOn w:val="Normal"/>
    <w:uiPriority w:val="99"/>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uiPriority w:val="99"/>
    <w:rsid w:val="00D11B57"/>
    <w:pPr>
      <w:ind w:left="851"/>
    </w:pPr>
  </w:style>
  <w:style w:type="paragraph" w:styleId="ListBullet">
    <w:name w:val="List Bullet"/>
    <w:basedOn w:val="List"/>
    <w:uiPriority w:val="99"/>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uiPriority w:val="99"/>
    <w:rsid w:val="00D11B57"/>
    <w:pPr>
      <w:ind w:left="1135"/>
    </w:pPr>
  </w:style>
  <w:style w:type="paragraph" w:styleId="List2">
    <w:name w:val="List 2"/>
    <w:basedOn w:val="List"/>
    <w:uiPriority w:val="99"/>
    <w:rsid w:val="00D11B57"/>
    <w:pPr>
      <w:ind w:left="851"/>
    </w:pPr>
  </w:style>
  <w:style w:type="paragraph" w:styleId="List3">
    <w:name w:val="List 3"/>
    <w:basedOn w:val="List2"/>
    <w:uiPriority w:val="99"/>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uiPriority w:val="99"/>
  </w:style>
  <w:style w:type="character" w:customStyle="1" w:styleId="BodyTextChar">
    <w:name w:val="Body Text Char"/>
    <w:link w:val="BodyText"/>
    <w:uiPriority w:val="99"/>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uiPriority w:val="59"/>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宋体"/>
    </w:rPr>
  </w:style>
  <w:style w:type="paragraph" w:customStyle="1" w:styleId="INDENT1">
    <w:name w:val="INDENT1"/>
    <w:basedOn w:val="Normal"/>
    <w:rsid w:val="006A5594"/>
    <w:pPr>
      <w:overflowPunct/>
      <w:autoSpaceDE/>
      <w:autoSpaceDN/>
      <w:adjustRightInd/>
      <w:ind w:left="851"/>
      <w:textAlignment w:val="auto"/>
    </w:pPr>
    <w:rPr>
      <w:rFonts w:eastAsia="宋体"/>
    </w:rPr>
  </w:style>
  <w:style w:type="paragraph" w:customStyle="1" w:styleId="INDENT2">
    <w:name w:val="INDENT2"/>
    <w:basedOn w:val="Normal"/>
    <w:rsid w:val="006A5594"/>
    <w:pPr>
      <w:overflowPunct/>
      <w:autoSpaceDE/>
      <w:autoSpaceDN/>
      <w:adjustRightInd/>
      <w:ind w:left="1135" w:hanging="284"/>
      <w:textAlignment w:val="auto"/>
    </w:pPr>
    <w:rPr>
      <w:rFonts w:eastAsia="宋体"/>
    </w:rPr>
  </w:style>
  <w:style w:type="paragraph" w:customStyle="1" w:styleId="INDENT3">
    <w:name w:val="INDENT3"/>
    <w:basedOn w:val="Normal"/>
    <w:rsid w:val="006A5594"/>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Normal"/>
    <w:rsid w:val="006A5594"/>
    <w:pPr>
      <w:keepNext/>
      <w:keepLines/>
      <w:overflowPunct/>
      <w:autoSpaceDE/>
      <w:autoSpaceDN/>
      <w:adjustRightInd/>
      <w:textAlignment w:val="auto"/>
    </w:pPr>
    <w:rPr>
      <w:rFonts w:eastAsia="宋体"/>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宋体" w:hAnsi="Arial"/>
      <w:b/>
      <w:sz w:val="36"/>
    </w:rPr>
  </w:style>
  <w:style w:type="paragraph" w:customStyle="1" w:styleId="Guidance">
    <w:name w:val="Guidance"/>
    <w:basedOn w:val="Normal"/>
    <w:rsid w:val="006A5594"/>
    <w:pPr>
      <w:overflowPunct/>
      <w:autoSpaceDE/>
      <w:autoSpaceDN/>
      <w:adjustRightInd/>
      <w:textAlignment w:val="auto"/>
    </w:pPr>
    <w:rPr>
      <w:rFonts w:eastAsia="宋体"/>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宋体"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宋体"/>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宋体"/>
      <w:sz w:val="24"/>
      <w:szCs w:val="24"/>
      <w:lang w:eastAsia="de-DE"/>
    </w:rPr>
  </w:style>
  <w:style w:type="character" w:styleId="Strong">
    <w:name w:val="Strong"/>
    <w:uiPriority w:val="22"/>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宋体"/>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uiPriority w:val="9"/>
    <w:rsid w:val="001E3F3B"/>
    <w:rPr>
      <w:rFonts w:ascii="Arial" w:eastAsia="Times New Roman" w:hAnsi="Arial"/>
      <w:lang w:val="en-GB" w:eastAsia="en-US"/>
    </w:rPr>
  </w:style>
  <w:style w:type="character" w:customStyle="1" w:styleId="Heading8Char">
    <w:name w:val="Heading 8 Char"/>
    <w:link w:val="Heading8"/>
    <w:uiPriority w:val="9"/>
    <w:rsid w:val="00B71622"/>
    <w:rPr>
      <w:rFonts w:ascii="Arial" w:eastAsia="Times New Roman" w:hAnsi="Arial"/>
      <w:sz w:val="36"/>
      <w:lang w:val="en-GB" w:eastAsia="en-US"/>
    </w:rPr>
  </w:style>
  <w:style w:type="character" w:customStyle="1" w:styleId="Heading9Char">
    <w:name w:val="Heading 9 Char"/>
    <w:link w:val="Heading9"/>
    <w:uiPriority w:val="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宋体"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uiPriority w:val="99"/>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uiPriority w:val="99"/>
    <w:rsid w:val="006255FC"/>
    <w:pPr>
      <w:spacing w:before="120" w:after="0"/>
    </w:pPr>
    <w:rPr>
      <w:rFonts w:ascii="Helvetica" w:hAnsi="Helvetica"/>
      <w:i/>
    </w:rPr>
  </w:style>
  <w:style w:type="character" w:customStyle="1" w:styleId="BodyText3Char">
    <w:name w:val="Body Text 3 Char"/>
    <w:link w:val="BodyText3"/>
    <w:uiPriority w:val="99"/>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uiPriority w:val="99"/>
    <w:rsid w:val="006255FC"/>
    <w:pPr>
      <w:spacing w:before="120" w:after="0"/>
    </w:pPr>
    <w:rPr>
      <w:rFonts w:ascii="Helvetica" w:hAnsi="Helvetica"/>
      <w:i/>
    </w:rPr>
  </w:style>
  <w:style w:type="character" w:customStyle="1" w:styleId="BodyText2Char">
    <w:name w:val="Body Text 2 Char"/>
    <w:link w:val="BodyText2"/>
    <w:uiPriority w:val="99"/>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宋体"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uiPriority w:val="99"/>
    <w:rsid w:val="00BF35D2"/>
    <w:pPr>
      <w:spacing w:after="120"/>
      <w:ind w:left="283"/>
      <w:contextualSpacing/>
    </w:pPr>
  </w:style>
  <w:style w:type="paragraph" w:styleId="ListContinue2">
    <w:name w:val="List Continue 2"/>
    <w:basedOn w:val="Normal"/>
    <w:uiPriority w:val="99"/>
    <w:rsid w:val="00BF35D2"/>
    <w:pPr>
      <w:spacing w:after="120"/>
      <w:ind w:left="566"/>
      <w:contextualSpacing/>
    </w:pPr>
  </w:style>
  <w:style w:type="paragraph" w:styleId="ListContinue3">
    <w:name w:val="List Continue 3"/>
    <w:basedOn w:val="Normal"/>
    <w:uiPriority w:val="99"/>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uiPriority w:val="99"/>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uiPriority w:val="99"/>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uiPriority w:val="11"/>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uiPriority w:val="10"/>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 w:type="character" w:styleId="SubtleEmphasis">
    <w:name w:val="Subtle Emphasis"/>
    <w:basedOn w:val="DefaultParagraphFont"/>
    <w:uiPriority w:val="19"/>
    <w:qFormat/>
    <w:rsid w:val="008231CE"/>
    <w:rPr>
      <w:i/>
      <w:iCs/>
      <w:color w:val="808080" w:themeColor="text1" w:themeTint="7F"/>
    </w:rPr>
  </w:style>
  <w:style w:type="character" w:styleId="IntenseEmphasis">
    <w:name w:val="Intense Emphasis"/>
    <w:basedOn w:val="DefaultParagraphFont"/>
    <w:uiPriority w:val="21"/>
    <w:qFormat/>
    <w:rsid w:val="008231CE"/>
    <w:rPr>
      <w:b/>
      <w:bCs/>
      <w:i/>
      <w:iCs/>
      <w:color w:val="4472C4" w:themeColor="accent1"/>
    </w:rPr>
  </w:style>
  <w:style w:type="character" w:styleId="SubtleReference">
    <w:name w:val="Subtle Reference"/>
    <w:basedOn w:val="DefaultParagraphFont"/>
    <w:uiPriority w:val="31"/>
    <w:qFormat/>
    <w:rsid w:val="008231CE"/>
    <w:rPr>
      <w:smallCaps/>
      <w:color w:val="ED7D31" w:themeColor="accent2"/>
      <w:u w:val="single"/>
    </w:rPr>
  </w:style>
  <w:style w:type="character" w:styleId="IntenseReference">
    <w:name w:val="Intense Reference"/>
    <w:basedOn w:val="DefaultParagraphFont"/>
    <w:uiPriority w:val="32"/>
    <w:qFormat/>
    <w:rsid w:val="008231CE"/>
    <w:rPr>
      <w:b/>
      <w:bCs/>
      <w:smallCaps/>
      <w:color w:val="ED7D31" w:themeColor="accent2"/>
      <w:spacing w:val="5"/>
      <w:u w:val="single"/>
    </w:rPr>
  </w:style>
  <w:style w:type="character" w:styleId="BookTitle">
    <w:name w:val="Book Title"/>
    <w:basedOn w:val="DefaultParagraphFont"/>
    <w:uiPriority w:val="33"/>
    <w:qFormat/>
    <w:rsid w:val="008231CE"/>
    <w:rPr>
      <w:b/>
      <w:bCs/>
      <w:smallCaps/>
      <w:spacing w:val="5"/>
    </w:rPr>
  </w:style>
  <w:style w:type="table" w:styleId="LightShading">
    <w:name w:val="Light Shading"/>
    <w:basedOn w:val="TableNormal"/>
    <w:uiPriority w:val="60"/>
    <w:rsid w:val="008231C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231C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231C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8231C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8231C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8231C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8231C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8231C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jpe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85</Pages>
  <Words>23616</Words>
  <Characters>134616</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157917</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2023-05-10T04:02:00Z</dcterms:created>
  <dcterms:modified xsi:type="dcterms:W3CDTF">2023-05-25T20:19:00Z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